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1AB986" w14:textId="77777777" w:rsidR="006F0490" w:rsidRDefault="006F0490" w:rsidP="005C3891">
      <w:bookmarkStart w:id="0" w:name="page1"/>
    </w:p>
    <w:p w14:paraId="114C3FB2" w14:textId="77777777" w:rsidR="006F0490" w:rsidRDefault="002D4B5B" w:rsidP="00806C6B">
      <w:pPr>
        <w:pStyle w:val="Heading3"/>
      </w:pPr>
      <w:r>
        <w:rPr>
          <w:rFonts w:hint="eastAsia"/>
        </w:rPr>
        <w:t>7.1.2</w:t>
      </w:r>
      <w:r>
        <w:tab/>
      </w:r>
      <w:r>
        <w:rPr>
          <w:rFonts w:hint="eastAsia"/>
        </w:rPr>
        <w:t>Link B</w:t>
      </w:r>
      <w:r>
        <w:t>u</w:t>
      </w:r>
      <w:r>
        <w:rPr>
          <w:rFonts w:hint="eastAsia"/>
        </w:rPr>
        <w:t>dget for D2T2</w:t>
      </w:r>
    </w:p>
    <w:p w14:paraId="35344670" w14:textId="77777777" w:rsidR="006F0490" w:rsidRDefault="002D4B5B" w:rsidP="00806C6B">
      <w:pPr>
        <w:pStyle w:val="Heading4"/>
      </w:pPr>
      <w:r>
        <w:rPr>
          <w:rFonts w:hint="eastAsia"/>
        </w:rPr>
        <w:t>7.1.2.1</w:t>
      </w:r>
      <w:r>
        <w:tab/>
        <w:t>D</w:t>
      </w:r>
      <w:r>
        <w:rPr>
          <w:rFonts w:hint="eastAsia"/>
        </w:rPr>
        <w:t>evice 1</w:t>
      </w:r>
    </w:p>
    <w:p w14:paraId="317F0810" w14:textId="77777777" w:rsidR="006F0490" w:rsidRDefault="002D4B5B" w:rsidP="005C3891">
      <w:pPr>
        <w:pStyle w:val="Heading5"/>
      </w:pPr>
      <w:r>
        <w:rPr>
          <w:rFonts w:hint="eastAsia"/>
        </w:rPr>
        <w:t>7.1.2.1.1</w:t>
      </w:r>
      <w:r>
        <w:tab/>
        <w:t>Collection of the results</w:t>
      </w:r>
    </w:p>
    <w:p w14:paraId="4C707439" w14:textId="77777777" w:rsidR="006F0490" w:rsidRDefault="002D4B5B" w:rsidP="00F04950">
      <w:pPr>
        <w:pStyle w:val="H6"/>
      </w:pPr>
      <w:r>
        <w:rPr>
          <w:rFonts w:hint="eastAsia"/>
        </w:rPr>
        <w:t>7.1.2.1.1.1</w:t>
      </w:r>
      <w:r>
        <w:tab/>
      </w:r>
      <w:r>
        <w:rPr>
          <w:rFonts w:hint="eastAsia"/>
        </w:rPr>
        <w:t>[1kbps]</w:t>
      </w:r>
    </w:p>
    <w:p w14:paraId="11279F54" w14:textId="77777777" w:rsidR="006F0490" w:rsidRDefault="002D4B5B" w:rsidP="00806C6B">
      <w:pPr>
        <w:pStyle w:val="TH"/>
      </w:pPr>
      <w:r>
        <w:rPr>
          <w:rFonts w:hint="eastAsia"/>
        </w:rPr>
        <w:t>Table</w:t>
      </w:r>
      <w:r>
        <w:t xml:space="preserve"> 7.1.2.1.</w:t>
      </w:r>
      <w:r>
        <w:rPr>
          <w:rFonts w:hint="eastAsia"/>
        </w:rPr>
        <w:t>1.1-</w:t>
      </w:r>
      <w: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2"/>
        <w:gridCol w:w="972"/>
        <w:gridCol w:w="1140"/>
        <w:gridCol w:w="729"/>
        <w:gridCol w:w="709"/>
        <w:gridCol w:w="638"/>
        <w:gridCol w:w="680"/>
        <w:gridCol w:w="683"/>
        <w:gridCol w:w="729"/>
        <w:gridCol w:w="909"/>
        <w:gridCol w:w="678"/>
        <w:gridCol w:w="706"/>
        <w:gridCol w:w="1050"/>
        <w:gridCol w:w="619"/>
        <w:gridCol w:w="881"/>
        <w:gridCol w:w="824"/>
        <w:gridCol w:w="681"/>
        <w:gridCol w:w="841"/>
      </w:tblGrid>
      <w:tr w:rsidR="006F0490" w:rsidRPr="00806C6B" w14:paraId="14A383FA" w14:textId="77777777">
        <w:trPr>
          <w:trHeight w:val="210"/>
        </w:trPr>
        <w:tc>
          <w:tcPr>
            <w:tcW w:w="4703" w:type="pct"/>
            <w:gridSpan w:val="17"/>
            <w:shd w:val="clear" w:color="auto" w:fill="auto"/>
            <w:noWrap/>
            <w:vAlign w:val="center"/>
          </w:tcPr>
          <w:p w14:paraId="38180D38" w14:textId="77777777" w:rsidR="006F0490" w:rsidRPr="00806C6B" w:rsidRDefault="002D4B5B" w:rsidP="00862997">
            <w:pPr>
              <w:pStyle w:val="TAH"/>
              <w:rPr>
                <w:rFonts w:eastAsia="DengXian"/>
                <w:lang w:val="fr-FR"/>
              </w:rPr>
            </w:pPr>
            <w:bookmarkStart w:id="1" w:name="historyclause"/>
            <w:r w:rsidRPr="00806C6B">
              <w:rPr>
                <w:rFonts w:eastAsia="DengXian"/>
                <w:lang w:val="fr-FR"/>
              </w:rPr>
              <w:t xml:space="preserve">~1kbps, </w:t>
            </w:r>
            <w:proofErr w:type="spellStart"/>
            <w:r w:rsidRPr="00806C6B">
              <w:rPr>
                <w:rFonts w:eastAsia="DengXian"/>
                <w:lang w:val="fr-FR"/>
              </w:rPr>
              <w:t>device</w:t>
            </w:r>
            <w:proofErr w:type="spellEnd"/>
            <w:r w:rsidRPr="00806C6B">
              <w:rPr>
                <w:rFonts w:eastAsia="DengXian"/>
                <w:lang w:val="fr-FR"/>
              </w:rPr>
              <w:t xml:space="preserve"> 1, D2T2, </w:t>
            </w:r>
            <w:proofErr w:type="spellStart"/>
            <w:r w:rsidRPr="00806C6B">
              <w:rPr>
                <w:rFonts w:eastAsia="DengXian"/>
                <w:lang w:val="fr-FR"/>
              </w:rPr>
              <w:t>InF</w:t>
            </w:r>
            <w:proofErr w:type="spellEnd"/>
            <w:r w:rsidRPr="00806C6B">
              <w:rPr>
                <w:rFonts w:eastAsia="DengXian"/>
                <w:lang w:val="fr-FR"/>
              </w:rPr>
              <w:t>-DL NLOS</w:t>
            </w:r>
          </w:p>
        </w:tc>
        <w:tc>
          <w:tcPr>
            <w:tcW w:w="297" w:type="pct"/>
            <w:shd w:val="clear" w:color="auto" w:fill="auto"/>
            <w:noWrap/>
            <w:vAlign w:val="center"/>
          </w:tcPr>
          <w:p w14:paraId="0DBFDD90" w14:textId="77777777" w:rsidR="006F0490" w:rsidRPr="00806C6B" w:rsidRDefault="006F0490" w:rsidP="00862997">
            <w:pPr>
              <w:pStyle w:val="TAH"/>
              <w:rPr>
                <w:rFonts w:eastAsia="DengXian"/>
                <w:lang w:val="fr-FR"/>
              </w:rPr>
            </w:pPr>
          </w:p>
        </w:tc>
      </w:tr>
      <w:tr w:rsidR="006F0490" w14:paraId="49EEED83" w14:textId="77777777">
        <w:trPr>
          <w:trHeight w:val="1870"/>
        </w:trPr>
        <w:tc>
          <w:tcPr>
            <w:tcW w:w="2499" w:type="pct"/>
            <w:gridSpan w:val="9"/>
            <w:shd w:val="clear" w:color="auto" w:fill="auto"/>
          </w:tcPr>
          <w:p w14:paraId="600ADD2B" w14:textId="3432A531" w:rsidR="006F0490" w:rsidRDefault="002D4B5B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Header columns description:</w:t>
            </w: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br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(1a)</w:t>
            </w:r>
            <w:r w:rsidR="00F04950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F04950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Distance, min(R2D, D2R)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(1b)</w:t>
            </w:r>
            <w:r w:rsidR="00F04950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F04950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MPL, min(R2D, D2R)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(2)</w:t>
            </w:r>
            <w:r w:rsidR="00F04950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F04950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BLER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(3)</w:t>
            </w:r>
            <w:r w:rsidR="00F04950">
              <w:t xml:space="preserve"> </w:t>
            </w:r>
            <w:r w:rsidR="00F04950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CW case. (See TR38.XXX section YYY)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(4)</w:t>
            </w:r>
            <w:r w:rsidR="00F04950">
              <w:t xml:space="preserve"> </w:t>
            </w:r>
            <w:r w:rsidR="00F04950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 Alternative 1 or 2. (See TR38.XXX section YYY)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(5)</w:t>
            </w:r>
            <w:r w:rsidR="00F04950">
              <w:t xml:space="preserve"> </w:t>
            </w:r>
            <w:r w:rsidR="00F04950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D2R data rate (kbps). (Refer to [0m] in LLS table, also see editors' notes [info-D2R-datarate]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(6)</w:t>
            </w:r>
            <w:r w:rsidR="00F04950">
              <w:t xml:space="preserve"> </w:t>
            </w:r>
            <w:r w:rsidR="00F04950">
              <w:tab/>
            </w: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TxPower</w:t>
            </w:r>
            <w:proofErr w:type="spellEnd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[dBm]. (See R2D[1E] in link budget table)</w:t>
            </w:r>
          </w:p>
        </w:tc>
        <w:tc>
          <w:tcPr>
            <w:tcW w:w="2204" w:type="pct"/>
            <w:gridSpan w:val="8"/>
            <w:shd w:val="clear" w:color="auto" w:fill="auto"/>
          </w:tcPr>
          <w:p w14:paraId="1BD3A22D" w14:textId="64BB5FE3" w:rsidR="006F0490" w:rsidRDefault="002D4B5B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(7)</w:t>
            </w:r>
            <w:r w:rsidR="00F04950">
              <w:t xml:space="preserve"> </w:t>
            </w:r>
            <w:r w:rsidR="00F04950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R2D Receiver sensitivity [dBm]. (See R2D[2L]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(8)</w:t>
            </w:r>
            <w:r w:rsidR="00F04950">
              <w:t xml:space="preserve"> </w:t>
            </w:r>
            <w:r w:rsidR="00F04950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On Object Penalty [dB] (See R2D[2H]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(9)</w:t>
            </w:r>
            <w:r w:rsidR="00F04950">
              <w:t xml:space="preserve"> </w:t>
            </w:r>
            <w:r w:rsidR="00F04950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Backscatter loss [dB] (See [1H]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(10)</w:t>
            </w:r>
            <w:r w:rsidR="00F04950">
              <w:t xml:space="preserve"> </w:t>
            </w:r>
            <w:r w:rsidR="00F04950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message size for D2R [bit] 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(11)</w:t>
            </w:r>
            <w:r w:rsidR="00F04950">
              <w:t xml:space="preserve"> </w:t>
            </w:r>
            <w:r w:rsidR="00F04950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CW cancellation [dB] (See D2R[2K]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(12)</w:t>
            </w:r>
            <w:r w:rsidR="00F04950">
              <w:t xml:space="preserve"> </w:t>
            </w:r>
            <w:r w:rsidR="00F04950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CW2D distance [m] (See D2R[1E3]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(13)</w:t>
            </w:r>
            <w:r w:rsidR="00F04950">
              <w:t xml:space="preserve"> </w:t>
            </w:r>
            <w:r w:rsidR="00F04950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D2R coherent or non-coherent receiver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(14) </w:t>
            </w:r>
            <w:r w:rsidR="00F04950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Carrier frequency (MHz)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(15) </w:t>
            </w:r>
            <w:r w:rsidR="00F04950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Row indices in the table.</w:t>
            </w:r>
          </w:p>
        </w:tc>
        <w:tc>
          <w:tcPr>
            <w:tcW w:w="297" w:type="pct"/>
            <w:shd w:val="clear" w:color="auto" w:fill="auto"/>
          </w:tcPr>
          <w:p w14:paraId="21014CE0" w14:textId="77777777" w:rsidR="006F0490" w:rsidRDefault="002D4B5B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6F0490" w14:paraId="0829B258" w14:textId="77777777">
        <w:trPr>
          <w:trHeight w:val="210"/>
        </w:trPr>
        <w:tc>
          <w:tcPr>
            <w:tcW w:w="286" w:type="pct"/>
            <w:shd w:val="clear" w:color="D9E1F2" w:fill="D9E1F2"/>
            <w:noWrap/>
            <w:vAlign w:val="center"/>
          </w:tcPr>
          <w:p w14:paraId="6E1AA70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DxTx</w:t>
            </w:r>
            <w:proofErr w:type="spellEnd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-Y</w:t>
            </w:r>
          </w:p>
        </w:tc>
        <w:tc>
          <w:tcPr>
            <w:tcW w:w="342" w:type="pct"/>
            <w:shd w:val="clear" w:color="D9E1F2" w:fill="D9E1F2"/>
            <w:noWrap/>
            <w:vAlign w:val="center"/>
          </w:tcPr>
          <w:p w14:paraId="0F85F19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401" w:type="pct"/>
            <w:shd w:val="clear" w:color="D9E1F2" w:fill="D9E1F2"/>
            <w:noWrap/>
            <w:vAlign w:val="center"/>
          </w:tcPr>
          <w:p w14:paraId="2090E24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 xml:space="preserve">(1a) </w:t>
            </w: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Distance</w:t>
            </w:r>
          </w:p>
        </w:tc>
        <w:tc>
          <w:tcPr>
            <w:tcW w:w="257" w:type="pct"/>
            <w:shd w:val="clear" w:color="D9E1F2" w:fill="D9E1F2"/>
            <w:noWrap/>
            <w:vAlign w:val="center"/>
          </w:tcPr>
          <w:p w14:paraId="714583C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(1b) MPL</w:t>
            </w:r>
          </w:p>
        </w:tc>
        <w:tc>
          <w:tcPr>
            <w:tcW w:w="250" w:type="pct"/>
            <w:shd w:val="clear" w:color="D9E1F2" w:fill="D9E1F2"/>
            <w:noWrap/>
            <w:vAlign w:val="center"/>
          </w:tcPr>
          <w:p w14:paraId="12DD35C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(2)BLER</w:t>
            </w:r>
          </w:p>
        </w:tc>
        <w:tc>
          <w:tcPr>
            <w:tcW w:w="225" w:type="pct"/>
            <w:shd w:val="clear" w:color="D9E1F2" w:fill="D9E1F2"/>
            <w:noWrap/>
            <w:vAlign w:val="center"/>
          </w:tcPr>
          <w:p w14:paraId="4B65981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(3)CW</w:t>
            </w:r>
          </w:p>
        </w:tc>
        <w:tc>
          <w:tcPr>
            <w:tcW w:w="240" w:type="pct"/>
            <w:shd w:val="clear" w:color="D9E1F2" w:fill="D9E1F2"/>
            <w:noWrap/>
            <w:vAlign w:val="center"/>
          </w:tcPr>
          <w:p w14:paraId="13899BE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(4)Alt</w:t>
            </w:r>
          </w:p>
        </w:tc>
        <w:tc>
          <w:tcPr>
            <w:tcW w:w="241" w:type="pct"/>
            <w:shd w:val="clear" w:color="D9E1F2" w:fill="D9E1F2"/>
            <w:noWrap/>
            <w:vAlign w:val="center"/>
          </w:tcPr>
          <w:p w14:paraId="212EC11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(5)kbps</w:t>
            </w:r>
          </w:p>
        </w:tc>
        <w:tc>
          <w:tcPr>
            <w:tcW w:w="257" w:type="pct"/>
            <w:shd w:val="clear" w:color="D9E1F2" w:fill="D9E1F2"/>
            <w:noWrap/>
            <w:vAlign w:val="center"/>
          </w:tcPr>
          <w:p w14:paraId="19B15BF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(6)</w:t>
            </w: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TxPwr</w:t>
            </w:r>
            <w:proofErr w:type="spellEnd"/>
          </w:p>
        </w:tc>
        <w:tc>
          <w:tcPr>
            <w:tcW w:w="290" w:type="pct"/>
            <w:shd w:val="clear" w:color="D9E1F2" w:fill="D9E1F2"/>
            <w:noWrap/>
            <w:vAlign w:val="center"/>
          </w:tcPr>
          <w:p w14:paraId="4422658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(7)R2DSens</w:t>
            </w:r>
          </w:p>
        </w:tc>
        <w:tc>
          <w:tcPr>
            <w:tcW w:w="239" w:type="pct"/>
            <w:shd w:val="clear" w:color="D9E1F2" w:fill="D9E1F2"/>
            <w:noWrap/>
            <w:vAlign w:val="center"/>
          </w:tcPr>
          <w:p w14:paraId="769CDDF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(8)OOP</w:t>
            </w:r>
          </w:p>
        </w:tc>
        <w:tc>
          <w:tcPr>
            <w:tcW w:w="249" w:type="pct"/>
            <w:shd w:val="clear" w:color="D9E1F2" w:fill="D9E1F2"/>
            <w:noWrap/>
            <w:vAlign w:val="center"/>
          </w:tcPr>
          <w:p w14:paraId="7AFCB10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(9)BSL</w:t>
            </w:r>
          </w:p>
        </w:tc>
        <w:tc>
          <w:tcPr>
            <w:tcW w:w="369" w:type="pct"/>
            <w:shd w:val="clear" w:color="D9E1F2" w:fill="D9E1F2"/>
            <w:noWrap/>
            <w:vAlign w:val="center"/>
          </w:tcPr>
          <w:p w14:paraId="4B2091C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(10)bit</w:t>
            </w:r>
          </w:p>
        </w:tc>
        <w:tc>
          <w:tcPr>
            <w:tcW w:w="218" w:type="pct"/>
            <w:shd w:val="clear" w:color="D9E1F2" w:fill="D9E1F2"/>
            <w:noWrap/>
            <w:vAlign w:val="center"/>
          </w:tcPr>
          <w:p w14:paraId="3B85E56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(11)CW</w:t>
            </w:r>
          </w:p>
        </w:tc>
        <w:tc>
          <w:tcPr>
            <w:tcW w:w="310" w:type="pct"/>
            <w:shd w:val="clear" w:color="D9E1F2" w:fill="D9E1F2"/>
            <w:noWrap/>
            <w:vAlign w:val="center"/>
          </w:tcPr>
          <w:p w14:paraId="1ABE4CE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(12)CW2D</w:t>
            </w:r>
          </w:p>
        </w:tc>
        <w:tc>
          <w:tcPr>
            <w:tcW w:w="290" w:type="pct"/>
            <w:shd w:val="clear" w:color="D9E1F2" w:fill="D9E1F2"/>
            <w:noWrap/>
            <w:vAlign w:val="center"/>
          </w:tcPr>
          <w:p w14:paraId="1199F5E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240" w:type="pct"/>
            <w:shd w:val="clear" w:color="D9E1F2" w:fill="D9E1F2"/>
            <w:noWrap/>
            <w:vAlign w:val="center"/>
          </w:tcPr>
          <w:p w14:paraId="5A7B04D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(14)</w:t>
            </w:r>
          </w:p>
        </w:tc>
        <w:tc>
          <w:tcPr>
            <w:tcW w:w="297" w:type="pct"/>
            <w:shd w:val="clear" w:color="D9E1F2" w:fill="D9E1F2"/>
            <w:noWrap/>
            <w:vAlign w:val="center"/>
          </w:tcPr>
          <w:p w14:paraId="3C75A43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(15)index</w:t>
            </w:r>
          </w:p>
        </w:tc>
      </w:tr>
      <w:tr w:rsidR="006F0490" w14:paraId="25711FD9" w14:textId="77777777">
        <w:trPr>
          <w:trHeight w:val="210"/>
        </w:trPr>
        <w:tc>
          <w:tcPr>
            <w:tcW w:w="286" w:type="pct"/>
            <w:vMerge w:val="restart"/>
            <w:shd w:val="clear" w:color="auto" w:fill="auto"/>
            <w:vAlign w:val="center"/>
          </w:tcPr>
          <w:p w14:paraId="42AB7DB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D2T2-A1</w:t>
            </w:r>
          </w:p>
        </w:tc>
        <w:tc>
          <w:tcPr>
            <w:tcW w:w="342" w:type="pct"/>
            <w:vMerge w:val="restart"/>
            <w:shd w:val="clear" w:color="auto" w:fill="auto"/>
            <w:vAlign w:val="center"/>
          </w:tcPr>
          <w:p w14:paraId="48027B3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223EE85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4.47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6264443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40.9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3B9AFB4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43A6BD3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2-2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6EB4D7F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2ACD1BE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19B467B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38FC193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3A61551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430A069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9" w:type="pct"/>
            <w:shd w:val="clear" w:color="auto" w:fill="auto"/>
            <w:vAlign w:val="center"/>
          </w:tcPr>
          <w:p w14:paraId="72AC4B7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56D6ED7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0E5FD54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10.92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0D86CF3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07C8BF4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297" w:type="pct"/>
            <w:shd w:val="clear" w:color="auto" w:fill="auto"/>
            <w:vAlign w:val="center"/>
          </w:tcPr>
          <w:p w14:paraId="3B5E22F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399</w:t>
            </w:r>
          </w:p>
        </w:tc>
      </w:tr>
      <w:tr w:rsidR="006F0490" w14:paraId="08A98410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7FDF9CC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</w:tcPr>
          <w:p w14:paraId="408F3D9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5239961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064046A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6AE33B0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2A5C448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0BD9F8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759D9F2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3AEFCCA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1C8BC82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98AB96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19F70BC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358B414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/>
            <w:vAlign w:val="center"/>
          </w:tcPr>
          <w:p w14:paraId="3A535FC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2B8D8D1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11.33</w:t>
            </w:r>
          </w:p>
        </w:tc>
        <w:tc>
          <w:tcPr>
            <w:tcW w:w="290" w:type="pct"/>
            <w:vMerge/>
            <w:vAlign w:val="center"/>
          </w:tcPr>
          <w:p w14:paraId="706974C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8B0F71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80310D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391</w:t>
            </w:r>
          </w:p>
        </w:tc>
      </w:tr>
      <w:tr w:rsidR="006F0490" w14:paraId="39799DFC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6A3C14A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</w:tcPr>
          <w:p w14:paraId="1DF054E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27F5274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02F001E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4C86604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5A28375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3E01A9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5769C53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0FC0849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67AB36A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E5C551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27387A6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3CBD1D6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/>
            <w:vAlign w:val="center"/>
          </w:tcPr>
          <w:p w14:paraId="3E1E040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208CA9C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10.6</w:t>
            </w:r>
          </w:p>
        </w:tc>
        <w:tc>
          <w:tcPr>
            <w:tcW w:w="290" w:type="pct"/>
            <w:vMerge/>
            <w:vAlign w:val="center"/>
          </w:tcPr>
          <w:p w14:paraId="4F5A041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B5BED8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0B4219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407</w:t>
            </w:r>
          </w:p>
        </w:tc>
      </w:tr>
      <w:tr w:rsidR="006F0490" w14:paraId="3B87F5AE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09AE974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restart"/>
            <w:shd w:val="clear" w:color="auto" w:fill="auto"/>
            <w:vAlign w:val="center"/>
          </w:tcPr>
          <w:p w14:paraId="09ED4FC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7019B9B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6.13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25F58A9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47.9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57D20A2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5" w:type="pct"/>
            <w:vMerge/>
            <w:vAlign w:val="center"/>
          </w:tcPr>
          <w:p w14:paraId="2FDBA74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8ADEC7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63568E7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0AA44C4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5C0E88C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9" w:type="pct"/>
            <w:vMerge/>
            <w:vAlign w:val="center"/>
          </w:tcPr>
          <w:p w14:paraId="34A2C78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63CCB86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3FCBB3D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04BE35B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10" w:type="pct"/>
            <w:vMerge w:val="restart"/>
            <w:shd w:val="clear" w:color="auto" w:fill="auto"/>
            <w:vAlign w:val="center"/>
          </w:tcPr>
          <w:p w14:paraId="101E75D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7.77</w:t>
            </w:r>
          </w:p>
        </w:tc>
        <w:tc>
          <w:tcPr>
            <w:tcW w:w="290" w:type="pct"/>
            <w:vMerge/>
            <w:vAlign w:val="center"/>
          </w:tcPr>
          <w:p w14:paraId="7B9B3E7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DB9915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3096C2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</w:t>
            </w:r>
          </w:p>
        </w:tc>
      </w:tr>
      <w:tr w:rsidR="006F0490" w14:paraId="77AD1EC3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69E8ED4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</w:tcPr>
          <w:p w14:paraId="27E47BB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0369EB2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116FE7D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0D1D78A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3EA945F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EEE55F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864F63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744778C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74F10C0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E669F0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21F0154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126D2C0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013F876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7D393E7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181F791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A7421A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43A9D3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</w:t>
            </w:r>
          </w:p>
        </w:tc>
      </w:tr>
      <w:tr w:rsidR="006F0490" w14:paraId="6CAC7C01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4782275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restart"/>
            <w:shd w:val="clear" w:color="auto" w:fill="auto"/>
            <w:vAlign w:val="center"/>
          </w:tcPr>
          <w:p w14:paraId="672CCC7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3CACB51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6.58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48AD091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46.9</w:t>
            </w:r>
          </w:p>
        </w:tc>
        <w:tc>
          <w:tcPr>
            <w:tcW w:w="250" w:type="pct"/>
            <w:vMerge/>
            <w:vAlign w:val="center"/>
          </w:tcPr>
          <w:p w14:paraId="3143160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75B1778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443D74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29A6993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7" w:type="pct"/>
            <w:vMerge/>
            <w:vAlign w:val="center"/>
          </w:tcPr>
          <w:p w14:paraId="77514F7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05634D3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D95487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7309B3C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5642BC1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5937E19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4FD5CF5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9.77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587F4D7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0" w:type="pct"/>
            <w:vMerge/>
            <w:vAlign w:val="center"/>
          </w:tcPr>
          <w:p w14:paraId="26CC7FF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E54F7A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73</w:t>
            </w:r>
          </w:p>
        </w:tc>
      </w:tr>
      <w:tr w:rsidR="006F0490" w14:paraId="3065E40D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301E2C2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</w:tcPr>
          <w:p w14:paraId="108F818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6C699AF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2A6BF8E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0B37E4A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7A4A7E8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6E4E7E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66A20B5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vMerge/>
            <w:vAlign w:val="center"/>
          </w:tcPr>
          <w:p w14:paraId="719A1B2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4010FF3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71AA1B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03B9C13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08354FF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/>
            <w:vAlign w:val="center"/>
          </w:tcPr>
          <w:p w14:paraId="004A78E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40DD1A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8.64</w:t>
            </w:r>
          </w:p>
        </w:tc>
        <w:tc>
          <w:tcPr>
            <w:tcW w:w="290" w:type="pct"/>
            <w:vMerge/>
            <w:vAlign w:val="center"/>
          </w:tcPr>
          <w:p w14:paraId="6131887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44CB19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D46CE5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</w:t>
            </w:r>
          </w:p>
        </w:tc>
      </w:tr>
      <w:tr w:rsidR="006F0490" w14:paraId="6130B05D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4FEA8C6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</w:tcPr>
          <w:p w14:paraId="741948C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0909A95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52B297D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2879060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45E80C7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233CCC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484314E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7" w:type="pct"/>
            <w:vMerge/>
            <w:vAlign w:val="center"/>
          </w:tcPr>
          <w:p w14:paraId="5085C77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37413EF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D19B92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3EE0560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3F50E3A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/>
            <w:vAlign w:val="center"/>
          </w:tcPr>
          <w:p w14:paraId="1D3A050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5DF164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7.85</w:t>
            </w:r>
          </w:p>
        </w:tc>
        <w:tc>
          <w:tcPr>
            <w:tcW w:w="290" w:type="pct"/>
            <w:vMerge/>
            <w:vAlign w:val="center"/>
          </w:tcPr>
          <w:p w14:paraId="6A66D25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59F91E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5ACCC9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83</w:t>
            </w:r>
          </w:p>
        </w:tc>
      </w:tr>
      <w:tr w:rsidR="006F0490" w14:paraId="41339218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23EAC9E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restart"/>
            <w:shd w:val="clear" w:color="auto" w:fill="auto"/>
            <w:vAlign w:val="center"/>
          </w:tcPr>
          <w:p w14:paraId="014FC4B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6C3B2DC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1.98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3557D7B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28.3</w:t>
            </w:r>
          </w:p>
        </w:tc>
        <w:tc>
          <w:tcPr>
            <w:tcW w:w="250" w:type="pct"/>
            <w:vMerge/>
            <w:vAlign w:val="center"/>
          </w:tcPr>
          <w:p w14:paraId="05FBD50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292790C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DEA277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4AF7EB4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257" w:type="pct"/>
            <w:vMerge/>
            <w:vAlign w:val="center"/>
          </w:tcPr>
          <w:p w14:paraId="2409B26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230CCD7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9" w:type="pct"/>
            <w:vMerge/>
            <w:vAlign w:val="center"/>
          </w:tcPr>
          <w:p w14:paraId="3D3317B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6C22686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7F0C20D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0F54C7D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4282BCE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1.98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2C9595D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0" w:type="pct"/>
            <w:vMerge/>
            <w:vAlign w:val="center"/>
          </w:tcPr>
          <w:p w14:paraId="01A1AA6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213EB3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128</w:t>
            </w:r>
          </w:p>
        </w:tc>
      </w:tr>
      <w:tr w:rsidR="006F0490" w14:paraId="66235D21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7278846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</w:tcPr>
          <w:p w14:paraId="147BAE1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67D1B5C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2.25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7337EAA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30.22</w:t>
            </w:r>
          </w:p>
        </w:tc>
        <w:tc>
          <w:tcPr>
            <w:tcW w:w="250" w:type="pct"/>
            <w:vMerge/>
            <w:vAlign w:val="center"/>
          </w:tcPr>
          <w:p w14:paraId="43314A6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55002D8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2DE90C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2F64A66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57" w:type="pct"/>
            <w:vMerge/>
            <w:vAlign w:val="center"/>
          </w:tcPr>
          <w:p w14:paraId="435109F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16F881A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692C89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582662C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53A789C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/>
            <w:vAlign w:val="center"/>
          </w:tcPr>
          <w:p w14:paraId="5D5CDD2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E9CD67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2.25</w:t>
            </w:r>
          </w:p>
        </w:tc>
        <w:tc>
          <w:tcPr>
            <w:tcW w:w="290" w:type="pct"/>
            <w:vMerge/>
            <w:vAlign w:val="center"/>
          </w:tcPr>
          <w:p w14:paraId="71DB8C8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EAA40C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484CFC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132</w:t>
            </w:r>
          </w:p>
        </w:tc>
      </w:tr>
      <w:tr w:rsidR="006F0490" w14:paraId="371A665C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75B8AD6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</w:tcPr>
          <w:p w14:paraId="48E1304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0205979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2.66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2B9645F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32.85</w:t>
            </w:r>
          </w:p>
        </w:tc>
        <w:tc>
          <w:tcPr>
            <w:tcW w:w="250" w:type="pct"/>
            <w:vMerge/>
            <w:vAlign w:val="center"/>
          </w:tcPr>
          <w:p w14:paraId="3F07E09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2C3FDDF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9342AA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5154DFD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257" w:type="pct"/>
            <w:vMerge/>
            <w:vAlign w:val="center"/>
          </w:tcPr>
          <w:p w14:paraId="401B5A0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74587C4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1A3A3A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7DCB0A9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7161845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/>
            <w:vAlign w:val="center"/>
          </w:tcPr>
          <w:p w14:paraId="451FDCC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72663F1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2.66</w:t>
            </w:r>
          </w:p>
        </w:tc>
        <w:tc>
          <w:tcPr>
            <w:tcW w:w="290" w:type="pct"/>
            <w:vMerge/>
            <w:vAlign w:val="center"/>
          </w:tcPr>
          <w:p w14:paraId="578E81E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119AE1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13987C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116</w:t>
            </w:r>
          </w:p>
        </w:tc>
      </w:tr>
      <w:tr w:rsidR="006F0490" w14:paraId="0051043B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0AD5B07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</w:tcPr>
          <w:p w14:paraId="42DE8A6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6E71A4A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18C797A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3C12BA6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5" w:type="pct"/>
            <w:vMerge/>
            <w:vAlign w:val="center"/>
          </w:tcPr>
          <w:p w14:paraId="358643E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AE8EFF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554B46F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57" w:type="pct"/>
            <w:vMerge/>
            <w:vAlign w:val="center"/>
          </w:tcPr>
          <w:p w14:paraId="43EDBF4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12D0E3D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2C0592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582A49D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6960DC2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/>
            <w:vAlign w:val="center"/>
          </w:tcPr>
          <w:p w14:paraId="43E9E25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7E9BE85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3.29</w:t>
            </w:r>
          </w:p>
        </w:tc>
        <w:tc>
          <w:tcPr>
            <w:tcW w:w="290" w:type="pct"/>
            <w:vMerge/>
            <w:vAlign w:val="center"/>
          </w:tcPr>
          <w:p w14:paraId="3E2DEE5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31D15B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DD6B10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124</w:t>
            </w:r>
          </w:p>
        </w:tc>
      </w:tr>
      <w:tr w:rsidR="006F0490" w14:paraId="1B507411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3F1BEA8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</w:tcPr>
          <w:p w14:paraId="2D01257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200842F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3.51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77FCEE2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37.15</w:t>
            </w:r>
          </w:p>
        </w:tc>
        <w:tc>
          <w:tcPr>
            <w:tcW w:w="250" w:type="pct"/>
            <w:vMerge/>
            <w:vAlign w:val="center"/>
          </w:tcPr>
          <w:p w14:paraId="3D49C09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516D1F2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25179B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6AB6DA5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257" w:type="pct"/>
            <w:vMerge/>
            <w:vAlign w:val="center"/>
          </w:tcPr>
          <w:p w14:paraId="03E3F1D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5AC06BB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2F20DD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3B091B2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6763E6F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/>
            <w:vAlign w:val="center"/>
          </w:tcPr>
          <w:p w14:paraId="7EA12B6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080A46A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3.51</w:t>
            </w:r>
          </w:p>
        </w:tc>
        <w:tc>
          <w:tcPr>
            <w:tcW w:w="290" w:type="pct"/>
            <w:vMerge/>
            <w:vAlign w:val="center"/>
          </w:tcPr>
          <w:p w14:paraId="0D44B4C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FD72C4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CCA634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120</w:t>
            </w:r>
          </w:p>
        </w:tc>
      </w:tr>
      <w:tr w:rsidR="006F0490" w14:paraId="2F7C3FF6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788163A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restart"/>
            <w:shd w:val="clear" w:color="auto" w:fill="auto"/>
            <w:vAlign w:val="center"/>
          </w:tcPr>
          <w:p w14:paraId="16D8CF5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1697162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6.58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3D39659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46.9</w:t>
            </w:r>
          </w:p>
        </w:tc>
        <w:tc>
          <w:tcPr>
            <w:tcW w:w="250" w:type="pct"/>
            <w:vMerge/>
            <w:vAlign w:val="center"/>
          </w:tcPr>
          <w:p w14:paraId="5DFBAED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1B6E7B0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872224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4D9A68E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57" w:type="pct"/>
            <w:vMerge/>
            <w:vAlign w:val="center"/>
          </w:tcPr>
          <w:p w14:paraId="37B7D8E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23093EC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9" w:type="pct"/>
            <w:vMerge/>
            <w:vAlign w:val="center"/>
          </w:tcPr>
          <w:p w14:paraId="34BB4EB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10C768D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4D0E004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2D2EA85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71FE1DE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10.08</w:t>
            </w:r>
          </w:p>
        </w:tc>
        <w:tc>
          <w:tcPr>
            <w:tcW w:w="290" w:type="pct"/>
            <w:vMerge/>
            <w:vAlign w:val="center"/>
          </w:tcPr>
          <w:p w14:paraId="3CCDF52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442583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03E422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429</w:t>
            </w:r>
          </w:p>
        </w:tc>
      </w:tr>
      <w:tr w:rsidR="006F0490" w14:paraId="5862AE48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4CAE94E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</w:tcPr>
          <w:p w14:paraId="60929E1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73C8633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6994683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7D6FCBD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44EBF59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B39465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4F4C896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257" w:type="pct"/>
            <w:vMerge/>
            <w:vAlign w:val="center"/>
          </w:tcPr>
          <w:p w14:paraId="4640937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3666A5B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AEFEA4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00FC1B6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62B44EA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/>
            <w:vAlign w:val="center"/>
          </w:tcPr>
          <w:p w14:paraId="3A3A4FC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6A12AAC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9.63</w:t>
            </w:r>
          </w:p>
        </w:tc>
        <w:tc>
          <w:tcPr>
            <w:tcW w:w="290" w:type="pct"/>
            <w:vMerge/>
            <w:vAlign w:val="center"/>
          </w:tcPr>
          <w:p w14:paraId="692E844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896B9B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9608F3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437</w:t>
            </w:r>
          </w:p>
        </w:tc>
      </w:tr>
      <w:tr w:rsidR="006F0490" w14:paraId="058FFAC7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5CC4EBA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restart"/>
            <w:shd w:val="clear" w:color="auto" w:fill="auto"/>
            <w:vAlign w:val="center"/>
          </w:tcPr>
          <w:p w14:paraId="09923EC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[Xiaomi]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4A7F974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4.47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1BDBA57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40.9</w:t>
            </w:r>
          </w:p>
        </w:tc>
        <w:tc>
          <w:tcPr>
            <w:tcW w:w="250" w:type="pct"/>
            <w:vMerge/>
            <w:vAlign w:val="center"/>
          </w:tcPr>
          <w:p w14:paraId="54666BF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7848B7F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8C7A69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3E4F2A4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57" w:type="pct"/>
            <w:vMerge/>
            <w:vAlign w:val="center"/>
          </w:tcPr>
          <w:p w14:paraId="7E14BDF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7CC8184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9" w:type="pct"/>
            <w:vMerge/>
            <w:vAlign w:val="center"/>
          </w:tcPr>
          <w:p w14:paraId="23581F2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06B0006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6(OOK)</w:t>
            </w: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290C0BB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4E2B44D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6CFC337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11.41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224F036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0" w:type="pct"/>
            <w:vMerge/>
            <w:vAlign w:val="center"/>
          </w:tcPr>
          <w:p w14:paraId="4C42F9B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0728CC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6F0490" w14:paraId="0AB07C09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7F944C2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</w:tcPr>
          <w:p w14:paraId="773A664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1672CA9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4CD22AF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35C71D1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32B419F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2557A1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643A92C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361D0FB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13F0C74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718F86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33FE87E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0(BPSK)</w:t>
            </w:r>
          </w:p>
        </w:tc>
        <w:tc>
          <w:tcPr>
            <w:tcW w:w="369" w:type="pct"/>
            <w:vMerge/>
            <w:vAlign w:val="center"/>
          </w:tcPr>
          <w:p w14:paraId="46B12FE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1688134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7D585A8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15.76</w:t>
            </w:r>
          </w:p>
        </w:tc>
        <w:tc>
          <w:tcPr>
            <w:tcW w:w="290" w:type="pct"/>
            <w:vMerge/>
            <w:vAlign w:val="center"/>
          </w:tcPr>
          <w:p w14:paraId="41955DF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A4352E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3D0574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</w:t>
            </w:r>
          </w:p>
        </w:tc>
      </w:tr>
      <w:tr w:rsidR="006F0490" w14:paraId="3FF67E60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2F931ED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</w:tcPr>
          <w:p w14:paraId="3A11FE9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5F607EF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13F44FC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1EA4808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27E34D4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6176F6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5C19DCD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0.95</w:t>
            </w:r>
          </w:p>
        </w:tc>
        <w:tc>
          <w:tcPr>
            <w:tcW w:w="257" w:type="pct"/>
            <w:vMerge/>
            <w:vAlign w:val="center"/>
          </w:tcPr>
          <w:p w14:paraId="673A322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3EA3847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21CE7A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49F09EA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6(OOK)</w:t>
            </w:r>
          </w:p>
        </w:tc>
        <w:tc>
          <w:tcPr>
            <w:tcW w:w="369" w:type="pct"/>
            <w:shd w:val="clear" w:color="auto" w:fill="auto"/>
            <w:vAlign w:val="center"/>
          </w:tcPr>
          <w:p w14:paraId="2F035F7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/>
            <w:vAlign w:val="center"/>
          </w:tcPr>
          <w:p w14:paraId="2F71EFD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10AA08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10.5</w:t>
            </w:r>
          </w:p>
        </w:tc>
        <w:tc>
          <w:tcPr>
            <w:tcW w:w="290" w:type="pct"/>
            <w:vMerge/>
            <w:vAlign w:val="center"/>
          </w:tcPr>
          <w:p w14:paraId="4FBD7FA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3D752B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68CBB3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</w:tr>
      <w:tr w:rsidR="006F0490" w14:paraId="71A4F2FA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6E5B037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shd w:val="clear" w:color="auto" w:fill="auto"/>
            <w:vAlign w:val="center"/>
          </w:tcPr>
          <w:p w14:paraId="34A0B6D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1493EC7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7.17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09E3633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53.9</w:t>
            </w:r>
          </w:p>
        </w:tc>
        <w:tc>
          <w:tcPr>
            <w:tcW w:w="250" w:type="pct"/>
            <w:vMerge/>
            <w:vAlign w:val="center"/>
          </w:tcPr>
          <w:p w14:paraId="736190C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00FC797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0CD7DA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165AA0A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0.58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2DD1E70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90" w:type="pct"/>
            <w:shd w:val="clear" w:color="auto" w:fill="auto"/>
            <w:vAlign w:val="center"/>
          </w:tcPr>
          <w:p w14:paraId="6898F8D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9" w:type="pct"/>
            <w:vMerge/>
            <w:vAlign w:val="center"/>
          </w:tcPr>
          <w:p w14:paraId="4F904A1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6D78493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3A9CFD5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shd w:val="clear" w:color="auto" w:fill="auto"/>
            <w:vAlign w:val="center"/>
          </w:tcPr>
          <w:p w14:paraId="33B1093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29BC604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290" w:type="pct"/>
            <w:vMerge/>
            <w:vAlign w:val="center"/>
          </w:tcPr>
          <w:p w14:paraId="3AC7161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2A7E32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DC109E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198</w:t>
            </w:r>
          </w:p>
        </w:tc>
      </w:tr>
      <w:tr w:rsidR="006F0490" w14:paraId="10321B2E" w14:textId="77777777">
        <w:trPr>
          <w:trHeight w:val="210"/>
        </w:trPr>
        <w:tc>
          <w:tcPr>
            <w:tcW w:w="286" w:type="pct"/>
            <w:vMerge w:val="restart"/>
            <w:shd w:val="clear" w:color="auto" w:fill="auto"/>
            <w:vAlign w:val="center"/>
          </w:tcPr>
          <w:p w14:paraId="600A438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bookmarkStart w:id="2" w:name="page2" w:colFirst="0" w:colLast="17"/>
            <w:bookmarkStart w:id="3" w:name="copyrightaddon" w:colFirst="0" w:colLast="17"/>
            <w:bookmarkEnd w:id="0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D2T2-A2</w:t>
            </w:r>
          </w:p>
        </w:tc>
        <w:tc>
          <w:tcPr>
            <w:tcW w:w="342" w:type="pct"/>
            <w:vMerge w:val="restart"/>
            <w:shd w:val="clear" w:color="auto" w:fill="auto"/>
            <w:vAlign w:val="center"/>
          </w:tcPr>
          <w:p w14:paraId="04CC67E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30BA0F8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4.47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6CF2CAB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40.9</w:t>
            </w:r>
          </w:p>
        </w:tc>
        <w:tc>
          <w:tcPr>
            <w:tcW w:w="250" w:type="pct"/>
            <w:vMerge/>
            <w:vAlign w:val="center"/>
          </w:tcPr>
          <w:p w14:paraId="3957C76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778A0DF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645A7A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393C6D4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5E3939E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546FF99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9" w:type="pct"/>
            <w:vMerge/>
            <w:vAlign w:val="center"/>
          </w:tcPr>
          <w:p w14:paraId="66C7BE9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17E6CC4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9" w:type="pct"/>
            <w:vMerge/>
            <w:vAlign w:val="center"/>
          </w:tcPr>
          <w:p w14:paraId="0C3735C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3D15F9E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0F2166D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5.9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0F722D7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0" w:type="pct"/>
            <w:vMerge/>
            <w:vAlign w:val="center"/>
          </w:tcPr>
          <w:p w14:paraId="2A477B1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349C5B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401</w:t>
            </w:r>
          </w:p>
        </w:tc>
      </w:tr>
      <w:tr w:rsidR="006F0490" w14:paraId="2BA88C1B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6D495B3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</w:tcPr>
          <w:p w14:paraId="323C82C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5672D33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0E1D5ED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17CC15A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0B668BD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80EB1F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66CDE67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040F0A6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500F84A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E602BE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4A81B3E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6CDEB2F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/>
            <w:vAlign w:val="center"/>
          </w:tcPr>
          <w:p w14:paraId="368409E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027D36B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6.12</w:t>
            </w:r>
          </w:p>
        </w:tc>
        <w:tc>
          <w:tcPr>
            <w:tcW w:w="290" w:type="pct"/>
            <w:vMerge/>
            <w:vAlign w:val="center"/>
          </w:tcPr>
          <w:p w14:paraId="18A9DD9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7A7613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B489C7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393</w:t>
            </w:r>
          </w:p>
        </w:tc>
      </w:tr>
      <w:tr w:rsidR="006F0490" w14:paraId="03BF715F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7C13A4D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</w:tcPr>
          <w:p w14:paraId="18A900A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268A505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233925B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6268F74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6FE4680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87744E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029A6D7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79654BA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3E137FE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D1EFA5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7877B12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22D315A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/>
            <w:vAlign w:val="center"/>
          </w:tcPr>
          <w:p w14:paraId="16F3943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19890FC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5.73</w:t>
            </w:r>
          </w:p>
        </w:tc>
        <w:tc>
          <w:tcPr>
            <w:tcW w:w="290" w:type="pct"/>
            <w:vMerge/>
            <w:vAlign w:val="center"/>
          </w:tcPr>
          <w:p w14:paraId="3A2F991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F11DA7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AF77E9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409</w:t>
            </w:r>
          </w:p>
        </w:tc>
      </w:tr>
      <w:tr w:rsidR="006F0490" w14:paraId="33A91EC5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626D042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restart"/>
            <w:shd w:val="clear" w:color="auto" w:fill="auto"/>
            <w:vAlign w:val="center"/>
          </w:tcPr>
          <w:p w14:paraId="0B463B2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2058AE0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4.26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0518E80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44.5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278967A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5" w:type="pct"/>
            <w:vMerge/>
            <w:vAlign w:val="center"/>
          </w:tcPr>
          <w:p w14:paraId="5D5B0E3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93E5BC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3853D9C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03D6842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5797C1D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9" w:type="pct"/>
            <w:vMerge/>
            <w:vAlign w:val="center"/>
          </w:tcPr>
          <w:p w14:paraId="73F4963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0932D96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7ECA103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/>
            <w:vAlign w:val="center"/>
          </w:tcPr>
          <w:p w14:paraId="28DCEDB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3E994AE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5.64</w:t>
            </w:r>
          </w:p>
        </w:tc>
        <w:tc>
          <w:tcPr>
            <w:tcW w:w="290" w:type="pct"/>
            <w:vMerge/>
            <w:vAlign w:val="center"/>
          </w:tcPr>
          <w:p w14:paraId="19DB07D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2C9668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36E25B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</w:t>
            </w:r>
          </w:p>
        </w:tc>
      </w:tr>
      <w:tr w:rsidR="006F0490" w14:paraId="57277F77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7A0E34C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</w:tcPr>
          <w:p w14:paraId="0E0AF93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56068EA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4.92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549BDCA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45.85</w:t>
            </w:r>
          </w:p>
        </w:tc>
        <w:tc>
          <w:tcPr>
            <w:tcW w:w="250" w:type="pct"/>
            <w:vMerge/>
            <w:vAlign w:val="center"/>
          </w:tcPr>
          <w:p w14:paraId="7A6C1AA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20465BE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641208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4B8908C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63225CD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38504D7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BB8B24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779B7A9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22BC0E4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237CEF5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0AF6E13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6.15</w:t>
            </w:r>
          </w:p>
        </w:tc>
        <w:tc>
          <w:tcPr>
            <w:tcW w:w="290" w:type="pct"/>
            <w:vMerge/>
            <w:vAlign w:val="center"/>
          </w:tcPr>
          <w:p w14:paraId="3C2B5B3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65825F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EB4BF9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</w:t>
            </w:r>
          </w:p>
        </w:tc>
      </w:tr>
      <w:tr w:rsidR="006F0490" w14:paraId="23D3DEF4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2151D02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restart"/>
            <w:shd w:val="clear" w:color="auto" w:fill="auto"/>
            <w:vAlign w:val="center"/>
          </w:tcPr>
          <w:p w14:paraId="5AAA119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497105D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3.45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0FFA40A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36.89</w:t>
            </w:r>
          </w:p>
        </w:tc>
        <w:tc>
          <w:tcPr>
            <w:tcW w:w="250" w:type="pct"/>
            <w:vMerge/>
            <w:vAlign w:val="center"/>
          </w:tcPr>
          <w:p w14:paraId="0E902DC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4C39DC1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2BDA7F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20E266E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7" w:type="pct"/>
            <w:vMerge/>
            <w:vAlign w:val="center"/>
          </w:tcPr>
          <w:p w14:paraId="2891BB0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79BFD31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F12800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13C7A3C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6CE2EB7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/>
            <w:vAlign w:val="center"/>
          </w:tcPr>
          <w:p w14:paraId="586F72A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68EE68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3.45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732DE1A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0" w:type="pct"/>
            <w:vMerge/>
            <w:vAlign w:val="center"/>
          </w:tcPr>
          <w:p w14:paraId="4236374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4F4866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84</w:t>
            </w:r>
          </w:p>
        </w:tc>
      </w:tr>
      <w:tr w:rsidR="006F0490" w14:paraId="7B9A9E30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121CF47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</w:tcPr>
          <w:p w14:paraId="7BDB00B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1BB7995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3.8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6D827A3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38.39</w:t>
            </w:r>
          </w:p>
        </w:tc>
        <w:tc>
          <w:tcPr>
            <w:tcW w:w="250" w:type="pct"/>
            <w:vMerge/>
            <w:vAlign w:val="center"/>
          </w:tcPr>
          <w:p w14:paraId="41987BF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11D935E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4F5EA6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792F866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vMerge/>
            <w:vAlign w:val="center"/>
          </w:tcPr>
          <w:p w14:paraId="2F4414B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61DB1DD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E13F8B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4F39BF9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7577599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/>
            <w:vAlign w:val="center"/>
          </w:tcPr>
          <w:p w14:paraId="7EB50B5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0280CA7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3.8</w:t>
            </w:r>
          </w:p>
        </w:tc>
        <w:tc>
          <w:tcPr>
            <w:tcW w:w="290" w:type="pct"/>
            <w:vMerge/>
            <w:vAlign w:val="center"/>
          </w:tcPr>
          <w:p w14:paraId="21E42A8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941053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E72F7D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64</w:t>
            </w:r>
          </w:p>
        </w:tc>
      </w:tr>
      <w:tr w:rsidR="006F0490" w14:paraId="71526CD3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75B3824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</w:tcPr>
          <w:p w14:paraId="029A054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69C88D9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4.3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4DEDBBA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40.29</w:t>
            </w:r>
          </w:p>
        </w:tc>
        <w:tc>
          <w:tcPr>
            <w:tcW w:w="250" w:type="pct"/>
            <w:vMerge/>
            <w:vAlign w:val="center"/>
          </w:tcPr>
          <w:p w14:paraId="344574B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679BC2B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D8A84D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2617A83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7" w:type="pct"/>
            <w:vMerge/>
            <w:vAlign w:val="center"/>
          </w:tcPr>
          <w:p w14:paraId="749E0E7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6E9DD10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76A009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78A5A07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05098F2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/>
            <w:vAlign w:val="center"/>
          </w:tcPr>
          <w:p w14:paraId="5AC5C5A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703D570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4.3</w:t>
            </w:r>
          </w:p>
        </w:tc>
        <w:tc>
          <w:tcPr>
            <w:tcW w:w="290" w:type="pct"/>
            <w:vMerge/>
            <w:vAlign w:val="center"/>
          </w:tcPr>
          <w:p w14:paraId="7C3FEDC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B919D1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C45802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74</w:t>
            </w:r>
          </w:p>
        </w:tc>
      </w:tr>
      <w:tr w:rsidR="006F0490" w14:paraId="6457E41C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0225C2E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restart"/>
            <w:shd w:val="clear" w:color="auto" w:fill="auto"/>
            <w:vAlign w:val="center"/>
          </w:tcPr>
          <w:p w14:paraId="7DB1FEB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308494A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6.58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6948D9F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46.9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2ADE8AC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5" w:type="pct"/>
            <w:vMerge/>
            <w:vAlign w:val="center"/>
          </w:tcPr>
          <w:p w14:paraId="367F016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164E79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57146CC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57" w:type="pct"/>
            <w:vMerge/>
            <w:vAlign w:val="center"/>
          </w:tcPr>
          <w:p w14:paraId="459E1CF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5DC9B6D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E78867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10CC333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04D59B9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11BF158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151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6AA9807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5.52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03B1ECF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0" w:type="pct"/>
            <w:vMerge/>
            <w:vAlign w:val="center"/>
          </w:tcPr>
          <w:p w14:paraId="5BDD494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350F87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430</w:t>
            </w:r>
          </w:p>
        </w:tc>
      </w:tr>
      <w:tr w:rsidR="006F0490" w14:paraId="0B78BBD3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1AD6F6F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</w:tcPr>
          <w:p w14:paraId="43CC3D3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0D5438C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7312D1B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3403D51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1211853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530E7A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0034970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257" w:type="pct"/>
            <w:vMerge/>
            <w:vAlign w:val="center"/>
          </w:tcPr>
          <w:p w14:paraId="7C922CA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0EC7BEF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FF6BA5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5756771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2B227F2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/>
            <w:vAlign w:val="center"/>
          </w:tcPr>
          <w:p w14:paraId="6574A29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68DF66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5.43</w:t>
            </w:r>
          </w:p>
        </w:tc>
        <w:tc>
          <w:tcPr>
            <w:tcW w:w="290" w:type="pct"/>
            <w:vMerge/>
            <w:vAlign w:val="center"/>
          </w:tcPr>
          <w:p w14:paraId="4F33E50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4E61C2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AD3D3F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438</w:t>
            </w:r>
          </w:p>
        </w:tc>
      </w:tr>
      <w:tr w:rsidR="006F0490" w14:paraId="3C16DC25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31CA4D7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restart"/>
            <w:shd w:val="clear" w:color="auto" w:fill="auto"/>
            <w:vAlign w:val="center"/>
          </w:tcPr>
          <w:p w14:paraId="390BAB5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[Xiaomi]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0FB84CB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4.47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2C64FAB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40.9</w:t>
            </w:r>
          </w:p>
        </w:tc>
        <w:tc>
          <w:tcPr>
            <w:tcW w:w="250" w:type="pct"/>
            <w:vMerge/>
            <w:vAlign w:val="center"/>
          </w:tcPr>
          <w:p w14:paraId="38F2918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4CC59C1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4030DF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143B286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57" w:type="pct"/>
            <w:vMerge/>
            <w:vAlign w:val="center"/>
          </w:tcPr>
          <w:p w14:paraId="3C8AAED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2F61843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9" w:type="pct"/>
            <w:vMerge/>
            <w:vAlign w:val="center"/>
          </w:tcPr>
          <w:p w14:paraId="4B1AB26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5A3A497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6(OOK)</w:t>
            </w: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092161B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60ADF97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0D47A06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5.53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0FE21B7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0" w:type="pct"/>
            <w:vMerge/>
            <w:vAlign w:val="center"/>
          </w:tcPr>
          <w:p w14:paraId="7043671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4D78BB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6F0490" w14:paraId="60520718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54083EE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</w:tcPr>
          <w:p w14:paraId="5B62C88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77B32F3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3026505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48E4852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01D4EC7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07FFC5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28FFE25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7B9BA49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1D06CF9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955878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513D131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0(BPSK)</w:t>
            </w:r>
          </w:p>
        </w:tc>
        <w:tc>
          <w:tcPr>
            <w:tcW w:w="369" w:type="pct"/>
            <w:vMerge/>
            <w:vAlign w:val="center"/>
          </w:tcPr>
          <w:p w14:paraId="2F1168E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49F1B40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893D85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7.63</w:t>
            </w:r>
          </w:p>
        </w:tc>
        <w:tc>
          <w:tcPr>
            <w:tcW w:w="290" w:type="pct"/>
            <w:vMerge/>
            <w:vAlign w:val="center"/>
          </w:tcPr>
          <w:p w14:paraId="3ADF681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7A9C03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6406AE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6F0490" w14:paraId="465AFA07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45E7022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</w:tcPr>
          <w:p w14:paraId="4A4980B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00DC707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23D403C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17A12AF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1CF9B33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25C00C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0E96CDA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0.95</w:t>
            </w:r>
          </w:p>
        </w:tc>
        <w:tc>
          <w:tcPr>
            <w:tcW w:w="257" w:type="pct"/>
            <w:vMerge/>
            <w:vAlign w:val="center"/>
          </w:tcPr>
          <w:p w14:paraId="4A5CBC2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62AAE7A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1855B0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04026E0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6(OOK)</w:t>
            </w:r>
          </w:p>
        </w:tc>
        <w:tc>
          <w:tcPr>
            <w:tcW w:w="369" w:type="pct"/>
            <w:shd w:val="clear" w:color="auto" w:fill="auto"/>
            <w:vAlign w:val="center"/>
          </w:tcPr>
          <w:p w14:paraId="6C43720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/>
            <w:vAlign w:val="center"/>
          </w:tcPr>
          <w:p w14:paraId="727B84C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07A1FD0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5.08</w:t>
            </w:r>
          </w:p>
        </w:tc>
        <w:tc>
          <w:tcPr>
            <w:tcW w:w="290" w:type="pct"/>
            <w:vMerge/>
            <w:vAlign w:val="center"/>
          </w:tcPr>
          <w:p w14:paraId="6C7569B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F6629D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D60D1B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</w:tr>
      <w:tr w:rsidR="006F0490" w14:paraId="1A3FD2DD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2B36CB7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shd w:val="clear" w:color="auto" w:fill="auto"/>
            <w:vAlign w:val="center"/>
          </w:tcPr>
          <w:p w14:paraId="7029584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7D2D25E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6.85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4815493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53.4</w:t>
            </w:r>
          </w:p>
        </w:tc>
        <w:tc>
          <w:tcPr>
            <w:tcW w:w="250" w:type="pct"/>
            <w:vMerge/>
            <w:vAlign w:val="center"/>
          </w:tcPr>
          <w:p w14:paraId="73A6CBD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60E824B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4D67B3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7342DAC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0.58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66CFFBA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90" w:type="pct"/>
            <w:shd w:val="clear" w:color="auto" w:fill="auto"/>
            <w:vAlign w:val="center"/>
          </w:tcPr>
          <w:p w14:paraId="53F61D2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9" w:type="pct"/>
            <w:vMerge/>
            <w:vAlign w:val="center"/>
          </w:tcPr>
          <w:p w14:paraId="23C8E85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6D86FC0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6E801E0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/>
            <w:vAlign w:val="center"/>
          </w:tcPr>
          <w:p w14:paraId="440D632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0A1192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290" w:type="pct"/>
            <w:vMerge/>
            <w:vAlign w:val="center"/>
          </w:tcPr>
          <w:p w14:paraId="4F4E7BB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0EC8B6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DAB935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199</w:t>
            </w:r>
          </w:p>
        </w:tc>
      </w:tr>
      <w:bookmarkEnd w:id="2"/>
      <w:bookmarkEnd w:id="3"/>
      <w:tr w:rsidR="006F0490" w14:paraId="0C0B0257" w14:textId="77777777">
        <w:trPr>
          <w:trHeight w:val="210"/>
        </w:trPr>
        <w:tc>
          <w:tcPr>
            <w:tcW w:w="286" w:type="pct"/>
            <w:vMerge w:val="restart"/>
            <w:shd w:val="clear" w:color="auto" w:fill="auto"/>
            <w:vAlign w:val="center"/>
          </w:tcPr>
          <w:p w14:paraId="1D89177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D2T2-B</w:t>
            </w:r>
          </w:p>
        </w:tc>
        <w:tc>
          <w:tcPr>
            <w:tcW w:w="342" w:type="pct"/>
            <w:vMerge w:val="restart"/>
            <w:shd w:val="clear" w:color="auto" w:fill="auto"/>
            <w:vAlign w:val="center"/>
          </w:tcPr>
          <w:p w14:paraId="2F5700E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37C9BC3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4.47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514642D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40.9</w:t>
            </w:r>
          </w:p>
        </w:tc>
        <w:tc>
          <w:tcPr>
            <w:tcW w:w="250" w:type="pct"/>
            <w:vMerge/>
            <w:vAlign w:val="center"/>
          </w:tcPr>
          <w:p w14:paraId="0F7F79D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2872F6D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40" w:type="pct"/>
            <w:vMerge/>
            <w:vAlign w:val="center"/>
          </w:tcPr>
          <w:p w14:paraId="5D75657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7BC320C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07CD979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753D23F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9" w:type="pct"/>
            <w:vMerge/>
            <w:vAlign w:val="center"/>
          </w:tcPr>
          <w:p w14:paraId="4598B53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0E6C986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9" w:type="pct"/>
            <w:vMerge/>
            <w:vAlign w:val="center"/>
          </w:tcPr>
          <w:p w14:paraId="771EB12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6F8019C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10" w:type="pct"/>
            <w:vMerge w:val="restart"/>
            <w:shd w:val="clear" w:color="auto" w:fill="auto"/>
            <w:vAlign w:val="center"/>
          </w:tcPr>
          <w:p w14:paraId="206A196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215D2EC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0" w:type="pct"/>
            <w:vMerge/>
            <w:vAlign w:val="center"/>
          </w:tcPr>
          <w:p w14:paraId="0ED76DA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9960A0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403</w:t>
            </w:r>
          </w:p>
        </w:tc>
      </w:tr>
      <w:tr w:rsidR="006F0490" w14:paraId="1BEA5CAB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1D6570C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</w:tcPr>
          <w:p w14:paraId="57A4BD2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65F9CE8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3B75A5F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2B6D4ED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1B76AB4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296AC5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595DAF9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7A25F99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1DE5D9F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5E8DD1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2176597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545377E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/>
            <w:vAlign w:val="center"/>
          </w:tcPr>
          <w:p w14:paraId="212BF04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2DAD83F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74ACB96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1527FD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4FFFF1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395</w:t>
            </w:r>
          </w:p>
        </w:tc>
      </w:tr>
      <w:tr w:rsidR="006F0490" w14:paraId="321C5115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08F1C5E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</w:tcPr>
          <w:p w14:paraId="3E41976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7559AFD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0CBAD2A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762EF49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026AA5C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0671B4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E8F993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05F6AD7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6368EB0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B0CFB4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4C10B22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37904AF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/>
            <w:vAlign w:val="center"/>
          </w:tcPr>
          <w:p w14:paraId="35984DF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2EF459C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6F24AE4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D3E160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1E10F8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411</w:t>
            </w:r>
          </w:p>
        </w:tc>
      </w:tr>
      <w:tr w:rsidR="006F0490" w14:paraId="129A6761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035F533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</w:tcPr>
          <w:p w14:paraId="7B086BD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0D1E623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61AB821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0BABAF7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54761CC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40" w:type="pct"/>
            <w:vMerge/>
            <w:vAlign w:val="center"/>
          </w:tcPr>
          <w:p w14:paraId="523BB86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581DBEF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08335C5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3569B32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30A67D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313F3F7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627251D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/>
            <w:vAlign w:val="center"/>
          </w:tcPr>
          <w:p w14:paraId="56BB1D0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63560AB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76E5A82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371D22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0986D0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405</w:t>
            </w:r>
          </w:p>
        </w:tc>
      </w:tr>
      <w:tr w:rsidR="006F0490" w14:paraId="06190754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487CA79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</w:tcPr>
          <w:p w14:paraId="7135296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1F8282C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6CDFD9D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62B50D3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56C981A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B7FA8C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3B79B9B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47D6BE3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144CB6F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E144A9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4B7F794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745C3F2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/>
            <w:vAlign w:val="center"/>
          </w:tcPr>
          <w:p w14:paraId="11EFBB6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34F3FD4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0F47AD5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BD1865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01BD07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397</w:t>
            </w:r>
          </w:p>
        </w:tc>
      </w:tr>
      <w:tr w:rsidR="006F0490" w14:paraId="22417251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093AC76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</w:tcPr>
          <w:p w14:paraId="2F019D5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6BFE701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1B1F1FD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14161E5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2F973DF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830C2F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61B5155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7B01662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7FB7D58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A88933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7484445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113FF4D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/>
            <w:vAlign w:val="center"/>
          </w:tcPr>
          <w:p w14:paraId="5DA0873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726F274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2D42F61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CE85AD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8F320E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413</w:t>
            </w:r>
          </w:p>
        </w:tc>
      </w:tr>
      <w:tr w:rsidR="006F0490" w14:paraId="5E29BB3D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43CB5CC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restart"/>
            <w:shd w:val="clear" w:color="auto" w:fill="auto"/>
            <w:vAlign w:val="center"/>
          </w:tcPr>
          <w:p w14:paraId="6BB2FF7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4CFFEC9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6.13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1123839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47.9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1A7D116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4B1251F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40" w:type="pct"/>
            <w:vMerge/>
            <w:vAlign w:val="center"/>
          </w:tcPr>
          <w:p w14:paraId="18DE987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2E8BE81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4854AD6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738D0E7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9" w:type="pct"/>
            <w:vMerge/>
            <w:vAlign w:val="center"/>
          </w:tcPr>
          <w:p w14:paraId="057131C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628FF9B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486B811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5F448EF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642CC53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7.77</w:t>
            </w:r>
          </w:p>
        </w:tc>
        <w:tc>
          <w:tcPr>
            <w:tcW w:w="290" w:type="pct"/>
            <w:vMerge/>
            <w:vAlign w:val="center"/>
          </w:tcPr>
          <w:p w14:paraId="249686A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DB88CE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C03859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</w:tr>
      <w:tr w:rsidR="006F0490" w14:paraId="6C1113BC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0200FFE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</w:tcPr>
          <w:p w14:paraId="7B654A1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77D7DE5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2F78E6B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4C37450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7F6116B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AB1EC4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26C36D9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324FF9F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413671B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0B48D2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0997388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0960717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53ED43E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0521FA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8.48</w:t>
            </w:r>
          </w:p>
        </w:tc>
        <w:tc>
          <w:tcPr>
            <w:tcW w:w="290" w:type="pct"/>
            <w:vMerge/>
            <w:vAlign w:val="center"/>
          </w:tcPr>
          <w:p w14:paraId="7995086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56F72B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F90AB8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</w:t>
            </w:r>
          </w:p>
        </w:tc>
      </w:tr>
      <w:tr w:rsidR="006F0490" w14:paraId="3457A3C3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662F0E6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</w:tcPr>
          <w:p w14:paraId="3648700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13FF1BA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3CD5B93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6E2ED54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15BA143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40" w:type="pct"/>
            <w:vMerge/>
            <w:vAlign w:val="center"/>
          </w:tcPr>
          <w:p w14:paraId="1EA7283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0DBEF82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7243147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1275BFD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A4DC9C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2542273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75E6451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1DF639D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0A167BF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8.47</w:t>
            </w:r>
          </w:p>
        </w:tc>
        <w:tc>
          <w:tcPr>
            <w:tcW w:w="290" w:type="pct"/>
            <w:vMerge/>
            <w:vAlign w:val="center"/>
          </w:tcPr>
          <w:p w14:paraId="1B9ECB2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5E3C2B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DB2183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6F0490" w14:paraId="24E42197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2132491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</w:tcPr>
          <w:p w14:paraId="212A6AE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73548D5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0DC01A6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1DC0BCC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0617DBD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C59990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744F834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296CBC7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4B873AE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DEBC50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78F262D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05C71FB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43184CC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164648F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7.77</w:t>
            </w:r>
          </w:p>
        </w:tc>
        <w:tc>
          <w:tcPr>
            <w:tcW w:w="290" w:type="pct"/>
            <w:vMerge/>
            <w:vAlign w:val="center"/>
          </w:tcPr>
          <w:p w14:paraId="2169B09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EA8D65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E34A67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</w:t>
            </w:r>
          </w:p>
        </w:tc>
      </w:tr>
      <w:tr w:rsidR="006F0490" w14:paraId="0B85BD5E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5EE9745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restart"/>
            <w:shd w:val="clear" w:color="auto" w:fill="auto"/>
            <w:vAlign w:val="center"/>
          </w:tcPr>
          <w:p w14:paraId="3D205F2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1DEF548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6.16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018B88F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45.86</w:t>
            </w:r>
          </w:p>
        </w:tc>
        <w:tc>
          <w:tcPr>
            <w:tcW w:w="250" w:type="pct"/>
            <w:vMerge/>
            <w:vAlign w:val="center"/>
          </w:tcPr>
          <w:p w14:paraId="6111C96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0268BA0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6B49D2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59FD53A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7" w:type="pct"/>
            <w:vMerge/>
            <w:vAlign w:val="center"/>
          </w:tcPr>
          <w:p w14:paraId="668036B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5FC0908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974864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064FE40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41EAB33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63EAD97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10" w:type="pct"/>
            <w:vMerge w:val="restart"/>
            <w:shd w:val="clear" w:color="auto" w:fill="auto"/>
            <w:vAlign w:val="center"/>
          </w:tcPr>
          <w:p w14:paraId="43A58DC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413E276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0" w:type="pct"/>
            <w:vMerge/>
            <w:vAlign w:val="center"/>
          </w:tcPr>
          <w:p w14:paraId="087A4EC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72D9A4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87</w:t>
            </w:r>
          </w:p>
        </w:tc>
      </w:tr>
      <w:tr w:rsidR="006F0490" w14:paraId="3184AB6C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24BE6B8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</w:tcPr>
          <w:p w14:paraId="382F221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033B60E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6.58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1800B57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46.9</w:t>
            </w:r>
          </w:p>
        </w:tc>
        <w:tc>
          <w:tcPr>
            <w:tcW w:w="250" w:type="pct"/>
            <w:vMerge/>
            <w:vAlign w:val="center"/>
          </w:tcPr>
          <w:p w14:paraId="6E3E574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68A6D60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40" w:type="pct"/>
            <w:vMerge/>
            <w:vAlign w:val="center"/>
          </w:tcPr>
          <w:p w14:paraId="636D63A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7694850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7" w:type="pct"/>
            <w:vMerge/>
            <w:vAlign w:val="center"/>
          </w:tcPr>
          <w:p w14:paraId="3ABF964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62F5526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866F1C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2055B67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134580A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/>
            <w:vAlign w:val="center"/>
          </w:tcPr>
          <w:p w14:paraId="6C65011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79E8F18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7886BE3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43BBBF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2A6BBE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75</w:t>
            </w:r>
          </w:p>
        </w:tc>
      </w:tr>
      <w:tr w:rsidR="006F0490" w14:paraId="5189073E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49B121C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</w:tcPr>
          <w:p w14:paraId="2B69BD7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12954BF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04908AF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382F003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7E280E7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1BF552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0431968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7D67793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05A27FE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611DF6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36B3DFB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2D992D0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6861CB1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0ABA531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291218E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65252A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F3A7AE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76</w:t>
            </w:r>
          </w:p>
        </w:tc>
      </w:tr>
      <w:tr w:rsidR="006F0490" w14:paraId="600C5C72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10E7B8E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</w:tcPr>
          <w:p w14:paraId="24AC640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04866E0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34371A2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40F3BC7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6192CB3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78B0BF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0C560C4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vMerge/>
            <w:vAlign w:val="center"/>
          </w:tcPr>
          <w:p w14:paraId="5C21863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0D279D7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3D0A6C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369A5A1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5A7ED04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/>
            <w:vAlign w:val="center"/>
          </w:tcPr>
          <w:p w14:paraId="4E08851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37E77D2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46B9364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A643E5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2B7CBA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65</w:t>
            </w:r>
          </w:p>
        </w:tc>
      </w:tr>
      <w:tr w:rsidR="006F0490" w14:paraId="472428BE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554363A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</w:tcPr>
          <w:p w14:paraId="1552A6C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1ED5FBF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122FDF0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518B5D5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6A88B7F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A070F2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BDDCF8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276FE90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0B4C849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187922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18FE172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66CB86E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2903A4F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0BDD398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40F5C68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FCE80B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02BB0A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66</w:t>
            </w:r>
          </w:p>
        </w:tc>
      </w:tr>
      <w:tr w:rsidR="006F0490" w14:paraId="6003051B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513BDE7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</w:tcPr>
          <w:p w14:paraId="00D21BC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177F682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0DCB33A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4789555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7A9BA74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06C7D6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1D14682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7" w:type="pct"/>
            <w:vMerge/>
            <w:vAlign w:val="center"/>
          </w:tcPr>
          <w:p w14:paraId="32EDA5A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61F88B3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701F33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40DC088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543F04F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/>
            <w:vAlign w:val="center"/>
          </w:tcPr>
          <w:p w14:paraId="10AD87B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6C3C3C1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5DDB0D0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790E14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C1F18B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85</w:t>
            </w:r>
          </w:p>
        </w:tc>
      </w:tr>
      <w:tr w:rsidR="006F0490" w14:paraId="02133C14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6EE7CF9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</w:tcPr>
          <w:p w14:paraId="4E1404E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710D40D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247EB03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2B3BC62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2F2D0C7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E445D0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4FB235B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02C40C6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361C40C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4EDF41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67B96F5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4FF05E5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53607A1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373789B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68AAD30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C6F5B9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719565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86</w:t>
            </w:r>
          </w:p>
        </w:tc>
      </w:tr>
      <w:tr w:rsidR="006F0490" w14:paraId="69657260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36F47C4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</w:tcPr>
          <w:p w14:paraId="5C5034F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0C0CC6A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612E46E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4763731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4D42613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40" w:type="pct"/>
            <w:vMerge/>
            <w:vAlign w:val="center"/>
          </w:tcPr>
          <w:p w14:paraId="069949F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41B826C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7" w:type="pct"/>
            <w:vMerge/>
            <w:vAlign w:val="center"/>
          </w:tcPr>
          <w:p w14:paraId="50B59A0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61E20B2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7D2BB7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2A6FD94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1FEFEA2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/>
            <w:vAlign w:val="center"/>
          </w:tcPr>
          <w:p w14:paraId="51F61D0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69C466F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2EAFE2C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C9B071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26AE1C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77</w:t>
            </w:r>
          </w:p>
        </w:tc>
      </w:tr>
      <w:tr w:rsidR="006F0490" w14:paraId="251658C0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73E1C53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</w:tcPr>
          <w:p w14:paraId="3757778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3190E72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1EFFD79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57FDDC2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40F45F8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A02565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46B7820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vMerge/>
            <w:vAlign w:val="center"/>
          </w:tcPr>
          <w:p w14:paraId="09041D6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7DE8267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E17C83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0167E57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09DB65D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/>
            <w:vAlign w:val="center"/>
          </w:tcPr>
          <w:p w14:paraId="40DDDD5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1A82275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0E2C220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E213B5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BEE03D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67</w:t>
            </w:r>
          </w:p>
        </w:tc>
      </w:tr>
      <w:tr w:rsidR="006F0490" w14:paraId="010FD460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65578B2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restart"/>
            <w:shd w:val="clear" w:color="auto" w:fill="auto"/>
            <w:vAlign w:val="center"/>
          </w:tcPr>
          <w:p w14:paraId="6A8222F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1D85639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214A27E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18.71</w:t>
            </w:r>
          </w:p>
        </w:tc>
        <w:tc>
          <w:tcPr>
            <w:tcW w:w="250" w:type="pct"/>
            <w:vMerge/>
            <w:vAlign w:val="center"/>
          </w:tcPr>
          <w:p w14:paraId="34E92AB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7018CD5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289EC5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003D14A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57" w:type="pct"/>
            <w:vMerge/>
            <w:vAlign w:val="center"/>
          </w:tcPr>
          <w:p w14:paraId="424D5FD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2D61EB6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9" w:type="pct"/>
            <w:vMerge/>
            <w:vAlign w:val="center"/>
          </w:tcPr>
          <w:p w14:paraId="208FA7A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421E989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2AD0AF2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22DD0E6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10" w:type="pct"/>
            <w:vMerge w:val="restart"/>
            <w:shd w:val="clear" w:color="auto" w:fill="auto"/>
            <w:vAlign w:val="center"/>
          </w:tcPr>
          <w:p w14:paraId="157ED3C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3D8F0F8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0" w:type="pct"/>
            <w:vMerge/>
            <w:vAlign w:val="center"/>
          </w:tcPr>
          <w:p w14:paraId="345445A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001D33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134</w:t>
            </w:r>
          </w:p>
        </w:tc>
      </w:tr>
      <w:tr w:rsidR="006F0490" w14:paraId="059BDF20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5753049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</w:tcPr>
          <w:p w14:paraId="26E525E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3FEAC6B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1.35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2CD600C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22.36</w:t>
            </w:r>
          </w:p>
        </w:tc>
        <w:tc>
          <w:tcPr>
            <w:tcW w:w="250" w:type="pct"/>
            <w:vMerge/>
            <w:vAlign w:val="center"/>
          </w:tcPr>
          <w:p w14:paraId="28E8587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7495967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9BAC5B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7D3F35C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257" w:type="pct"/>
            <w:vMerge/>
            <w:vAlign w:val="center"/>
          </w:tcPr>
          <w:p w14:paraId="7CFECD4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56165A2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28CCAD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5E4EFAB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16F613E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/>
            <w:vAlign w:val="center"/>
          </w:tcPr>
          <w:p w14:paraId="7967612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0E082C1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6A90CE2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042109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183BAA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130</w:t>
            </w:r>
          </w:p>
        </w:tc>
      </w:tr>
      <w:tr w:rsidR="006F0490" w14:paraId="78820129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47CB954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</w:tcPr>
          <w:p w14:paraId="682AD00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4D7AC94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7A894A0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23.96</w:t>
            </w:r>
          </w:p>
        </w:tc>
        <w:tc>
          <w:tcPr>
            <w:tcW w:w="250" w:type="pct"/>
            <w:vMerge/>
            <w:vAlign w:val="center"/>
          </w:tcPr>
          <w:p w14:paraId="7FE95A6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363D673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CACE44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3FBE159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257" w:type="pct"/>
            <w:vMerge/>
            <w:vAlign w:val="center"/>
          </w:tcPr>
          <w:p w14:paraId="7A500D4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6C19AC6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FF7454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3C29A39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24768A5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72A4F57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3D694D8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0BD07E4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88926C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0A1C15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118</w:t>
            </w:r>
          </w:p>
        </w:tc>
      </w:tr>
      <w:tr w:rsidR="006F0490" w14:paraId="4546D932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2E737FB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</w:tcPr>
          <w:p w14:paraId="1FF6CEF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5A6ECAD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6769B17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5CCAF88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5" w:type="pct"/>
            <w:vMerge/>
            <w:vAlign w:val="center"/>
          </w:tcPr>
          <w:p w14:paraId="71AC3C8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79A4AA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752EB33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57" w:type="pct"/>
            <w:vMerge/>
            <w:vAlign w:val="center"/>
          </w:tcPr>
          <w:p w14:paraId="1B9E615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2609BD3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EABF88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066A83A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3F49560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/>
            <w:vAlign w:val="center"/>
          </w:tcPr>
          <w:p w14:paraId="7B75A1B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6AC976D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4DE016A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8D1DFB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67FF0D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126</w:t>
            </w:r>
          </w:p>
        </w:tc>
      </w:tr>
      <w:tr w:rsidR="006F0490" w14:paraId="15B54962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4A07276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</w:tcPr>
          <w:p w14:paraId="0F7EBAB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0BCE99D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2.61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0FF1656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32.56</w:t>
            </w:r>
          </w:p>
        </w:tc>
        <w:tc>
          <w:tcPr>
            <w:tcW w:w="250" w:type="pct"/>
            <w:vMerge/>
            <w:vAlign w:val="center"/>
          </w:tcPr>
          <w:p w14:paraId="3ACC5AD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4CC5C0F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987F1C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4F52844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257" w:type="pct"/>
            <w:vMerge/>
            <w:vAlign w:val="center"/>
          </w:tcPr>
          <w:p w14:paraId="2BA8973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7DBDFE8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CD99FC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43D3C4D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2E33A92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/>
            <w:vAlign w:val="center"/>
          </w:tcPr>
          <w:p w14:paraId="0EECFB5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3473C91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58F775C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86EA3D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78F762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122</w:t>
            </w:r>
          </w:p>
        </w:tc>
      </w:tr>
      <w:tr w:rsidR="006F0490" w14:paraId="2A520E80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66CCEE7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restart"/>
            <w:shd w:val="clear" w:color="auto" w:fill="auto"/>
            <w:vAlign w:val="center"/>
          </w:tcPr>
          <w:p w14:paraId="5EE46DF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7C5AB14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6.58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3E50053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46.9</w:t>
            </w:r>
          </w:p>
        </w:tc>
        <w:tc>
          <w:tcPr>
            <w:tcW w:w="250" w:type="pct"/>
            <w:vMerge/>
            <w:vAlign w:val="center"/>
          </w:tcPr>
          <w:p w14:paraId="1EE5557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5F0C967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40" w:type="pct"/>
            <w:vMerge/>
            <w:vAlign w:val="center"/>
          </w:tcPr>
          <w:p w14:paraId="00F4293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31DE1DB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57" w:type="pct"/>
            <w:vMerge/>
            <w:vAlign w:val="center"/>
          </w:tcPr>
          <w:p w14:paraId="3126BD3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3634B94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9" w:type="pct"/>
            <w:vMerge/>
            <w:vAlign w:val="center"/>
          </w:tcPr>
          <w:p w14:paraId="1FB400D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5792056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17E57E6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5A2F34A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10" w:type="pct"/>
            <w:vMerge/>
            <w:vAlign w:val="center"/>
          </w:tcPr>
          <w:p w14:paraId="6003881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0289A92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62A6D1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4A71EB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431</w:t>
            </w:r>
          </w:p>
        </w:tc>
      </w:tr>
      <w:tr w:rsidR="006F0490" w14:paraId="455AFFA3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29030AE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</w:tcPr>
          <w:p w14:paraId="74C742C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1B59788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5270A6E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46C0EFE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72C0128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D94E72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64743F3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257" w:type="pct"/>
            <w:vMerge/>
            <w:vAlign w:val="center"/>
          </w:tcPr>
          <w:p w14:paraId="5AA9495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2B6E6E5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68B9EC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7557015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25DB90F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/>
            <w:vAlign w:val="center"/>
          </w:tcPr>
          <w:p w14:paraId="73563C3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4E50B89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09C62BB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2888B9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B5FCD7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439</w:t>
            </w:r>
          </w:p>
        </w:tc>
      </w:tr>
      <w:tr w:rsidR="006F0490" w14:paraId="727895C0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4F0DF82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</w:tcPr>
          <w:p w14:paraId="65F5547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0FB56B5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3DE2A3F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3ABA2F8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13BD0E6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40" w:type="pct"/>
            <w:vMerge/>
            <w:vAlign w:val="center"/>
          </w:tcPr>
          <w:p w14:paraId="56DD60A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05D1B01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57" w:type="pct"/>
            <w:vMerge/>
            <w:vAlign w:val="center"/>
          </w:tcPr>
          <w:p w14:paraId="585D893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176616E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288F1B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1AAE890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34CB68D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/>
            <w:vAlign w:val="center"/>
          </w:tcPr>
          <w:p w14:paraId="7A82131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6B2427E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651BF08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BE777F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9F2CB9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432</w:t>
            </w:r>
          </w:p>
        </w:tc>
      </w:tr>
      <w:tr w:rsidR="006F0490" w14:paraId="12FEC0DA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1715CE6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</w:tcPr>
          <w:p w14:paraId="3A9B1AC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6B603A2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65A505B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06DA672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03B3F2D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977503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614CED0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257" w:type="pct"/>
            <w:vMerge/>
            <w:vAlign w:val="center"/>
          </w:tcPr>
          <w:p w14:paraId="5F2CFA7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5B92269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0DF238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5B62E67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7C30E0D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/>
            <w:vAlign w:val="center"/>
          </w:tcPr>
          <w:p w14:paraId="7A2F528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047CFF0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4A4F584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0FA54E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E97720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440</w:t>
            </w:r>
          </w:p>
        </w:tc>
      </w:tr>
      <w:tr w:rsidR="006F0490" w14:paraId="738C5F8C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52392F2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restart"/>
            <w:shd w:val="clear" w:color="auto" w:fill="auto"/>
            <w:vAlign w:val="center"/>
          </w:tcPr>
          <w:p w14:paraId="76D2E1B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[Xiaomi]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13299DD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4.47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3E9A21A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40.9</w:t>
            </w:r>
          </w:p>
        </w:tc>
        <w:tc>
          <w:tcPr>
            <w:tcW w:w="250" w:type="pct"/>
            <w:vMerge/>
            <w:vAlign w:val="center"/>
          </w:tcPr>
          <w:p w14:paraId="3A09822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19D3938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40" w:type="pct"/>
            <w:vMerge/>
            <w:vAlign w:val="center"/>
          </w:tcPr>
          <w:p w14:paraId="64D0393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233037F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57" w:type="pct"/>
            <w:vMerge/>
            <w:vAlign w:val="center"/>
          </w:tcPr>
          <w:p w14:paraId="0BDFED0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2894E76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9" w:type="pct"/>
            <w:vMerge/>
            <w:vAlign w:val="center"/>
          </w:tcPr>
          <w:p w14:paraId="737E4DA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4F760DC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6(OOK)</w:t>
            </w: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7EFC87B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38EEE58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10" w:type="pct"/>
            <w:vMerge w:val="restart"/>
            <w:shd w:val="clear" w:color="auto" w:fill="auto"/>
            <w:vAlign w:val="center"/>
          </w:tcPr>
          <w:p w14:paraId="3FE7229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2125B79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0" w:type="pct"/>
            <w:vMerge/>
            <w:vAlign w:val="center"/>
          </w:tcPr>
          <w:p w14:paraId="3F010E6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69314A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6F0490" w14:paraId="64F64E9A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6B3A7AF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</w:tcPr>
          <w:p w14:paraId="3D8D22F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6A8221B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1D550D4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62EA35E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4E23B19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A60EEA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03B0861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2614D8C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08CD1B8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FA56CE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484F742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0(BPSK)</w:t>
            </w:r>
          </w:p>
        </w:tc>
        <w:tc>
          <w:tcPr>
            <w:tcW w:w="369" w:type="pct"/>
            <w:vMerge/>
            <w:vAlign w:val="center"/>
          </w:tcPr>
          <w:p w14:paraId="2B2778F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2457BD0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54FB523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488EDDC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BDFF40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9A1F30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</w:t>
            </w:r>
          </w:p>
        </w:tc>
      </w:tr>
      <w:tr w:rsidR="006F0490" w14:paraId="7C9EEDED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5832671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</w:tcPr>
          <w:p w14:paraId="20A92AC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14DAFD3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3030260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422FC39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3D6F6B0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6697F9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4851EAA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0.95</w:t>
            </w:r>
          </w:p>
        </w:tc>
        <w:tc>
          <w:tcPr>
            <w:tcW w:w="257" w:type="pct"/>
            <w:vMerge/>
            <w:vAlign w:val="center"/>
          </w:tcPr>
          <w:p w14:paraId="09A4C8B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11B3D99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BB00F1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6C3EA70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6(OOK)</w:t>
            </w:r>
          </w:p>
        </w:tc>
        <w:tc>
          <w:tcPr>
            <w:tcW w:w="369" w:type="pct"/>
            <w:shd w:val="clear" w:color="auto" w:fill="auto"/>
            <w:vAlign w:val="center"/>
          </w:tcPr>
          <w:p w14:paraId="3A9AF66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/>
            <w:vAlign w:val="center"/>
          </w:tcPr>
          <w:p w14:paraId="65EB000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036C814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74A95DB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07DCB5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4EDA9F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6F0490" w14:paraId="460C1A8D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781AA4F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</w:tcPr>
          <w:p w14:paraId="3136978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165FF82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7ABEB48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01213F4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7385F16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40" w:type="pct"/>
            <w:vMerge/>
            <w:vAlign w:val="center"/>
          </w:tcPr>
          <w:p w14:paraId="748A7EA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002A366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57" w:type="pct"/>
            <w:vMerge/>
            <w:vAlign w:val="center"/>
          </w:tcPr>
          <w:p w14:paraId="6E74A2A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0B9150E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0D909B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015708A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02F4A21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/>
            <w:vAlign w:val="center"/>
          </w:tcPr>
          <w:p w14:paraId="7DFB7D5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340432E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2022A82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C99DC3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5A3554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6F0490" w14:paraId="5C741FAD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59637A2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</w:tcPr>
          <w:p w14:paraId="5852D9D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7D7C614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27ADB06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4D55026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514A495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9EB73B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48C3957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1249C97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33C31F9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F9FCEA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10C6CA1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0(BPSK)</w:t>
            </w:r>
          </w:p>
        </w:tc>
        <w:tc>
          <w:tcPr>
            <w:tcW w:w="369" w:type="pct"/>
            <w:vMerge/>
            <w:vAlign w:val="center"/>
          </w:tcPr>
          <w:p w14:paraId="354462E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1B93CDE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104EEC6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3ED05BA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A58D18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C6B53A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</w:t>
            </w:r>
          </w:p>
        </w:tc>
      </w:tr>
      <w:tr w:rsidR="006F0490" w14:paraId="4F7D2995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6DF0280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</w:tcPr>
          <w:p w14:paraId="313CA23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7E289DD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773CAE0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6DED29D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3E6C161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397841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76B307C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0.95</w:t>
            </w:r>
          </w:p>
        </w:tc>
        <w:tc>
          <w:tcPr>
            <w:tcW w:w="257" w:type="pct"/>
            <w:vMerge/>
            <w:vAlign w:val="center"/>
          </w:tcPr>
          <w:p w14:paraId="4D3E113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6127668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F9583C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65ECC28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6(OOK)</w:t>
            </w:r>
          </w:p>
        </w:tc>
        <w:tc>
          <w:tcPr>
            <w:tcW w:w="369" w:type="pct"/>
            <w:shd w:val="clear" w:color="auto" w:fill="auto"/>
            <w:vAlign w:val="center"/>
          </w:tcPr>
          <w:p w14:paraId="46F09EF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/>
            <w:vAlign w:val="center"/>
          </w:tcPr>
          <w:p w14:paraId="180E903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01BE7F5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0427264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CF3980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81C448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</w:t>
            </w:r>
          </w:p>
        </w:tc>
      </w:tr>
      <w:tr w:rsidR="006F0490" w14:paraId="2AA4FD34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0FB12AB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restart"/>
            <w:shd w:val="clear" w:color="auto" w:fill="auto"/>
            <w:vAlign w:val="center"/>
          </w:tcPr>
          <w:p w14:paraId="1AC0BCC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6F16A8E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7.17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535BAAB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53.9</w:t>
            </w:r>
          </w:p>
        </w:tc>
        <w:tc>
          <w:tcPr>
            <w:tcW w:w="250" w:type="pct"/>
            <w:vMerge/>
            <w:vAlign w:val="center"/>
          </w:tcPr>
          <w:p w14:paraId="7EB1433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14:paraId="716C5DC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40" w:type="pct"/>
            <w:vMerge/>
            <w:vAlign w:val="center"/>
          </w:tcPr>
          <w:p w14:paraId="6557BD5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7206B4A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0.58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064D378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5B58B76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9" w:type="pct"/>
            <w:vMerge/>
            <w:vAlign w:val="center"/>
          </w:tcPr>
          <w:p w14:paraId="7581819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0455C2D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6920A07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23B9312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10" w:type="pct"/>
            <w:vMerge/>
            <w:vAlign w:val="center"/>
          </w:tcPr>
          <w:p w14:paraId="129F6DE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0948DEE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B9B705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532D86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200</w:t>
            </w:r>
          </w:p>
        </w:tc>
      </w:tr>
      <w:tr w:rsidR="006F0490" w14:paraId="0C17032E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16926B3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</w:tcPr>
          <w:p w14:paraId="0A26EC3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1241341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6A78AAC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323C6C4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14:paraId="5312034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40" w:type="pct"/>
            <w:vMerge/>
            <w:vAlign w:val="center"/>
          </w:tcPr>
          <w:p w14:paraId="7513C84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2F81D3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5384DE4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2B5139B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61F0F9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50A6215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10591E3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45E9964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2D37CBC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5091A04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DBDCD5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57B090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201</w:t>
            </w:r>
          </w:p>
        </w:tc>
      </w:tr>
      <w:bookmarkEnd w:id="1"/>
    </w:tbl>
    <w:p w14:paraId="69E1ABE3" w14:textId="77777777" w:rsidR="006F0490" w:rsidRDefault="006F0490" w:rsidP="007802D6"/>
    <w:p w14:paraId="1278DCC7" w14:textId="6DF6779B" w:rsidR="006F0490" w:rsidRDefault="002D4B5B" w:rsidP="00F04950">
      <w:pPr>
        <w:pStyle w:val="TH"/>
      </w:pPr>
      <w:r>
        <w:rPr>
          <w:noProof/>
        </w:rPr>
        <w:lastRenderedPageBreak/>
        <w:drawing>
          <wp:inline distT="0" distB="0" distL="0" distR="0" wp14:anchorId="7F8C6B0C" wp14:editId="48F3BAC6">
            <wp:extent cx="9074785" cy="5012055"/>
            <wp:effectExtent l="0" t="0" r="0" b="0"/>
            <wp:docPr id="109866393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8663937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74785" cy="5012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BA7B0F" w14:textId="23576DB8" w:rsidR="006F0490" w:rsidRDefault="00F04950" w:rsidP="00F04950">
      <w:pPr>
        <w:pStyle w:val="TF"/>
        <w:rPr>
          <w:rFonts w:eastAsiaTheme="minorEastAsia"/>
          <w:lang w:eastAsia="en-US"/>
        </w:rPr>
      </w:pPr>
      <w:r w:rsidRPr="00806C6B">
        <w:rPr>
          <w:rFonts w:eastAsiaTheme="minorEastAsia" w:hint="eastAsia"/>
          <w:lang w:eastAsia="en-US"/>
        </w:rPr>
        <w:t>Figure</w:t>
      </w:r>
      <w:r w:rsidRPr="00806C6B">
        <w:rPr>
          <w:rFonts w:eastAsiaTheme="minorEastAsia"/>
          <w:lang w:eastAsia="en-US"/>
        </w:rPr>
        <w:t xml:space="preserve"> 7.1.2.1.</w:t>
      </w:r>
      <w:r w:rsidRPr="00806C6B">
        <w:rPr>
          <w:rFonts w:eastAsiaTheme="minorEastAsia" w:hint="eastAsia"/>
          <w:lang w:eastAsia="en-US"/>
        </w:rPr>
        <w:t>1.1-</w:t>
      </w:r>
      <w:r w:rsidRPr="00806C6B">
        <w:rPr>
          <w:rFonts w:eastAsiaTheme="minorEastAsia"/>
          <w:lang w:eastAsia="en-US"/>
        </w:rPr>
        <w:t>1</w:t>
      </w:r>
    </w:p>
    <w:p w14:paraId="50A29471" w14:textId="77777777" w:rsidR="002D4B5B" w:rsidRDefault="002D4B5B" w:rsidP="002D4B5B">
      <w:pPr>
        <w:rPr>
          <w:rFonts w:eastAsiaTheme="minorEastAsia"/>
          <w:lang w:eastAsia="en-US"/>
        </w:rPr>
      </w:pPr>
    </w:p>
    <w:p w14:paraId="2A0FD434" w14:textId="77777777" w:rsidR="006F0490" w:rsidRDefault="002D4B5B" w:rsidP="00F04950">
      <w:pPr>
        <w:pStyle w:val="TH"/>
      </w:pPr>
      <w:r>
        <w:rPr>
          <w:rFonts w:hint="eastAsia"/>
        </w:rPr>
        <w:t>Table</w:t>
      </w:r>
      <w:r>
        <w:t xml:space="preserve"> 7.1.2.1.</w:t>
      </w:r>
      <w:r>
        <w:rPr>
          <w:rFonts w:hint="eastAsia"/>
        </w:rPr>
        <w:t>1.1-2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2"/>
        <w:gridCol w:w="983"/>
        <w:gridCol w:w="1143"/>
        <w:gridCol w:w="732"/>
        <w:gridCol w:w="712"/>
        <w:gridCol w:w="641"/>
        <w:gridCol w:w="683"/>
        <w:gridCol w:w="686"/>
        <w:gridCol w:w="732"/>
        <w:gridCol w:w="909"/>
        <w:gridCol w:w="678"/>
        <w:gridCol w:w="663"/>
        <w:gridCol w:w="1052"/>
        <w:gridCol w:w="621"/>
        <w:gridCol w:w="881"/>
        <w:gridCol w:w="827"/>
        <w:gridCol w:w="687"/>
        <w:gridCol w:w="839"/>
      </w:tblGrid>
      <w:tr w:rsidR="006F0490" w:rsidRPr="00806C6B" w14:paraId="1659C54A" w14:textId="77777777" w:rsidTr="00862997">
        <w:trPr>
          <w:trHeight w:val="20"/>
        </w:trPr>
        <w:tc>
          <w:tcPr>
            <w:tcW w:w="4703" w:type="pct"/>
            <w:gridSpan w:val="17"/>
            <w:shd w:val="clear" w:color="auto" w:fill="auto"/>
            <w:noWrap/>
            <w:vAlign w:val="center"/>
          </w:tcPr>
          <w:p w14:paraId="3C4C9BFE" w14:textId="77777777" w:rsidR="006F0490" w:rsidRPr="00806C6B" w:rsidRDefault="002D4B5B" w:rsidP="00862997">
            <w:pPr>
              <w:pStyle w:val="TAH"/>
              <w:rPr>
                <w:rFonts w:eastAsia="DengXian"/>
                <w:lang w:val="fr-FR"/>
              </w:rPr>
            </w:pPr>
            <w:r w:rsidRPr="00806C6B">
              <w:rPr>
                <w:rFonts w:eastAsia="DengXian"/>
                <w:lang w:val="fr-FR"/>
              </w:rPr>
              <w:t xml:space="preserve">~1kbps, </w:t>
            </w:r>
            <w:proofErr w:type="spellStart"/>
            <w:r w:rsidRPr="00806C6B">
              <w:rPr>
                <w:rFonts w:eastAsia="DengXian"/>
                <w:lang w:val="fr-FR"/>
              </w:rPr>
              <w:t>device</w:t>
            </w:r>
            <w:proofErr w:type="spellEnd"/>
            <w:r w:rsidRPr="00806C6B">
              <w:rPr>
                <w:rFonts w:eastAsia="DengXian"/>
                <w:lang w:val="fr-FR"/>
              </w:rPr>
              <w:t xml:space="preserve"> 1, D2T2, </w:t>
            </w:r>
            <w:proofErr w:type="spellStart"/>
            <w:r w:rsidRPr="00806C6B">
              <w:rPr>
                <w:rFonts w:eastAsia="DengXian"/>
                <w:lang w:val="fr-FR"/>
              </w:rPr>
              <w:t>InH</w:t>
            </w:r>
            <w:proofErr w:type="spellEnd"/>
            <w:r w:rsidRPr="00806C6B">
              <w:rPr>
                <w:rFonts w:eastAsia="DengXian"/>
                <w:lang w:val="fr-FR"/>
              </w:rPr>
              <w:t>-Office LOS</w:t>
            </w:r>
          </w:p>
        </w:tc>
        <w:tc>
          <w:tcPr>
            <w:tcW w:w="297" w:type="pct"/>
            <w:shd w:val="clear" w:color="auto" w:fill="auto"/>
            <w:noWrap/>
            <w:vAlign w:val="center"/>
          </w:tcPr>
          <w:p w14:paraId="62093597" w14:textId="77777777" w:rsidR="006F0490" w:rsidRPr="00806C6B" w:rsidRDefault="006F0490" w:rsidP="00862997">
            <w:pPr>
              <w:pStyle w:val="TAH"/>
              <w:rPr>
                <w:rFonts w:eastAsia="DengXian"/>
                <w:lang w:val="fr-FR"/>
              </w:rPr>
            </w:pPr>
          </w:p>
        </w:tc>
      </w:tr>
      <w:tr w:rsidR="006F0490" w14:paraId="49C6D840" w14:textId="77777777" w:rsidTr="00862997">
        <w:trPr>
          <w:trHeight w:val="20"/>
        </w:trPr>
        <w:tc>
          <w:tcPr>
            <w:tcW w:w="2508" w:type="pct"/>
            <w:gridSpan w:val="9"/>
            <w:shd w:val="clear" w:color="auto" w:fill="auto"/>
          </w:tcPr>
          <w:p w14:paraId="0CF25CC9" w14:textId="1644AABD" w:rsidR="006F0490" w:rsidRDefault="002D4B5B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Header columns description:</w:t>
            </w: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br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(1a) </w:t>
            </w:r>
            <w:r w:rsidR="00F04950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Distance, min(R2D, D2R)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lastRenderedPageBreak/>
              <w:t xml:space="preserve">(1b) </w:t>
            </w:r>
            <w:r w:rsidR="00F04950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MPL, min(R2D, D2R)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(2) </w:t>
            </w:r>
            <w:r w:rsidR="00F04950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BLER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(3) </w:t>
            </w:r>
            <w:r w:rsidR="00F04950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CW case. (See TR38.XXX section YYY)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(4) </w:t>
            </w:r>
            <w:r w:rsidR="00F04950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 Alternative 1 or 2. (See TR38.XXX section YYY)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(5) </w:t>
            </w:r>
            <w:r w:rsidR="00F04950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D2R data rate (kbps). (Refer to [0m] in LLS table, also see editors' notes [info-D2R-datarate]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(6) </w:t>
            </w:r>
            <w:r w:rsidR="00F04950">
              <w:tab/>
            </w: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TxPower</w:t>
            </w:r>
            <w:proofErr w:type="spellEnd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[dBm]. (See R2D[1E] in link budget table)</w:t>
            </w:r>
          </w:p>
        </w:tc>
        <w:tc>
          <w:tcPr>
            <w:tcW w:w="2195" w:type="pct"/>
            <w:gridSpan w:val="8"/>
            <w:shd w:val="clear" w:color="auto" w:fill="auto"/>
          </w:tcPr>
          <w:p w14:paraId="48DE47A3" w14:textId="2297A2E5" w:rsidR="006F0490" w:rsidRDefault="002D4B5B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lastRenderedPageBreak/>
              <w:t xml:space="preserve">(7) </w:t>
            </w:r>
            <w:r w:rsidR="00F04950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R2D Receiver sensitivity [dBm]. (See R2D[2L]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(8) </w:t>
            </w:r>
            <w:r w:rsidR="00F04950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On Object Penalty [dB] (See R2D[2H]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lastRenderedPageBreak/>
              <w:t xml:space="preserve">(9) </w:t>
            </w:r>
            <w:r w:rsidR="00F04950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Backscatter loss [dB] (See [1H]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(10) </w:t>
            </w:r>
            <w:r w:rsidR="00F04950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message size for D2R [bit] 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(11) </w:t>
            </w:r>
            <w:r w:rsidR="00F04950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CW cancellation [dB] (See D2R[2K]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(12) </w:t>
            </w:r>
            <w:r w:rsidR="00F04950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CW2D distance [m] (See D2R[1E3]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(13) </w:t>
            </w:r>
            <w:r w:rsidR="00F04950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D2R coherent or non-coherent receiver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(14) </w:t>
            </w:r>
            <w:r w:rsidR="00F04950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Carrier frequency (MHz)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(15) </w:t>
            </w:r>
            <w:r w:rsidR="00F04950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Row indices in the table.</w:t>
            </w:r>
          </w:p>
        </w:tc>
        <w:tc>
          <w:tcPr>
            <w:tcW w:w="297" w:type="pct"/>
            <w:shd w:val="clear" w:color="auto" w:fill="auto"/>
          </w:tcPr>
          <w:p w14:paraId="126F1009" w14:textId="77777777" w:rsidR="006F0490" w:rsidRDefault="002D4B5B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lastRenderedPageBreak/>
              <w:t xml:space="preserve">　</w:t>
            </w:r>
          </w:p>
        </w:tc>
      </w:tr>
      <w:tr w:rsidR="006F0490" w14:paraId="65F549F2" w14:textId="77777777" w:rsidTr="00862997">
        <w:trPr>
          <w:trHeight w:val="20"/>
        </w:trPr>
        <w:tc>
          <w:tcPr>
            <w:tcW w:w="286" w:type="pct"/>
            <w:shd w:val="clear" w:color="D9E1F2" w:fill="D9E1F2"/>
            <w:noWrap/>
            <w:vAlign w:val="center"/>
          </w:tcPr>
          <w:p w14:paraId="6C62E4D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DxTx</w:t>
            </w:r>
            <w:proofErr w:type="spellEnd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-Y</w:t>
            </w:r>
          </w:p>
        </w:tc>
        <w:tc>
          <w:tcPr>
            <w:tcW w:w="346" w:type="pct"/>
            <w:shd w:val="clear" w:color="D9E1F2" w:fill="D9E1F2"/>
            <w:noWrap/>
            <w:vAlign w:val="center"/>
          </w:tcPr>
          <w:p w14:paraId="28F1106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402" w:type="pct"/>
            <w:shd w:val="clear" w:color="D9E1F2" w:fill="D9E1F2"/>
            <w:noWrap/>
            <w:vAlign w:val="center"/>
          </w:tcPr>
          <w:p w14:paraId="430EF73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 xml:space="preserve">(1a) </w:t>
            </w: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Distance</w:t>
            </w:r>
          </w:p>
        </w:tc>
        <w:tc>
          <w:tcPr>
            <w:tcW w:w="258" w:type="pct"/>
            <w:shd w:val="clear" w:color="D9E1F2" w:fill="D9E1F2"/>
            <w:noWrap/>
            <w:vAlign w:val="center"/>
          </w:tcPr>
          <w:p w14:paraId="302FC55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(1b) MPL</w:t>
            </w:r>
          </w:p>
        </w:tc>
        <w:tc>
          <w:tcPr>
            <w:tcW w:w="251" w:type="pct"/>
            <w:shd w:val="clear" w:color="D9E1F2" w:fill="D9E1F2"/>
            <w:noWrap/>
            <w:vAlign w:val="center"/>
          </w:tcPr>
          <w:p w14:paraId="33B3515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(2)BLER</w:t>
            </w:r>
          </w:p>
        </w:tc>
        <w:tc>
          <w:tcPr>
            <w:tcW w:w="226" w:type="pct"/>
            <w:shd w:val="clear" w:color="D9E1F2" w:fill="D9E1F2"/>
            <w:noWrap/>
            <w:vAlign w:val="center"/>
          </w:tcPr>
          <w:p w14:paraId="01440DD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(3)CW</w:t>
            </w:r>
          </w:p>
        </w:tc>
        <w:tc>
          <w:tcPr>
            <w:tcW w:w="241" w:type="pct"/>
            <w:shd w:val="clear" w:color="D9E1F2" w:fill="D9E1F2"/>
            <w:noWrap/>
            <w:vAlign w:val="center"/>
          </w:tcPr>
          <w:p w14:paraId="2AD38A0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(4)Alt</w:t>
            </w:r>
          </w:p>
        </w:tc>
        <w:tc>
          <w:tcPr>
            <w:tcW w:w="242" w:type="pct"/>
            <w:shd w:val="clear" w:color="D9E1F2" w:fill="D9E1F2"/>
            <w:noWrap/>
            <w:vAlign w:val="center"/>
          </w:tcPr>
          <w:p w14:paraId="1064279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(5)kbps</w:t>
            </w:r>
          </w:p>
        </w:tc>
        <w:tc>
          <w:tcPr>
            <w:tcW w:w="258" w:type="pct"/>
            <w:shd w:val="clear" w:color="D9E1F2" w:fill="D9E1F2"/>
            <w:noWrap/>
            <w:vAlign w:val="center"/>
          </w:tcPr>
          <w:p w14:paraId="6D4F651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(6)</w:t>
            </w: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TxPwr</w:t>
            </w:r>
            <w:proofErr w:type="spellEnd"/>
          </w:p>
        </w:tc>
        <w:tc>
          <w:tcPr>
            <w:tcW w:w="290" w:type="pct"/>
            <w:shd w:val="clear" w:color="D9E1F2" w:fill="D9E1F2"/>
            <w:noWrap/>
            <w:vAlign w:val="center"/>
          </w:tcPr>
          <w:p w14:paraId="19E52EE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(7)R2DSens</w:t>
            </w:r>
          </w:p>
        </w:tc>
        <w:tc>
          <w:tcPr>
            <w:tcW w:w="239" w:type="pct"/>
            <w:shd w:val="clear" w:color="D9E1F2" w:fill="D9E1F2"/>
            <w:noWrap/>
            <w:vAlign w:val="center"/>
          </w:tcPr>
          <w:p w14:paraId="08444CF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(8)OOP</w:t>
            </w:r>
          </w:p>
        </w:tc>
        <w:tc>
          <w:tcPr>
            <w:tcW w:w="234" w:type="pct"/>
            <w:shd w:val="clear" w:color="D9E1F2" w:fill="D9E1F2"/>
            <w:noWrap/>
            <w:vAlign w:val="center"/>
          </w:tcPr>
          <w:p w14:paraId="3F49C12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(9)BSL</w:t>
            </w:r>
          </w:p>
        </w:tc>
        <w:tc>
          <w:tcPr>
            <w:tcW w:w="370" w:type="pct"/>
            <w:shd w:val="clear" w:color="D9E1F2" w:fill="D9E1F2"/>
            <w:noWrap/>
            <w:vAlign w:val="center"/>
          </w:tcPr>
          <w:p w14:paraId="0B82CC3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(10)bit</w:t>
            </w:r>
          </w:p>
        </w:tc>
        <w:tc>
          <w:tcPr>
            <w:tcW w:w="219" w:type="pct"/>
            <w:shd w:val="clear" w:color="D9E1F2" w:fill="D9E1F2"/>
            <w:noWrap/>
            <w:vAlign w:val="center"/>
          </w:tcPr>
          <w:p w14:paraId="33E0D01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(11)CW</w:t>
            </w:r>
          </w:p>
        </w:tc>
        <w:tc>
          <w:tcPr>
            <w:tcW w:w="310" w:type="pct"/>
            <w:shd w:val="clear" w:color="D9E1F2" w:fill="D9E1F2"/>
            <w:noWrap/>
            <w:vAlign w:val="center"/>
          </w:tcPr>
          <w:p w14:paraId="529BDD1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(12)CW2D</w:t>
            </w:r>
          </w:p>
        </w:tc>
        <w:tc>
          <w:tcPr>
            <w:tcW w:w="291" w:type="pct"/>
            <w:shd w:val="clear" w:color="D9E1F2" w:fill="D9E1F2"/>
            <w:noWrap/>
            <w:vAlign w:val="center"/>
          </w:tcPr>
          <w:p w14:paraId="407DBA4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241" w:type="pct"/>
            <w:shd w:val="clear" w:color="D9E1F2" w:fill="D9E1F2"/>
            <w:noWrap/>
            <w:vAlign w:val="center"/>
          </w:tcPr>
          <w:p w14:paraId="326050D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(14)</w:t>
            </w:r>
          </w:p>
        </w:tc>
        <w:tc>
          <w:tcPr>
            <w:tcW w:w="297" w:type="pct"/>
            <w:shd w:val="clear" w:color="D9E1F2" w:fill="D9E1F2"/>
            <w:noWrap/>
            <w:vAlign w:val="center"/>
          </w:tcPr>
          <w:p w14:paraId="34095B0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(15)index</w:t>
            </w:r>
          </w:p>
        </w:tc>
      </w:tr>
      <w:tr w:rsidR="006F0490" w14:paraId="424481FE" w14:textId="77777777" w:rsidTr="00862997">
        <w:trPr>
          <w:trHeight w:val="20"/>
        </w:trPr>
        <w:tc>
          <w:tcPr>
            <w:tcW w:w="286" w:type="pct"/>
            <w:vMerge w:val="restart"/>
            <w:shd w:val="clear" w:color="auto" w:fill="auto"/>
            <w:vAlign w:val="center"/>
          </w:tcPr>
          <w:p w14:paraId="0E22AA2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D2T2-A1</w:t>
            </w:r>
          </w:p>
        </w:tc>
        <w:tc>
          <w:tcPr>
            <w:tcW w:w="346" w:type="pct"/>
            <w:vMerge w:val="restart"/>
            <w:shd w:val="clear" w:color="auto" w:fill="auto"/>
            <w:vAlign w:val="center"/>
          </w:tcPr>
          <w:p w14:paraId="62E72AF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 w14:paraId="5968C69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13.61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2397357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51.1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7AEA1EC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02AC3D6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2-2</w:t>
            </w: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24BD0C7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0393D58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597256A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1274407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10DA7E6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29303FD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14:paraId="3B0CD4D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764E4AD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349A1B4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135.81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171578B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2DC3E87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297" w:type="pct"/>
            <w:shd w:val="clear" w:color="auto" w:fill="auto"/>
            <w:vAlign w:val="center"/>
          </w:tcPr>
          <w:p w14:paraId="4FBA89C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48</w:t>
            </w:r>
          </w:p>
        </w:tc>
      </w:tr>
      <w:tr w:rsidR="006F0490" w14:paraId="1E615A4F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593BB9E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63588BF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56FE7EE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7C56A37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22CA776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4C54976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6440CEC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2548FD3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7C26C97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770B098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D798EA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restart"/>
            <w:shd w:val="clear" w:color="auto" w:fill="auto"/>
            <w:vAlign w:val="center"/>
          </w:tcPr>
          <w:p w14:paraId="3B61A9C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70" w:type="pct"/>
            <w:vMerge/>
            <w:vAlign w:val="center"/>
          </w:tcPr>
          <w:p w14:paraId="2CBC0C4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4530658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6CB39C1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91.1</w:t>
            </w:r>
          </w:p>
        </w:tc>
        <w:tc>
          <w:tcPr>
            <w:tcW w:w="291" w:type="pct"/>
            <w:vMerge/>
            <w:vAlign w:val="center"/>
          </w:tcPr>
          <w:p w14:paraId="417748F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835F65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937D7D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43</w:t>
            </w:r>
          </w:p>
        </w:tc>
      </w:tr>
      <w:tr w:rsidR="006F0490" w14:paraId="010F77B5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17D2497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restart"/>
            <w:shd w:val="clear" w:color="auto" w:fill="auto"/>
            <w:vAlign w:val="center"/>
          </w:tcPr>
          <w:p w14:paraId="7958252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 w14:paraId="45953BD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15.55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0926048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52.1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1288327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6" w:type="pct"/>
            <w:vMerge/>
            <w:vAlign w:val="center"/>
          </w:tcPr>
          <w:p w14:paraId="0E05CCE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0F91F46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6D593E3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8" w:type="pct"/>
            <w:vMerge/>
            <w:vAlign w:val="center"/>
          </w:tcPr>
          <w:p w14:paraId="13B4FCC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21514F4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75A53F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6F54256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14:paraId="0A2B2E1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3593199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674A9B4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27.99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3433438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1" w:type="pct"/>
            <w:vMerge/>
            <w:vAlign w:val="center"/>
          </w:tcPr>
          <w:p w14:paraId="2DB1E13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C18DE2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</w:t>
            </w:r>
          </w:p>
        </w:tc>
      </w:tr>
      <w:tr w:rsidR="006F0490" w14:paraId="44B59412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496FFFB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68B1183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6CFA14D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50FF9FA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799BBDA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66C690A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6AA8DF8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6B948EC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3D36DD8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7CDD97E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C1854A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2C7544B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vAlign w:val="center"/>
          </w:tcPr>
          <w:p w14:paraId="29D91DF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095F09D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1E0820D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35.33</w:t>
            </w:r>
          </w:p>
        </w:tc>
        <w:tc>
          <w:tcPr>
            <w:tcW w:w="291" w:type="pct"/>
            <w:vMerge/>
            <w:vAlign w:val="center"/>
          </w:tcPr>
          <w:p w14:paraId="38DFCAD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7C76716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6EA471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</w:t>
            </w:r>
          </w:p>
        </w:tc>
      </w:tr>
      <w:tr w:rsidR="006F0490" w14:paraId="4951021C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04FE4D2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restart"/>
            <w:shd w:val="clear" w:color="auto" w:fill="auto"/>
            <w:vAlign w:val="center"/>
          </w:tcPr>
          <w:p w14:paraId="2AE2D07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 w14:paraId="5A647CB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13.61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5C121CC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51.1</w:t>
            </w:r>
          </w:p>
        </w:tc>
        <w:tc>
          <w:tcPr>
            <w:tcW w:w="251" w:type="pct"/>
            <w:vMerge/>
            <w:vAlign w:val="center"/>
          </w:tcPr>
          <w:p w14:paraId="3DE6C80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59945DD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2BE06B1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5B78A8A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8" w:type="pct"/>
            <w:vMerge/>
            <w:vAlign w:val="center"/>
          </w:tcPr>
          <w:p w14:paraId="3EEB901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6E04D39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A36625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23682BE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vAlign w:val="center"/>
          </w:tcPr>
          <w:p w14:paraId="6E68230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2C1426D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1C2316F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68.33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0933F9A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1" w:type="pct"/>
            <w:vMerge/>
            <w:vAlign w:val="center"/>
          </w:tcPr>
          <w:p w14:paraId="29FDA7A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314A02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78</w:t>
            </w:r>
          </w:p>
        </w:tc>
      </w:tr>
      <w:tr w:rsidR="006F0490" w14:paraId="79D472F7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43CAD56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57688F4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614C801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4EDBA7A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5BBBD10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4F4F53E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3151EA7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2E9D414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8" w:type="pct"/>
            <w:vMerge/>
            <w:vAlign w:val="center"/>
          </w:tcPr>
          <w:p w14:paraId="61DF384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4B7E1D8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03FD74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6C3295B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6BA6359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/>
            <w:vAlign w:val="center"/>
          </w:tcPr>
          <w:p w14:paraId="6261DC6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F516EC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63.93</w:t>
            </w:r>
          </w:p>
        </w:tc>
        <w:tc>
          <w:tcPr>
            <w:tcW w:w="291" w:type="pct"/>
            <w:vMerge/>
            <w:vAlign w:val="center"/>
          </w:tcPr>
          <w:p w14:paraId="5214935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7A64C3B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6B5719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68</w:t>
            </w:r>
          </w:p>
        </w:tc>
      </w:tr>
      <w:tr w:rsidR="006F0490" w14:paraId="41D9C1E2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664B734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7791527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1D156E8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5A3D2B9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77BE532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5B89502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3DD465D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1853F77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8" w:type="pct"/>
            <w:vMerge/>
            <w:vAlign w:val="center"/>
          </w:tcPr>
          <w:p w14:paraId="684994E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69E33C3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D8AB87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5DD391E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14:paraId="18925C7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9" w:type="pct"/>
            <w:vMerge/>
            <w:vAlign w:val="center"/>
          </w:tcPr>
          <w:p w14:paraId="41F1DE2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76E45C5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55.22</w:t>
            </w:r>
          </w:p>
        </w:tc>
        <w:tc>
          <w:tcPr>
            <w:tcW w:w="291" w:type="pct"/>
            <w:vMerge/>
            <w:vAlign w:val="center"/>
          </w:tcPr>
          <w:p w14:paraId="31B7CEE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73891E1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E54AF6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88</w:t>
            </w:r>
          </w:p>
        </w:tc>
      </w:tr>
      <w:tr w:rsidR="006F0490" w14:paraId="05A03976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59EFCF3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restart"/>
            <w:shd w:val="clear" w:color="auto" w:fill="auto"/>
            <w:vAlign w:val="center"/>
          </w:tcPr>
          <w:p w14:paraId="5FEE7D0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402" w:type="pct"/>
            <w:vMerge/>
            <w:vAlign w:val="center"/>
          </w:tcPr>
          <w:p w14:paraId="5B403B6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4A33DCE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42AE2E6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2F37373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744E980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062BAE0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258" w:type="pct"/>
            <w:vMerge/>
            <w:vAlign w:val="center"/>
          </w:tcPr>
          <w:p w14:paraId="54BFCF5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5D82B23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9FBF83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526E491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vAlign w:val="center"/>
          </w:tcPr>
          <w:p w14:paraId="6BF6116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5A0587E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213BCF3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38.97</w:t>
            </w:r>
          </w:p>
        </w:tc>
        <w:tc>
          <w:tcPr>
            <w:tcW w:w="291" w:type="pct"/>
            <w:vMerge/>
            <w:vAlign w:val="center"/>
          </w:tcPr>
          <w:p w14:paraId="0E881A3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66359A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C73E83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226</w:t>
            </w:r>
          </w:p>
        </w:tc>
      </w:tr>
      <w:tr w:rsidR="006F0490" w14:paraId="3E330170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6EC90F4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325AEA9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64E72CE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13B35A2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6296BD7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4BEF97F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41A66DE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28D2D1B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8" w:type="pct"/>
            <w:vMerge/>
            <w:vAlign w:val="center"/>
          </w:tcPr>
          <w:p w14:paraId="3AC540E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3C58112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996A4D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433F85C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76FB244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/>
            <w:vAlign w:val="center"/>
          </w:tcPr>
          <w:p w14:paraId="1BAC094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31ED56F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46.96</w:t>
            </w:r>
          </w:p>
        </w:tc>
        <w:tc>
          <w:tcPr>
            <w:tcW w:w="291" w:type="pct"/>
            <w:vMerge/>
            <w:vAlign w:val="center"/>
          </w:tcPr>
          <w:p w14:paraId="792F127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DE3F79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D9DEA5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220</w:t>
            </w:r>
          </w:p>
        </w:tc>
      </w:tr>
      <w:tr w:rsidR="006F0490" w14:paraId="26819986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45CB01A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180A2C1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594A6DC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176376E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5DD5CB3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6DE2FA5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37ABB0C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50A8B66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8" w:type="pct"/>
            <w:vMerge/>
            <w:vAlign w:val="center"/>
          </w:tcPr>
          <w:p w14:paraId="736A628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535308C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3854AA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1B8DF2F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2FAF933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/>
            <w:vAlign w:val="center"/>
          </w:tcPr>
          <w:p w14:paraId="7DAFDE3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EEC4B5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44.52</w:t>
            </w:r>
          </w:p>
        </w:tc>
        <w:tc>
          <w:tcPr>
            <w:tcW w:w="291" w:type="pct"/>
            <w:vMerge/>
            <w:vAlign w:val="center"/>
          </w:tcPr>
          <w:p w14:paraId="2A12B8A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2B4277B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FF6B4C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223</w:t>
            </w:r>
          </w:p>
        </w:tc>
      </w:tr>
      <w:tr w:rsidR="006F0490" w14:paraId="6E67CF6D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54EB66B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65D188A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32742B4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2DAD675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7062239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6" w:type="pct"/>
            <w:vMerge/>
            <w:vAlign w:val="center"/>
          </w:tcPr>
          <w:p w14:paraId="7FFC070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02A7B51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76DA5FA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258" w:type="pct"/>
            <w:vMerge/>
            <w:vAlign w:val="center"/>
          </w:tcPr>
          <w:p w14:paraId="3294B45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0DD7EF7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009502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70542E3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687F176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9" w:type="pct"/>
            <w:vMerge/>
            <w:vAlign w:val="center"/>
          </w:tcPr>
          <w:p w14:paraId="6EB2AA3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738858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52.93</w:t>
            </w:r>
          </w:p>
        </w:tc>
        <w:tc>
          <w:tcPr>
            <w:tcW w:w="291" w:type="pct"/>
            <w:vMerge/>
            <w:vAlign w:val="center"/>
          </w:tcPr>
          <w:p w14:paraId="2E67509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4C8C058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2BBEC5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208</w:t>
            </w:r>
          </w:p>
        </w:tc>
      </w:tr>
      <w:tr w:rsidR="006F0490" w14:paraId="17473B68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1F8D7D6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121105E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321B4F5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5CBEDAA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20D7E92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1619446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62611FB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4309BD1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8" w:type="pct"/>
            <w:vMerge/>
            <w:vAlign w:val="center"/>
          </w:tcPr>
          <w:p w14:paraId="67A7010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0CDE565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8A1F17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07B910C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61C4DAF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/>
            <w:vAlign w:val="center"/>
          </w:tcPr>
          <w:p w14:paraId="5810EC3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1C4262C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61.28</w:t>
            </w:r>
          </w:p>
        </w:tc>
        <w:tc>
          <w:tcPr>
            <w:tcW w:w="291" w:type="pct"/>
            <w:vMerge/>
            <w:vAlign w:val="center"/>
          </w:tcPr>
          <w:p w14:paraId="39D3541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7B4EB9B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638ACB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202</w:t>
            </w:r>
          </w:p>
        </w:tc>
      </w:tr>
      <w:tr w:rsidR="006F0490" w14:paraId="1D26E11C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22BEC47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0B84189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65AF5ED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13D775F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4BD46BB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2F359BD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36A8FFD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0C6CC34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8" w:type="pct"/>
            <w:vMerge/>
            <w:vAlign w:val="center"/>
          </w:tcPr>
          <w:p w14:paraId="438CA6F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05EEAE6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0A52FE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4C2BC19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45AF277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/>
            <w:vAlign w:val="center"/>
          </w:tcPr>
          <w:p w14:paraId="6B8A812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3B89D5D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58.49</w:t>
            </w:r>
          </w:p>
        </w:tc>
        <w:tc>
          <w:tcPr>
            <w:tcW w:w="291" w:type="pct"/>
            <w:vMerge/>
            <w:vAlign w:val="center"/>
          </w:tcPr>
          <w:p w14:paraId="31DC773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71D5321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AF0A64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205</w:t>
            </w:r>
          </w:p>
        </w:tc>
      </w:tr>
      <w:tr w:rsidR="006F0490" w14:paraId="7EF4CEB8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7796AC4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restart"/>
            <w:shd w:val="clear" w:color="auto" w:fill="auto"/>
            <w:vAlign w:val="center"/>
          </w:tcPr>
          <w:p w14:paraId="6A5D5B4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402" w:type="pct"/>
            <w:shd w:val="clear" w:color="auto" w:fill="auto"/>
            <w:vAlign w:val="center"/>
          </w:tcPr>
          <w:p w14:paraId="1A842B2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3.92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5B7962D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41.75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5AD2D2B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6" w:type="pct"/>
            <w:vMerge/>
            <w:vAlign w:val="center"/>
          </w:tcPr>
          <w:p w14:paraId="64EA77D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20375C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29C9250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258" w:type="pct"/>
            <w:vMerge/>
            <w:vAlign w:val="center"/>
          </w:tcPr>
          <w:p w14:paraId="249DAAE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4FB205F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9" w:type="pct"/>
            <w:vMerge/>
            <w:vAlign w:val="center"/>
          </w:tcPr>
          <w:p w14:paraId="7B9C528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37164DB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6DB1706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4B32EFD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7C28212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3.92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2A8E019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1" w:type="pct"/>
            <w:vMerge/>
            <w:vAlign w:val="center"/>
          </w:tcPr>
          <w:p w14:paraId="24E0892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4F9671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129</w:t>
            </w:r>
          </w:p>
        </w:tc>
      </w:tr>
      <w:tr w:rsidR="006F0490" w14:paraId="0AF85234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10AB623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19E42EC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shd w:val="clear" w:color="auto" w:fill="auto"/>
            <w:vAlign w:val="center"/>
          </w:tcPr>
          <w:p w14:paraId="61E43F3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4.88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0C5B266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43.4</w:t>
            </w:r>
          </w:p>
        </w:tc>
        <w:tc>
          <w:tcPr>
            <w:tcW w:w="251" w:type="pct"/>
            <w:vMerge/>
            <w:vAlign w:val="center"/>
          </w:tcPr>
          <w:p w14:paraId="1FDC56E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62FF3CA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74C5BC5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60D8076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58" w:type="pct"/>
            <w:vMerge/>
            <w:vAlign w:val="center"/>
          </w:tcPr>
          <w:p w14:paraId="5AA0457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5194F02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9CD8B1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3D5DCE6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52C4A94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/>
            <w:vAlign w:val="center"/>
          </w:tcPr>
          <w:p w14:paraId="5D9ECA6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2FC8BC4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4.88</w:t>
            </w:r>
          </w:p>
        </w:tc>
        <w:tc>
          <w:tcPr>
            <w:tcW w:w="291" w:type="pct"/>
            <w:vMerge/>
            <w:vAlign w:val="center"/>
          </w:tcPr>
          <w:p w14:paraId="42EC7D6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0593074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48AC6C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133</w:t>
            </w:r>
          </w:p>
        </w:tc>
      </w:tr>
      <w:tr w:rsidR="006F0490" w14:paraId="3C746D93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7376584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1E24746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 w14:paraId="779275A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5.54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48B8402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44.35</w:t>
            </w:r>
          </w:p>
        </w:tc>
        <w:tc>
          <w:tcPr>
            <w:tcW w:w="251" w:type="pct"/>
            <w:vMerge/>
            <w:vAlign w:val="center"/>
          </w:tcPr>
          <w:p w14:paraId="5F82639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2833C45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65001CB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5059790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258" w:type="pct"/>
            <w:vMerge/>
            <w:vAlign w:val="center"/>
          </w:tcPr>
          <w:p w14:paraId="138513B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7352AF0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611349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1D1BAD1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49CB5D1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/>
            <w:vAlign w:val="center"/>
          </w:tcPr>
          <w:p w14:paraId="19BDFA4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2836D92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5.54</w:t>
            </w:r>
          </w:p>
        </w:tc>
        <w:tc>
          <w:tcPr>
            <w:tcW w:w="291" w:type="pct"/>
            <w:vMerge/>
            <w:vAlign w:val="center"/>
          </w:tcPr>
          <w:p w14:paraId="5B3637F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4A0EB7E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1B3093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117</w:t>
            </w:r>
          </w:p>
        </w:tc>
      </w:tr>
      <w:tr w:rsidR="006F0490" w14:paraId="0B365082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599C72E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61F0BAD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6B3DC44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3B9F5AF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6B709B4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6" w:type="pct"/>
            <w:vMerge/>
            <w:vAlign w:val="center"/>
          </w:tcPr>
          <w:p w14:paraId="5A02CB5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383E9D1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551D842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58" w:type="pct"/>
            <w:vMerge/>
            <w:vAlign w:val="center"/>
          </w:tcPr>
          <w:p w14:paraId="68647FB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7285B49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E6D64B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15BD76F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20894A8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/>
            <w:vAlign w:val="center"/>
          </w:tcPr>
          <w:p w14:paraId="4DFC04D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8536F7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6.21</w:t>
            </w:r>
          </w:p>
        </w:tc>
        <w:tc>
          <w:tcPr>
            <w:tcW w:w="291" w:type="pct"/>
            <w:vMerge/>
            <w:vAlign w:val="center"/>
          </w:tcPr>
          <w:p w14:paraId="13E9337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7468AF1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F11715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125</w:t>
            </w:r>
          </w:p>
        </w:tc>
      </w:tr>
      <w:tr w:rsidR="006F0490" w14:paraId="034009A8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3DBB315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5161A81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shd w:val="clear" w:color="auto" w:fill="auto"/>
            <w:vAlign w:val="center"/>
          </w:tcPr>
          <w:p w14:paraId="2A7A0BA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5.62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271E510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44.45</w:t>
            </w:r>
          </w:p>
        </w:tc>
        <w:tc>
          <w:tcPr>
            <w:tcW w:w="251" w:type="pct"/>
            <w:vMerge/>
            <w:vAlign w:val="center"/>
          </w:tcPr>
          <w:p w14:paraId="51172BF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00FEAC4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4524CC5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2FBFA1D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258" w:type="pct"/>
            <w:vMerge/>
            <w:vAlign w:val="center"/>
          </w:tcPr>
          <w:p w14:paraId="65B1571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5F66722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83644D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54FBE3E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5E6372E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/>
            <w:vAlign w:val="center"/>
          </w:tcPr>
          <w:p w14:paraId="283CF60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5B6E45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5.62</w:t>
            </w:r>
          </w:p>
        </w:tc>
        <w:tc>
          <w:tcPr>
            <w:tcW w:w="291" w:type="pct"/>
            <w:vMerge/>
            <w:vAlign w:val="center"/>
          </w:tcPr>
          <w:p w14:paraId="14621B1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2B54FF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0CA7D9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121</w:t>
            </w:r>
          </w:p>
        </w:tc>
      </w:tr>
      <w:tr w:rsidR="006F0490" w14:paraId="177E27B7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4ABF2DA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restart"/>
            <w:shd w:val="clear" w:color="auto" w:fill="auto"/>
            <w:vAlign w:val="center"/>
          </w:tcPr>
          <w:p w14:paraId="23480FC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 w14:paraId="1E93270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13.61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0E4D258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51.1</w:t>
            </w:r>
          </w:p>
        </w:tc>
        <w:tc>
          <w:tcPr>
            <w:tcW w:w="251" w:type="pct"/>
            <w:vMerge/>
            <w:vAlign w:val="center"/>
          </w:tcPr>
          <w:p w14:paraId="40A5EB7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3847D16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3639690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53803BF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58" w:type="pct"/>
            <w:vMerge/>
            <w:vAlign w:val="center"/>
          </w:tcPr>
          <w:p w14:paraId="7989529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2431445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9" w:type="pct"/>
            <w:vMerge/>
            <w:vAlign w:val="center"/>
          </w:tcPr>
          <w:p w14:paraId="11188CE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75E29A6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114AB13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797C992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3C0CBD7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48.55</w:t>
            </w:r>
          </w:p>
        </w:tc>
        <w:tc>
          <w:tcPr>
            <w:tcW w:w="291" w:type="pct"/>
            <w:vMerge/>
            <w:vAlign w:val="center"/>
          </w:tcPr>
          <w:p w14:paraId="4FCD7CE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93EBC9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6D57F3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425</w:t>
            </w:r>
          </w:p>
        </w:tc>
      </w:tr>
      <w:tr w:rsidR="006F0490" w14:paraId="1A45C39B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5DC65CF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1DE84BA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73AA8DF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71164B0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7F49FC4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545FFF7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01D76F3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40D155C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258" w:type="pct"/>
            <w:vMerge/>
            <w:vAlign w:val="center"/>
          </w:tcPr>
          <w:p w14:paraId="39D5CA1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59B656F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3339C5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2E02C36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3B0F068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9" w:type="pct"/>
            <w:vMerge/>
            <w:vAlign w:val="center"/>
          </w:tcPr>
          <w:p w14:paraId="4A7B620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7A6BBA3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291" w:type="pct"/>
            <w:vMerge/>
            <w:vAlign w:val="center"/>
          </w:tcPr>
          <w:p w14:paraId="11D2F75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6567A31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3E8851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433</w:t>
            </w:r>
          </w:p>
        </w:tc>
      </w:tr>
      <w:tr w:rsidR="006F0490" w14:paraId="108E114B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016DD06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restart"/>
            <w:shd w:val="clear" w:color="auto" w:fill="auto"/>
            <w:vAlign w:val="center"/>
          </w:tcPr>
          <w:p w14:paraId="6CE0B0A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 w14:paraId="02E590C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5.86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3BEEB67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45.1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4FDBE81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6" w:type="pct"/>
            <w:vMerge/>
            <w:vAlign w:val="center"/>
          </w:tcPr>
          <w:p w14:paraId="42630BC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6CC69F5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1ADB973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8" w:type="pct"/>
            <w:vMerge/>
            <w:vAlign w:val="center"/>
          </w:tcPr>
          <w:p w14:paraId="7545AF5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0D646E9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9" w:type="pct"/>
            <w:vMerge/>
            <w:vAlign w:val="center"/>
          </w:tcPr>
          <w:p w14:paraId="60F2F2D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635A079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0FE28A5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00E12A6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5925921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37.24</w:t>
            </w:r>
          </w:p>
        </w:tc>
        <w:tc>
          <w:tcPr>
            <w:tcW w:w="291" w:type="pct"/>
            <w:vMerge/>
            <w:vAlign w:val="center"/>
          </w:tcPr>
          <w:p w14:paraId="1162EEF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B76B19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388576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468</w:t>
            </w:r>
          </w:p>
        </w:tc>
      </w:tr>
      <w:tr w:rsidR="006F0490" w14:paraId="0052F961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353A1BE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114E16F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7BD48AC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23DBD35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4347D0E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35250F8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69D13B9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1AE87E6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6447029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133C849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3B7BE9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0B16AA7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7F96D01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9" w:type="pct"/>
            <w:vMerge/>
            <w:vAlign w:val="center"/>
          </w:tcPr>
          <w:p w14:paraId="57B96D3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7FA01B8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20.89</w:t>
            </w:r>
          </w:p>
        </w:tc>
        <w:tc>
          <w:tcPr>
            <w:tcW w:w="291" w:type="pct"/>
            <w:vMerge/>
            <w:vAlign w:val="center"/>
          </w:tcPr>
          <w:p w14:paraId="3C4C81C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5E1C703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409A03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470</w:t>
            </w:r>
          </w:p>
        </w:tc>
      </w:tr>
      <w:tr w:rsidR="006F0490" w14:paraId="7C9BC1FF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0A35AA9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47DE777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3C98F35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52BB741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7C60A3D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6" w:type="pct"/>
            <w:vMerge/>
            <w:vAlign w:val="center"/>
          </w:tcPr>
          <w:p w14:paraId="227B408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6D66925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130A038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0235405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4FF0E56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79C631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7591C08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7393886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/>
            <w:vAlign w:val="center"/>
          </w:tcPr>
          <w:p w14:paraId="7DE3D7F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28E0F9C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40.29</w:t>
            </w:r>
          </w:p>
        </w:tc>
        <w:tc>
          <w:tcPr>
            <w:tcW w:w="291" w:type="pct"/>
            <w:vMerge/>
            <w:vAlign w:val="center"/>
          </w:tcPr>
          <w:p w14:paraId="59DAC8B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3952FFA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025939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467</w:t>
            </w:r>
          </w:p>
        </w:tc>
      </w:tr>
      <w:tr w:rsidR="006F0490" w14:paraId="463FFA63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7E6E520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694E33F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782C0E4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4D2B9BB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1D00CB9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4290189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2D0CD29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5FF7D45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419A774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5DDFD9C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FB29D7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324F562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28A8653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9" w:type="pct"/>
            <w:vMerge/>
            <w:vAlign w:val="center"/>
          </w:tcPr>
          <w:p w14:paraId="5F40BDE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1C26AE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22.01</w:t>
            </w:r>
          </w:p>
        </w:tc>
        <w:tc>
          <w:tcPr>
            <w:tcW w:w="291" w:type="pct"/>
            <w:vMerge/>
            <w:vAlign w:val="center"/>
          </w:tcPr>
          <w:p w14:paraId="2A8D441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087AFEF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193982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469</w:t>
            </w:r>
          </w:p>
        </w:tc>
      </w:tr>
      <w:tr w:rsidR="006F0490" w14:paraId="485E059D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1F757E0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14:paraId="7971D3F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[IDCC]</w:t>
            </w: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 w14:paraId="1EDDDF1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13.61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40C40A8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51.1</w:t>
            </w:r>
          </w:p>
        </w:tc>
        <w:tc>
          <w:tcPr>
            <w:tcW w:w="251" w:type="pct"/>
            <w:vMerge/>
            <w:vAlign w:val="center"/>
          </w:tcPr>
          <w:p w14:paraId="3BD5F94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1AC9C14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4908DDD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7433768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58" w:type="pct"/>
            <w:vMerge/>
            <w:vAlign w:val="center"/>
          </w:tcPr>
          <w:p w14:paraId="755697F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1611D6C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9" w:type="pct"/>
            <w:vMerge/>
            <w:vAlign w:val="center"/>
          </w:tcPr>
          <w:p w14:paraId="456A1CC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12DE37B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14:paraId="720C16E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shd w:val="clear" w:color="auto" w:fill="auto"/>
            <w:vAlign w:val="center"/>
          </w:tcPr>
          <w:p w14:paraId="54D7C1A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742D422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83.22</w:t>
            </w:r>
          </w:p>
        </w:tc>
        <w:tc>
          <w:tcPr>
            <w:tcW w:w="291" w:type="pct"/>
            <w:vMerge/>
            <w:vAlign w:val="center"/>
          </w:tcPr>
          <w:p w14:paraId="074F3F7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064175F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856789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415</w:t>
            </w:r>
          </w:p>
        </w:tc>
      </w:tr>
      <w:tr w:rsidR="006F0490" w14:paraId="33E0F701" w14:textId="77777777" w:rsidTr="00862997">
        <w:trPr>
          <w:trHeight w:val="20"/>
        </w:trPr>
        <w:tc>
          <w:tcPr>
            <w:tcW w:w="286" w:type="pct"/>
            <w:vMerge w:val="restart"/>
            <w:shd w:val="clear" w:color="auto" w:fill="auto"/>
            <w:vAlign w:val="center"/>
          </w:tcPr>
          <w:p w14:paraId="5A0A250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D2T2-A2</w:t>
            </w:r>
          </w:p>
        </w:tc>
        <w:tc>
          <w:tcPr>
            <w:tcW w:w="346" w:type="pct"/>
            <w:vMerge w:val="restart"/>
            <w:shd w:val="clear" w:color="auto" w:fill="auto"/>
            <w:vAlign w:val="center"/>
          </w:tcPr>
          <w:p w14:paraId="523CA62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402" w:type="pct"/>
            <w:vMerge/>
            <w:vAlign w:val="center"/>
          </w:tcPr>
          <w:p w14:paraId="7BBF5A7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76FDA24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7B484A8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1F60D05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6024D68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00477CE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258" w:type="pct"/>
            <w:vMerge/>
            <w:vAlign w:val="center"/>
          </w:tcPr>
          <w:p w14:paraId="518F345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7DD7843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FF8D47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auto" w:fill="auto"/>
            <w:vAlign w:val="center"/>
          </w:tcPr>
          <w:p w14:paraId="17FC2EB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0" w:type="pct"/>
            <w:vMerge/>
            <w:vAlign w:val="center"/>
          </w:tcPr>
          <w:p w14:paraId="409875D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33ECEF9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23B0B98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23.67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4DC9DD3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1" w:type="pct"/>
            <w:vMerge/>
            <w:vAlign w:val="center"/>
          </w:tcPr>
          <w:p w14:paraId="5439304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0FEA3D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49</w:t>
            </w:r>
          </w:p>
        </w:tc>
      </w:tr>
      <w:tr w:rsidR="006F0490" w14:paraId="0070C176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5870B12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76495CE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777D7F5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248B888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180134A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014DB87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DA9B5B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12AD388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1A5F3CF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52B3D49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7EEC3A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restart"/>
            <w:shd w:val="clear" w:color="auto" w:fill="auto"/>
            <w:vAlign w:val="center"/>
          </w:tcPr>
          <w:p w14:paraId="7DD4173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70" w:type="pct"/>
            <w:vMerge/>
            <w:vAlign w:val="center"/>
          </w:tcPr>
          <w:p w14:paraId="4C8C3C8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3AFAD7E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4391F4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15.88</w:t>
            </w:r>
          </w:p>
        </w:tc>
        <w:tc>
          <w:tcPr>
            <w:tcW w:w="291" w:type="pct"/>
            <w:vMerge/>
            <w:vAlign w:val="center"/>
          </w:tcPr>
          <w:p w14:paraId="5E72557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634497A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97BE0E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</w:t>
            </w:r>
          </w:p>
        </w:tc>
      </w:tr>
      <w:tr w:rsidR="006F0490" w14:paraId="6CEB5A4B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00BA8BC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restart"/>
            <w:shd w:val="clear" w:color="auto" w:fill="auto"/>
            <w:vAlign w:val="center"/>
          </w:tcPr>
          <w:p w14:paraId="0F914F2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402" w:type="pct"/>
            <w:shd w:val="clear" w:color="auto" w:fill="auto"/>
            <w:vAlign w:val="center"/>
          </w:tcPr>
          <w:p w14:paraId="5497365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14.44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480B9F2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51.55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00E45AC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6" w:type="pct"/>
            <w:vMerge/>
            <w:vAlign w:val="center"/>
          </w:tcPr>
          <w:p w14:paraId="537A669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9BDBB5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1EC7F44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8" w:type="pct"/>
            <w:vMerge/>
            <w:vAlign w:val="center"/>
          </w:tcPr>
          <w:p w14:paraId="77F3508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4C65849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D9B7E9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015592B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14:paraId="4AE9971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/>
            <w:vAlign w:val="center"/>
          </w:tcPr>
          <w:p w14:paraId="7E566B2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459B10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14.44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0FE8345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1" w:type="pct"/>
            <w:vMerge/>
            <w:vAlign w:val="center"/>
          </w:tcPr>
          <w:p w14:paraId="5A2C407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EB33B0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</w:t>
            </w:r>
          </w:p>
        </w:tc>
      </w:tr>
      <w:tr w:rsidR="006F0490" w14:paraId="2C78F490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1BF3F3A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78D6D94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shd w:val="clear" w:color="auto" w:fill="auto"/>
            <w:vAlign w:val="center"/>
          </w:tcPr>
          <w:p w14:paraId="655A7EE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15.55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5BC3B63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52.1</w:t>
            </w:r>
          </w:p>
        </w:tc>
        <w:tc>
          <w:tcPr>
            <w:tcW w:w="251" w:type="pct"/>
            <w:vMerge/>
            <w:vAlign w:val="center"/>
          </w:tcPr>
          <w:p w14:paraId="7E333D3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0EBF646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5F7AC68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041E714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1EED450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0F7EF8C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51A200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264BF94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vAlign w:val="center"/>
          </w:tcPr>
          <w:p w14:paraId="4BA5C90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321D843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3165B25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18.23</w:t>
            </w:r>
          </w:p>
        </w:tc>
        <w:tc>
          <w:tcPr>
            <w:tcW w:w="291" w:type="pct"/>
            <w:vMerge/>
            <w:vAlign w:val="center"/>
          </w:tcPr>
          <w:p w14:paraId="2578236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0CF1FD4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A8F749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</w:t>
            </w:r>
          </w:p>
        </w:tc>
      </w:tr>
      <w:tr w:rsidR="006F0490" w14:paraId="7BA8317D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374B102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restart"/>
            <w:shd w:val="clear" w:color="auto" w:fill="auto"/>
            <w:vAlign w:val="center"/>
          </w:tcPr>
          <w:p w14:paraId="55B6975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402" w:type="pct"/>
            <w:shd w:val="clear" w:color="auto" w:fill="auto"/>
            <w:vAlign w:val="center"/>
          </w:tcPr>
          <w:p w14:paraId="58D86D7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10.15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01EB98E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48.89</w:t>
            </w:r>
          </w:p>
        </w:tc>
        <w:tc>
          <w:tcPr>
            <w:tcW w:w="251" w:type="pct"/>
            <w:vMerge/>
            <w:vAlign w:val="center"/>
          </w:tcPr>
          <w:p w14:paraId="46551A9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49E958A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7FA50E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78FDEEF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8" w:type="pct"/>
            <w:vMerge/>
            <w:vAlign w:val="center"/>
          </w:tcPr>
          <w:p w14:paraId="40C5D6D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00CFF73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54B84D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7D333A9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315B910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9" w:type="pct"/>
            <w:vMerge/>
            <w:vAlign w:val="center"/>
          </w:tcPr>
          <w:p w14:paraId="20D812E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1C5A4C2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10.15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4F28A0B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1" w:type="pct"/>
            <w:vMerge/>
            <w:vAlign w:val="center"/>
          </w:tcPr>
          <w:p w14:paraId="64AAE59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B37EDB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89</w:t>
            </w:r>
          </w:p>
        </w:tc>
      </w:tr>
      <w:tr w:rsidR="006F0490" w14:paraId="3E2A98E8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7E7F93B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7F522DA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shd w:val="clear" w:color="auto" w:fill="auto"/>
            <w:vAlign w:val="center"/>
          </w:tcPr>
          <w:p w14:paraId="0EADD0E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11.75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3D34368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49.99</w:t>
            </w:r>
          </w:p>
        </w:tc>
        <w:tc>
          <w:tcPr>
            <w:tcW w:w="251" w:type="pct"/>
            <w:vMerge/>
            <w:vAlign w:val="center"/>
          </w:tcPr>
          <w:p w14:paraId="171C1E7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2CC8F9F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352A70E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383AA85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8" w:type="pct"/>
            <w:vMerge/>
            <w:vAlign w:val="center"/>
          </w:tcPr>
          <w:p w14:paraId="3D58B13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0E93CA9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6CF2E5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6531774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35B9B70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/>
            <w:vAlign w:val="center"/>
          </w:tcPr>
          <w:p w14:paraId="30B0933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010D6E5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11.75</w:t>
            </w:r>
          </w:p>
        </w:tc>
        <w:tc>
          <w:tcPr>
            <w:tcW w:w="291" w:type="pct"/>
            <w:vMerge/>
            <w:vAlign w:val="center"/>
          </w:tcPr>
          <w:p w14:paraId="7B4FD28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404B8E3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D9B697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69</w:t>
            </w:r>
          </w:p>
        </w:tc>
      </w:tr>
      <w:tr w:rsidR="006F0490" w14:paraId="6709243F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0338D47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363BF7C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shd w:val="clear" w:color="auto" w:fill="auto"/>
            <w:vAlign w:val="center"/>
          </w:tcPr>
          <w:p w14:paraId="359D749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12.55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748FD4B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50.49</w:t>
            </w:r>
          </w:p>
        </w:tc>
        <w:tc>
          <w:tcPr>
            <w:tcW w:w="251" w:type="pct"/>
            <w:vMerge/>
            <w:vAlign w:val="center"/>
          </w:tcPr>
          <w:p w14:paraId="4CE18D2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03F2303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7D2FCC1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2DB6B8E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8" w:type="pct"/>
            <w:vMerge/>
            <w:vAlign w:val="center"/>
          </w:tcPr>
          <w:p w14:paraId="55E112B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369806A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143ADB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1C6B89F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6499803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/>
            <w:vAlign w:val="center"/>
          </w:tcPr>
          <w:p w14:paraId="6FD859A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9F4C03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12.55</w:t>
            </w:r>
          </w:p>
        </w:tc>
        <w:tc>
          <w:tcPr>
            <w:tcW w:w="291" w:type="pct"/>
            <w:vMerge/>
            <w:vAlign w:val="center"/>
          </w:tcPr>
          <w:p w14:paraId="1D7E3EA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0F36ED4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93A923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79</w:t>
            </w:r>
          </w:p>
        </w:tc>
      </w:tr>
      <w:tr w:rsidR="006F0490" w14:paraId="0A36D3A4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64C068E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restart"/>
            <w:shd w:val="clear" w:color="auto" w:fill="auto"/>
            <w:vAlign w:val="center"/>
          </w:tcPr>
          <w:p w14:paraId="4485C5A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 w14:paraId="5AFC800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13.61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23C900D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51.1</w:t>
            </w:r>
          </w:p>
        </w:tc>
        <w:tc>
          <w:tcPr>
            <w:tcW w:w="251" w:type="pct"/>
            <w:vMerge/>
            <w:vAlign w:val="center"/>
          </w:tcPr>
          <w:p w14:paraId="7130E4B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7BC3CA7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213B7D9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024CF60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258" w:type="pct"/>
            <w:vMerge/>
            <w:vAlign w:val="center"/>
          </w:tcPr>
          <w:p w14:paraId="5D870F8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216CB07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1BA11E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3A4DBAD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530671F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395028F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533F6F3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21.37</w:t>
            </w:r>
          </w:p>
        </w:tc>
        <w:tc>
          <w:tcPr>
            <w:tcW w:w="291" w:type="pct"/>
            <w:vMerge/>
            <w:vAlign w:val="center"/>
          </w:tcPr>
          <w:p w14:paraId="439A0CE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07EF0E0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8F92CC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227</w:t>
            </w:r>
          </w:p>
        </w:tc>
      </w:tr>
      <w:tr w:rsidR="006F0490" w14:paraId="4D295D40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7461E0D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69FC778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1581FF4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372A6DE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71C80CF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22A640D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5F123B2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5974A9E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8" w:type="pct"/>
            <w:vMerge/>
            <w:vAlign w:val="center"/>
          </w:tcPr>
          <w:p w14:paraId="6BA6CF1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7964A7A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581D31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008C169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194A59C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/>
            <w:vAlign w:val="center"/>
          </w:tcPr>
          <w:p w14:paraId="5463A58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0DD1F6C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25.74</w:t>
            </w:r>
          </w:p>
        </w:tc>
        <w:tc>
          <w:tcPr>
            <w:tcW w:w="291" w:type="pct"/>
            <w:vMerge/>
            <w:vAlign w:val="center"/>
          </w:tcPr>
          <w:p w14:paraId="4AF54AC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3F433C6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171933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221</w:t>
            </w:r>
          </w:p>
        </w:tc>
      </w:tr>
      <w:tr w:rsidR="006F0490" w14:paraId="7A166762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46EB49E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4B7EDAB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5C9A6AD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2B0270D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17AF7F5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42B4C58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2C0BC51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5A94911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8" w:type="pct"/>
            <w:vMerge/>
            <w:vAlign w:val="center"/>
          </w:tcPr>
          <w:p w14:paraId="108E1C3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36DDE23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93C4F9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19C5439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3FBFEB6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/>
            <w:vAlign w:val="center"/>
          </w:tcPr>
          <w:p w14:paraId="40B7851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B78E08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24.41</w:t>
            </w:r>
          </w:p>
        </w:tc>
        <w:tc>
          <w:tcPr>
            <w:tcW w:w="291" w:type="pct"/>
            <w:vMerge/>
            <w:vAlign w:val="center"/>
          </w:tcPr>
          <w:p w14:paraId="474A5E7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0B175A7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9F57F0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224</w:t>
            </w:r>
          </w:p>
        </w:tc>
      </w:tr>
      <w:tr w:rsidR="006F0490" w14:paraId="6E1CA8FB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48891DE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4F4BFD3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313DA42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24CE89F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228E910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6" w:type="pct"/>
            <w:vMerge/>
            <w:vAlign w:val="center"/>
          </w:tcPr>
          <w:p w14:paraId="525DC4E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7256CCB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06F7A42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258" w:type="pct"/>
            <w:vMerge/>
            <w:vAlign w:val="center"/>
          </w:tcPr>
          <w:p w14:paraId="65613DC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5E8B5A9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3207E7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30A0B35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200CB9B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9" w:type="pct"/>
            <w:vMerge/>
            <w:vAlign w:val="center"/>
          </w:tcPr>
          <w:p w14:paraId="233E7D2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2F53ED7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29.02</w:t>
            </w:r>
          </w:p>
        </w:tc>
        <w:tc>
          <w:tcPr>
            <w:tcW w:w="291" w:type="pct"/>
            <w:vMerge/>
            <w:vAlign w:val="center"/>
          </w:tcPr>
          <w:p w14:paraId="41C93C0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6010BDE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D52D75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209</w:t>
            </w:r>
          </w:p>
        </w:tc>
      </w:tr>
      <w:tr w:rsidR="006F0490" w14:paraId="3C3280BF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5C8B86D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6FBFCD7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2C3A9B1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5F5C65D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76BBFAE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2495CEF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2232434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7D4C01A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8" w:type="pct"/>
            <w:vMerge/>
            <w:vAlign w:val="center"/>
          </w:tcPr>
          <w:p w14:paraId="67E8AEC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6486B26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E781C8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00EA1B9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303229F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/>
            <w:vAlign w:val="center"/>
          </w:tcPr>
          <w:p w14:paraId="0F80604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AF9E1E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33.59</w:t>
            </w:r>
          </w:p>
        </w:tc>
        <w:tc>
          <w:tcPr>
            <w:tcW w:w="291" w:type="pct"/>
            <w:vMerge/>
            <w:vAlign w:val="center"/>
          </w:tcPr>
          <w:p w14:paraId="6F5BA71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2A268CA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3EFA8F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203</w:t>
            </w:r>
          </w:p>
        </w:tc>
      </w:tr>
      <w:tr w:rsidR="006F0490" w14:paraId="27619075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7881F7E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2D0F3A1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3C339B6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22DCC61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0AA7F86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68F1936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6AFFC2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78685C8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8" w:type="pct"/>
            <w:vMerge/>
            <w:vAlign w:val="center"/>
          </w:tcPr>
          <w:p w14:paraId="56B3498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3719158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85B2F6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3D35B8E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14:paraId="5103BB9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/>
            <w:vAlign w:val="center"/>
          </w:tcPr>
          <w:p w14:paraId="173FFD0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0CDB9ED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32.06</w:t>
            </w:r>
          </w:p>
        </w:tc>
        <w:tc>
          <w:tcPr>
            <w:tcW w:w="291" w:type="pct"/>
            <w:vMerge/>
            <w:vAlign w:val="center"/>
          </w:tcPr>
          <w:p w14:paraId="606A2E2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647A161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AAD59F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206</w:t>
            </w:r>
          </w:p>
        </w:tc>
      </w:tr>
      <w:tr w:rsidR="006F0490" w14:paraId="438D4E43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64EF9AA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restart"/>
            <w:shd w:val="clear" w:color="auto" w:fill="auto"/>
            <w:vAlign w:val="center"/>
          </w:tcPr>
          <w:p w14:paraId="570D548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402" w:type="pct"/>
            <w:vMerge/>
            <w:vAlign w:val="center"/>
          </w:tcPr>
          <w:p w14:paraId="356FD68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1E85773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013C77F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07D21A0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223DC20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36498E6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58" w:type="pct"/>
            <w:vMerge/>
            <w:vAlign w:val="center"/>
          </w:tcPr>
          <w:p w14:paraId="3EE9C1C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28BCC1A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C5EA20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057B99E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vAlign w:val="center"/>
          </w:tcPr>
          <w:p w14:paraId="71CBE9F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36DC7C2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151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4393DE1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14.02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1ABB6D0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1" w:type="pct"/>
            <w:vMerge/>
            <w:vAlign w:val="center"/>
          </w:tcPr>
          <w:p w14:paraId="23533FA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BBD986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426</w:t>
            </w:r>
          </w:p>
        </w:tc>
      </w:tr>
      <w:tr w:rsidR="006F0490" w14:paraId="7781067B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1F0030D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655D788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4DE67CA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1E49252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7723272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1AA0EE4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2AE2438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454495A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258" w:type="pct"/>
            <w:vMerge/>
            <w:vAlign w:val="center"/>
          </w:tcPr>
          <w:p w14:paraId="732E608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553985E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AD3337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3369D3F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7DF66B7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9" w:type="pct"/>
            <w:vMerge/>
            <w:vAlign w:val="center"/>
          </w:tcPr>
          <w:p w14:paraId="7186D82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D1E408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13.73</w:t>
            </w:r>
          </w:p>
        </w:tc>
        <w:tc>
          <w:tcPr>
            <w:tcW w:w="291" w:type="pct"/>
            <w:vMerge/>
            <w:vAlign w:val="center"/>
          </w:tcPr>
          <w:p w14:paraId="6C9E737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5BFFF0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1A6CFD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434</w:t>
            </w:r>
          </w:p>
        </w:tc>
      </w:tr>
      <w:tr w:rsidR="006F0490" w14:paraId="5D8886BF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2BE29B8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14:paraId="2F75D01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[IDCC]</w:t>
            </w:r>
          </w:p>
        </w:tc>
        <w:tc>
          <w:tcPr>
            <w:tcW w:w="402" w:type="pct"/>
            <w:vMerge/>
            <w:vAlign w:val="center"/>
          </w:tcPr>
          <w:p w14:paraId="55BC6C0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38891D7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7F3B23C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1AD9990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28D0CA3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6CEA283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58" w:type="pct"/>
            <w:vMerge/>
            <w:vAlign w:val="center"/>
          </w:tcPr>
          <w:p w14:paraId="6E15EBC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5A03C9E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E655FD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721A621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14:paraId="7931116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shd w:val="clear" w:color="auto" w:fill="auto"/>
            <w:vAlign w:val="center"/>
          </w:tcPr>
          <w:p w14:paraId="6A754D3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311F5A9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14.51</w:t>
            </w:r>
          </w:p>
        </w:tc>
        <w:tc>
          <w:tcPr>
            <w:tcW w:w="291" w:type="pct"/>
            <w:vMerge/>
            <w:vAlign w:val="center"/>
          </w:tcPr>
          <w:p w14:paraId="1AE3547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E2CD5A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90DB29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416</w:t>
            </w:r>
          </w:p>
        </w:tc>
      </w:tr>
      <w:tr w:rsidR="006F0490" w14:paraId="7D69BA26" w14:textId="77777777" w:rsidTr="00862997">
        <w:trPr>
          <w:trHeight w:val="20"/>
        </w:trPr>
        <w:tc>
          <w:tcPr>
            <w:tcW w:w="286" w:type="pct"/>
            <w:vMerge w:val="restart"/>
            <w:shd w:val="clear" w:color="auto" w:fill="auto"/>
            <w:vAlign w:val="center"/>
          </w:tcPr>
          <w:p w14:paraId="59A622F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lastRenderedPageBreak/>
              <w:t>D2T2-B</w:t>
            </w:r>
          </w:p>
        </w:tc>
        <w:tc>
          <w:tcPr>
            <w:tcW w:w="346" w:type="pct"/>
            <w:vMerge w:val="restart"/>
            <w:shd w:val="clear" w:color="auto" w:fill="auto"/>
            <w:vAlign w:val="center"/>
          </w:tcPr>
          <w:p w14:paraId="5597D51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402" w:type="pct"/>
            <w:vMerge/>
            <w:vAlign w:val="center"/>
          </w:tcPr>
          <w:p w14:paraId="3CD797A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35E1742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2532B70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25A3F80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41" w:type="pct"/>
            <w:vMerge/>
            <w:vAlign w:val="center"/>
          </w:tcPr>
          <w:p w14:paraId="1E6F341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2B2ECA8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258" w:type="pct"/>
            <w:vMerge/>
            <w:vAlign w:val="center"/>
          </w:tcPr>
          <w:p w14:paraId="3D1D356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249764E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F069E4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auto" w:fill="auto"/>
            <w:vAlign w:val="center"/>
          </w:tcPr>
          <w:p w14:paraId="1BF2D1A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0" w:type="pct"/>
            <w:vMerge/>
            <w:vAlign w:val="center"/>
          </w:tcPr>
          <w:p w14:paraId="4D61AE9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37729B5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10" w:type="pct"/>
            <w:vMerge w:val="restart"/>
            <w:shd w:val="clear" w:color="auto" w:fill="auto"/>
            <w:vAlign w:val="center"/>
          </w:tcPr>
          <w:p w14:paraId="42BD0D1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69AC6B6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1" w:type="pct"/>
            <w:vMerge/>
            <w:vAlign w:val="center"/>
          </w:tcPr>
          <w:p w14:paraId="16A0F07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734BDF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50</w:t>
            </w:r>
          </w:p>
        </w:tc>
      </w:tr>
      <w:tr w:rsidR="006F0490" w14:paraId="1042FE66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5C172DD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0045F8C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1764DCA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1372CD8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3642FBA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42BE0D1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00A322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7233F95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4EF11DE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1315E43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9E1DB8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auto" w:fill="auto"/>
            <w:vAlign w:val="center"/>
          </w:tcPr>
          <w:p w14:paraId="78AF2B3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70" w:type="pct"/>
            <w:vMerge/>
            <w:vAlign w:val="center"/>
          </w:tcPr>
          <w:p w14:paraId="731AF6F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6C821F5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56F998A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4061701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7515279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79DEAB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</w:t>
            </w:r>
          </w:p>
        </w:tc>
      </w:tr>
      <w:tr w:rsidR="006F0490" w14:paraId="1B408EBA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7526493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58D3019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31F0020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5F898A2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3A86A17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59ECFFC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41" w:type="pct"/>
            <w:vMerge/>
            <w:vAlign w:val="center"/>
          </w:tcPr>
          <w:p w14:paraId="741DACA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3174FBA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6FE6004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65A5140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8FF57E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restart"/>
            <w:shd w:val="clear" w:color="auto" w:fill="auto"/>
            <w:vAlign w:val="center"/>
          </w:tcPr>
          <w:p w14:paraId="46DBBAD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0" w:type="pct"/>
            <w:vMerge/>
            <w:vAlign w:val="center"/>
          </w:tcPr>
          <w:p w14:paraId="769CA5D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72934F7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185BAB8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0FD0D95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5A2E193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58A71E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51</w:t>
            </w:r>
          </w:p>
        </w:tc>
      </w:tr>
      <w:tr w:rsidR="006F0490" w14:paraId="40376124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16B026F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7ED306A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00B30E5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703AA33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1494F70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31D5E92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765EC26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2C53E01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28C814D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1ED4511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2371EF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27ACCEF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vAlign w:val="center"/>
          </w:tcPr>
          <w:p w14:paraId="2B8D9C2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72AC284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5192412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72D942E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3E8E02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7EB12A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52</w:t>
            </w:r>
          </w:p>
        </w:tc>
      </w:tr>
      <w:tr w:rsidR="006F0490" w14:paraId="2710DEB5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27967F1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5395729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275AB6C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5E2367B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0F4E5C0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4C2E3BA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24B298A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72983B7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552DAEB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5494EA7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FF3A95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restart"/>
            <w:shd w:val="clear" w:color="auto" w:fill="auto"/>
            <w:vAlign w:val="center"/>
          </w:tcPr>
          <w:p w14:paraId="71B4BE8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70" w:type="pct"/>
            <w:vMerge/>
            <w:vAlign w:val="center"/>
          </w:tcPr>
          <w:p w14:paraId="3DFE435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5E6A5C0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3158BF2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34A9E96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756BCAA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34AC91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47</w:t>
            </w:r>
          </w:p>
        </w:tc>
      </w:tr>
      <w:tr w:rsidR="006F0490" w14:paraId="6A43BA70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4D3C827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25652E3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35AA2BC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5C5D3AB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7FA17F4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719BAA1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7BDA221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7A5A49B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74CB7D7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3D9A670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76E3A3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0ABB902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vAlign w:val="center"/>
          </w:tcPr>
          <w:p w14:paraId="5895983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7DFD0F0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70358CD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5168776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2FB9BB4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3518AB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46</w:t>
            </w:r>
          </w:p>
        </w:tc>
      </w:tr>
      <w:tr w:rsidR="006F0490" w14:paraId="4C3EC29A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435455B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restart"/>
            <w:shd w:val="clear" w:color="auto" w:fill="auto"/>
            <w:vAlign w:val="center"/>
          </w:tcPr>
          <w:p w14:paraId="15696E6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 w14:paraId="08BE2BB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15.55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02A0808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52.1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626E60A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3F7DC7D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41" w:type="pct"/>
            <w:vMerge/>
            <w:vAlign w:val="center"/>
          </w:tcPr>
          <w:p w14:paraId="5767B12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40034A2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8" w:type="pct"/>
            <w:vMerge/>
            <w:vAlign w:val="center"/>
          </w:tcPr>
          <w:p w14:paraId="593FB99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7CBFBB6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2847D2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0FC270B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14:paraId="316B597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7E536E5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61BDBA9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28.01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46AC977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1" w:type="pct"/>
            <w:vMerge/>
            <w:vAlign w:val="center"/>
          </w:tcPr>
          <w:p w14:paraId="663B6AD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07DFC2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</w:t>
            </w:r>
          </w:p>
        </w:tc>
      </w:tr>
      <w:tr w:rsidR="006F0490" w14:paraId="33921E90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1EBC596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3ABE748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378903A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1E5F239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42E561F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74EB780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08695D3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4D2A06B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6051288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248C686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98F364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462308D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vAlign w:val="center"/>
          </w:tcPr>
          <w:p w14:paraId="49178E1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27B26AE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02BC37B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35.36</w:t>
            </w:r>
          </w:p>
        </w:tc>
        <w:tc>
          <w:tcPr>
            <w:tcW w:w="291" w:type="pct"/>
            <w:vMerge/>
            <w:vAlign w:val="center"/>
          </w:tcPr>
          <w:p w14:paraId="09B28E3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2205F3C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965DB1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</w:t>
            </w:r>
          </w:p>
        </w:tc>
      </w:tr>
      <w:tr w:rsidR="006F0490" w14:paraId="0439D00D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07AB546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52D0CD7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2F66A82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104E48F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265239A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3B7A49D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41" w:type="pct"/>
            <w:vMerge/>
            <w:vAlign w:val="center"/>
          </w:tcPr>
          <w:p w14:paraId="5D6F308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0DA5246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13714A5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7C3DF92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08BDED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40F125F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vAlign w:val="center"/>
          </w:tcPr>
          <w:p w14:paraId="7E4952C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5DFABB3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76EE370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27.99</w:t>
            </w:r>
          </w:p>
        </w:tc>
        <w:tc>
          <w:tcPr>
            <w:tcW w:w="291" w:type="pct"/>
            <w:vMerge/>
            <w:vAlign w:val="center"/>
          </w:tcPr>
          <w:p w14:paraId="2BC1EAE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495D4E0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B8624A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</w:tr>
      <w:tr w:rsidR="006F0490" w14:paraId="66C76B08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38EF35F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4BF6749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48E3843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5B5531F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6E6B8D3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2F15CD8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727982D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3A9D35B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3C219B2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7049BE1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80E8EE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418C712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vAlign w:val="center"/>
          </w:tcPr>
          <w:p w14:paraId="43DDEB7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339E14B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28D489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35.33</w:t>
            </w:r>
          </w:p>
        </w:tc>
        <w:tc>
          <w:tcPr>
            <w:tcW w:w="291" w:type="pct"/>
            <w:vMerge/>
            <w:vAlign w:val="center"/>
          </w:tcPr>
          <w:p w14:paraId="11274EE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2C09EF2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4283D6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</w:t>
            </w:r>
          </w:p>
        </w:tc>
      </w:tr>
      <w:tr w:rsidR="006F0490" w14:paraId="457AAC67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0B6205F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restart"/>
            <w:shd w:val="clear" w:color="auto" w:fill="auto"/>
            <w:vAlign w:val="center"/>
          </w:tcPr>
          <w:p w14:paraId="4A8BE2C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 w14:paraId="73886E9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13.61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5406B54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51.1</w:t>
            </w:r>
          </w:p>
        </w:tc>
        <w:tc>
          <w:tcPr>
            <w:tcW w:w="251" w:type="pct"/>
            <w:vMerge/>
            <w:vAlign w:val="center"/>
          </w:tcPr>
          <w:p w14:paraId="206611E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06CAB1D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41" w:type="pct"/>
            <w:vMerge/>
            <w:vAlign w:val="center"/>
          </w:tcPr>
          <w:p w14:paraId="2914C7B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1D3F809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8" w:type="pct"/>
            <w:vMerge/>
            <w:vAlign w:val="center"/>
          </w:tcPr>
          <w:p w14:paraId="28340B8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6FAAED2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B5879A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5C3F29E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vAlign w:val="center"/>
          </w:tcPr>
          <w:p w14:paraId="7E38160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48B2F05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10" w:type="pct"/>
            <w:vMerge w:val="restart"/>
            <w:shd w:val="clear" w:color="auto" w:fill="auto"/>
            <w:vAlign w:val="center"/>
          </w:tcPr>
          <w:p w14:paraId="13BA86E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75D540B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1" w:type="pct"/>
            <w:vMerge/>
            <w:vAlign w:val="center"/>
          </w:tcPr>
          <w:p w14:paraId="1120008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3BFF08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80</w:t>
            </w:r>
          </w:p>
        </w:tc>
      </w:tr>
      <w:tr w:rsidR="006F0490" w14:paraId="11B14E83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0E34CAF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1A5ABCD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260A976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7F5E754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65C6D79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184AE81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0CB5D74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371179D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347D0BC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3C39616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05A884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2C2B002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vAlign w:val="center"/>
          </w:tcPr>
          <w:p w14:paraId="08B1DBB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2A47EEC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249F16B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0637319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0E762FC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714529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81</w:t>
            </w:r>
          </w:p>
        </w:tc>
      </w:tr>
      <w:tr w:rsidR="006F0490" w14:paraId="453DE740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5A1DC16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4291164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5311ADA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683F375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5C3B828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720BB1D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45B33AE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07E8BFF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8" w:type="pct"/>
            <w:vMerge/>
            <w:vAlign w:val="center"/>
          </w:tcPr>
          <w:p w14:paraId="071911B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67CA638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A5983D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3723BFB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14:paraId="717EF64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/>
            <w:vAlign w:val="center"/>
          </w:tcPr>
          <w:p w14:paraId="2EBA9BA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47F1D60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23AD3A5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47A2F27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13DA70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70</w:t>
            </w:r>
          </w:p>
        </w:tc>
      </w:tr>
      <w:tr w:rsidR="006F0490" w14:paraId="19F44B4C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72DD5A1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30D5138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795AAAF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265D6A7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68C9718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13161BC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52341D7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345B7AA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347E493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6BCC95C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29BE83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52283A8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vAlign w:val="center"/>
          </w:tcPr>
          <w:p w14:paraId="6C594D5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38F9D53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637525C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2037F14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D2F24E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4A7870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71</w:t>
            </w:r>
          </w:p>
        </w:tc>
      </w:tr>
      <w:tr w:rsidR="006F0490" w14:paraId="4D8DD0A1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4BF9731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3BC0C99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6E0375D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15CC588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5B6C048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59F6D40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6D31360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13F3C0A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8" w:type="pct"/>
            <w:vMerge/>
            <w:vAlign w:val="center"/>
          </w:tcPr>
          <w:p w14:paraId="0932B36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7918CC4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762C96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33D4E15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14:paraId="08D487B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9" w:type="pct"/>
            <w:vMerge/>
            <w:vAlign w:val="center"/>
          </w:tcPr>
          <w:p w14:paraId="5C664BA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5B71CC1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37AE861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3D59DE2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BABEC1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90</w:t>
            </w:r>
          </w:p>
        </w:tc>
      </w:tr>
      <w:tr w:rsidR="006F0490" w14:paraId="6E3BB15C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54897DE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39AF5FA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17F582F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40AE8D9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037A620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090F524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2BD530C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2CBE511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1C38A0D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437E28C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9EF0C4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42B692D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vAlign w:val="center"/>
          </w:tcPr>
          <w:p w14:paraId="712B87B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2E03246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4997FC2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66B1264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35156D6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212971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91</w:t>
            </w:r>
          </w:p>
        </w:tc>
      </w:tr>
      <w:tr w:rsidR="006F0490" w14:paraId="2DACC036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03100C5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19B6FBA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1BE1853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35C0ABB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3B88FE7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1197441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41" w:type="pct"/>
            <w:vMerge/>
            <w:vAlign w:val="center"/>
          </w:tcPr>
          <w:p w14:paraId="731D1CC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3EE5A4A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8" w:type="pct"/>
            <w:vMerge/>
            <w:vAlign w:val="center"/>
          </w:tcPr>
          <w:p w14:paraId="0AEA9AE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65442EA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3BFC8F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6F8D79F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218C77C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/>
            <w:vAlign w:val="center"/>
          </w:tcPr>
          <w:p w14:paraId="24DB198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046F37E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39C01C9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A15A2E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B1632E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82</w:t>
            </w:r>
          </w:p>
        </w:tc>
      </w:tr>
      <w:tr w:rsidR="006F0490" w14:paraId="050AE94D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575692B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2F481C3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7C6EAB9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3CB8A7C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1308551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41B4C26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4E93812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0BCD84F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8" w:type="pct"/>
            <w:vMerge/>
            <w:vAlign w:val="center"/>
          </w:tcPr>
          <w:p w14:paraId="6671BCA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345E7DB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809169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7FB5760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6F7DC11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/>
            <w:vAlign w:val="center"/>
          </w:tcPr>
          <w:p w14:paraId="46653B0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3496C49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1700225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7B32C68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5F8636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72</w:t>
            </w:r>
          </w:p>
        </w:tc>
      </w:tr>
      <w:tr w:rsidR="006F0490" w14:paraId="0ADB6C3D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0EA4D1E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6414E40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107CD65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2037430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0313870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1F304B2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ABFB35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47500CD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8" w:type="pct"/>
            <w:vMerge/>
            <w:vAlign w:val="center"/>
          </w:tcPr>
          <w:p w14:paraId="65094DB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30F7A63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7AFACE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1988BA2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14:paraId="2D59AE9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9" w:type="pct"/>
            <w:vMerge/>
            <w:vAlign w:val="center"/>
          </w:tcPr>
          <w:p w14:paraId="648C144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6CF2A27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334F6B5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08D51CB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2BAFF2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92</w:t>
            </w:r>
          </w:p>
        </w:tc>
      </w:tr>
      <w:tr w:rsidR="006F0490" w14:paraId="5CEE6BDF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1ED4176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restart"/>
            <w:shd w:val="clear" w:color="auto" w:fill="auto"/>
            <w:vAlign w:val="center"/>
          </w:tcPr>
          <w:p w14:paraId="4991DF6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402" w:type="pct"/>
            <w:vMerge/>
            <w:vAlign w:val="center"/>
          </w:tcPr>
          <w:p w14:paraId="7C34FD6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17E99FE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78A8FC5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05E6A7F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7CC6BED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6F933D1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258" w:type="pct"/>
            <w:vMerge/>
            <w:vAlign w:val="center"/>
          </w:tcPr>
          <w:p w14:paraId="7E9B0A7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1CEE891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60D56C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48C6BE9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vAlign w:val="center"/>
          </w:tcPr>
          <w:p w14:paraId="0B8AD72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686D291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10" w:type="pct"/>
            <w:vMerge/>
            <w:vAlign w:val="center"/>
          </w:tcPr>
          <w:p w14:paraId="3ECE587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0D24591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4679D5D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B0D6BD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228</w:t>
            </w:r>
          </w:p>
        </w:tc>
      </w:tr>
      <w:tr w:rsidR="006F0490" w14:paraId="109AE310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41AD2B4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2B61C71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611E983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6DC242E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508E933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08B21DB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342AB79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65D1177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8" w:type="pct"/>
            <w:vMerge/>
            <w:vAlign w:val="center"/>
          </w:tcPr>
          <w:p w14:paraId="217DBEE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701207E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EC6DEA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2E5942B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3161B61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/>
            <w:vAlign w:val="center"/>
          </w:tcPr>
          <w:p w14:paraId="0C94102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273CD36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63860BF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28854FB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D4F91D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222</w:t>
            </w:r>
          </w:p>
        </w:tc>
      </w:tr>
      <w:tr w:rsidR="006F0490" w14:paraId="38EAFAE8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21059D4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6F6E822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7D85080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7393104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6BE42BC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2B6FCC0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7AF4046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7E5AFDD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8" w:type="pct"/>
            <w:vMerge/>
            <w:vAlign w:val="center"/>
          </w:tcPr>
          <w:p w14:paraId="03CA556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043B91A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C4FC52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1B4C45D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581EF6C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/>
            <w:vAlign w:val="center"/>
          </w:tcPr>
          <w:p w14:paraId="36EE35A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6B8DA0E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3361EE0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4EF6043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F0CCB9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225</w:t>
            </w:r>
          </w:p>
        </w:tc>
      </w:tr>
      <w:tr w:rsidR="006F0490" w14:paraId="2BEA034C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29A85FB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3B6CA34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51BFE22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495407C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37BC133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6" w:type="pct"/>
            <w:vMerge/>
            <w:vAlign w:val="center"/>
          </w:tcPr>
          <w:p w14:paraId="4539493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41B9C97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0F7202C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258" w:type="pct"/>
            <w:vMerge/>
            <w:vAlign w:val="center"/>
          </w:tcPr>
          <w:p w14:paraId="23E1DA3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2A7C8FB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7A1903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5C26145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3BE7850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9" w:type="pct"/>
            <w:vMerge/>
            <w:vAlign w:val="center"/>
          </w:tcPr>
          <w:p w14:paraId="3BE7508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340A50D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0ACB5E1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36E524A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FBB9FB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210</w:t>
            </w:r>
          </w:p>
        </w:tc>
      </w:tr>
      <w:tr w:rsidR="006F0490" w14:paraId="4FF512D1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4B8D44B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0591EC9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4A2EE52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0418EF4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4B9FDA1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4E7EB51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6DF7170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3B3BBDF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8" w:type="pct"/>
            <w:vMerge/>
            <w:vAlign w:val="center"/>
          </w:tcPr>
          <w:p w14:paraId="7DF4675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242DDCB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E79E7A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75B88C7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43F298A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/>
            <w:vAlign w:val="center"/>
          </w:tcPr>
          <w:p w14:paraId="4CD771F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003C2A7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1F36A66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0E9A583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2382BC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204</w:t>
            </w:r>
          </w:p>
        </w:tc>
      </w:tr>
      <w:tr w:rsidR="006F0490" w14:paraId="5C8D8823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07DFB06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2B7DFB3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1B1A2FA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56A259D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2D5CFD2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63685A3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3558FD4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31F8F00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8" w:type="pct"/>
            <w:vMerge/>
            <w:vAlign w:val="center"/>
          </w:tcPr>
          <w:p w14:paraId="361CD33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0AE0F32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2DCDBC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1DE885D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7C63381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/>
            <w:vAlign w:val="center"/>
          </w:tcPr>
          <w:p w14:paraId="056B799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07234D9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7063C61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3EB310F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69F690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207</w:t>
            </w:r>
          </w:p>
        </w:tc>
      </w:tr>
      <w:tr w:rsidR="006F0490" w14:paraId="06EB63EA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3CAC88F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restart"/>
            <w:shd w:val="clear" w:color="auto" w:fill="auto"/>
            <w:vAlign w:val="center"/>
          </w:tcPr>
          <w:p w14:paraId="420E8AC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402" w:type="pct"/>
            <w:shd w:val="clear" w:color="auto" w:fill="auto"/>
            <w:vAlign w:val="center"/>
          </w:tcPr>
          <w:p w14:paraId="42EEA61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3.47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5867C51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40.82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20009DF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6" w:type="pct"/>
            <w:vMerge/>
            <w:vAlign w:val="center"/>
          </w:tcPr>
          <w:p w14:paraId="52B885F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0BF9076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6B9E327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258" w:type="pct"/>
            <w:vMerge/>
            <w:vAlign w:val="center"/>
          </w:tcPr>
          <w:p w14:paraId="2F01F71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7970DF5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9" w:type="pct"/>
            <w:vMerge/>
            <w:vAlign w:val="center"/>
          </w:tcPr>
          <w:p w14:paraId="7A349FA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4FDD0F7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6EA6838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05106FD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10" w:type="pct"/>
            <w:vMerge w:val="restart"/>
            <w:shd w:val="clear" w:color="auto" w:fill="auto"/>
            <w:vAlign w:val="center"/>
          </w:tcPr>
          <w:p w14:paraId="62A0568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3C23C8A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1" w:type="pct"/>
            <w:vMerge/>
            <w:vAlign w:val="center"/>
          </w:tcPr>
          <w:p w14:paraId="43D5086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EAF520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131</w:t>
            </w:r>
          </w:p>
        </w:tc>
      </w:tr>
      <w:tr w:rsidR="006F0490" w14:paraId="336A1CCC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0F64BB6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267675D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shd w:val="clear" w:color="auto" w:fill="auto"/>
            <w:vAlign w:val="center"/>
          </w:tcPr>
          <w:p w14:paraId="2993E35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5.38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298574D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44.12</w:t>
            </w:r>
          </w:p>
        </w:tc>
        <w:tc>
          <w:tcPr>
            <w:tcW w:w="251" w:type="pct"/>
            <w:vMerge/>
            <w:vAlign w:val="center"/>
          </w:tcPr>
          <w:p w14:paraId="7FDF6B8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392E53E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4155574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0202058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58" w:type="pct"/>
            <w:vMerge/>
            <w:vAlign w:val="center"/>
          </w:tcPr>
          <w:p w14:paraId="229AD18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286403F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FF87A1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1A6F8A2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4414124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/>
            <w:vAlign w:val="center"/>
          </w:tcPr>
          <w:p w14:paraId="510DD6E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1AFB379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3290482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642C4DF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2B7E21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135</w:t>
            </w:r>
          </w:p>
        </w:tc>
      </w:tr>
      <w:tr w:rsidR="006F0490" w14:paraId="6B9AD7C6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08DF82A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01A4BBA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 w14:paraId="27C0C8B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6.12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29E111C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45.1</w:t>
            </w:r>
          </w:p>
        </w:tc>
        <w:tc>
          <w:tcPr>
            <w:tcW w:w="251" w:type="pct"/>
            <w:vMerge/>
            <w:vAlign w:val="center"/>
          </w:tcPr>
          <w:p w14:paraId="3A733FC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726317B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5E90A14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6D88728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258" w:type="pct"/>
            <w:vMerge/>
            <w:vAlign w:val="center"/>
          </w:tcPr>
          <w:p w14:paraId="269E1B9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1A95C14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E24B4E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613DFD2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2224BFC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/>
            <w:vAlign w:val="center"/>
          </w:tcPr>
          <w:p w14:paraId="76DDA7C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307B6F5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0A6C216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714AEF8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2D39F8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119</w:t>
            </w:r>
          </w:p>
        </w:tc>
      </w:tr>
      <w:tr w:rsidR="006F0490" w14:paraId="505B244E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2E54C4D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050F190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2F402DF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4C2FF8F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676F7B0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6" w:type="pct"/>
            <w:vMerge/>
            <w:vAlign w:val="center"/>
          </w:tcPr>
          <w:p w14:paraId="3ACF2D6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390CD5C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3C72109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58" w:type="pct"/>
            <w:vMerge/>
            <w:vAlign w:val="center"/>
          </w:tcPr>
          <w:p w14:paraId="7EF2DD1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4617FD8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16676A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72E3484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1459851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/>
            <w:vAlign w:val="center"/>
          </w:tcPr>
          <w:p w14:paraId="4952C7F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07CD88E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7309AE4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5570BC8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0FC768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127</w:t>
            </w:r>
          </w:p>
        </w:tc>
      </w:tr>
      <w:tr w:rsidR="006F0490" w14:paraId="5529F1A8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538C9E5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54A2B5C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0123CAF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552F1AE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0B273B2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7B1601F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655572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62FDAD3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258" w:type="pct"/>
            <w:vMerge/>
            <w:vAlign w:val="center"/>
          </w:tcPr>
          <w:p w14:paraId="38EAF15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2839990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4B190F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6B14311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00AD4BB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/>
            <w:vAlign w:val="center"/>
          </w:tcPr>
          <w:p w14:paraId="133EF3E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71202D9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7A81566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4EDB8DB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7D9AF6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123</w:t>
            </w:r>
          </w:p>
        </w:tc>
      </w:tr>
      <w:tr w:rsidR="006F0490" w14:paraId="74842624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4528969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restart"/>
            <w:shd w:val="clear" w:color="auto" w:fill="auto"/>
            <w:vAlign w:val="center"/>
          </w:tcPr>
          <w:p w14:paraId="41251F0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 w14:paraId="48242E0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13.61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2F069E4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51.1</w:t>
            </w:r>
          </w:p>
        </w:tc>
        <w:tc>
          <w:tcPr>
            <w:tcW w:w="251" w:type="pct"/>
            <w:vMerge/>
            <w:vAlign w:val="center"/>
          </w:tcPr>
          <w:p w14:paraId="2BF20A0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7F78071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41" w:type="pct"/>
            <w:vMerge/>
            <w:vAlign w:val="center"/>
          </w:tcPr>
          <w:p w14:paraId="3AB4AE9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409A710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58" w:type="pct"/>
            <w:vMerge/>
            <w:vAlign w:val="center"/>
          </w:tcPr>
          <w:p w14:paraId="7FEE1C4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6CBF1B9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9" w:type="pct"/>
            <w:vMerge/>
            <w:vAlign w:val="center"/>
          </w:tcPr>
          <w:p w14:paraId="7A9172C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38EDF65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1C0F652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15A8804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10" w:type="pct"/>
            <w:vMerge/>
            <w:vAlign w:val="center"/>
          </w:tcPr>
          <w:p w14:paraId="7C4F02D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7E2C7EB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0C0539E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F8BE2A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427</w:t>
            </w:r>
          </w:p>
        </w:tc>
      </w:tr>
      <w:tr w:rsidR="006F0490" w14:paraId="04273806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0CB839B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128B57C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06B36AE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2C17D75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29ACCE6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65779FF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39415A7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1B3871D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258" w:type="pct"/>
            <w:vMerge/>
            <w:vAlign w:val="center"/>
          </w:tcPr>
          <w:p w14:paraId="5F74A43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18CDB58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6B95E6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30663F0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5D8D95B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9" w:type="pct"/>
            <w:vMerge/>
            <w:vAlign w:val="center"/>
          </w:tcPr>
          <w:p w14:paraId="1BB5459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143C00A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5CF2137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4DE154F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885129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435</w:t>
            </w:r>
          </w:p>
        </w:tc>
      </w:tr>
      <w:tr w:rsidR="006F0490" w14:paraId="10B0FF3E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6F9CF9B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7425FDB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7083FE1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12B8C99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561AC06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5B55319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41" w:type="pct"/>
            <w:vMerge/>
            <w:vAlign w:val="center"/>
          </w:tcPr>
          <w:p w14:paraId="6E5C9B2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71B9794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58" w:type="pct"/>
            <w:vMerge/>
            <w:vAlign w:val="center"/>
          </w:tcPr>
          <w:p w14:paraId="736E0BD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5FC8B40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1AF860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35B57C5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0E6F8EC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/>
            <w:vAlign w:val="center"/>
          </w:tcPr>
          <w:p w14:paraId="68C5A0E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00BB206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25D7D34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63D066C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D033FB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428</w:t>
            </w:r>
          </w:p>
        </w:tc>
      </w:tr>
      <w:tr w:rsidR="006F0490" w14:paraId="206971ED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713CAF3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401B761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788E8D1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0FC7E72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02FA97F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62A469F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5882326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15D3713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258" w:type="pct"/>
            <w:vMerge/>
            <w:vAlign w:val="center"/>
          </w:tcPr>
          <w:p w14:paraId="6BAABA0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0FB0364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61E11A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7A9772A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1F15713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9" w:type="pct"/>
            <w:vMerge/>
            <w:vAlign w:val="center"/>
          </w:tcPr>
          <w:p w14:paraId="14A5260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1EB05BE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6EC21E0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280606F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A45520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436</w:t>
            </w:r>
          </w:p>
        </w:tc>
      </w:tr>
      <w:tr w:rsidR="006F0490" w14:paraId="11AA3CD2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0844433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restart"/>
            <w:shd w:val="clear" w:color="auto" w:fill="auto"/>
            <w:vAlign w:val="center"/>
          </w:tcPr>
          <w:p w14:paraId="3DD3CF6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[IDCC]</w:t>
            </w:r>
          </w:p>
        </w:tc>
        <w:tc>
          <w:tcPr>
            <w:tcW w:w="402" w:type="pct"/>
            <w:vMerge/>
            <w:vAlign w:val="center"/>
          </w:tcPr>
          <w:p w14:paraId="01C8794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02E0C6D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04384B1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14:paraId="7EA4C7C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41" w:type="pct"/>
            <w:vMerge/>
            <w:vAlign w:val="center"/>
          </w:tcPr>
          <w:p w14:paraId="1290F22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5DA597B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58" w:type="pct"/>
            <w:vMerge/>
            <w:vAlign w:val="center"/>
          </w:tcPr>
          <w:p w14:paraId="34B9CBA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56C78C4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05D773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5CB3DA7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14:paraId="7ACFE9E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154C4BD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10" w:type="pct"/>
            <w:vMerge w:val="restart"/>
            <w:shd w:val="clear" w:color="auto" w:fill="auto"/>
            <w:vAlign w:val="center"/>
          </w:tcPr>
          <w:p w14:paraId="2B06F8C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91" w:type="pct"/>
            <w:vMerge/>
            <w:vAlign w:val="center"/>
          </w:tcPr>
          <w:p w14:paraId="458303E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4E394FF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7BDA68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417</w:t>
            </w:r>
          </w:p>
        </w:tc>
      </w:tr>
      <w:tr w:rsidR="006F0490" w14:paraId="65D84847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4AEC0B7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5C80E9D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5898930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704C97C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4566B3C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100B020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41" w:type="pct"/>
            <w:vMerge/>
            <w:vAlign w:val="center"/>
          </w:tcPr>
          <w:p w14:paraId="1158A2C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1068770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12ABABE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5EEF6F2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287ECA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538EB96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vAlign w:val="center"/>
          </w:tcPr>
          <w:p w14:paraId="256C86F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4F8312B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7272C86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387F1F4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7FDF335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0C08C6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419</w:t>
            </w:r>
          </w:p>
        </w:tc>
      </w:tr>
      <w:tr w:rsidR="006F0490" w14:paraId="568D4D64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3559B05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4CCF170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3FB3596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5E7AD4C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294103B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3E38A39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DE92B2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152959B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6E62FC6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66799CC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27FB83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58CBB60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vAlign w:val="center"/>
          </w:tcPr>
          <w:p w14:paraId="1A1226E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456AF39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330EA30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5390CA2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74A779F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7FE6C4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418</w:t>
            </w:r>
          </w:p>
        </w:tc>
      </w:tr>
    </w:tbl>
    <w:p w14:paraId="05DECE7F" w14:textId="77777777" w:rsidR="006F0490" w:rsidRDefault="006F0490" w:rsidP="007802D6"/>
    <w:p w14:paraId="2C454407" w14:textId="142BC61B" w:rsidR="006F0490" w:rsidRDefault="002D4B5B" w:rsidP="00F04950">
      <w:pPr>
        <w:pStyle w:val="TH"/>
      </w:pPr>
      <w:r>
        <w:rPr>
          <w:rFonts w:hint="eastAsia"/>
          <w:noProof/>
        </w:rPr>
        <w:lastRenderedPageBreak/>
        <w:drawing>
          <wp:inline distT="0" distB="0" distL="0" distR="0" wp14:anchorId="49510AE1" wp14:editId="451B487B">
            <wp:extent cx="9074785" cy="5012055"/>
            <wp:effectExtent l="0" t="0" r="0" b="0"/>
            <wp:docPr id="617858032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7858032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74785" cy="5012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58A4FE" w14:textId="6E5BAD35" w:rsidR="006F0490" w:rsidRDefault="00F04950" w:rsidP="00F04950">
      <w:pPr>
        <w:pStyle w:val="TF"/>
      </w:pPr>
      <w:r>
        <w:rPr>
          <w:rFonts w:hint="eastAsia"/>
        </w:rPr>
        <w:t>Figure</w:t>
      </w:r>
      <w:r>
        <w:t xml:space="preserve"> 7.1.2.1.</w:t>
      </w:r>
      <w:r>
        <w:rPr>
          <w:rFonts w:hint="eastAsia"/>
        </w:rPr>
        <w:t>1.1-2</w:t>
      </w:r>
    </w:p>
    <w:p w14:paraId="7349C39A" w14:textId="77777777" w:rsidR="006F0490" w:rsidRDefault="002D4B5B" w:rsidP="00F04950">
      <w:pPr>
        <w:pStyle w:val="H6"/>
      </w:pPr>
      <w:r>
        <w:rPr>
          <w:rFonts w:hint="eastAsia"/>
        </w:rPr>
        <w:lastRenderedPageBreak/>
        <w:t>7.1.2.1.</w:t>
      </w:r>
      <w:r>
        <w:rPr>
          <w:rFonts w:hint="eastAsia"/>
          <w:lang w:eastAsia="zh-CN"/>
        </w:rPr>
        <w:t>1.</w:t>
      </w:r>
      <w:r>
        <w:rPr>
          <w:rFonts w:hint="eastAsia"/>
        </w:rPr>
        <w:t>2</w:t>
      </w:r>
      <w:r>
        <w:tab/>
      </w:r>
      <w:r>
        <w:rPr>
          <w:rFonts w:hint="eastAsia"/>
        </w:rPr>
        <w:t>[5~7kbps]</w:t>
      </w:r>
    </w:p>
    <w:p w14:paraId="6FE1EF0B" w14:textId="77777777" w:rsidR="006F0490" w:rsidRDefault="002D4B5B" w:rsidP="000050DB">
      <w:pPr>
        <w:pStyle w:val="TH"/>
      </w:pPr>
      <w:r>
        <w:rPr>
          <w:rFonts w:hint="eastAsia"/>
        </w:rPr>
        <w:t>Table</w:t>
      </w:r>
      <w:r>
        <w:t xml:space="preserve"> 7.1.2.1.</w:t>
      </w:r>
      <w:r>
        <w:rPr>
          <w:rFonts w:hint="eastAsia"/>
        </w:rPr>
        <w:t>1.2-</w:t>
      </w:r>
      <w: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9"/>
        <w:gridCol w:w="1174"/>
        <w:gridCol w:w="1122"/>
        <w:gridCol w:w="717"/>
        <w:gridCol w:w="699"/>
        <w:gridCol w:w="628"/>
        <w:gridCol w:w="669"/>
        <w:gridCol w:w="675"/>
        <w:gridCol w:w="720"/>
        <w:gridCol w:w="909"/>
        <w:gridCol w:w="666"/>
        <w:gridCol w:w="666"/>
        <w:gridCol w:w="1035"/>
        <w:gridCol w:w="609"/>
        <w:gridCol w:w="866"/>
        <w:gridCol w:w="812"/>
        <w:gridCol w:w="672"/>
        <w:gridCol w:w="843"/>
      </w:tblGrid>
      <w:tr w:rsidR="006F0490" w:rsidRPr="00806C6B" w14:paraId="376817A6" w14:textId="77777777" w:rsidTr="00862997">
        <w:trPr>
          <w:trHeight w:val="20"/>
        </w:trPr>
        <w:tc>
          <w:tcPr>
            <w:tcW w:w="4703" w:type="pct"/>
            <w:gridSpan w:val="17"/>
            <w:shd w:val="clear" w:color="auto" w:fill="auto"/>
            <w:noWrap/>
            <w:vAlign w:val="center"/>
          </w:tcPr>
          <w:p w14:paraId="499C5BD4" w14:textId="77777777" w:rsidR="006F0490" w:rsidRPr="00806C6B" w:rsidRDefault="002D4B5B" w:rsidP="00862997">
            <w:pPr>
              <w:pStyle w:val="TAH"/>
              <w:rPr>
                <w:rFonts w:eastAsia="DengXian"/>
                <w:lang w:val="fr-FR"/>
              </w:rPr>
            </w:pPr>
            <w:r w:rsidRPr="00806C6B">
              <w:rPr>
                <w:rFonts w:eastAsia="DengXian"/>
                <w:lang w:val="fr-FR"/>
              </w:rPr>
              <w:t xml:space="preserve">~5-7kbps, </w:t>
            </w:r>
            <w:proofErr w:type="spellStart"/>
            <w:r w:rsidRPr="00806C6B">
              <w:rPr>
                <w:rFonts w:eastAsia="DengXian"/>
                <w:lang w:val="fr-FR"/>
              </w:rPr>
              <w:t>device</w:t>
            </w:r>
            <w:proofErr w:type="spellEnd"/>
            <w:r w:rsidRPr="00806C6B">
              <w:rPr>
                <w:rFonts w:eastAsia="DengXian"/>
                <w:lang w:val="fr-FR"/>
              </w:rPr>
              <w:t xml:space="preserve"> 1, </w:t>
            </w:r>
            <w:r w:rsidRPr="00806C6B">
              <w:rPr>
                <w:rFonts w:eastAsia="DengXian"/>
                <w:lang w:val="fr-FR"/>
              </w:rPr>
              <w:t xml:space="preserve">D2T2, </w:t>
            </w:r>
            <w:proofErr w:type="spellStart"/>
            <w:r w:rsidRPr="00806C6B">
              <w:rPr>
                <w:rFonts w:eastAsia="DengXian"/>
                <w:lang w:val="fr-FR"/>
              </w:rPr>
              <w:t>InF</w:t>
            </w:r>
            <w:proofErr w:type="spellEnd"/>
            <w:r w:rsidRPr="00806C6B">
              <w:rPr>
                <w:rFonts w:eastAsia="DengXian"/>
                <w:lang w:val="fr-FR"/>
              </w:rPr>
              <w:t>-DL NLOS</w:t>
            </w:r>
          </w:p>
        </w:tc>
        <w:tc>
          <w:tcPr>
            <w:tcW w:w="297" w:type="pct"/>
            <w:shd w:val="clear" w:color="auto" w:fill="auto"/>
            <w:noWrap/>
            <w:vAlign w:val="center"/>
          </w:tcPr>
          <w:p w14:paraId="0E7B9DF9" w14:textId="77777777" w:rsidR="006F0490" w:rsidRPr="00806C6B" w:rsidRDefault="006F0490" w:rsidP="00862997">
            <w:pPr>
              <w:pStyle w:val="TAH"/>
              <w:rPr>
                <w:rFonts w:eastAsia="DengXian"/>
                <w:lang w:val="fr-FR"/>
              </w:rPr>
            </w:pPr>
          </w:p>
        </w:tc>
      </w:tr>
      <w:tr w:rsidR="006F0490" w14:paraId="6AB35495" w14:textId="77777777" w:rsidTr="00862997">
        <w:trPr>
          <w:trHeight w:val="20"/>
        </w:trPr>
        <w:tc>
          <w:tcPr>
            <w:tcW w:w="2540" w:type="pct"/>
            <w:gridSpan w:val="9"/>
            <w:shd w:val="clear" w:color="auto" w:fill="auto"/>
          </w:tcPr>
          <w:p w14:paraId="2F600C01" w14:textId="234158B2" w:rsidR="006F0490" w:rsidRDefault="002D4B5B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Header columns description:</w:t>
            </w: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br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(1a) </w:t>
            </w:r>
            <w:r w:rsidR="00F04950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Distance, min(R2D, D2R)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(1b)</w:t>
            </w:r>
            <w:r w:rsidR="007802D6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7802D6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MPL, min(R2D, D2R)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(2)</w:t>
            </w:r>
            <w:r w:rsidR="007802D6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7802D6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BLER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(3)</w:t>
            </w:r>
            <w:r w:rsidR="007802D6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7802D6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CW case. (See TR38.XXX section YYY)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(4)</w:t>
            </w:r>
            <w:r w:rsidR="007802D6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7802D6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 Alternative 1 or 2. (See TR38.XXX section YYY)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(5)</w:t>
            </w:r>
            <w:r w:rsidR="007802D6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7802D6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D2R data rate (kbps). (Refer to [0m] in LLS table, also see editors' notes [info-D2R-datarate]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(6)</w:t>
            </w:r>
            <w:r w:rsidR="007802D6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7802D6">
              <w:tab/>
            </w: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TxPower</w:t>
            </w:r>
            <w:proofErr w:type="spellEnd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[dBm]. (See R2D[1E] in link budget table)</w:t>
            </w:r>
          </w:p>
        </w:tc>
        <w:tc>
          <w:tcPr>
            <w:tcW w:w="2163" w:type="pct"/>
            <w:gridSpan w:val="8"/>
            <w:shd w:val="clear" w:color="auto" w:fill="auto"/>
          </w:tcPr>
          <w:p w14:paraId="12B94DE5" w14:textId="5C2E1CE2" w:rsidR="006F0490" w:rsidRDefault="002D4B5B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(7)</w:t>
            </w:r>
            <w:r w:rsidR="007802D6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7802D6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R2D Receiver sensitivity [dBm]. (See R2D[2L]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(8)</w:t>
            </w:r>
            <w:r w:rsidR="007802D6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7802D6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On Object Penalty [dB] (See R2D[2H]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(9)</w:t>
            </w:r>
            <w:r w:rsidR="007802D6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7802D6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Backscatter loss [dB] (See [1H]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(10)</w:t>
            </w:r>
            <w:r w:rsidR="007802D6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7802D6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message size for D2R [bit] 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(11)</w:t>
            </w:r>
            <w:r w:rsidR="007802D6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7802D6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CW cancellation [dB] (See D2R[2K]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(12)</w:t>
            </w:r>
            <w:r w:rsidR="007802D6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7802D6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CW2D distance [m] (See D2R[1E3]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(13)</w:t>
            </w:r>
            <w:r w:rsidR="007802D6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7802D6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D2R coherent or non-coherent receiver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(14)</w:t>
            </w:r>
            <w:r w:rsidR="007802D6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7802D6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Carrier frequency (MHz)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(15)</w:t>
            </w:r>
            <w:r w:rsidR="007802D6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7802D6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Row indices in the table.</w:t>
            </w:r>
          </w:p>
        </w:tc>
        <w:tc>
          <w:tcPr>
            <w:tcW w:w="297" w:type="pct"/>
            <w:shd w:val="clear" w:color="auto" w:fill="auto"/>
          </w:tcPr>
          <w:p w14:paraId="69EE0143" w14:textId="77777777" w:rsidR="006F0490" w:rsidRDefault="002D4B5B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6F0490" w14:paraId="3540E441" w14:textId="77777777" w:rsidTr="00862997">
        <w:trPr>
          <w:trHeight w:val="20"/>
        </w:trPr>
        <w:tc>
          <w:tcPr>
            <w:tcW w:w="282" w:type="pct"/>
            <w:shd w:val="clear" w:color="D9E1F2" w:fill="D9E1F2"/>
            <w:noWrap/>
            <w:vAlign w:val="center"/>
          </w:tcPr>
          <w:p w14:paraId="7CC0D1E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DxTx</w:t>
            </w:r>
            <w:proofErr w:type="spellEnd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-Y</w:t>
            </w:r>
          </w:p>
        </w:tc>
        <w:tc>
          <w:tcPr>
            <w:tcW w:w="413" w:type="pct"/>
            <w:shd w:val="clear" w:color="D9E1F2" w:fill="D9E1F2"/>
            <w:noWrap/>
            <w:vAlign w:val="center"/>
          </w:tcPr>
          <w:p w14:paraId="0C40D1A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395" w:type="pct"/>
            <w:shd w:val="clear" w:color="D9E1F2" w:fill="D9E1F2"/>
            <w:noWrap/>
            <w:vAlign w:val="center"/>
          </w:tcPr>
          <w:p w14:paraId="2DB8960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(1a) Distance</w:t>
            </w:r>
          </w:p>
        </w:tc>
        <w:tc>
          <w:tcPr>
            <w:tcW w:w="253" w:type="pct"/>
            <w:shd w:val="clear" w:color="D9E1F2" w:fill="D9E1F2"/>
            <w:noWrap/>
            <w:vAlign w:val="center"/>
          </w:tcPr>
          <w:p w14:paraId="1D5FEBD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(1b) MPL</w:t>
            </w:r>
          </w:p>
        </w:tc>
        <w:tc>
          <w:tcPr>
            <w:tcW w:w="247" w:type="pct"/>
            <w:shd w:val="clear" w:color="D9E1F2" w:fill="D9E1F2"/>
            <w:noWrap/>
            <w:vAlign w:val="center"/>
          </w:tcPr>
          <w:p w14:paraId="03E6C55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(2)BLER</w:t>
            </w:r>
          </w:p>
        </w:tc>
        <w:tc>
          <w:tcPr>
            <w:tcW w:w="222" w:type="pct"/>
            <w:shd w:val="clear" w:color="D9E1F2" w:fill="D9E1F2"/>
            <w:noWrap/>
            <w:vAlign w:val="center"/>
          </w:tcPr>
          <w:p w14:paraId="472E2DB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(3)CW</w:t>
            </w:r>
          </w:p>
        </w:tc>
        <w:tc>
          <w:tcPr>
            <w:tcW w:w="236" w:type="pct"/>
            <w:shd w:val="clear" w:color="D9E1F2" w:fill="D9E1F2"/>
            <w:noWrap/>
            <w:vAlign w:val="center"/>
          </w:tcPr>
          <w:p w14:paraId="519DAB4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(4)Alt</w:t>
            </w:r>
          </w:p>
        </w:tc>
        <w:tc>
          <w:tcPr>
            <w:tcW w:w="238" w:type="pct"/>
            <w:shd w:val="clear" w:color="D9E1F2" w:fill="D9E1F2"/>
            <w:noWrap/>
            <w:vAlign w:val="center"/>
          </w:tcPr>
          <w:p w14:paraId="28C00FF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(5)kbps</w:t>
            </w:r>
          </w:p>
        </w:tc>
        <w:tc>
          <w:tcPr>
            <w:tcW w:w="253" w:type="pct"/>
            <w:shd w:val="clear" w:color="D9E1F2" w:fill="D9E1F2"/>
            <w:noWrap/>
            <w:vAlign w:val="center"/>
          </w:tcPr>
          <w:p w14:paraId="6B32574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(6)</w:t>
            </w: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TxPwr</w:t>
            </w:r>
            <w:proofErr w:type="spellEnd"/>
          </w:p>
        </w:tc>
        <w:tc>
          <w:tcPr>
            <w:tcW w:w="286" w:type="pct"/>
            <w:shd w:val="clear" w:color="D9E1F2" w:fill="D9E1F2"/>
            <w:noWrap/>
            <w:vAlign w:val="center"/>
          </w:tcPr>
          <w:p w14:paraId="054ABD4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(7)R2DSens</w:t>
            </w:r>
          </w:p>
        </w:tc>
        <w:tc>
          <w:tcPr>
            <w:tcW w:w="235" w:type="pct"/>
            <w:shd w:val="clear" w:color="D9E1F2" w:fill="D9E1F2"/>
            <w:noWrap/>
            <w:vAlign w:val="center"/>
          </w:tcPr>
          <w:p w14:paraId="1F4CCE2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(8)OOP</w:t>
            </w:r>
          </w:p>
        </w:tc>
        <w:tc>
          <w:tcPr>
            <w:tcW w:w="235" w:type="pct"/>
            <w:shd w:val="clear" w:color="D9E1F2" w:fill="D9E1F2"/>
            <w:noWrap/>
            <w:vAlign w:val="center"/>
          </w:tcPr>
          <w:p w14:paraId="608E455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(9)BSL</w:t>
            </w:r>
          </w:p>
        </w:tc>
        <w:tc>
          <w:tcPr>
            <w:tcW w:w="364" w:type="pct"/>
            <w:shd w:val="clear" w:color="D9E1F2" w:fill="D9E1F2"/>
            <w:noWrap/>
            <w:vAlign w:val="center"/>
          </w:tcPr>
          <w:p w14:paraId="4D075F9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(10)bit</w:t>
            </w:r>
          </w:p>
        </w:tc>
        <w:tc>
          <w:tcPr>
            <w:tcW w:w="215" w:type="pct"/>
            <w:shd w:val="clear" w:color="D9E1F2" w:fill="D9E1F2"/>
            <w:noWrap/>
            <w:vAlign w:val="center"/>
          </w:tcPr>
          <w:p w14:paraId="2EEB122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(11)CW</w:t>
            </w:r>
          </w:p>
        </w:tc>
        <w:tc>
          <w:tcPr>
            <w:tcW w:w="305" w:type="pct"/>
            <w:shd w:val="clear" w:color="D9E1F2" w:fill="D9E1F2"/>
            <w:noWrap/>
            <w:vAlign w:val="center"/>
          </w:tcPr>
          <w:p w14:paraId="0B24240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(12)CW2D</w:t>
            </w:r>
          </w:p>
        </w:tc>
        <w:tc>
          <w:tcPr>
            <w:tcW w:w="286" w:type="pct"/>
            <w:shd w:val="clear" w:color="D9E1F2" w:fill="D9E1F2"/>
            <w:noWrap/>
            <w:vAlign w:val="center"/>
          </w:tcPr>
          <w:p w14:paraId="048713C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237" w:type="pct"/>
            <w:shd w:val="clear" w:color="D9E1F2" w:fill="D9E1F2"/>
            <w:noWrap/>
            <w:vAlign w:val="center"/>
          </w:tcPr>
          <w:p w14:paraId="4D0EC76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(14)</w:t>
            </w:r>
          </w:p>
        </w:tc>
        <w:tc>
          <w:tcPr>
            <w:tcW w:w="297" w:type="pct"/>
            <w:shd w:val="clear" w:color="D9E1F2" w:fill="D9E1F2"/>
            <w:noWrap/>
            <w:vAlign w:val="center"/>
          </w:tcPr>
          <w:p w14:paraId="4B05B6C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(15)index</w:t>
            </w:r>
          </w:p>
        </w:tc>
      </w:tr>
      <w:tr w:rsidR="006F0490" w14:paraId="67649FDB" w14:textId="77777777" w:rsidTr="00862997">
        <w:trPr>
          <w:trHeight w:val="20"/>
        </w:trPr>
        <w:tc>
          <w:tcPr>
            <w:tcW w:w="282" w:type="pct"/>
            <w:vMerge w:val="restart"/>
            <w:shd w:val="clear" w:color="auto" w:fill="auto"/>
            <w:vAlign w:val="center"/>
          </w:tcPr>
          <w:p w14:paraId="158158C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D2T2-A1</w:t>
            </w: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1E38530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71D5902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4.47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908F26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40.9</w:t>
            </w: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5747399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62796B8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2-2</w:t>
            </w: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67204A0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5CC3E84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62B28C1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76B50CD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1ABAA70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05A70C1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74889A6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14:paraId="379995B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1A11CEB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10.25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383453F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4A87075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297" w:type="pct"/>
            <w:shd w:val="clear" w:color="auto" w:fill="auto"/>
            <w:vAlign w:val="center"/>
          </w:tcPr>
          <w:p w14:paraId="3932A80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</w:tr>
      <w:tr w:rsidR="006F0490" w14:paraId="1B6CD551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1A557EC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CEE946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47C01F0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072B00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AD6B7C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5A554DF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159C120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F6CA3E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5D9D84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314BB89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0F5890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6964A9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6EB7C75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5" w:type="pct"/>
            <w:vMerge/>
            <w:vAlign w:val="center"/>
          </w:tcPr>
          <w:p w14:paraId="1B680C1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1A45E9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10.72</w:t>
            </w:r>
          </w:p>
        </w:tc>
        <w:tc>
          <w:tcPr>
            <w:tcW w:w="286" w:type="pct"/>
            <w:vMerge/>
            <w:vAlign w:val="center"/>
          </w:tcPr>
          <w:p w14:paraId="19CE96D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57D558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445F8F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392</w:t>
            </w:r>
          </w:p>
        </w:tc>
      </w:tr>
      <w:tr w:rsidR="006F0490" w14:paraId="400BC895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39403B6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034848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29CC6D1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28284A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4276DA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77A5A27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856751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7D5CBB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FF6053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1C3252D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19FD4F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BB92A8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09A10BA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5" w:type="pct"/>
            <w:vMerge/>
            <w:vAlign w:val="center"/>
          </w:tcPr>
          <w:p w14:paraId="0248EFB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32033F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9.83</w:t>
            </w:r>
          </w:p>
        </w:tc>
        <w:tc>
          <w:tcPr>
            <w:tcW w:w="286" w:type="pct"/>
            <w:vMerge/>
            <w:vAlign w:val="center"/>
          </w:tcPr>
          <w:p w14:paraId="45765C5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8C0EBF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C2845D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408</w:t>
            </w:r>
          </w:p>
        </w:tc>
      </w:tr>
      <w:tr w:rsidR="006F0490" w14:paraId="728AD09F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1F1ACB8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14:paraId="61FFCEB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2DAB25C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6.13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9D59D4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47.9</w:t>
            </w:r>
          </w:p>
        </w:tc>
        <w:tc>
          <w:tcPr>
            <w:tcW w:w="247" w:type="pct"/>
            <w:vMerge/>
            <w:vAlign w:val="center"/>
          </w:tcPr>
          <w:p w14:paraId="32FED5E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755FD79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8DF17F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21A85E9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53" w:type="pct"/>
            <w:vMerge/>
            <w:vAlign w:val="center"/>
          </w:tcPr>
          <w:p w14:paraId="53418F4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1523BC5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5" w:type="pct"/>
            <w:vMerge/>
            <w:vAlign w:val="center"/>
          </w:tcPr>
          <w:p w14:paraId="16FD2C0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98DC00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restart"/>
            <w:shd w:val="clear" w:color="auto" w:fill="auto"/>
            <w:vAlign w:val="center"/>
          </w:tcPr>
          <w:p w14:paraId="1E0CF06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5" w:type="pct"/>
            <w:shd w:val="clear" w:color="auto" w:fill="auto"/>
            <w:vAlign w:val="center"/>
          </w:tcPr>
          <w:p w14:paraId="716FCF7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697835C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7.38</w:t>
            </w:r>
          </w:p>
        </w:tc>
        <w:tc>
          <w:tcPr>
            <w:tcW w:w="286" w:type="pct"/>
            <w:vMerge/>
            <w:vAlign w:val="center"/>
          </w:tcPr>
          <w:p w14:paraId="43B493E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19BA32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ACE972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31</w:t>
            </w:r>
          </w:p>
        </w:tc>
      </w:tr>
      <w:tr w:rsidR="006F0490" w14:paraId="37372F80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5272544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0719079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6644B16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1.98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45680D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28.3</w:t>
            </w: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359918A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4D52F3F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026620E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2308ED0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253" w:type="pct"/>
            <w:vMerge/>
            <w:vAlign w:val="center"/>
          </w:tcPr>
          <w:p w14:paraId="287AC8D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0978BF8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5" w:type="pct"/>
            <w:vMerge/>
            <w:vAlign w:val="center"/>
          </w:tcPr>
          <w:p w14:paraId="7858271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8E1362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22E8A13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14:paraId="517C686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2CBF346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1.98</w:t>
            </w:r>
          </w:p>
        </w:tc>
        <w:tc>
          <w:tcPr>
            <w:tcW w:w="286" w:type="pct"/>
            <w:vMerge/>
            <w:vAlign w:val="center"/>
          </w:tcPr>
          <w:p w14:paraId="3E4B2C1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4E736C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52E95D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148</w:t>
            </w:r>
          </w:p>
        </w:tc>
      </w:tr>
      <w:tr w:rsidR="006F0490" w14:paraId="3F1CF933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5B26058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CAF2FE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47CDE10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2.06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03D914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28.9</w:t>
            </w:r>
          </w:p>
        </w:tc>
        <w:tc>
          <w:tcPr>
            <w:tcW w:w="247" w:type="pct"/>
            <w:vMerge/>
            <w:vAlign w:val="center"/>
          </w:tcPr>
          <w:p w14:paraId="14FBD15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1B9B1AC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85EF6C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5E2EB3E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253" w:type="pct"/>
            <w:vMerge/>
            <w:vAlign w:val="center"/>
          </w:tcPr>
          <w:p w14:paraId="40B926F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1A18E7D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881E9B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AF09C9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3BB4887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5" w:type="pct"/>
            <w:vMerge/>
            <w:vAlign w:val="center"/>
          </w:tcPr>
          <w:p w14:paraId="17E4839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49823F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2.06</w:t>
            </w:r>
          </w:p>
        </w:tc>
        <w:tc>
          <w:tcPr>
            <w:tcW w:w="286" w:type="pct"/>
            <w:vMerge/>
            <w:vAlign w:val="center"/>
          </w:tcPr>
          <w:p w14:paraId="4BA7E5B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323649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FD590B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144</w:t>
            </w:r>
          </w:p>
        </w:tc>
      </w:tr>
      <w:tr w:rsidR="006F0490" w14:paraId="09079B4B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5590DFB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1E410B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1561A85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2.86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E83574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34</w:t>
            </w: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6FB965C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3681D18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D5083F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04E32C4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253" w:type="pct"/>
            <w:vMerge/>
            <w:vAlign w:val="center"/>
          </w:tcPr>
          <w:p w14:paraId="1A25F38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3CFBB50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F5C3EC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0E160D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514BE37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5" w:type="pct"/>
            <w:vMerge/>
            <w:vAlign w:val="center"/>
          </w:tcPr>
          <w:p w14:paraId="6761B57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A7AF49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2.96</w:t>
            </w:r>
          </w:p>
        </w:tc>
        <w:tc>
          <w:tcPr>
            <w:tcW w:w="286" w:type="pct"/>
            <w:vMerge/>
            <w:vAlign w:val="center"/>
          </w:tcPr>
          <w:p w14:paraId="4A06095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4A1293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5B62DC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</w:tr>
      <w:tr w:rsidR="006F0490" w14:paraId="1E2BF89B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03DD37D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8B49B7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23BCBB9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2.92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A761CE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34.3</w:t>
            </w:r>
          </w:p>
        </w:tc>
        <w:tc>
          <w:tcPr>
            <w:tcW w:w="247" w:type="pct"/>
            <w:vMerge/>
            <w:vAlign w:val="center"/>
          </w:tcPr>
          <w:p w14:paraId="40406DF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02C85E1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BCEC11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25D291A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253" w:type="pct"/>
            <w:vMerge/>
            <w:vAlign w:val="center"/>
          </w:tcPr>
          <w:p w14:paraId="1A2AC60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75FAE46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518838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879C81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42FE57E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5" w:type="pct"/>
            <w:vMerge/>
            <w:vAlign w:val="center"/>
          </w:tcPr>
          <w:p w14:paraId="327FE7B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FE8BE9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2.92</w:t>
            </w:r>
          </w:p>
        </w:tc>
        <w:tc>
          <w:tcPr>
            <w:tcW w:w="286" w:type="pct"/>
            <w:vMerge/>
            <w:vAlign w:val="center"/>
          </w:tcPr>
          <w:p w14:paraId="4EE50E7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46889B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9787BA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136</w:t>
            </w:r>
          </w:p>
        </w:tc>
      </w:tr>
      <w:tr w:rsidR="006F0490" w14:paraId="188540DD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17ED047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7AD0040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19370AA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6.58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6FA0BCF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46.9</w:t>
            </w:r>
          </w:p>
        </w:tc>
        <w:tc>
          <w:tcPr>
            <w:tcW w:w="247" w:type="pct"/>
            <w:vMerge/>
            <w:vAlign w:val="center"/>
          </w:tcPr>
          <w:p w14:paraId="047DA20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62BDA1C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1FF5760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26BE306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5.08</w:t>
            </w:r>
          </w:p>
        </w:tc>
        <w:tc>
          <w:tcPr>
            <w:tcW w:w="253" w:type="pct"/>
            <w:vMerge/>
            <w:vAlign w:val="center"/>
          </w:tcPr>
          <w:p w14:paraId="6954BAC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728E8E2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5" w:type="pct"/>
            <w:vMerge/>
            <w:vAlign w:val="center"/>
          </w:tcPr>
          <w:p w14:paraId="61F065E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E8232F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43E95A8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14:paraId="6A44085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4F0032F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8.98</w:t>
            </w:r>
          </w:p>
        </w:tc>
        <w:tc>
          <w:tcPr>
            <w:tcW w:w="286" w:type="pct"/>
            <w:vMerge/>
            <w:vAlign w:val="center"/>
          </w:tcPr>
          <w:p w14:paraId="55B00D4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DF9B3E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F76B83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453</w:t>
            </w:r>
          </w:p>
        </w:tc>
      </w:tr>
      <w:tr w:rsidR="006F0490" w14:paraId="49862017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4B162AF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C7A0C0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612D713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75E308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378EFE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31976B1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18F4683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734DC59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5.49</w:t>
            </w:r>
          </w:p>
        </w:tc>
        <w:tc>
          <w:tcPr>
            <w:tcW w:w="253" w:type="pct"/>
            <w:vMerge/>
            <w:vAlign w:val="center"/>
          </w:tcPr>
          <w:p w14:paraId="09A1142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038E28B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FBC5EB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88BD20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restart"/>
            <w:shd w:val="clear" w:color="auto" w:fill="auto"/>
            <w:vAlign w:val="center"/>
          </w:tcPr>
          <w:p w14:paraId="27052E2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5" w:type="pct"/>
            <w:vMerge/>
            <w:vAlign w:val="center"/>
          </w:tcPr>
          <w:p w14:paraId="0CC7B53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4805AF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8.78</w:t>
            </w:r>
          </w:p>
        </w:tc>
        <w:tc>
          <w:tcPr>
            <w:tcW w:w="286" w:type="pct"/>
            <w:vMerge/>
            <w:vAlign w:val="center"/>
          </w:tcPr>
          <w:p w14:paraId="2B2EC15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BBB4FD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BF2B7E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445</w:t>
            </w:r>
          </w:p>
        </w:tc>
      </w:tr>
      <w:tr w:rsidR="006F0490" w14:paraId="46044168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3989DFE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14:paraId="795FA10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</w:t>
            </w: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Spreadtrum</w:t>
            </w:r>
            <w:proofErr w:type="spellEnd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]</w:t>
            </w:r>
          </w:p>
        </w:tc>
        <w:tc>
          <w:tcPr>
            <w:tcW w:w="395" w:type="pct"/>
            <w:vMerge/>
            <w:vAlign w:val="center"/>
          </w:tcPr>
          <w:p w14:paraId="64B2141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EB8876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82F28E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343FE48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122EF00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2DBA0B7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3" w:type="pct"/>
            <w:vMerge/>
            <w:vAlign w:val="center"/>
          </w:tcPr>
          <w:p w14:paraId="55578BE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1AA01B4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B43494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F5E5A5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51BCB4F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shd w:val="clear" w:color="auto" w:fill="auto"/>
            <w:vAlign w:val="center"/>
          </w:tcPr>
          <w:p w14:paraId="4F7831A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5115315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7.46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35131C3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37" w:type="pct"/>
            <w:vMerge/>
            <w:vAlign w:val="center"/>
          </w:tcPr>
          <w:p w14:paraId="392D5D1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C5A0F2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93</w:t>
            </w:r>
          </w:p>
        </w:tc>
      </w:tr>
      <w:tr w:rsidR="006F0490" w14:paraId="1B930B19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2C4DFE6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14:paraId="4724DA0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6BCC417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3.81</w:t>
            </w:r>
          </w:p>
        </w:tc>
        <w:tc>
          <w:tcPr>
            <w:tcW w:w="253" w:type="pct"/>
            <w:vMerge/>
            <w:vAlign w:val="center"/>
          </w:tcPr>
          <w:p w14:paraId="15F92C2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1320BD8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6A147FB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F74AA3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29B2907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253" w:type="pct"/>
            <w:vMerge/>
            <w:vAlign w:val="center"/>
          </w:tcPr>
          <w:p w14:paraId="425CFD9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0478A9C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416D63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1B2402E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4" w:type="pct"/>
            <w:vMerge/>
            <w:vAlign w:val="center"/>
          </w:tcPr>
          <w:p w14:paraId="4F8FF70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shd w:val="clear" w:color="auto" w:fill="auto"/>
            <w:vAlign w:val="center"/>
          </w:tcPr>
          <w:p w14:paraId="6104168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74E18DE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286" w:type="pct"/>
            <w:vMerge/>
            <w:vAlign w:val="center"/>
          </w:tcPr>
          <w:p w14:paraId="0C0E256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5BE6AC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51396F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190</w:t>
            </w:r>
          </w:p>
        </w:tc>
      </w:tr>
      <w:tr w:rsidR="006F0490" w14:paraId="6CDC0EEA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731D8C9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4FA7FDE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[NOK]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7AC59BC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4.47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9F5247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40.9</w:t>
            </w:r>
          </w:p>
        </w:tc>
        <w:tc>
          <w:tcPr>
            <w:tcW w:w="247" w:type="pct"/>
            <w:vMerge/>
            <w:vAlign w:val="center"/>
          </w:tcPr>
          <w:p w14:paraId="1C84ABB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28BB839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3CB2F21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37FF5BB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6.43</w:t>
            </w:r>
          </w:p>
        </w:tc>
        <w:tc>
          <w:tcPr>
            <w:tcW w:w="253" w:type="pct"/>
            <w:vMerge/>
            <w:vAlign w:val="center"/>
          </w:tcPr>
          <w:p w14:paraId="5A6D534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2F2039D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5" w:type="pct"/>
            <w:vMerge/>
            <w:vAlign w:val="center"/>
          </w:tcPr>
          <w:p w14:paraId="025884D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8EBFBE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302A91D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14:paraId="6C29272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01CF619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16.72</w:t>
            </w:r>
          </w:p>
        </w:tc>
        <w:tc>
          <w:tcPr>
            <w:tcW w:w="286" w:type="pct"/>
            <w:vMerge/>
            <w:vAlign w:val="center"/>
          </w:tcPr>
          <w:p w14:paraId="0BE01C6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FAE4B8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C9435A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286</w:t>
            </w:r>
          </w:p>
        </w:tc>
      </w:tr>
      <w:tr w:rsidR="006F0490" w14:paraId="7CFE8C3D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5135201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E1D009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39ABE8A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3096C8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B95DF7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6FAAE9A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0AD30E5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DD971D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9F0862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1B57E34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5B71BE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CB5F8C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5C14F8C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2B98BD0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D980A5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15.48</w:t>
            </w:r>
          </w:p>
        </w:tc>
        <w:tc>
          <w:tcPr>
            <w:tcW w:w="286" w:type="pct"/>
            <w:vMerge/>
            <w:vAlign w:val="center"/>
          </w:tcPr>
          <w:p w14:paraId="6CD059F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017DD0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E86307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287</w:t>
            </w:r>
          </w:p>
        </w:tc>
      </w:tr>
      <w:tr w:rsidR="006F0490" w14:paraId="62735CF1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4C56EAC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D79E6C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08973E4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D3C14E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4FB0B8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5DF7296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DFCB7D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324FE3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D39081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5FF8A6E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1280DD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58A7B8B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4" w:type="pct"/>
            <w:vMerge/>
            <w:vAlign w:val="center"/>
          </w:tcPr>
          <w:p w14:paraId="3566F70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4A1F0B7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407210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10.93</w:t>
            </w:r>
          </w:p>
        </w:tc>
        <w:tc>
          <w:tcPr>
            <w:tcW w:w="286" w:type="pct"/>
            <w:vMerge/>
            <w:vAlign w:val="center"/>
          </w:tcPr>
          <w:p w14:paraId="408BED9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3270CC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C22145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288</w:t>
            </w:r>
          </w:p>
        </w:tc>
      </w:tr>
      <w:tr w:rsidR="006F0490" w14:paraId="22B0C548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7EC175B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5ECF055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[IITK]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470BC1A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6.98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911EE1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47.8</w:t>
            </w:r>
          </w:p>
        </w:tc>
        <w:tc>
          <w:tcPr>
            <w:tcW w:w="247" w:type="pct"/>
            <w:vMerge/>
            <w:vAlign w:val="center"/>
          </w:tcPr>
          <w:p w14:paraId="2FE836A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7A84C0D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51E7BA3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 Alt1</w:t>
            </w: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41DFF1C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3" w:type="pct"/>
            <w:vMerge/>
            <w:vAlign w:val="center"/>
          </w:tcPr>
          <w:p w14:paraId="474A32C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048C03C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A7A5F5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3A9136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58594A9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14:paraId="748FD20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4C795FD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9.34</w:t>
            </w:r>
          </w:p>
        </w:tc>
        <w:tc>
          <w:tcPr>
            <w:tcW w:w="286" w:type="pct"/>
            <w:vMerge/>
            <w:vAlign w:val="center"/>
          </w:tcPr>
          <w:p w14:paraId="675D7F6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8EDB89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2D00DD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367</w:t>
            </w:r>
          </w:p>
        </w:tc>
      </w:tr>
      <w:tr w:rsidR="006F0490" w14:paraId="73EF9631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728D278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C31839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0291F7E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4E0D7D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0C4913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0004F55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944706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198236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493699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16473FD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6680CF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0C649F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7210EB6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0E23209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4A507D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8.21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7A2B4AB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7" w:type="pct"/>
            <w:vMerge/>
            <w:vAlign w:val="center"/>
          </w:tcPr>
          <w:p w14:paraId="69DDB5D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995692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383</w:t>
            </w:r>
          </w:p>
        </w:tc>
      </w:tr>
      <w:tr w:rsidR="006F0490" w14:paraId="0E42BA31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4961C96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778CBD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0030B2E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74BF97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68AD66B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5F4ACD6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3B6CE7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71BBA9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DD138D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0E7FA7F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25A95C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831BDB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274863C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1F27E59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89EA83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12.08</w:t>
            </w:r>
          </w:p>
        </w:tc>
        <w:tc>
          <w:tcPr>
            <w:tcW w:w="286" w:type="pct"/>
            <w:vMerge/>
            <w:vAlign w:val="center"/>
          </w:tcPr>
          <w:p w14:paraId="59A83D3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6405A4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DD3B7E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375</w:t>
            </w:r>
          </w:p>
        </w:tc>
      </w:tr>
      <w:tr w:rsidR="006F0490" w14:paraId="15258789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30ED8FC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4B215B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5EF9004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18D617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7E1D83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2E31A89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21CF88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C7726C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218D64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7DE0233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AB52B7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351263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4B339F0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1668152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201261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14.24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711EB91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37" w:type="pct"/>
            <w:vMerge/>
            <w:vAlign w:val="center"/>
          </w:tcPr>
          <w:p w14:paraId="42AF697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E6CF5F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359</w:t>
            </w:r>
          </w:p>
        </w:tc>
      </w:tr>
      <w:tr w:rsidR="006F0490" w14:paraId="05D3307C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5BCD551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F45D6F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65541DB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8.23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703DB0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50.36</w:t>
            </w: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19F7741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452C6AB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406032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5B4F7B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A9018E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5518EFB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5" w:type="pct"/>
            <w:vMerge/>
            <w:vAlign w:val="center"/>
          </w:tcPr>
          <w:p w14:paraId="38B16BD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982021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5B9661E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3335B97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F1839E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8.23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4F725DE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7" w:type="pct"/>
            <w:vMerge/>
            <w:vAlign w:val="center"/>
          </w:tcPr>
          <w:p w14:paraId="71898B4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4B2437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387</w:t>
            </w:r>
          </w:p>
        </w:tc>
      </w:tr>
      <w:tr w:rsidR="006F0490" w14:paraId="53BA6732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11F7A90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51BB91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7399BCB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9.36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BE9AC3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52.36</w:t>
            </w:r>
          </w:p>
        </w:tc>
        <w:tc>
          <w:tcPr>
            <w:tcW w:w="247" w:type="pct"/>
            <w:vMerge/>
            <w:vAlign w:val="center"/>
          </w:tcPr>
          <w:p w14:paraId="7E81B8C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519AF75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110D73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E1C714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432A20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057E122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08C0DF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800400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2CA5261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56B2CFC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4DA624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9.36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68F84AB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37" w:type="pct"/>
            <w:vMerge/>
            <w:vAlign w:val="center"/>
          </w:tcPr>
          <w:p w14:paraId="1856B53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1736A1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371</w:t>
            </w:r>
          </w:p>
        </w:tc>
      </w:tr>
      <w:tr w:rsidR="006F0490" w14:paraId="5D501128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3115DDC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EE900D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3BD310A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12.11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B31AB0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56.36</w:t>
            </w: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2B7A403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0BFF868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4D8DA7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E42A10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D28B5E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6DD649E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0DD587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696ABE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6D4DE0B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5FB2828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E45675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12.11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279AD56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7" w:type="pct"/>
            <w:vMerge/>
            <w:vAlign w:val="center"/>
          </w:tcPr>
          <w:p w14:paraId="79F9342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853437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379</w:t>
            </w:r>
          </w:p>
        </w:tc>
      </w:tr>
      <w:tr w:rsidR="006F0490" w14:paraId="4F887190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63AF1F1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047D2D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6E6FC7F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12.46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157040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56.8</w:t>
            </w:r>
          </w:p>
        </w:tc>
        <w:tc>
          <w:tcPr>
            <w:tcW w:w="247" w:type="pct"/>
            <w:vMerge/>
            <w:vAlign w:val="center"/>
          </w:tcPr>
          <w:p w14:paraId="124179E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74EE36B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1B69D6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5C0F01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5C7E92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7147DFC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D61672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CBF3F7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5FF2EBF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0553F30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09EE3C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14.28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6A96194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37" w:type="pct"/>
            <w:vMerge/>
            <w:vAlign w:val="center"/>
          </w:tcPr>
          <w:p w14:paraId="1B54583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DC812D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363</w:t>
            </w:r>
          </w:p>
        </w:tc>
      </w:tr>
      <w:tr w:rsidR="006F0490" w14:paraId="2B51CB58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407993E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132AEE2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70FF896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8.52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16477E4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50.9</w:t>
            </w: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4FC42A7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339D9AF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404F45C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3C35D9A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78EB07F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6B9DB96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5" w:type="pct"/>
            <w:vMerge/>
            <w:vAlign w:val="center"/>
          </w:tcPr>
          <w:p w14:paraId="1CDF0F5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45B815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357E14E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14:paraId="40F4355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73AEFB2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1AE6225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7" w:type="pct"/>
            <w:vMerge/>
            <w:vAlign w:val="center"/>
          </w:tcPr>
          <w:p w14:paraId="09C06AB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5CA41F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282</w:t>
            </w:r>
          </w:p>
        </w:tc>
      </w:tr>
      <w:tr w:rsidR="006F0490" w14:paraId="4B506ED2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7BF2B94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9BB79A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18366B1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AB7E58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BEDCD3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6CE6174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2182BC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455410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5AD409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729331B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3E77CB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2A96CA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28B9FE2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5" w:type="pct"/>
            <w:vMerge/>
            <w:vAlign w:val="center"/>
          </w:tcPr>
          <w:p w14:paraId="02584D4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1099633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6780780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689416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A9E708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274</w:t>
            </w:r>
          </w:p>
        </w:tc>
      </w:tr>
      <w:tr w:rsidR="006F0490" w14:paraId="1BD19425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67B83E7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2411C5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36E92FE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ADF021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485FF20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23D540A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71D0F8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0EA240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1752D4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37561B7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D6859A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744491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01B3CC2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5" w:type="pct"/>
            <w:vMerge/>
            <w:vAlign w:val="center"/>
          </w:tcPr>
          <w:p w14:paraId="69AB7F6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73439C1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03C6F62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2DDA55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C1BA69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278</w:t>
            </w:r>
          </w:p>
        </w:tc>
      </w:tr>
      <w:tr w:rsidR="006F0490" w14:paraId="4ED13FF1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522D11E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6144D3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73E29F4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8063DE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281237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2F3ADC6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0025660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5C7335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60A726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49D44FD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1086E5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B7E852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6FC813B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5" w:type="pct"/>
            <w:vMerge/>
            <w:vAlign w:val="center"/>
          </w:tcPr>
          <w:p w14:paraId="69AA5EB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4800E56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656D867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5CC929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41FB0E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270</w:t>
            </w:r>
          </w:p>
        </w:tc>
      </w:tr>
      <w:tr w:rsidR="006F0490" w14:paraId="2C393124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4C8ECDB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1D7735D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0159F1D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6.58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72A0AD4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46.9</w:t>
            </w:r>
          </w:p>
        </w:tc>
        <w:tc>
          <w:tcPr>
            <w:tcW w:w="247" w:type="pct"/>
            <w:shd w:val="clear" w:color="auto" w:fill="auto"/>
            <w:vAlign w:val="center"/>
          </w:tcPr>
          <w:p w14:paraId="1924A8F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2E7373E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1E336DF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Budget-Alt-1</w:t>
            </w: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360F7EC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3" w:type="pct"/>
            <w:vMerge/>
            <w:vAlign w:val="center"/>
          </w:tcPr>
          <w:p w14:paraId="0B7F08B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237DE9F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5" w:type="pct"/>
            <w:vMerge/>
            <w:vAlign w:val="center"/>
          </w:tcPr>
          <w:p w14:paraId="3086476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A6E38F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restart"/>
            <w:shd w:val="clear" w:color="auto" w:fill="auto"/>
            <w:vAlign w:val="center"/>
          </w:tcPr>
          <w:p w14:paraId="618C7A4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14:paraId="653BDD1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449EB43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52.21</w:t>
            </w:r>
          </w:p>
        </w:tc>
        <w:tc>
          <w:tcPr>
            <w:tcW w:w="286" w:type="pct"/>
            <w:vMerge/>
            <w:vAlign w:val="center"/>
          </w:tcPr>
          <w:p w14:paraId="1775A16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6BD3E4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50A6E5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158</w:t>
            </w:r>
          </w:p>
        </w:tc>
      </w:tr>
      <w:tr w:rsidR="006F0490" w14:paraId="77179D90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291F0B0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6F6899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5B0970B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4354CC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shd w:val="clear" w:color="auto" w:fill="auto"/>
            <w:vAlign w:val="center"/>
          </w:tcPr>
          <w:p w14:paraId="5BCE7E2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1BC96EB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19A8205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1ED919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1F7C5A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496618B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CCF134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F243D4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0C4E96C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3DFBBBB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D5D50B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54.85</w:t>
            </w:r>
          </w:p>
        </w:tc>
        <w:tc>
          <w:tcPr>
            <w:tcW w:w="286" w:type="pct"/>
            <w:vMerge/>
            <w:vAlign w:val="center"/>
          </w:tcPr>
          <w:p w14:paraId="7FEF6D2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F3A583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C58007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166</w:t>
            </w:r>
          </w:p>
        </w:tc>
      </w:tr>
      <w:tr w:rsidR="006F0490" w14:paraId="4C5F7A78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60049B9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2BD0E61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</w:t>
            </w: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ChinaTelecom</w:t>
            </w:r>
            <w:proofErr w:type="spellEnd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]</w:t>
            </w:r>
          </w:p>
        </w:tc>
        <w:tc>
          <w:tcPr>
            <w:tcW w:w="395" w:type="pct"/>
            <w:vMerge/>
            <w:vAlign w:val="center"/>
          </w:tcPr>
          <w:p w14:paraId="0816CC3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DA5B3C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08EF741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6544C42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1A2628C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44F6D92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253" w:type="pct"/>
            <w:vMerge/>
            <w:vAlign w:val="center"/>
          </w:tcPr>
          <w:p w14:paraId="4CF62B0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1ADD6E4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BDD7A1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AA23A7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restart"/>
            <w:shd w:val="clear" w:color="auto" w:fill="auto"/>
            <w:vAlign w:val="center"/>
          </w:tcPr>
          <w:p w14:paraId="7CAAE80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14:paraId="4395840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59F7E99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10.19</w:t>
            </w:r>
          </w:p>
        </w:tc>
        <w:tc>
          <w:tcPr>
            <w:tcW w:w="286" w:type="pct"/>
            <w:vMerge/>
            <w:vAlign w:val="center"/>
          </w:tcPr>
          <w:p w14:paraId="16CA5F1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CAFBA0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C802D8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313</w:t>
            </w:r>
          </w:p>
        </w:tc>
      </w:tr>
      <w:tr w:rsidR="006F0490" w14:paraId="046B57A3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05EA330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4B52AF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353D931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640483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B1E8F8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1E747D4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5F66A0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94E5D9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E695BF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4AFA2B6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A61223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B6A1FC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3151C49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28EF068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4DB568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9.86</w:t>
            </w:r>
          </w:p>
        </w:tc>
        <w:tc>
          <w:tcPr>
            <w:tcW w:w="286" w:type="pct"/>
            <w:vMerge/>
            <w:vAlign w:val="center"/>
          </w:tcPr>
          <w:p w14:paraId="1D93EDF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F1DAE2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0AE93D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317</w:t>
            </w:r>
          </w:p>
        </w:tc>
      </w:tr>
      <w:tr w:rsidR="006F0490" w14:paraId="5B4BD049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250DAD3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8BB7FE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6C27C2F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C6EB6E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E6C630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2F2122C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540B89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EF723F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A2BBF2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6B502D4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DE4EF6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2C125B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56D0116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073974C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2423C5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10.86</w:t>
            </w:r>
          </w:p>
        </w:tc>
        <w:tc>
          <w:tcPr>
            <w:tcW w:w="286" w:type="pct"/>
            <w:vMerge/>
            <w:vAlign w:val="center"/>
          </w:tcPr>
          <w:p w14:paraId="02113F4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AB55BA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A8B411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311</w:t>
            </w:r>
          </w:p>
        </w:tc>
      </w:tr>
      <w:tr w:rsidR="006F0490" w14:paraId="5A73663A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068279A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682D70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7480516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9BFD42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F3AC03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1BEC2AE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E360F7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AFB5F1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87C6EB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08B04F8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EE6C65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654574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0CA4AD3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2494C9F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B1556D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9.96</w:t>
            </w:r>
          </w:p>
        </w:tc>
        <w:tc>
          <w:tcPr>
            <w:tcW w:w="286" w:type="pct"/>
            <w:vMerge/>
            <w:vAlign w:val="center"/>
          </w:tcPr>
          <w:p w14:paraId="7CB203F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45031F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399B2F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315</w:t>
            </w:r>
          </w:p>
        </w:tc>
      </w:tr>
      <w:tr w:rsidR="006F0490" w14:paraId="30122C4D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1825974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528B72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3607873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9DB5BC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4F5C41A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21504AA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04D13C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7FD9A9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7200A5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5338842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A32343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30910D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7DD80E8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64B225A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15ABAE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10.83</w:t>
            </w:r>
          </w:p>
        </w:tc>
        <w:tc>
          <w:tcPr>
            <w:tcW w:w="286" w:type="pct"/>
            <w:vMerge/>
            <w:vAlign w:val="center"/>
          </w:tcPr>
          <w:p w14:paraId="30C0FDD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6D71DB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59BAB9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319</w:t>
            </w:r>
          </w:p>
        </w:tc>
      </w:tr>
      <w:tr w:rsidR="006F0490" w14:paraId="04416694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443A502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C21BB4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0519E40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D4E204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939636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39A6C91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E7E834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67F0C8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310EA7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2B00ADE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41B5CD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8C6791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3120CD1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52689B6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21DE90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12.01</w:t>
            </w:r>
          </w:p>
        </w:tc>
        <w:tc>
          <w:tcPr>
            <w:tcW w:w="286" w:type="pct"/>
            <w:vMerge/>
            <w:vAlign w:val="center"/>
          </w:tcPr>
          <w:p w14:paraId="20807C2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C27546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BDEFA9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310</w:t>
            </w:r>
          </w:p>
        </w:tc>
      </w:tr>
      <w:tr w:rsidR="006F0490" w14:paraId="14AD2FCF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5C08F3D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E7E474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2D8265E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E8B742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6F4E3D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3BD4EAB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23C8EB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83C23C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6364C2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7C148ED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BB7E48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8C711F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280830E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5D48EC6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1A2072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286" w:type="pct"/>
            <w:vMerge/>
            <w:vAlign w:val="center"/>
          </w:tcPr>
          <w:p w14:paraId="4FF8636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70ABEF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24CBAF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312</w:t>
            </w:r>
          </w:p>
        </w:tc>
      </w:tr>
      <w:tr w:rsidR="006F0490" w14:paraId="17E52F7D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530FD3C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13BEF8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1361DCE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C6433E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B270DC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4448CA0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377C8CD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033394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829C66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45ACC37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FD4987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9E9989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4190D69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6C86307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2FECAA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11.44</w:t>
            </w:r>
          </w:p>
        </w:tc>
        <w:tc>
          <w:tcPr>
            <w:tcW w:w="286" w:type="pct"/>
            <w:vMerge/>
            <w:vAlign w:val="center"/>
          </w:tcPr>
          <w:p w14:paraId="33B15F2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69B559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02EA10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314</w:t>
            </w:r>
          </w:p>
        </w:tc>
      </w:tr>
      <w:tr w:rsidR="006F0490" w14:paraId="35E358E0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4E5B97F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AE2BB5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573A541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3B8115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77E893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4C6366B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1C67481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144EE7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C7C7AB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1E7B5B4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D6A56A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38A97D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26F0BB7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7C53ED3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AC11B6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11.42</w:t>
            </w:r>
          </w:p>
        </w:tc>
        <w:tc>
          <w:tcPr>
            <w:tcW w:w="286" w:type="pct"/>
            <w:vMerge/>
            <w:vAlign w:val="center"/>
          </w:tcPr>
          <w:p w14:paraId="1D45C53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8AAC32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A0DFE5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316</w:t>
            </w:r>
          </w:p>
        </w:tc>
      </w:tr>
      <w:tr w:rsidR="006F0490" w14:paraId="459A666D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6DD55A3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CF3162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04A66B5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F704B1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1FD4F1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3DD076A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0163E4B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0492AD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1FDAAC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3B8DD23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AC7333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705BD7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1243812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42BEDB6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EF50D7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11.04</w:t>
            </w:r>
          </w:p>
        </w:tc>
        <w:tc>
          <w:tcPr>
            <w:tcW w:w="286" w:type="pct"/>
            <w:vMerge/>
            <w:vAlign w:val="center"/>
          </w:tcPr>
          <w:p w14:paraId="0A1337E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E55257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38AF9B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318</w:t>
            </w:r>
          </w:p>
        </w:tc>
      </w:tr>
      <w:tr w:rsidR="006F0490" w14:paraId="6AF3459B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4F583CF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0728842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[Tejas]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3861FE7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3.45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26C0D9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45.8</w:t>
            </w:r>
          </w:p>
        </w:tc>
        <w:tc>
          <w:tcPr>
            <w:tcW w:w="247" w:type="pct"/>
            <w:vMerge/>
            <w:vAlign w:val="center"/>
          </w:tcPr>
          <w:p w14:paraId="26517AE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1EE5844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60F874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7CC4BA0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222851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2158099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4974979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18E9068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6(OOK)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3EAC2E2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5" w:type="pct"/>
            <w:vMerge/>
            <w:vAlign w:val="center"/>
          </w:tcPr>
          <w:p w14:paraId="6E726D9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36E3569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3.45</w:t>
            </w:r>
          </w:p>
        </w:tc>
        <w:tc>
          <w:tcPr>
            <w:tcW w:w="286" w:type="pct"/>
            <w:vMerge/>
            <w:vAlign w:val="center"/>
          </w:tcPr>
          <w:p w14:paraId="4A7E51D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B16CDF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4E9732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477</w:t>
            </w:r>
          </w:p>
        </w:tc>
      </w:tr>
      <w:tr w:rsidR="006F0490" w14:paraId="55D8E514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11C22C1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123487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219F3D8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508C83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CF52A0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145A8F7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13F576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2608A53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3" w:type="pct"/>
            <w:vMerge/>
            <w:vAlign w:val="center"/>
          </w:tcPr>
          <w:p w14:paraId="34B8169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1546606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7EC9A2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AE251A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3763A08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5" w:type="pct"/>
            <w:vMerge/>
            <w:vAlign w:val="center"/>
          </w:tcPr>
          <w:p w14:paraId="0412369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49C5B0C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401C6FC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DFA08A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C2BC2B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471</w:t>
            </w:r>
          </w:p>
        </w:tc>
      </w:tr>
      <w:tr w:rsidR="006F0490" w14:paraId="220465A8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7CD915D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F28CB2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4B075BF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46095D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860EA9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79137C9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B9F845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31A6105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253" w:type="pct"/>
            <w:vMerge/>
            <w:vAlign w:val="center"/>
          </w:tcPr>
          <w:p w14:paraId="4ACDE61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580116A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CCF397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4DC95E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4D6F623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5" w:type="pct"/>
            <w:vMerge/>
            <w:vAlign w:val="center"/>
          </w:tcPr>
          <w:p w14:paraId="45177A5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30BE76A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15DB1DA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20DEEA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B896C1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474</w:t>
            </w:r>
          </w:p>
        </w:tc>
      </w:tr>
      <w:tr w:rsidR="006F0490" w14:paraId="1F7D79A4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1DBC937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671B68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3374871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86FC86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368476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2288EDE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A1C61F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2DE6CB1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6.6</w:t>
            </w:r>
          </w:p>
        </w:tc>
        <w:tc>
          <w:tcPr>
            <w:tcW w:w="253" w:type="pct"/>
            <w:vMerge/>
            <w:vAlign w:val="center"/>
          </w:tcPr>
          <w:p w14:paraId="0A094E1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2205154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80D3D1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EEDC3C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327D292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5" w:type="pct"/>
            <w:vMerge/>
            <w:vAlign w:val="center"/>
          </w:tcPr>
          <w:p w14:paraId="06A1628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784D1A2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40F1067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992A56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9E1336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480</w:t>
            </w:r>
          </w:p>
        </w:tc>
      </w:tr>
      <w:tr w:rsidR="006F0490" w14:paraId="50EDCD60" w14:textId="77777777" w:rsidTr="00862997">
        <w:trPr>
          <w:trHeight w:val="20"/>
        </w:trPr>
        <w:tc>
          <w:tcPr>
            <w:tcW w:w="282" w:type="pct"/>
            <w:vMerge w:val="restart"/>
            <w:shd w:val="clear" w:color="auto" w:fill="auto"/>
            <w:vAlign w:val="center"/>
          </w:tcPr>
          <w:p w14:paraId="2BB05B2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D2T2-A2</w:t>
            </w: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27A5A11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1821B27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4.47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FC95C0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40.9</w:t>
            </w:r>
          </w:p>
        </w:tc>
        <w:tc>
          <w:tcPr>
            <w:tcW w:w="247" w:type="pct"/>
            <w:vMerge/>
            <w:vAlign w:val="center"/>
          </w:tcPr>
          <w:p w14:paraId="4ADC1A4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78E84C2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02BDC5B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4556BFA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C02DF5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6" w:type="pct"/>
            <w:vMerge/>
            <w:vAlign w:val="center"/>
          </w:tcPr>
          <w:p w14:paraId="053E87D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4AECF86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00033A7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16E71BB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14:paraId="3B1FC4B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4CCAFB8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5.54</w:t>
            </w:r>
          </w:p>
        </w:tc>
        <w:tc>
          <w:tcPr>
            <w:tcW w:w="286" w:type="pct"/>
            <w:vMerge/>
            <w:vAlign w:val="center"/>
          </w:tcPr>
          <w:p w14:paraId="22207E6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39E01C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FB6BFE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402</w:t>
            </w:r>
          </w:p>
        </w:tc>
      </w:tr>
      <w:tr w:rsidR="006F0490" w14:paraId="0204419E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4DECB37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CADC30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011FEBD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0A75A1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F380D0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5458C7B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CF1BEC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13073D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AD9DF7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635FC86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C98EDC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1E64ED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3B6AA73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5" w:type="pct"/>
            <w:vMerge/>
            <w:vAlign w:val="center"/>
          </w:tcPr>
          <w:p w14:paraId="059E4D3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504F51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5.79</w:t>
            </w:r>
          </w:p>
        </w:tc>
        <w:tc>
          <w:tcPr>
            <w:tcW w:w="286" w:type="pct"/>
            <w:vMerge/>
            <w:vAlign w:val="center"/>
          </w:tcPr>
          <w:p w14:paraId="4A3B89D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922C03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534B4A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394</w:t>
            </w:r>
          </w:p>
        </w:tc>
      </w:tr>
      <w:tr w:rsidR="006F0490" w14:paraId="27C18B9C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78560C1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81B737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7029F00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3EB0FA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BC4F12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0D6463C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F5561E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99997C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45FDA3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2C429F8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2EE14E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2A55B4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2CAB9FD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5" w:type="pct"/>
            <w:vMerge/>
            <w:vAlign w:val="center"/>
          </w:tcPr>
          <w:p w14:paraId="4F1ED36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CA1761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5.31</w:t>
            </w:r>
          </w:p>
        </w:tc>
        <w:tc>
          <w:tcPr>
            <w:tcW w:w="286" w:type="pct"/>
            <w:vMerge/>
            <w:vAlign w:val="center"/>
          </w:tcPr>
          <w:p w14:paraId="093BBEA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40EAB6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1D3070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410</w:t>
            </w:r>
          </w:p>
        </w:tc>
      </w:tr>
      <w:tr w:rsidR="006F0490" w14:paraId="5D99A963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4715A10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23CEB28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4BA4A97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3.53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706C0D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42.75</w:t>
            </w:r>
          </w:p>
        </w:tc>
        <w:tc>
          <w:tcPr>
            <w:tcW w:w="247" w:type="pct"/>
            <w:vMerge/>
            <w:vAlign w:val="center"/>
          </w:tcPr>
          <w:p w14:paraId="29215DF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001F70E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13A238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3E71F04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53" w:type="pct"/>
            <w:vMerge/>
            <w:vAlign w:val="center"/>
          </w:tcPr>
          <w:p w14:paraId="341C7E4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4426695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5" w:type="pct"/>
            <w:vMerge/>
            <w:vAlign w:val="center"/>
          </w:tcPr>
          <w:p w14:paraId="10A4749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018B47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restart"/>
            <w:shd w:val="clear" w:color="auto" w:fill="auto"/>
            <w:vAlign w:val="center"/>
          </w:tcPr>
          <w:p w14:paraId="1ED0389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5" w:type="pct"/>
            <w:vMerge/>
            <w:vAlign w:val="center"/>
          </w:tcPr>
          <w:p w14:paraId="35188A6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9830B3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5.04</w:t>
            </w:r>
          </w:p>
        </w:tc>
        <w:tc>
          <w:tcPr>
            <w:tcW w:w="286" w:type="pct"/>
            <w:vMerge/>
            <w:vAlign w:val="center"/>
          </w:tcPr>
          <w:p w14:paraId="0352A08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3E59A4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A5BC4C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29</w:t>
            </w:r>
          </w:p>
        </w:tc>
      </w:tr>
      <w:tr w:rsidR="006F0490" w14:paraId="488587B7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6B042EA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A7EA7E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07FBACF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3.91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D27897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43.7</w:t>
            </w:r>
          </w:p>
        </w:tc>
        <w:tc>
          <w:tcPr>
            <w:tcW w:w="247" w:type="pct"/>
            <w:vMerge/>
            <w:vAlign w:val="center"/>
          </w:tcPr>
          <w:p w14:paraId="50D0D51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768AFAA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CBE3D0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937C1C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B10FA4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455D741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D3B867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FA1B96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5A5367A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4CBC88C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7D8E21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5.35</w:t>
            </w:r>
          </w:p>
        </w:tc>
        <w:tc>
          <w:tcPr>
            <w:tcW w:w="286" w:type="pct"/>
            <w:vMerge/>
            <w:vAlign w:val="center"/>
          </w:tcPr>
          <w:p w14:paraId="56672A8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ED68B1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7A24D8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32</w:t>
            </w:r>
          </w:p>
        </w:tc>
      </w:tr>
      <w:tr w:rsidR="006F0490" w14:paraId="1AB6812F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45B4567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3266DF8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2F9A7AB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6.58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462803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46.9</w:t>
            </w:r>
          </w:p>
        </w:tc>
        <w:tc>
          <w:tcPr>
            <w:tcW w:w="247" w:type="pct"/>
            <w:vMerge/>
            <w:vAlign w:val="center"/>
          </w:tcPr>
          <w:p w14:paraId="61DCBD1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6C4F7E7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0B363E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3D0CC2F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5.08</w:t>
            </w:r>
          </w:p>
        </w:tc>
        <w:tc>
          <w:tcPr>
            <w:tcW w:w="253" w:type="pct"/>
            <w:vMerge/>
            <w:vAlign w:val="center"/>
          </w:tcPr>
          <w:p w14:paraId="2DA0C8C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0C43AA4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AE9194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B7C63D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6E0EB97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14:paraId="45ED26F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151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35FC1EB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5.54</w:t>
            </w:r>
          </w:p>
        </w:tc>
        <w:tc>
          <w:tcPr>
            <w:tcW w:w="286" w:type="pct"/>
            <w:vMerge/>
            <w:vAlign w:val="center"/>
          </w:tcPr>
          <w:p w14:paraId="2432C4D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AB66A0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30FA84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454</w:t>
            </w:r>
          </w:p>
        </w:tc>
      </w:tr>
      <w:tr w:rsidR="006F0490" w14:paraId="2FF0A9CE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6686AB0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75D471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307E66F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C40475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8FD2D3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33BB9C5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3F68E8B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36B519D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5.49</w:t>
            </w:r>
          </w:p>
        </w:tc>
        <w:tc>
          <w:tcPr>
            <w:tcW w:w="253" w:type="pct"/>
            <w:vMerge/>
            <w:vAlign w:val="center"/>
          </w:tcPr>
          <w:p w14:paraId="5CAD00A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73FF05A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9896CC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81DF6D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restart"/>
            <w:shd w:val="clear" w:color="auto" w:fill="auto"/>
            <w:vAlign w:val="center"/>
          </w:tcPr>
          <w:p w14:paraId="4094527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5" w:type="pct"/>
            <w:vMerge/>
            <w:vAlign w:val="center"/>
          </w:tcPr>
          <w:p w14:paraId="152C01A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5447875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5.42</w:t>
            </w:r>
          </w:p>
        </w:tc>
        <w:tc>
          <w:tcPr>
            <w:tcW w:w="286" w:type="pct"/>
            <w:vMerge/>
            <w:vAlign w:val="center"/>
          </w:tcPr>
          <w:p w14:paraId="5720904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74C45B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41C623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446</w:t>
            </w:r>
          </w:p>
        </w:tc>
      </w:tr>
      <w:tr w:rsidR="006F0490" w14:paraId="4ADABDFA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3EAF04C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14:paraId="5B57F27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</w:t>
            </w: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Spreadtrum</w:t>
            </w:r>
            <w:proofErr w:type="spellEnd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]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57FD3F0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5.42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966F4A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43.89</w:t>
            </w:r>
          </w:p>
        </w:tc>
        <w:tc>
          <w:tcPr>
            <w:tcW w:w="247" w:type="pct"/>
            <w:vMerge/>
            <w:vAlign w:val="center"/>
          </w:tcPr>
          <w:p w14:paraId="6DC4D56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333CB53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3B014B0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3BA77CD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3" w:type="pct"/>
            <w:vMerge/>
            <w:vAlign w:val="center"/>
          </w:tcPr>
          <w:p w14:paraId="236E352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55F8FCB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C03EE7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DE134D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53B4C02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14:paraId="583C337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05" w:type="pct"/>
            <w:vMerge/>
            <w:vAlign w:val="center"/>
          </w:tcPr>
          <w:p w14:paraId="188E546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274827B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37" w:type="pct"/>
            <w:vMerge/>
            <w:vAlign w:val="center"/>
          </w:tcPr>
          <w:p w14:paraId="16296C5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E2DB73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94</w:t>
            </w:r>
          </w:p>
        </w:tc>
      </w:tr>
      <w:tr w:rsidR="006F0490" w14:paraId="79EACD1B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44B7097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14:paraId="3CF31EC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55F09E7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3.64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AFD3EB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46.39</w:t>
            </w: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305AA38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204057B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F721A5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3769560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253" w:type="pct"/>
            <w:vMerge/>
            <w:vAlign w:val="center"/>
          </w:tcPr>
          <w:p w14:paraId="5F16C70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07DF1C8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555787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0AFAA9B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4" w:type="pct"/>
            <w:vMerge/>
            <w:vAlign w:val="center"/>
          </w:tcPr>
          <w:p w14:paraId="4D4DDEC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3F69019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A6FC52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286" w:type="pct"/>
            <w:vMerge/>
            <w:vAlign w:val="center"/>
          </w:tcPr>
          <w:p w14:paraId="6CEADF8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98D212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63D54C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191</w:t>
            </w:r>
          </w:p>
        </w:tc>
      </w:tr>
      <w:tr w:rsidR="006F0490" w14:paraId="28AC8C0B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3FCB6B1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79D8029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[NOK]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6EE7F4E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4.47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3AC306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40.9</w:t>
            </w:r>
          </w:p>
        </w:tc>
        <w:tc>
          <w:tcPr>
            <w:tcW w:w="247" w:type="pct"/>
            <w:vMerge/>
            <w:vAlign w:val="center"/>
          </w:tcPr>
          <w:p w14:paraId="0FC955C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39EB966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1DF56CE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6B5F5C9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6.43</w:t>
            </w:r>
          </w:p>
        </w:tc>
        <w:tc>
          <w:tcPr>
            <w:tcW w:w="253" w:type="pct"/>
            <w:vMerge/>
            <w:vAlign w:val="center"/>
          </w:tcPr>
          <w:p w14:paraId="4470E18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3989DB6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5" w:type="pct"/>
            <w:vMerge/>
            <w:vAlign w:val="center"/>
          </w:tcPr>
          <w:p w14:paraId="78B3D27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59D1DD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178E33B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4561F9C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AB8E18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7.53</w:t>
            </w:r>
          </w:p>
        </w:tc>
        <w:tc>
          <w:tcPr>
            <w:tcW w:w="286" w:type="pct"/>
            <w:vMerge/>
            <w:vAlign w:val="center"/>
          </w:tcPr>
          <w:p w14:paraId="01B19AE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590E1C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232F9F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292</w:t>
            </w:r>
          </w:p>
        </w:tc>
      </w:tr>
      <w:tr w:rsidR="006F0490" w14:paraId="1C0E7D5D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7E8539A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8022D6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669407E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8001A0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6F495E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4028953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FF0487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01840D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D7C42A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53161D0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2650C2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98F45B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1872AE1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028D60B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4C3A3A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6.97</w:t>
            </w:r>
          </w:p>
        </w:tc>
        <w:tc>
          <w:tcPr>
            <w:tcW w:w="286" w:type="pct"/>
            <w:vMerge/>
            <w:vAlign w:val="center"/>
          </w:tcPr>
          <w:p w14:paraId="6069CB0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59DE2E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517C5D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293</w:t>
            </w:r>
          </w:p>
        </w:tc>
      </w:tr>
      <w:tr w:rsidR="006F0490" w14:paraId="1A79B7C6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72EC169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62BE62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3D29B96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4BA0CE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08D5F5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7A8E941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AD5401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209135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138C28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598BBD0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0DFF61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0AF162F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4" w:type="pct"/>
            <w:vMerge/>
            <w:vAlign w:val="center"/>
          </w:tcPr>
          <w:p w14:paraId="696E92E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52071E8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62A329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4.92</w:t>
            </w:r>
          </w:p>
        </w:tc>
        <w:tc>
          <w:tcPr>
            <w:tcW w:w="286" w:type="pct"/>
            <w:vMerge/>
            <w:vAlign w:val="center"/>
          </w:tcPr>
          <w:p w14:paraId="4BE3FB7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432BCA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97C23E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294</w:t>
            </w:r>
          </w:p>
        </w:tc>
      </w:tr>
      <w:tr w:rsidR="006F0490" w14:paraId="1B2EDA68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4A8BE78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743DA2D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[IITK]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7B9C336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6.98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326C931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47.8</w:t>
            </w:r>
          </w:p>
        </w:tc>
        <w:tc>
          <w:tcPr>
            <w:tcW w:w="247" w:type="pct"/>
            <w:vMerge/>
            <w:vAlign w:val="center"/>
          </w:tcPr>
          <w:p w14:paraId="0A54AF4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6DD423C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7E6DA15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 Alt1</w:t>
            </w: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4ED2B5C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3" w:type="pct"/>
            <w:vMerge/>
            <w:vAlign w:val="center"/>
          </w:tcPr>
          <w:p w14:paraId="0493ADC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307E0D5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ED1E9D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603C76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5A05713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14:paraId="1DD4362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712F19D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9.34</w:t>
            </w:r>
          </w:p>
        </w:tc>
        <w:tc>
          <w:tcPr>
            <w:tcW w:w="286" w:type="pct"/>
            <w:vMerge/>
            <w:vAlign w:val="center"/>
          </w:tcPr>
          <w:p w14:paraId="370011F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8BF2DE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9505DE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368</w:t>
            </w:r>
          </w:p>
        </w:tc>
      </w:tr>
      <w:tr w:rsidR="006F0490" w14:paraId="13DE159A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6F7D94E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FC5786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15A9844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345593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67D35C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7C84EB1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123C668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235AB9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004D7A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64D2486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22FB73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B9463C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76C4254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5DD5FA4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4EFD46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8.21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2FB4665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7" w:type="pct"/>
            <w:vMerge/>
            <w:vAlign w:val="center"/>
          </w:tcPr>
          <w:p w14:paraId="36C7A37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3D740C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384</w:t>
            </w:r>
          </w:p>
        </w:tc>
      </w:tr>
      <w:tr w:rsidR="006F0490" w14:paraId="364DE879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49EF649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FF32F8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2F722D4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A3EAB8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6146DAC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7644708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3A9E535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6EF4DE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58D4E7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1908357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AF841A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0FC076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6FB3C80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5F0D08A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2111E4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12.08</w:t>
            </w:r>
          </w:p>
        </w:tc>
        <w:tc>
          <w:tcPr>
            <w:tcW w:w="286" w:type="pct"/>
            <w:vMerge/>
            <w:vAlign w:val="center"/>
          </w:tcPr>
          <w:p w14:paraId="35C31AB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8E52D5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B09E97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376</w:t>
            </w:r>
          </w:p>
        </w:tc>
      </w:tr>
      <w:tr w:rsidR="006F0490" w14:paraId="1D674188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65DC41E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DD9DE0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3A270CC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722198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239B40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3ABC003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960A34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B65CE0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B9F16C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6139978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977CC1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3DDA6B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69506C0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4D4E1ED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901079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14.24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478C6F7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37" w:type="pct"/>
            <w:vMerge/>
            <w:vAlign w:val="center"/>
          </w:tcPr>
          <w:p w14:paraId="719CF2A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D1518D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360</w:t>
            </w:r>
          </w:p>
        </w:tc>
      </w:tr>
      <w:tr w:rsidR="006F0490" w14:paraId="25DA33E1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1D49CC2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32AEF6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112E40F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8.23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67E3C3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50.36</w:t>
            </w: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23D7C0B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2709576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C6A7D8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C5E9AF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46B669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474BBAE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5" w:type="pct"/>
            <w:vMerge/>
            <w:vAlign w:val="center"/>
          </w:tcPr>
          <w:p w14:paraId="3F4DCFB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7256D6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61E1DEE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31322F3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D4B551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8.23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7E0CE91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7" w:type="pct"/>
            <w:vMerge/>
            <w:vAlign w:val="center"/>
          </w:tcPr>
          <w:p w14:paraId="5057E49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6E838D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388</w:t>
            </w:r>
          </w:p>
        </w:tc>
      </w:tr>
      <w:tr w:rsidR="006F0490" w14:paraId="4705812B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3F04FE0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D93253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5107AFC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9.36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EEF6EB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52.36</w:t>
            </w:r>
          </w:p>
        </w:tc>
        <w:tc>
          <w:tcPr>
            <w:tcW w:w="247" w:type="pct"/>
            <w:vMerge/>
            <w:vAlign w:val="center"/>
          </w:tcPr>
          <w:p w14:paraId="32771AE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1E4FE12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97CF80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A43BEC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3FA553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55A4346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77A9B2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59ECAD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47D838E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4D0BC27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7314E0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9.36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198BAF8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37" w:type="pct"/>
            <w:vMerge/>
            <w:vAlign w:val="center"/>
          </w:tcPr>
          <w:p w14:paraId="1EDA668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B9B11C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372</w:t>
            </w:r>
          </w:p>
        </w:tc>
      </w:tr>
      <w:tr w:rsidR="006F0490" w14:paraId="146554F3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393916D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E2E86E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39FB3B3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12.11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61B964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56.36</w:t>
            </w: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1B601D5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5151A73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489777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8B92C2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2DFD42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7FDA729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A6A30C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6DEA8F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370622F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01783FE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D37BF5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12.11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5EB4E25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7" w:type="pct"/>
            <w:vMerge/>
            <w:vAlign w:val="center"/>
          </w:tcPr>
          <w:p w14:paraId="5C5D337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E8D78E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380</w:t>
            </w:r>
          </w:p>
        </w:tc>
      </w:tr>
      <w:tr w:rsidR="006F0490" w14:paraId="55DE5BD2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0E78A5F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583338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555D344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12.46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3ABB7B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56.8</w:t>
            </w:r>
          </w:p>
        </w:tc>
        <w:tc>
          <w:tcPr>
            <w:tcW w:w="247" w:type="pct"/>
            <w:vMerge/>
            <w:vAlign w:val="center"/>
          </w:tcPr>
          <w:p w14:paraId="1DB420E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2260138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AD98C9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6F43ED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31AEBA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7AD079E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AE1914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A8E015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24D55BB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282B51E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0F27C3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14.28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119312C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37" w:type="pct"/>
            <w:vMerge/>
            <w:vAlign w:val="center"/>
          </w:tcPr>
          <w:p w14:paraId="5244583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2F96D2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364</w:t>
            </w:r>
          </w:p>
        </w:tc>
      </w:tr>
      <w:tr w:rsidR="006F0490" w14:paraId="11D81E0E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4E75668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08EAF75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391FF4E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8.52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1A0377D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50.9</w:t>
            </w: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1219743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758BEDD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142F5F9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7872F6A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6D6D337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115D45E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5" w:type="pct"/>
            <w:vMerge/>
            <w:vAlign w:val="center"/>
          </w:tcPr>
          <w:p w14:paraId="424FCD1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A7BD63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4BD5637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14:paraId="5456305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0988439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4B96634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7" w:type="pct"/>
            <w:vMerge/>
            <w:vAlign w:val="center"/>
          </w:tcPr>
          <w:p w14:paraId="636B900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0824D3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283</w:t>
            </w:r>
          </w:p>
        </w:tc>
      </w:tr>
      <w:tr w:rsidR="006F0490" w14:paraId="59FEC16B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2B05BCF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62F9E0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3BCD8EB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7E9C49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E27F68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1E2A585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98ACDC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D05278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9CA56E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32740B1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8D98BC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CD3394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0E48AA7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5" w:type="pct"/>
            <w:vMerge/>
            <w:vAlign w:val="center"/>
          </w:tcPr>
          <w:p w14:paraId="14C14D8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56C754B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380A885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71D357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699EBF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275</w:t>
            </w:r>
          </w:p>
        </w:tc>
      </w:tr>
      <w:tr w:rsidR="006F0490" w14:paraId="67B4ECF9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1D4EF96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9C345A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5353F1F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676193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0BB1812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33B4CE3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3A59243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8D06B2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EAC01C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67CCE8C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B0A66E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91A21C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1A8FA1A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5" w:type="pct"/>
            <w:vMerge/>
            <w:vAlign w:val="center"/>
          </w:tcPr>
          <w:p w14:paraId="133A020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336D79E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09EA49D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C1F9C6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3C06A2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279</w:t>
            </w:r>
          </w:p>
        </w:tc>
      </w:tr>
      <w:tr w:rsidR="006F0490" w14:paraId="2379F680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22F3FD0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53DBC1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2C65CF6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8D3088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2FACF8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5AF92A0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3CDB47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591315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E1EB6F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0B5DEBD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D2D3CD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B84FF7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78496AD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5" w:type="pct"/>
            <w:vMerge/>
            <w:vAlign w:val="center"/>
          </w:tcPr>
          <w:p w14:paraId="3395C36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137630E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383E78F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FB26E6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B42F9E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271</w:t>
            </w:r>
          </w:p>
        </w:tc>
      </w:tr>
      <w:tr w:rsidR="006F0490" w14:paraId="2C523F18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18F24F5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22DA70F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312D25C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6.58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C0E050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46.9</w:t>
            </w:r>
          </w:p>
        </w:tc>
        <w:tc>
          <w:tcPr>
            <w:tcW w:w="247" w:type="pct"/>
            <w:shd w:val="clear" w:color="auto" w:fill="auto"/>
            <w:vAlign w:val="center"/>
          </w:tcPr>
          <w:p w14:paraId="30E4967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4C6C5B4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73F6475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Budget-Alt-1</w:t>
            </w: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4A1B0C2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3" w:type="pct"/>
            <w:vMerge/>
            <w:vAlign w:val="center"/>
          </w:tcPr>
          <w:p w14:paraId="0AADF54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4EA79F1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5" w:type="pct"/>
            <w:vMerge/>
            <w:vAlign w:val="center"/>
          </w:tcPr>
          <w:p w14:paraId="0F8E868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9CBAEB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restart"/>
            <w:shd w:val="clear" w:color="auto" w:fill="auto"/>
            <w:vAlign w:val="center"/>
          </w:tcPr>
          <w:p w14:paraId="45FAEC9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14:paraId="465225B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587E537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52.21</w:t>
            </w:r>
          </w:p>
        </w:tc>
        <w:tc>
          <w:tcPr>
            <w:tcW w:w="286" w:type="pct"/>
            <w:vMerge/>
            <w:vAlign w:val="center"/>
          </w:tcPr>
          <w:p w14:paraId="015508F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6450A6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1ACC6C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160</w:t>
            </w:r>
          </w:p>
        </w:tc>
      </w:tr>
      <w:tr w:rsidR="006F0490" w14:paraId="4F7DBE0B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6A4B592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7A81A6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370A27E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BA9A92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shd w:val="clear" w:color="auto" w:fill="auto"/>
            <w:vAlign w:val="center"/>
          </w:tcPr>
          <w:p w14:paraId="56CA132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214DB9E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3DE19AA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2F5BF7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8BE51A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384F5A5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748CFE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F5DDCF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6EF3B59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168A605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59E8E1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54.85</w:t>
            </w:r>
          </w:p>
        </w:tc>
        <w:tc>
          <w:tcPr>
            <w:tcW w:w="286" w:type="pct"/>
            <w:vMerge/>
            <w:vAlign w:val="center"/>
          </w:tcPr>
          <w:p w14:paraId="3EBE1A2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DFEA93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DAF0C7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168</w:t>
            </w:r>
          </w:p>
        </w:tc>
      </w:tr>
      <w:tr w:rsidR="006F0490" w14:paraId="0F737B62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25F0882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17A4506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15AD728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1.74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A0EBF1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62C4C0D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31271E3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44BF3EE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77DE229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253" w:type="pct"/>
            <w:vMerge/>
            <w:vAlign w:val="center"/>
          </w:tcPr>
          <w:p w14:paraId="1FE153B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2256810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5" w:type="pct"/>
            <w:vMerge/>
            <w:vAlign w:val="center"/>
          </w:tcPr>
          <w:p w14:paraId="6BA1D88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AFD19E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1AD7587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14:paraId="52695A6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2EBE938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1.74</w:t>
            </w:r>
          </w:p>
        </w:tc>
        <w:tc>
          <w:tcPr>
            <w:tcW w:w="286" w:type="pct"/>
            <w:vMerge/>
            <w:vAlign w:val="center"/>
          </w:tcPr>
          <w:p w14:paraId="602DDDD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AA50F8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9514FE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460</w:t>
            </w:r>
          </w:p>
        </w:tc>
      </w:tr>
      <w:tr w:rsidR="006F0490" w14:paraId="7FA9C7CC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5C511AF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E856B8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4F7BBB9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1.81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8D77E1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38.35</w:t>
            </w:r>
          </w:p>
        </w:tc>
        <w:tc>
          <w:tcPr>
            <w:tcW w:w="247" w:type="pct"/>
            <w:vMerge/>
            <w:vAlign w:val="center"/>
          </w:tcPr>
          <w:p w14:paraId="5E0E39E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62D17B6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19775E9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37436E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C6AD4F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5978150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ECB10D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F5218D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0B90D3C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4E19CFD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F4639D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1.81</w:t>
            </w:r>
          </w:p>
        </w:tc>
        <w:tc>
          <w:tcPr>
            <w:tcW w:w="286" w:type="pct"/>
            <w:vMerge/>
            <w:vAlign w:val="center"/>
          </w:tcPr>
          <w:p w14:paraId="542536A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2ADBCA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E2BC17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458</w:t>
            </w:r>
          </w:p>
        </w:tc>
      </w:tr>
      <w:tr w:rsidR="006F0490" w14:paraId="1F5D3A20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2F62C79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B8F7D4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4AC74C4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2.49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AC59D4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40.9</w:t>
            </w: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6A2E843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1592A49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35C03B2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AAAE16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896CF4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4C9B28A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773F96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7345AC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6E8B8D7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7ABFBE4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8F3FA9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2.49</w:t>
            </w:r>
          </w:p>
        </w:tc>
        <w:tc>
          <w:tcPr>
            <w:tcW w:w="286" w:type="pct"/>
            <w:vMerge/>
            <w:vAlign w:val="center"/>
          </w:tcPr>
          <w:p w14:paraId="32E2623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1DF3B5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BF349A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459</w:t>
            </w:r>
          </w:p>
        </w:tc>
      </w:tr>
      <w:tr w:rsidR="006F0490" w14:paraId="141DABF0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568BA8C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6D6BB4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36DA61B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2.56</w:t>
            </w:r>
          </w:p>
        </w:tc>
        <w:tc>
          <w:tcPr>
            <w:tcW w:w="253" w:type="pct"/>
            <w:vMerge/>
            <w:vAlign w:val="center"/>
          </w:tcPr>
          <w:p w14:paraId="72E4612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E71138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1306F89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0D7B647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1C9F82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C40EE1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71FADBF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FD59D5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1023AA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4D919C1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661D323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91D08F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2.56</w:t>
            </w:r>
          </w:p>
        </w:tc>
        <w:tc>
          <w:tcPr>
            <w:tcW w:w="286" w:type="pct"/>
            <w:vMerge/>
            <w:vAlign w:val="center"/>
          </w:tcPr>
          <w:p w14:paraId="39EE4F3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661B62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D954FA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457</w:t>
            </w:r>
          </w:p>
        </w:tc>
      </w:tr>
      <w:tr w:rsidR="006F0490" w14:paraId="52151AEC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5159C9D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7CA0102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</w:t>
            </w: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ChinaTelecom</w:t>
            </w:r>
            <w:proofErr w:type="spellEnd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]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2399392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3.04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8319C6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34.94</w:t>
            </w: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3249E71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58336F1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839AA5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67495F9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253" w:type="pct"/>
            <w:vMerge/>
            <w:vAlign w:val="center"/>
          </w:tcPr>
          <w:p w14:paraId="04E416D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3D4D15C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5" w:type="pct"/>
            <w:vMerge/>
            <w:vAlign w:val="center"/>
          </w:tcPr>
          <w:p w14:paraId="5149BE7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51DFF5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restart"/>
            <w:shd w:val="clear" w:color="auto" w:fill="auto"/>
            <w:vAlign w:val="center"/>
          </w:tcPr>
          <w:p w14:paraId="3ADA0B2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5" w:type="pct"/>
            <w:vMerge/>
            <w:vAlign w:val="center"/>
          </w:tcPr>
          <w:p w14:paraId="59EA500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D0DD2C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4.23</w:t>
            </w:r>
          </w:p>
        </w:tc>
        <w:tc>
          <w:tcPr>
            <w:tcW w:w="286" w:type="pct"/>
            <w:vMerge/>
            <w:vAlign w:val="center"/>
          </w:tcPr>
          <w:p w14:paraId="665AC2E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2F4DA4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665FFD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327</w:t>
            </w:r>
          </w:p>
        </w:tc>
      </w:tr>
      <w:tr w:rsidR="006F0490" w14:paraId="1899E43B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0EB6A99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0943E1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221E384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3.07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C62637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35.09</w:t>
            </w:r>
          </w:p>
        </w:tc>
        <w:tc>
          <w:tcPr>
            <w:tcW w:w="247" w:type="pct"/>
            <w:vMerge/>
            <w:vAlign w:val="center"/>
          </w:tcPr>
          <w:p w14:paraId="658EE4B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35E8E62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2D2E77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006DD5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266C21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0B3040D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533A40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928CEC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6D9081A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5BCABEB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C02F3E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4.27</w:t>
            </w:r>
          </w:p>
        </w:tc>
        <w:tc>
          <w:tcPr>
            <w:tcW w:w="286" w:type="pct"/>
            <w:vMerge/>
            <w:vAlign w:val="center"/>
          </w:tcPr>
          <w:p w14:paraId="6853D01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261EC4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1B219F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325</w:t>
            </w:r>
          </w:p>
        </w:tc>
      </w:tr>
      <w:tr w:rsidR="006F0490" w14:paraId="179125B2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62D56F5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11C65F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2981ACD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3.15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ED1BA8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35.46</w:t>
            </w:r>
          </w:p>
        </w:tc>
        <w:tc>
          <w:tcPr>
            <w:tcW w:w="247" w:type="pct"/>
            <w:vMerge/>
            <w:vAlign w:val="center"/>
          </w:tcPr>
          <w:p w14:paraId="7EEEC7B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29712B6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599BEA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6337F5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0A8AD2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0206AF3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57DB8B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323FA2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263FB6E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7559945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89D8DB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4.37</w:t>
            </w:r>
          </w:p>
        </w:tc>
        <w:tc>
          <w:tcPr>
            <w:tcW w:w="286" w:type="pct"/>
            <w:vMerge/>
            <w:vAlign w:val="center"/>
          </w:tcPr>
          <w:p w14:paraId="1F51E4A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3BE496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6124FE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323</w:t>
            </w:r>
          </w:p>
        </w:tc>
      </w:tr>
      <w:tr w:rsidR="006F0490" w14:paraId="34F27E93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365FD50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57C9D0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68A0D87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3.34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D9CBBD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36.4</w:t>
            </w:r>
          </w:p>
        </w:tc>
        <w:tc>
          <w:tcPr>
            <w:tcW w:w="247" w:type="pct"/>
            <w:shd w:val="clear" w:color="auto" w:fill="auto"/>
            <w:vAlign w:val="center"/>
          </w:tcPr>
          <w:p w14:paraId="00DF484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10E49A8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D099CA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4CC06C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22BE5E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691FB18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FEA3D0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833C36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54DC377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1F496D8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EFCD4C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4.65</w:t>
            </w:r>
          </w:p>
        </w:tc>
        <w:tc>
          <w:tcPr>
            <w:tcW w:w="286" w:type="pct"/>
            <w:vMerge/>
            <w:vAlign w:val="center"/>
          </w:tcPr>
          <w:p w14:paraId="247C8BC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909FEF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F874F1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329</w:t>
            </w:r>
          </w:p>
        </w:tc>
      </w:tr>
      <w:tr w:rsidR="006F0490" w14:paraId="2466AA59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55EE970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D25E32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71874A2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3.35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E35440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36.44</w:t>
            </w:r>
          </w:p>
        </w:tc>
        <w:tc>
          <w:tcPr>
            <w:tcW w:w="247" w:type="pct"/>
            <w:shd w:val="clear" w:color="auto" w:fill="auto"/>
            <w:vAlign w:val="center"/>
          </w:tcPr>
          <w:p w14:paraId="0C7F129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01F9DDB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9BA7BC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22C89F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1B6C54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0BBB96E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699E36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8B6CAE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2793C96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6BA15B9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8428E8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4.66</w:t>
            </w:r>
          </w:p>
        </w:tc>
        <w:tc>
          <w:tcPr>
            <w:tcW w:w="286" w:type="pct"/>
            <w:vMerge/>
            <w:vAlign w:val="center"/>
          </w:tcPr>
          <w:p w14:paraId="1C62F4E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B5A720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7D43E4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321</w:t>
            </w:r>
          </w:p>
        </w:tc>
      </w:tr>
      <w:tr w:rsidR="006F0490" w14:paraId="7F67A193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11A1EFC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C7857C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7FCCF0E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3.41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4434FF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36.69</w:t>
            </w: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555FCCD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57411AC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7AE497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4456B5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634C8D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5209DC4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F53CF5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D46A7C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0AA06A3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4716CA4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05A853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4.74</w:t>
            </w:r>
          </w:p>
        </w:tc>
        <w:tc>
          <w:tcPr>
            <w:tcW w:w="286" w:type="pct"/>
            <w:vMerge/>
            <w:vAlign w:val="center"/>
          </w:tcPr>
          <w:p w14:paraId="3BB4979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A297B0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462050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328</w:t>
            </w:r>
          </w:p>
        </w:tc>
      </w:tr>
      <w:tr w:rsidR="006F0490" w14:paraId="11CF86F7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45AE81E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2BA84B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5882156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3.53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17B0D3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37.24</w:t>
            </w:r>
          </w:p>
        </w:tc>
        <w:tc>
          <w:tcPr>
            <w:tcW w:w="247" w:type="pct"/>
            <w:vMerge/>
            <w:vAlign w:val="center"/>
          </w:tcPr>
          <w:p w14:paraId="38B6F52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5DE7FB3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79E28B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98D520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D914E1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0A6E410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2C217A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B12B85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0836A47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334F5DC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6CDE6F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4.91</w:t>
            </w:r>
          </w:p>
        </w:tc>
        <w:tc>
          <w:tcPr>
            <w:tcW w:w="286" w:type="pct"/>
            <w:vMerge/>
            <w:vAlign w:val="center"/>
          </w:tcPr>
          <w:p w14:paraId="2421C69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ECBEE7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088F94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324</w:t>
            </w:r>
          </w:p>
        </w:tc>
      </w:tr>
      <w:tr w:rsidR="006F0490" w14:paraId="08ED6BF9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61795C5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7D9433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34F3556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761FA5B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37.22</w:t>
            </w:r>
          </w:p>
        </w:tc>
        <w:tc>
          <w:tcPr>
            <w:tcW w:w="247" w:type="pct"/>
            <w:vMerge/>
            <w:vAlign w:val="center"/>
          </w:tcPr>
          <w:p w14:paraId="3724FC6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20F4BC3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7E4481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BAD8AB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BAF86D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67D3CED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3B258C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C03D7B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2A77DED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53AC1FD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D4E571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4.9</w:t>
            </w:r>
          </w:p>
        </w:tc>
        <w:tc>
          <w:tcPr>
            <w:tcW w:w="286" w:type="pct"/>
            <w:vMerge/>
            <w:vAlign w:val="center"/>
          </w:tcPr>
          <w:p w14:paraId="1170F5D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593E7B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62D0A3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326</w:t>
            </w:r>
          </w:p>
        </w:tc>
      </w:tr>
      <w:tr w:rsidR="006F0490" w14:paraId="71829920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1753E55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891B85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595A6A0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CA268C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37.98</w:t>
            </w:r>
          </w:p>
        </w:tc>
        <w:tc>
          <w:tcPr>
            <w:tcW w:w="247" w:type="pct"/>
            <w:vMerge/>
            <w:vAlign w:val="center"/>
          </w:tcPr>
          <w:p w14:paraId="7D99A8A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0AE6ED5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82C467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598735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48C985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10BDC22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ACE765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D9E9A1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088AE7F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53F270C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16DD986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5.15</w:t>
            </w:r>
          </w:p>
        </w:tc>
        <w:tc>
          <w:tcPr>
            <w:tcW w:w="286" w:type="pct"/>
            <w:vMerge/>
            <w:vAlign w:val="center"/>
          </w:tcPr>
          <w:p w14:paraId="4E2B6E0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3298DA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C2C7B4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322</w:t>
            </w:r>
          </w:p>
        </w:tc>
      </w:tr>
      <w:tr w:rsidR="006F0490" w14:paraId="0343B87F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3A39594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52223E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49C8101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3.71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B1EEF0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37.99</w:t>
            </w:r>
          </w:p>
        </w:tc>
        <w:tc>
          <w:tcPr>
            <w:tcW w:w="247" w:type="pct"/>
            <w:vMerge/>
            <w:vAlign w:val="center"/>
          </w:tcPr>
          <w:p w14:paraId="0CC54FE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0897927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39DA732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C80D1E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5003A0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34BE9BC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F6AB92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C4CAAF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74476AE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72DCB0A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1770D77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5F060AD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5DB304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4D6E60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320</w:t>
            </w:r>
          </w:p>
        </w:tc>
      </w:tr>
      <w:tr w:rsidR="006F0490" w14:paraId="05853960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58098FB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01DB467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[Tejas]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5429F0D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2.01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808F36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41.82</w:t>
            </w:r>
          </w:p>
        </w:tc>
        <w:tc>
          <w:tcPr>
            <w:tcW w:w="247" w:type="pct"/>
            <w:vMerge/>
            <w:vAlign w:val="center"/>
          </w:tcPr>
          <w:p w14:paraId="3A6F512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5B87F8C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0A5F3D4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02BE06D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F181A6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6AB8B34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4AC2E34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3195893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6(OOK)</w:t>
            </w:r>
          </w:p>
        </w:tc>
        <w:tc>
          <w:tcPr>
            <w:tcW w:w="364" w:type="pct"/>
            <w:vMerge w:val="restart"/>
            <w:shd w:val="clear" w:color="auto" w:fill="auto"/>
            <w:vAlign w:val="center"/>
          </w:tcPr>
          <w:p w14:paraId="50BCB5F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14:paraId="729E12D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3546500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3.45</w:t>
            </w:r>
          </w:p>
        </w:tc>
        <w:tc>
          <w:tcPr>
            <w:tcW w:w="286" w:type="pct"/>
            <w:vMerge/>
            <w:vAlign w:val="center"/>
          </w:tcPr>
          <w:p w14:paraId="6577CDF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0255EE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4B6025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475</w:t>
            </w:r>
          </w:p>
        </w:tc>
      </w:tr>
      <w:tr w:rsidR="006F0490" w14:paraId="5E6A7D37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62F6C2F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FA21BD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791354C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2.57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75A86DA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42.52</w:t>
            </w:r>
          </w:p>
        </w:tc>
        <w:tc>
          <w:tcPr>
            <w:tcW w:w="247" w:type="pct"/>
            <w:vMerge/>
            <w:vAlign w:val="center"/>
          </w:tcPr>
          <w:p w14:paraId="59834FD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1D9B09E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FD6D29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4F5A644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53" w:type="pct"/>
            <w:vMerge/>
            <w:vAlign w:val="center"/>
          </w:tcPr>
          <w:p w14:paraId="59C65ED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2A3271B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C4272F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C4171F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05BE749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768B867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61B36E1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3B93F60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652137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5C129B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478</w:t>
            </w:r>
          </w:p>
        </w:tc>
      </w:tr>
      <w:tr w:rsidR="006F0490" w14:paraId="18FFA962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36528D1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7FC34C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418091D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C6730F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DCDF0A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00964C2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0F435F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53C6BDE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6.6</w:t>
            </w:r>
          </w:p>
        </w:tc>
        <w:tc>
          <w:tcPr>
            <w:tcW w:w="253" w:type="pct"/>
            <w:vMerge/>
            <w:vAlign w:val="center"/>
          </w:tcPr>
          <w:p w14:paraId="0A708B0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1A92FCA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3F3CD2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B12A21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64E04FE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5" w:type="pct"/>
            <w:vMerge/>
            <w:vAlign w:val="center"/>
          </w:tcPr>
          <w:p w14:paraId="0C660FB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427574D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2F1006A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4DC883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B6190D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481</w:t>
            </w:r>
          </w:p>
        </w:tc>
      </w:tr>
      <w:tr w:rsidR="006F0490" w14:paraId="15C63883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2311DD8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F6B93F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5D17B54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2.94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1935E0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44.02</w:t>
            </w:r>
          </w:p>
        </w:tc>
        <w:tc>
          <w:tcPr>
            <w:tcW w:w="247" w:type="pct"/>
            <w:vMerge/>
            <w:vAlign w:val="center"/>
          </w:tcPr>
          <w:p w14:paraId="3D8C2E6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45DE08C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2048E5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33D49E3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3" w:type="pct"/>
            <w:vMerge/>
            <w:vAlign w:val="center"/>
          </w:tcPr>
          <w:p w14:paraId="7EC6169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105CA52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D39636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DA8094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22793AA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5" w:type="pct"/>
            <w:vMerge/>
            <w:vAlign w:val="center"/>
          </w:tcPr>
          <w:p w14:paraId="1FCC835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03D79CE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01AB7D9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AFE201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221CD1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472</w:t>
            </w:r>
          </w:p>
        </w:tc>
      </w:tr>
      <w:tr w:rsidR="006F0490" w14:paraId="1DD34C6B" w14:textId="77777777" w:rsidTr="00862997">
        <w:trPr>
          <w:trHeight w:val="20"/>
        </w:trPr>
        <w:tc>
          <w:tcPr>
            <w:tcW w:w="282" w:type="pct"/>
            <w:vMerge w:val="restart"/>
            <w:shd w:val="clear" w:color="auto" w:fill="auto"/>
            <w:vAlign w:val="center"/>
          </w:tcPr>
          <w:p w14:paraId="7072B9F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D2T2-B</w:t>
            </w: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7C54A09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55A2219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4.47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7EE87A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40.9</w:t>
            </w:r>
          </w:p>
        </w:tc>
        <w:tc>
          <w:tcPr>
            <w:tcW w:w="247" w:type="pct"/>
            <w:vMerge/>
            <w:vAlign w:val="center"/>
          </w:tcPr>
          <w:p w14:paraId="24D5D7B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3AC0A7F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6" w:type="pct"/>
            <w:vMerge/>
            <w:vAlign w:val="center"/>
          </w:tcPr>
          <w:p w14:paraId="0BF7D86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E362AC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3F131C8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6" w:type="pct"/>
            <w:vMerge/>
            <w:vAlign w:val="center"/>
          </w:tcPr>
          <w:p w14:paraId="5B3B69B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1154AF6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78D92B2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3E58536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14:paraId="5D83615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1439394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6" w:type="pct"/>
            <w:vMerge/>
            <w:vAlign w:val="center"/>
          </w:tcPr>
          <w:p w14:paraId="7257B60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9F01FB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BFC6C4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404</w:t>
            </w:r>
          </w:p>
        </w:tc>
      </w:tr>
      <w:tr w:rsidR="006F0490" w14:paraId="382E6868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4E27705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A0CF69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3E5DFCC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6B6BE3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BAC747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41FBBD7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1A02A5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8860B1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964ABB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661BE84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7AA444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A0B48B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5DF263C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5" w:type="pct"/>
            <w:vMerge/>
            <w:vAlign w:val="center"/>
          </w:tcPr>
          <w:p w14:paraId="36EAE9C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6D17C71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443CCB7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B566A7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D3F806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396</w:t>
            </w:r>
          </w:p>
        </w:tc>
      </w:tr>
      <w:tr w:rsidR="006F0490" w14:paraId="42525B71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6768280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1D4BB5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7923927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4B65F8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37BB3C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7BABDAA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0AF086A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86A4E8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153115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5ACD2C5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C2A06F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35A7FB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01E2294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5" w:type="pct"/>
            <w:vMerge/>
            <w:vAlign w:val="center"/>
          </w:tcPr>
          <w:p w14:paraId="5C558F0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595D1FB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649793D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60F747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9F3355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412</w:t>
            </w:r>
          </w:p>
        </w:tc>
      </w:tr>
      <w:tr w:rsidR="006F0490" w14:paraId="5F997DEF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6C8ADC2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62CF02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2504F6B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A7A4E7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121A9C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137A78F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6" w:type="pct"/>
            <w:vMerge/>
            <w:vAlign w:val="center"/>
          </w:tcPr>
          <w:p w14:paraId="5C7EFDA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ED702A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98CD57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5AE5530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AAEFA8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5CCDAD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6EF52C5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5" w:type="pct"/>
            <w:vMerge/>
            <w:vAlign w:val="center"/>
          </w:tcPr>
          <w:p w14:paraId="4EB41B6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6E8CA8B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2531744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547D00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F050B9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406</w:t>
            </w:r>
          </w:p>
        </w:tc>
      </w:tr>
      <w:tr w:rsidR="006F0490" w14:paraId="6A097E25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1E8125E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B96B30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3F5E02C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49D8F3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B8B312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25E983A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0A6C797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E7C448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05E1D1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358F467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48FED4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08F543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059E0F5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5" w:type="pct"/>
            <w:vMerge/>
            <w:vAlign w:val="center"/>
          </w:tcPr>
          <w:p w14:paraId="1BBEEB7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065B5DC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7A28EA8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EB99A4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16064D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398</w:t>
            </w:r>
          </w:p>
        </w:tc>
      </w:tr>
      <w:tr w:rsidR="006F0490" w14:paraId="351E6305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09393CD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3DEE80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4978470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649ECB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D0B67D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399BC63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810632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7B9B9D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B1A8C8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548DC55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DD8CAE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0ED35D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07377A3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5" w:type="pct"/>
            <w:vMerge/>
            <w:vAlign w:val="center"/>
          </w:tcPr>
          <w:p w14:paraId="76581BD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2D30159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28B914A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F5A197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E90D3E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414</w:t>
            </w:r>
          </w:p>
        </w:tc>
      </w:tr>
      <w:tr w:rsidR="006F0490" w14:paraId="7E9DD460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69C9745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7080BF9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1642CE1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6.02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BE9E25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47.72</w:t>
            </w:r>
          </w:p>
        </w:tc>
        <w:tc>
          <w:tcPr>
            <w:tcW w:w="247" w:type="pct"/>
            <w:vMerge/>
            <w:vAlign w:val="center"/>
          </w:tcPr>
          <w:p w14:paraId="769BDE3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54A9DFC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6" w:type="pct"/>
            <w:vMerge/>
            <w:vAlign w:val="center"/>
          </w:tcPr>
          <w:p w14:paraId="13FB3E8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289B457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53" w:type="pct"/>
            <w:vMerge/>
            <w:vAlign w:val="center"/>
          </w:tcPr>
          <w:p w14:paraId="67C5DB4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2C7ADB5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5" w:type="pct"/>
            <w:vMerge/>
            <w:vAlign w:val="center"/>
          </w:tcPr>
          <w:p w14:paraId="003E2FB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CB94A6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restart"/>
            <w:shd w:val="clear" w:color="auto" w:fill="auto"/>
            <w:vAlign w:val="center"/>
          </w:tcPr>
          <w:p w14:paraId="1B686A3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14:paraId="0FBEF67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2C0278E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6.94</w:t>
            </w:r>
          </w:p>
        </w:tc>
        <w:tc>
          <w:tcPr>
            <w:tcW w:w="286" w:type="pct"/>
            <w:vMerge/>
            <w:vAlign w:val="center"/>
          </w:tcPr>
          <w:p w14:paraId="75E4A31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F5252A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43A60B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30</w:t>
            </w:r>
          </w:p>
        </w:tc>
      </w:tr>
      <w:tr w:rsidR="006F0490" w14:paraId="7903DB6B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07E95D3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EA8CD1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4CD085E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6.13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76ACEE1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47.9</w:t>
            </w:r>
          </w:p>
        </w:tc>
        <w:tc>
          <w:tcPr>
            <w:tcW w:w="247" w:type="pct"/>
            <w:vMerge/>
            <w:vAlign w:val="center"/>
          </w:tcPr>
          <w:p w14:paraId="6337C58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6DA16A3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47587B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BE4648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3F0675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48B9D44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C11161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68A0F1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09725DF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038BC0C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2370137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7.38</w:t>
            </w:r>
          </w:p>
        </w:tc>
        <w:tc>
          <w:tcPr>
            <w:tcW w:w="286" w:type="pct"/>
            <w:vMerge/>
            <w:vAlign w:val="center"/>
          </w:tcPr>
          <w:p w14:paraId="1DA6E53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6B5336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0827D0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</w:tr>
      <w:tr w:rsidR="006F0490" w14:paraId="701BF876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2405A29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73A508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6330C35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0C3523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037331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20AF20D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6" w:type="pct"/>
            <w:vMerge/>
            <w:vAlign w:val="center"/>
          </w:tcPr>
          <w:p w14:paraId="798CAAA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47AD55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757C91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1DC9762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4C796D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7F328B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166E20E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19F0A2F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3FA7E8C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279992A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99BD64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A7831D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34</w:t>
            </w:r>
          </w:p>
        </w:tc>
      </w:tr>
      <w:tr w:rsidR="006F0490" w14:paraId="342B9897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7C17C97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3798CB2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7BB6407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9D37F3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14.86</w:t>
            </w: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61C3B87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2C87BCF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E6A0C0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755B50E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253" w:type="pct"/>
            <w:vMerge/>
            <w:vAlign w:val="center"/>
          </w:tcPr>
          <w:p w14:paraId="4B3AFC1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30E5E04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5" w:type="pct"/>
            <w:vMerge/>
            <w:vAlign w:val="center"/>
          </w:tcPr>
          <w:p w14:paraId="7DDA39D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7EAE25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48F95A8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14:paraId="2113A93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0A50771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6" w:type="pct"/>
            <w:vMerge/>
            <w:vAlign w:val="center"/>
          </w:tcPr>
          <w:p w14:paraId="4BF5260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6C0229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3FB20F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150</w:t>
            </w:r>
          </w:p>
        </w:tc>
      </w:tr>
      <w:tr w:rsidR="006F0490" w14:paraId="0C708586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0789A6E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6D5DCA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157E53C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A61993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16.06</w:t>
            </w:r>
          </w:p>
        </w:tc>
        <w:tc>
          <w:tcPr>
            <w:tcW w:w="247" w:type="pct"/>
            <w:vMerge/>
            <w:vAlign w:val="center"/>
          </w:tcPr>
          <w:p w14:paraId="7D40BB1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3756137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C36437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48C696F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253" w:type="pct"/>
            <w:vMerge/>
            <w:vAlign w:val="center"/>
          </w:tcPr>
          <w:p w14:paraId="0599D20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791A2F2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C8FCD3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3C1E14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restart"/>
            <w:shd w:val="clear" w:color="auto" w:fill="auto"/>
            <w:vAlign w:val="center"/>
          </w:tcPr>
          <w:p w14:paraId="2FEB155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5" w:type="pct"/>
            <w:vMerge/>
            <w:vAlign w:val="center"/>
          </w:tcPr>
          <w:p w14:paraId="689F64B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45E7380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525CB72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9EA90B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6BE452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146</w:t>
            </w:r>
          </w:p>
        </w:tc>
      </w:tr>
      <w:tr w:rsidR="006F0490" w14:paraId="66CF1166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53BF25A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714EF9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2938E90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7504B3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18.71</w:t>
            </w: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2E636EF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37A5446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A3E56F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49A63D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1F53ED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4877C09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524A44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9BEBA1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04F6DC9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0D78DEC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710736E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3CD342F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FBCFD5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04F8C8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138</w:t>
            </w:r>
          </w:p>
        </w:tc>
      </w:tr>
      <w:tr w:rsidR="006F0490" w14:paraId="2E5C58C3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30DB67A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C240CD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3E0E780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1.74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C1F038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26.26</w:t>
            </w:r>
          </w:p>
        </w:tc>
        <w:tc>
          <w:tcPr>
            <w:tcW w:w="247" w:type="pct"/>
            <w:vMerge/>
            <w:vAlign w:val="center"/>
          </w:tcPr>
          <w:p w14:paraId="5CD61B5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1CE4C52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0F6B76F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28C0358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253" w:type="pct"/>
            <w:vMerge/>
            <w:vAlign w:val="center"/>
          </w:tcPr>
          <w:p w14:paraId="70D34F2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7591028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719FFA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B70AB9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4C72989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5" w:type="pct"/>
            <w:vMerge/>
            <w:vAlign w:val="center"/>
          </w:tcPr>
          <w:p w14:paraId="6355AF0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692974C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7671646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724F3F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FB142C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142</w:t>
            </w:r>
          </w:p>
        </w:tc>
      </w:tr>
      <w:tr w:rsidR="006F0490" w14:paraId="16E4CE4C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27C603B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728932E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1472EDA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6.58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18143E2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46.9</w:t>
            </w:r>
          </w:p>
        </w:tc>
        <w:tc>
          <w:tcPr>
            <w:tcW w:w="247" w:type="pct"/>
            <w:vMerge/>
            <w:vAlign w:val="center"/>
          </w:tcPr>
          <w:p w14:paraId="5BA0CB6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42A951C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6" w:type="pct"/>
            <w:vMerge/>
            <w:vAlign w:val="center"/>
          </w:tcPr>
          <w:p w14:paraId="74B3A4D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2AC8EDD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5.08</w:t>
            </w:r>
          </w:p>
        </w:tc>
        <w:tc>
          <w:tcPr>
            <w:tcW w:w="253" w:type="pct"/>
            <w:vMerge/>
            <w:vAlign w:val="center"/>
          </w:tcPr>
          <w:p w14:paraId="7958D0B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5F4C734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5" w:type="pct"/>
            <w:vMerge/>
            <w:vAlign w:val="center"/>
          </w:tcPr>
          <w:p w14:paraId="12EFEAA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90AADF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49BFA7C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14:paraId="5894641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05" w:type="pct"/>
            <w:vMerge/>
            <w:vAlign w:val="center"/>
          </w:tcPr>
          <w:p w14:paraId="4FD0CEA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18949FA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8BDB25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06FAA4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455</w:t>
            </w:r>
          </w:p>
        </w:tc>
      </w:tr>
      <w:tr w:rsidR="006F0490" w14:paraId="351F9D8D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62CB054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196ACE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2C738BD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7C83E8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81373D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6D50052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31E2814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5986985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5.49</w:t>
            </w:r>
          </w:p>
        </w:tc>
        <w:tc>
          <w:tcPr>
            <w:tcW w:w="253" w:type="pct"/>
            <w:vMerge/>
            <w:vAlign w:val="center"/>
          </w:tcPr>
          <w:p w14:paraId="1B905FF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0CBE25F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5C3B7D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070B30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2E902FF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5" w:type="pct"/>
            <w:vMerge/>
            <w:vAlign w:val="center"/>
          </w:tcPr>
          <w:p w14:paraId="6C8CE14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73AB7D1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14EAD7F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06BD4E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3D3884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447</w:t>
            </w:r>
          </w:p>
        </w:tc>
      </w:tr>
      <w:tr w:rsidR="006F0490" w14:paraId="2C2A4186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18EC05F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1AC884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42F3E4B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199A4F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E5B17F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27B4007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6" w:type="pct"/>
            <w:vMerge/>
            <w:vAlign w:val="center"/>
          </w:tcPr>
          <w:p w14:paraId="3F8331A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271555C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5.08</w:t>
            </w:r>
          </w:p>
        </w:tc>
        <w:tc>
          <w:tcPr>
            <w:tcW w:w="253" w:type="pct"/>
            <w:vMerge/>
            <w:vAlign w:val="center"/>
          </w:tcPr>
          <w:p w14:paraId="7889436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44ECC86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ACFD6A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269AA7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4ABD781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5" w:type="pct"/>
            <w:vMerge/>
            <w:vAlign w:val="center"/>
          </w:tcPr>
          <w:p w14:paraId="61B5C50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15557FB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0C11F40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7CAF11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F8F6BE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456</w:t>
            </w:r>
          </w:p>
        </w:tc>
      </w:tr>
      <w:tr w:rsidR="006F0490" w14:paraId="166896AA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6C2080A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5F471B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7DBC4F3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C384FA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75526A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78B935E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455B93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17AEFB7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5.49</w:t>
            </w:r>
          </w:p>
        </w:tc>
        <w:tc>
          <w:tcPr>
            <w:tcW w:w="253" w:type="pct"/>
            <w:vMerge/>
            <w:vAlign w:val="center"/>
          </w:tcPr>
          <w:p w14:paraId="2EF1327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762A925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A3DF96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69531B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restart"/>
            <w:shd w:val="clear" w:color="auto" w:fill="auto"/>
            <w:vAlign w:val="center"/>
          </w:tcPr>
          <w:p w14:paraId="74A02E4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5" w:type="pct"/>
            <w:vMerge/>
            <w:vAlign w:val="center"/>
          </w:tcPr>
          <w:p w14:paraId="401BADC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00E7C69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56B9D03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175AD8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A8E769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448</w:t>
            </w:r>
          </w:p>
        </w:tc>
      </w:tr>
      <w:tr w:rsidR="006F0490" w14:paraId="30D54B65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4568AB6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14:paraId="5B83AE3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</w:t>
            </w: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Spreadtrum</w:t>
            </w:r>
            <w:proofErr w:type="spellEnd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]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65BF1EC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5.57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00C142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44.31</w:t>
            </w:r>
          </w:p>
        </w:tc>
        <w:tc>
          <w:tcPr>
            <w:tcW w:w="247" w:type="pct"/>
            <w:vMerge/>
            <w:vAlign w:val="center"/>
          </w:tcPr>
          <w:p w14:paraId="1A6EED6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2C97117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3A84E14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16C3811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3" w:type="pct"/>
            <w:vMerge/>
            <w:vAlign w:val="center"/>
          </w:tcPr>
          <w:p w14:paraId="653B30F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2AD2014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5886F5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E2529C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22C1E10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shd w:val="clear" w:color="auto" w:fill="auto"/>
            <w:vAlign w:val="center"/>
          </w:tcPr>
          <w:p w14:paraId="02E2F36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57A0AE2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4A45F20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37" w:type="pct"/>
            <w:vMerge/>
            <w:vAlign w:val="center"/>
          </w:tcPr>
          <w:p w14:paraId="7863AC1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2CD161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95</w:t>
            </w:r>
          </w:p>
        </w:tc>
      </w:tr>
      <w:tr w:rsidR="006F0490" w14:paraId="1D574B4F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01BA2FC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5EC7566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2049C1D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3.81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89D8C6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46.9</w:t>
            </w: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5F21041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10A6E60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6" w:type="pct"/>
            <w:vMerge/>
            <w:vAlign w:val="center"/>
          </w:tcPr>
          <w:p w14:paraId="6DD3AE8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6CDB40E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253" w:type="pct"/>
            <w:vMerge/>
            <w:vAlign w:val="center"/>
          </w:tcPr>
          <w:p w14:paraId="3256432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3259EEA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F264AB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3B0C856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4" w:type="pct"/>
            <w:vMerge/>
            <w:vAlign w:val="center"/>
          </w:tcPr>
          <w:p w14:paraId="6A677C9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14:paraId="1F2480F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05" w:type="pct"/>
            <w:vMerge/>
            <w:vAlign w:val="center"/>
          </w:tcPr>
          <w:p w14:paraId="5673FC6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3AA6437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776525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140C87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192</w:t>
            </w:r>
          </w:p>
        </w:tc>
      </w:tr>
      <w:tr w:rsidR="006F0490" w14:paraId="704D2CBE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38F0D38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9EF432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3AF0CF1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3468D7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4ADC05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18B950C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6" w:type="pct"/>
            <w:vMerge/>
            <w:vAlign w:val="center"/>
          </w:tcPr>
          <w:p w14:paraId="185BD2F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5B8C87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CF021D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534E814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5C1802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B5DC3A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072726E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040C019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5BA52AD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6A6923B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E8B0FD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7ECBE4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193</w:t>
            </w:r>
          </w:p>
        </w:tc>
      </w:tr>
      <w:tr w:rsidR="006F0490" w14:paraId="4DB243C2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5BBA6BA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19C0146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[NOK]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78DA574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4.47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6B5325A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40.9</w:t>
            </w:r>
          </w:p>
        </w:tc>
        <w:tc>
          <w:tcPr>
            <w:tcW w:w="247" w:type="pct"/>
            <w:vMerge/>
            <w:vAlign w:val="center"/>
          </w:tcPr>
          <w:p w14:paraId="6FD8FA1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71FF56F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6" w:type="pct"/>
            <w:vMerge/>
            <w:vAlign w:val="center"/>
          </w:tcPr>
          <w:p w14:paraId="6BB913E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363C953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6.43</w:t>
            </w:r>
          </w:p>
        </w:tc>
        <w:tc>
          <w:tcPr>
            <w:tcW w:w="253" w:type="pct"/>
            <w:vMerge/>
            <w:vAlign w:val="center"/>
          </w:tcPr>
          <w:p w14:paraId="4D34A61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77D55F2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5" w:type="pct"/>
            <w:vMerge/>
            <w:vAlign w:val="center"/>
          </w:tcPr>
          <w:p w14:paraId="4FB14DD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003FAC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13B7D38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14:paraId="0E3A768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05" w:type="pct"/>
            <w:vMerge/>
            <w:vAlign w:val="center"/>
          </w:tcPr>
          <w:p w14:paraId="73E0D68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1392E49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5575B5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357786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298</w:t>
            </w:r>
          </w:p>
        </w:tc>
      </w:tr>
      <w:tr w:rsidR="006F0490" w14:paraId="461934A1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4ADE427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BA9AD8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4772A7A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49761F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E9599C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1C38E30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D6A297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CC543E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6CA929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1466820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B95F6F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331429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13D39BC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380BF8B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3E52342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72A8105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488A93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9D045F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300</w:t>
            </w:r>
          </w:p>
        </w:tc>
      </w:tr>
      <w:tr w:rsidR="006F0490" w14:paraId="45B08ACF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5004CFF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3AA270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11A7B5D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9F70C4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5A0166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29894AB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1304E0C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D30A51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E391E1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4043686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509761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0704F49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4" w:type="pct"/>
            <w:vMerge/>
            <w:vAlign w:val="center"/>
          </w:tcPr>
          <w:p w14:paraId="6427948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5D79D2D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2599524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05F52F2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A1FA79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B6D285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302</w:t>
            </w:r>
          </w:p>
        </w:tc>
      </w:tr>
      <w:tr w:rsidR="006F0490" w14:paraId="556F19F6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20CA09C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1E6FF2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15D824F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00DB88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96CB30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6A1D4F9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6" w:type="pct"/>
            <w:vMerge/>
            <w:vAlign w:val="center"/>
          </w:tcPr>
          <w:p w14:paraId="018410B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2828F7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5C7285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646381E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87C1F4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2CC92A9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4" w:type="pct"/>
            <w:vMerge/>
            <w:vAlign w:val="center"/>
          </w:tcPr>
          <w:p w14:paraId="3C7361A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3176477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21A08D7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276054B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59ED0B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8B8D27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299</w:t>
            </w:r>
          </w:p>
        </w:tc>
      </w:tr>
      <w:tr w:rsidR="006F0490" w14:paraId="2ECB8BDB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2243E07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105FC0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7DA1B1F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F35376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79A7EB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7CFD3E8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1A55870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E2B0A3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433A99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3CFCBB0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69FBA7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8C1F0B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433BF21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6DC27DD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5963ABF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5FC9794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F3D678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1B8EF9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301</w:t>
            </w:r>
          </w:p>
        </w:tc>
      </w:tr>
      <w:tr w:rsidR="006F0490" w14:paraId="541EED62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51C125E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9D7FB7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6DD7CBD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AB2EFD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DA8AA2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1A94953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12CA91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9605A0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069D97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37C882C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24E9A6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3C8680D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4" w:type="pct"/>
            <w:vMerge/>
            <w:vAlign w:val="center"/>
          </w:tcPr>
          <w:p w14:paraId="0F0A8C8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22BD121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4A6D004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52AFCB6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D1A153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CABC12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303</w:t>
            </w:r>
          </w:p>
        </w:tc>
      </w:tr>
      <w:tr w:rsidR="006F0490" w14:paraId="3431B8A4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4185A31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3ECF798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[IITK]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38773D9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6.75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18381A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47.29</w:t>
            </w:r>
          </w:p>
        </w:tc>
        <w:tc>
          <w:tcPr>
            <w:tcW w:w="247" w:type="pct"/>
            <w:vMerge/>
            <w:vAlign w:val="center"/>
          </w:tcPr>
          <w:p w14:paraId="3D10F64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4EC4ADC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6A4B76A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 Alt1</w:t>
            </w: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6C1473F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67B259A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4026EE2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5" w:type="pct"/>
            <w:vMerge/>
            <w:vAlign w:val="center"/>
          </w:tcPr>
          <w:p w14:paraId="308A4F3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50EBC8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6163CAC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14:paraId="4C66390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vMerge/>
            <w:vAlign w:val="center"/>
          </w:tcPr>
          <w:p w14:paraId="08A6EFD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074B5E8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7" w:type="pct"/>
            <w:vMerge/>
            <w:vAlign w:val="center"/>
          </w:tcPr>
          <w:p w14:paraId="7176119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98DE90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389</w:t>
            </w:r>
          </w:p>
        </w:tc>
      </w:tr>
      <w:tr w:rsidR="006F0490" w14:paraId="066533DF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7285322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AE22CC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51DCBF0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6.77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C9A8A8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47.33</w:t>
            </w:r>
          </w:p>
        </w:tc>
        <w:tc>
          <w:tcPr>
            <w:tcW w:w="247" w:type="pct"/>
            <w:vMerge/>
            <w:vAlign w:val="center"/>
          </w:tcPr>
          <w:p w14:paraId="6FC11BF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5E5B5C3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6" w:type="pct"/>
            <w:vMerge/>
            <w:vAlign w:val="center"/>
          </w:tcPr>
          <w:p w14:paraId="71ECFFA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C18451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A1F6FC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630FF8C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6C7380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3BCCFD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0D7F260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61E2C51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53AFE86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1E74C57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0C72EB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4589BF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390</w:t>
            </w:r>
          </w:p>
        </w:tc>
      </w:tr>
      <w:tr w:rsidR="006F0490" w14:paraId="30008F53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7383B3D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E98654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5771302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6.98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C5205B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47.8</w:t>
            </w:r>
          </w:p>
        </w:tc>
        <w:tc>
          <w:tcPr>
            <w:tcW w:w="247" w:type="pct"/>
            <w:vMerge/>
            <w:vAlign w:val="center"/>
          </w:tcPr>
          <w:p w14:paraId="61B20F6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0704C42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6" w:type="pct"/>
            <w:vMerge/>
            <w:vAlign w:val="center"/>
          </w:tcPr>
          <w:p w14:paraId="5CE68DD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3DC8AB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EC2298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49C00FD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5" w:type="pct"/>
            <w:vMerge/>
            <w:vAlign w:val="center"/>
          </w:tcPr>
          <w:p w14:paraId="682C5EE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940CB4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15C3786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06EFBD5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363ED6D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23C3FC9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37" w:type="pct"/>
            <w:vMerge/>
            <w:vAlign w:val="center"/>
          </w:tcPr>
          <w:p w14:paraId="30BD556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A829E5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369</w:t>
            </w:r>
          </w:p>
        </w:tc>
      </w:tr>
      <w:tr w:rsidR="006F0490" w14:paraId="2B101AE6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20872D5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CE2E8F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2810832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C84622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DB777F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228154B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69B7CC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60E635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104D46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0155FD5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AE4BEB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475FAC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0D2195D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5C7EC0E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05BC6A8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284F0DB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7" w:type="pct"/>
            <w:vMerge/>
            <w:vAlign w:val="center"/>
          </w:tcPr>
          <w:p w14:paraId="7BCCFA9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1B5808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385</w:t>
            </w:r>
          </w:p>
        </w:tc>
      </w:tr>
      <w:tr w:rsidR="006F0490" w14:paraId="424E06E4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23E4C65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A98FD5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7A3B223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99C28E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6DA74F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05C53CE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6" w:type="pct"/>
            <w:vMerge/>
            <w:vAlign w:val="center"/>
          </w:tcPr>
          <w:p w14:paraId="7ABD833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35EC78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618EF3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359CF54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17A93E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68939C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497B0D0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10AF3E5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2DF7CBC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1650626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37" w:type="pct"/>
            <w:vMerge/>
            <w:vAlign w:val="center"/>
          </w:tcPr>
          <w:p w14:paraId="24DC31E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E7464D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370</w:t>
            </w:r>
          </w:p>
        </w:tc>
      </w:tr>
      <w:tr w:rsidR="006F0490" w14:paraId="62D0C16B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466B30C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93BBF0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241C3CD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A57FBD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C66711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110CE8A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3746271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956375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B96790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76ADA24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E37B2D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9D3F62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13965A1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0A0AA86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55EB49E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3E7F6F5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7" w:type="pct"/>
            <w:vMerge/>
            <w:vAlign w:val="center"/>
          </w:tcPr>
          <w:p w14:paraId="39DE8A6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970AE0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386</w:t>
            </w:r>
          </w:p>
        </w:tc>
      </w:tr>
      <w:tr w:rsidR="006F0490" w14:paraId="29AB40BC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7D990A4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32C088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7B51036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DFD76B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2FBF352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5566CC5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6" w:type="pct"/>
            <w:vMerge/>
            <w:vAlign w:val="center"/>
          </w:tcPr>
          <w:p w14:paraId="63BA282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7A263D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BDDE20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7A3466E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75D8A2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A8913E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27CCEDF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7BD2ECC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65D2A7B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5D7A243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37" w:type="pct"/>
            <w:vMerge/>
            <w:vAlign w:val="center"/>
          </w:tcPr>
          <w:p w14:paraId="31CC96B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0BFD06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361</w:t>
            </w:r>
          </w:p>
        </w:tc>
      </w:tr>
      <w:tr w:rsidR="006F0490" w14:paraId="0C74A586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29DF380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37616B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1451B1E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D230C3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4995CC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6A88DEE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1FDB84D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383951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9FBE95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4033F28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3EC97F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68E8D9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65D994F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6733D44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4A63121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55B8D61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7" w:type="pct"/>
            <w:vMerge/>
            <w:vAlign w:val="center"/>
          </w:tcPr>
          <w:p w14:paraId="2EFA07E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90CD5D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377</w:t>
            </w:r>
          </w:p>
        </w:tc>
      </w:tr>
      <w:tr w:rsidR="006F0490" w14:paraId="602CBF76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71FEC84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656AB1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55EE033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6FD625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1B280E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18078A2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6" w:type="pct"/>
            <w:vMerge/>
            <w:vAlign w:val="center"/>
          </w:tcPr>
          <w:p w14:paraId="744B3C5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557282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BAC49E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1B9B94F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AAF436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0BA185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2E45A65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410B298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644401C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2005B0F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37" w:type="pct"/>
            <w:vMerge/>
            <w:vAlign w:val="center"/>
          </w:tcPr>
          <w:p w14:paraId="15630D5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4035DA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362</w:t>
            </w:r>
          </w:p>
        </w:tc>
      </w:tr>
      <w:tr w:rsidR="006F0490" w14:paraId="7A8A893A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2FB9EC0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A9FCFE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2FF7E68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4547EF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896EDF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6133233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01DA1D8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7AC11F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F39507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24D02CF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159A36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6DE453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58121B8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49B808D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34386D1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73BEA3C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7" w:type="pct"/>
            <w:vMerge/>
            <w:vAlign w:val="center"/>
          </w:tcPr>
          <w:p w14:paraId="739F37D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E2DB52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378</w:t>
            </w:r>
          </w:p>
        </w:tc>
      </w:tr>
      <w:tr w:rsidR="006F0490" w14:paraId="374DC194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2FBF78E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F8DC8B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5D5A51B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8.73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CFF05D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51.29</w:t>
            </w: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0E901A2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4948B04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6" w:type="pct"/>
            <w:vMerge/>
            <w:vAlign w:val="center"/>
          </w:tcPr>
          <w:p w14:paraId="049F404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C729FC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467FB3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241D651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5" w:type="pct"/>
            <w:vMerge/>
            <w:vAlign w:val="center"/>
          </w:tcPr>
          <w:p w14:paraId="16BC03B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5E74D9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55983F9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4CCD7F3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029653A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5C12D12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37" w:type="pct"/>
            <w:vMerge/>
            <w:vAlign w:val="center"/>
          </w:tcPr>
          <w:p w14:paraId="58EEAF9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7D23BD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373</w:t>
            </w:r>
          </w:p>
        </w:tc>
      </w:tr>
      <w:tr w:rsidR="006F0490" w14:paraId="14593CC9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3D081FE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BBC082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7790AA7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8.76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3E84E0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51.33</w:t>
            </w:r>
          </w:p>
        </w:tc>
        <w:tc>
          <w:tcPr>
            <w:tcW w:w="247" w:type="pct"/>
            <w:vMerge/>
            <w:vAlign w:val="center"/>
          </w:tcPr>
          <w:p w14:paraId="02054DD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2086E90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6" w:type="pct"/>
            <w:vMerge/>
            <w:vAlign w:val="center"/>
          </w:tcPr>
          <w:p w14:paraId="72A74BF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7198AE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9F2DA3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04A989E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71D3A2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74D3AC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28D4656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7743892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74F1310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63F2924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BE2018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860CB0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374</w:t>
            </w:r>
          </w:p>
        </w:tc>
      </w:tr>
      <w:tr w:rsidR="006F0490" w14:paraId="7F14D470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3E7DA6D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575517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30C2AB7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12.46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3738529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56.8</w:t>
            </w: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06C52F5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55B5F73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6" w:type="pct"/>
            <w:vMerge/>
            <w:vAlign w:val="center"/>
          </w:tcPr>
          <w:p w14:paraId="40D903C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073594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4353DD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4992C97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F47719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2DE3AE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728753F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4CADEC1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4747572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16E7EF8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ADCDEE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65FAA4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365</w:t>
            </w:r>
          </w:p>
        </w:tc>
      </w:tr>
      <w:tr w:rsidR="006F0490" w14:paraId="34AF7DA1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5D26BAA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1D497E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43D53C7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67D3AC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D44E22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06A591D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18D7E50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D7B13A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5AE48D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6A2CF8A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A4D1B3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B1A6F1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20258CB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5B9438D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6056AE8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78728A5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7" w:type="pct"/>
            <w:vMerge/>
            <w:vAlign w:val="center"/>
          </w:tcPr>
          <w:p w14:paraId="5D32443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C708BC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381</w:t>
            </w:r>
          </w:p>
        </w:tc>
      </w:tr>
      <w:tr w:rsidR="006F0490" w14:paraId="492C0A7B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4B735AA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368EE3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0B86928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4AF74B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A1D9B7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7CE2489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6" w:type="pct"/>
            <w:vMerge/>
            <w:vAlign w:val="center"/>
          </w:tcPr>
          <w:p w14:paraId="1008E98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0F3E44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789DB9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2EB9777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C27BFC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BF5290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4734F04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54F2A6B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7BF37D6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471F6D2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37" w:type="pct"/>
            <w:vMerge/>
            <w:vAlign w:val="center"/>
          </w:tcPr>
          <w:p w14:paraId="1BAA5D3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1C5B7E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366</w:t>
            </w:r>
          </w:p>
        </w:tc>
      </w:tr>
      <w:tr w:rsidR="006F0490" w14:paraId="5F446979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399ADF2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56EFC0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0DC6BEB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C8EE16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069D00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665DC14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35CCB7D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9B6181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9C6E16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4DC2FFD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CDDD4D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53C027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1A387E4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04524AC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640BA95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2E6BF11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7" w:type="pct"/>
            <w:vMerge/>
            <w:vAlign w:val="center"/>
          </w:tcPr>
          <w:p w14:paraId="7E0C65E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CAD4BD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382</w:t>
            </w:r>
          </w:p>
        </w:tc>
      </w:tr>
      <w:tr w:rsidR="006F0490" w14:paraId="059F0399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5E8F416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38CC6B8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1545D77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8.52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336887C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50.9</w:t>
            </w: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4C2E1EC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205ED22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70B17F5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646FA7B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A80FED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31BDCAF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5" w:type="pct"/>
            <w:vMerge/>
            <w:vAlign w:val="center"/>
          </w:tcPr>
          <w:p w14:paraId="59200A1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D2F320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569FEA9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14:paraId="4FF6D8A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05" w:type="pct"/>
            <w:vMerge/>
            <w:vAlign w:val="center"/>
          </w:tcPr>
          <w:p w14:paraId="4BE3456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68EB6BF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A99EF3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E7B274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284</w:t>
            </w:r>
          </w:p>
        </w:tc>
      </w:tr>
      <w:tr w:rsidR="006F0490" w14:paraId="7F2C7D5D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4059C39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EB1953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0DB5D6D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3FECB1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0C32AC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4A4C9E7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868C97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706EDC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FDD6AE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3C59DCF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E7E64B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1EAA5C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11E6D9A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5" w:type="pct"/>
            <w:vMerge/>
            <w:vAlign w:val="center"/>
          </w:tcPr>
          <w:p w14:paraId="60398A8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1A843E3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5E54011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7BB079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D1F91E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276</w:t>
            </w:r>
          </w:p>
        </w:tc>
      </w:tr>
      <w:tr w:rsidR="006F0490" w14:paraId="460937EF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68D2590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8AF937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32B89E6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FA1F0B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29D979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62CE662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6" w:type="pct"/>
            <w:vMerge/>
            <w:vAlign w:val="center"/>
          </w:tcPr>
          <w:p w14:paraId="2331091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B373A1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0BC195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4B24CCB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DCD4A9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7B443B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4995FBA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5" w:type="pct"/>
            <w:vMerge/>
            <w:vAlign w:val="center"/>
          </w:tcPr>
          <w:p w14:paraId="19E2FB8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33D8FC3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265048A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0FF3E5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B07D1D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285</w:t>
            </w:r>
          </w:p>
        </w:tc>
      </w:tr>
      <w:tr w:rsidR="006F0490" w14:paraId="0873036B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6AB3B31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AE9C54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45422BC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6965C3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15C8B8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7661F3A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6CCB17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5C2239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3DC122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3CB121C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269D7A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1835EB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07D550C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5" w:type="pct"/>
            <w:vMerge/>
            <w:vAlign w:val="center"/>
          </w:tcPr>
          <w:p w14:paraId="1D87870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7354EB7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1BDB1E9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03123D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839475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277</w:t>
            </w:r>
          </w:p>
        </w:tc>
      </w:tr>
      <w:tr w:rsidR="006F0490" w14:paraId="0D083420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3F56CA6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FA0BE6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54B4F9C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DDE9C5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20214C3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3874B45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6" w:type="pct"/>
            <w:vMerge/>
            <w:vAlign w:val="center"/>
          </w:tcPr>
          <w:p w14:paraId="703649F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DC0479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4877B5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5C93B2D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93FB93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CB1632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0C357F6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5" w:type="pct"/>
            <w:vMerge/>
            <w:vAlign w:val="center"/>
          </w:tcPr>
          <w:p w14:paraId="7B662B2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1993282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3D77384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1B5ED4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B5CAA9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280</w:t>
            </w:r>
          </w:p>
        </w:tc>
      </w:tr>
      <w:tr w:rsidR="006F0490" w14:paraId="2D3EDB70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0EC472F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17C12B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2FE63F1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F0FE61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FFB072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2C4E343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F36F68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A9C883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22354E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107D7D2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93753C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A96CB5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2604C49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5" w:type="pct"/>
            <w:vMerge/>
            <w:vAlign w:val="center"/>
          </w:tcPr>
          <w:p w14:paraId="1FF5CC5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33ACDB0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095B88F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7A1408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035064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272</w:t>
            </w:r>
          </w:p>
        </w:tc>
      </w:tr>
      <w:tr w:rsidR="006F0490" w14:paraId="10C02E46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5F75250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C19CF5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7533072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1A5596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F62905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03492D7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6" w:type="pct"/>
            <w:vMerge/>
            <w:vAlign w:val="center"/>
          </w:tcPr>
          <w:p w14:paraId="29629E8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768688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B7ED87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1C43036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1E66CC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FE7A00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43F3EE6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5" w:type="pct"/>
            <w:vMerge/>
            <w:vAlign w:val="center"/>
          </w:tcPr>
          <w:p w14:paraId="000EFEC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5A4FF13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47E52F7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E5B761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5CF677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281</w:t>
            </w:r>
          </w:p>
        </w:tc>
      </w:tr>
      <w:tr w:rsidR="006F0490" w14:paraId="30D50D58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37BBED3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F87991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5008DFD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F804F2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869D51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0F210E0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022301D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409BDB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4C0DD7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05FC2A7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5F5FF1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947990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0AC6779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5" w:type="pct"/>
            <w:vMerge/>
            <w:vAlign w:val="center"/>
          </w:tcPr>
          <w:p w14:paraId="7AE596D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54D9AE6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3E043A5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33E4FA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881A64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273</w:t>
            </w:r>
          </w:p>
        </w:tc>
      </w:tr>
      <w:tr w:rsidR="006F0490" w14:paraId="00D5A1B0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786DC61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2655CB2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446087B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6.58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6444A4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46.9</w:t>
            </w: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44E37AB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65E772E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7B30F3F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Budget-Alt-1</w:t>
            </w: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200D47D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3" w:type="pct"/>
            <w:vMerge/>
            <w:vAlign w:val="center"/>
          </w:tcPr>
          <w:p w14:paraId="3888F02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78729A4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5" w:type="pct"/>
            <w:vMerge/>
            <w:vAlign w:val="center"/>
          </w:tcPr>
          <w:p w14:paraId="5F949A6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2F39BA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restart"/>
            <w:shd w:val="clear" w:color="auto" w:fill="auto"/>
            <w:vAlign w:val="center"/>
          </w:tcPr>
          <w:p w14:paraId="36A7781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14:paraId="51B7C29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vMerge/>
            <w:vAlign w:val="center"/>
          </w:tcPr>
          <w:p w14:paraId="11B0A40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40904D9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AFE9A6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475A8B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162</w:t>
            </w:r>
          </w:p>
        </w:tc>
      </w:tr>
      <w:tr w:rsidR="006F0490" w14:paraId="39B98FEB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1EA89B6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55F912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7E510B8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634279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9DF94E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31608C4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6" w:type="pct"/>
            <w:vMerge/>
            <w:vAlign w:val="center"/>
          </w:tcPr>
          <w:p w14:paraId="5FF3681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7EE5AA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E18C05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069887C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49CB40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AB3643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3F1916A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4087021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668557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6" w:type="pct"/>
            <w:vMerge/>
            <w:vAlign w:val="center"/>
          </w:tcPr>
          <w:p w14:paraId="3BA3B50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263F47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FA5E11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164</w:t>
            </w:r>
          </w:p>
        </w:tc>
      </w:tr>
      <w:tr w:rsidR="006F0490" w14:paraId="1DE13211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1ED2EC4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CC0668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1C2AC62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0008FF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20A01A1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391523D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6" w:type="pct"/>
            <w:vMerge/>
            <w:vAlign w:val="center"/>
          </w:tcPr>
          <w:p w14:paraId="7B0CE03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803B55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151A0F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3398874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D89C7E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9C758A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5FA0CB7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36AA9B6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A188BF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6" w:type="pct"/>
            <w:vMerge/>
            <w:vAlign w:val="center"/>
          </w:tcPr>
          <w:p w14:paraId="2ABE82D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9AEFCA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91E63A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170</w:t>
            </w:r>
          </w:p>
        </w:tc>
      </w:tr>
      <w:tr w:rsidR="006F0490" w14:paraId="25170DA1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634A858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CF14D3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102CAB5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CB54F4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2AFB64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59F1A1C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6" w:type="pct"/>
            <w:vMerge/>
            <w:vAlign w:val="center"/>
          </w:tcPr>
          <w:p w14:paraId="25D9432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AF2683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095DF0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7099D47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8792A5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B5ABD6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2320D1D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3D1DF7A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1B2620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6" w:type="pct"/>
            <w:vMerge/>
            <w:vAlign w:val="center"/>
          </w:tcPr>
          <w:p w14:paraId="7367DF1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2E65DC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AA989C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172</w:t>
            </w:r>
          </w:p>
        </w:tc>
      </w:tr>
      <w:tr w:rsidR="006F0490" w14:paraId="22276ACB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0072A2C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48DB2BC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</w:t>
            </w: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ChinaTelecom</w:t>
            </w:r>
            <w:proofErr w:type="spellEnd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]</w:t>
            </w:r>
          </w:p>
        </w:tc>
        <w:tc>
          <w:tcPr>
            <w:tcW w:w="395" w:type="pct"/>
            <w:vMerge/>
            <w:vAlign w:val="center"/>
          </w:tcPr>
          <w:p w14:paraId="1B2AF3F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9DF2AE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617D61F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222330B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3B10D85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10483EC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253" w:type="pct"/>
            <w:vMerge/>
            <w:vAlign w:val="center"/>
          </w:tcPr>
          <w:p w14:paraId="3E9C079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02DD174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6D2172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4CF9E7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restart"/>
            <w:shd w:val="clear" w:color="auto" w:fill="auto"/>
            <w:vAlign w:val="center"/>
          </w:tcPr>
          <w:p w14:paraId="5BFE537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14:paraId="46D4737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5F5E6C6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6" w:type="pct"/>
            <w:vMerge/>
            <w:vAlign w:val="center"/>
          </w:tcPr>
          <w:p w14:paraId="447192E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41D2F1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EA52FC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333</w:t>
            </w:r>
          </w:p>
        </w:tc>
      </w:tr>
      <w:tr w:rsidR="006F0490" w14:paraId="0F3F7893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5D38C4E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5E61BD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47C61B9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61D0A3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31E50D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6D117A3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28B607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801454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3CC3CB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7D41221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6C6042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59A3BB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78F286E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0B2DD2B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77FA648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5BEEFD3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A74D1C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EA01B2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337</w:t>
            </w:r>
          </w:p>
        </w:tc>
      </w:tr>
      <w:tr w:rsidR="006F0490" w14:paraId="67A9659A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1101502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A6DD81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6306D87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8AB5AC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0C615F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4A45EC9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7913AD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98BFA7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A147A7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6EAB6C9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171C7A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5043F2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4EF8C3C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387C14C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0B36859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45B0B80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790657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99080C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331</w:t>
            </w:r>
          </w:p>
        </w:tc>
      </w:tr>
      <w:tr w:rsidR="006F0490" w14:paraId="14A3943B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68ABA2D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B928FB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609FF3C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358487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CE13DB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0809AE1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669421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F191EA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1B9023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71960DB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499A96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604D8F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730461E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0A2DDE6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1CB8C68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77A588C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47D22A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FA7D50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335</w:t>
            </w:r>
          </w:p>
        </w:tc>
      </w:tr>
      <w:tr w:rsidR="006F0490" w14:paraId="7CEF333B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627A617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BFAF23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352C1BB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82F806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15F1D6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48F8EF9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6" w:type="pct"/>
            <w:vMerge/>
            <w:vAlign w:val="center"/>
          </w:tcPr>
          <w:p w14:paraId="110C132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7487C5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2D6EB0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1A0321B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5314FD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FD07CD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0C53060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6819EE1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45CEC14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27D9254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078950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CFACF4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341</w:t>
            </w:r>
          </w:p>
        </w:tc>
      </w:tr>
      <w:tr w:rsidR="006F0490" w14:paraId="658041C4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7F8D471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9EDCD9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62F4302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CE756E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1FCB70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37055CD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3C81FF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F7E26F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5AA617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246B17B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B795B3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9AC118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1928969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4526346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65B58F4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0145E57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181D8A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D62771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345</w:t>
            </w:r>
          </w:p>
        </w:tc>
      </w:tr>
      <w:tr w:rsidR="006F0490" w14:paraId="313527BB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0467D8D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EF590E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4DC4087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485995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4579B5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6FEEDCB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3996A50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3461F9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4379F9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34F2C16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FF303F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8EC936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76E0448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14B245B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1629406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47981E0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1C513B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092222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343</w:t>
            </w:r>
          </w:p>
        </w:tc>
      </w:tr>
      <w:tr w:rsidR="006F0490" w14:paraId="7343EF10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5F420A9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39E5FD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6DD05C8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D7B810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61315C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1536905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94B28E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36DDA1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854CE4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587AEB9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EACB93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34BAB5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48F8C90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0B45C42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0E82CA2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4A915C8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596BF1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32EBE3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347</w:t>
            </w:r>
          </w:p>
        </w:tc>
      </w:tr>
      <w:tr w:rsidR="006F0490" w14:paraId="500FC18C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103723A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E5FE52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2FE621E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AB002A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3D63533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267BE01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6" w:type="pct"/>
            <w:vMerge/>
            <w:vAlign w:val="center"/>
          </w:tcPr>
          <w:p w14:paraId="7951736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4C613F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DF8857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4225939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69C659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8F157B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4DBF2B3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39E918F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3E6ED87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3D729A2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08FC27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62477A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330</w:t>
            </w:r>
          </w:p>
        </w:tc>
      </w:tr>
      <w:tr w:rsidR="006F0490" w14:paraId="68C67E04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0780FD5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A82BDA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04B2967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2435B8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D1B0D0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11CFAE3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75B6AB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91AD10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4D25A8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24E8BEF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FF3119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AF61A4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4E5BFD6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3A141A0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3037435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531EBD9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D5D108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6507C8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334</w:t>
            </w:r>
          </w:p>
        </w:tc>
      </w:tr>
      <w:tr w:rsidR="006F0490" w14:paraId="5B3ECFD1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21DD4F0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22D5E6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618BDC0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D85CCD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1113AF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2D0EDE4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E733D5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605E94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BD265F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519E782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774CF6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7449A3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4DDC67D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1B87E69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47A5052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20C3265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9A1F55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54F38B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338</w:t>
            </w:r>
          </w:p>
        </w:tc>
      </w:tr>
      <w:tr w:rsidR="006F0490" w14:paraId="4DB11D40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13B765E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DCC6A9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2621F46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FA8F8B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05974C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52E174B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E4797C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B976EF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B88A4E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542A8A4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F07C29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7C23F2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21FCA81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74C9185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61B71B2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489A139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9ED7E7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718639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332</w:t>
            </w:r>
          </w:p>
        </w:tc>
      </w:tr>
      <w:tr w:rsidR="006F0490" w14:paraId="3A00F3C9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1EBBFD1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CE910D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04386F9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41C9E2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8EC633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7FA7D48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4922AA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67BCF4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6CC3CA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444076D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81AEBB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BD1C9B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7A350DA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605ACAF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162A32A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6BE5722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C5A15D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703DB4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336</w:t>
            </w:r>
          </w:p>
        </w:tc>
      </w:tr>
      <w:tr w:rsidR="006F0490" w14:paraId="7E20A75E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5195458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69A22C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42348C4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4F72A4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91EE55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415180A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EC0F05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AD10E7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12616B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6D418E8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706493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733408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243E954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0FF21E7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568761E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22C35D8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BE85EA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C853A7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339</w:t>
            </w:r>
          </w:p>
        </w:tc>
      </w:tr>
      <w:tr w:rsidR="006F0490" w14:paraId="5EF1F263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45C1AD9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22C8D9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72407B4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EC606B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DFC960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5E14C54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6" w:type="pct"/>
            <w:vMerge/>
            <w:vAlign w:val="center"/>
          </w:tcPr>
          <w:p w14:paraId="5DE08E0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AB68C7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836D7B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0AFD78D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910C9C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418FD8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5DC30D0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1ED73EA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428B4B3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74D209F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8D572B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F9FC26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342</w:t>
            </w:r>
          </w:p>
        </w:tc>
      </w:tr>
      <w:tr w:rsidR="006F0490" w14:paraId="441A8708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02EC9B4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A0EC2E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3358AB6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BB587A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E230D8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11CBD76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4145E7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C77F9D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1B81F9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5FA1D5E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E98C3A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596E6B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291DB66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73EC330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476FC0E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2547707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0B1B72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CCC490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346</w:t>
            </w:r>
          </w:p>
        </w:tc>
      </w:tr>
      <w:tr w:rsidR="006F0490" w14:paraId="533F14CB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48BB108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B76D87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295B7F5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630D6D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AAFC73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147A1DD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BD67B1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E3C387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74EAEF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309AA74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810F49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D84007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4C13F87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352F5EC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7553833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1FDE5C3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08414C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61DE09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349</w:t>
            </w:r>
          </w:p>
        </w:tc>
      </w:tr>
      <w:tr w:rsidR="006F0490" w14:paraId="396E5539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360D923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1AEA24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6394E31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1D822D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BBDBB9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78D28B1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02FA9A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F8C6ED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986168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381A6DB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8F0D6C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A6D934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58B8AB1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3F8975F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177E627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66932BE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707B56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DC7EA2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340</w:t>
            </w:r>
          </w:p>
        </w:tc>
      </w:tr>
      <w:tr w:rsidR="006F0490" w14:paraId="63A30F18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58C845F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6321CC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1B85FF2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E99D88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F15763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2564B92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41EF3C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27B6D3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418BE5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244B5C7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A26E59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141EF8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198FC21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3B15222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34CCF8E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3676A17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01D5EB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1C7A8C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344</w:t>
            </w:r>
          </w:p>
        </w:tc>
      </w:tr>
      <w:tr w:rsidR="006F0490" w14:paraId="70901599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0186FF6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300B0F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3C92B7F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3A7A2A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118D49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20A157F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8B94D4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7D6FB8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D7D511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4B9D161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465E48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3FDA76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250CCEE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776A204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3D650BA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687CC0A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4F7052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38E98F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348</w:t>
            </w:r>
          </w:p>
        </w:tc>
      </w:tr>
      <w:tr w:rsidR="006F0490" w14:paraId="6ECEEA5E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629979C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34E2AAF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[Tejas]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76C61C2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3.45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933BEA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45.8</w:t>
            </w:r>
          </w:p>
        </w:tc>
        <w:tc>
          <w:tcPr>
            <w:tcW w:w="247" w:type="pct"/>
            <w:vMerge/>
            <w:vAlign w:val="center"/>
          </w:tcPr>
          <w:p w14:paraId="412580C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56C94A8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033CCB6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4E54D8C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80D55B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229EFF6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48B9517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0877E2E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6(OOK)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7A4998F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5" w:type="pct"/>
            <w:vMerge/>
            <w:vAlign w:val="center"/>
          </w:tcPr>
          <w:p w14:paraId="747EAAD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3A6C522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3.45</w:t>
            </w:r>
          </w:p>
        </w:tc>
        <w:tc>
          <w:tcPr>
            <w:tcW w:w="286" w:type="pct"/>
            <w:vMerge/>
            <w:vAlign w:val="center"/>
          </w:tcPr>
          <w:p w14:paraId="68991CA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4ED151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6503A0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479</w:t>
            </w:r>
          </w:p>
        </w:tc>
      </w:tr>
      <w:tr w:rsidR="006F0490" w14:paraId="3A196655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1302117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164925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1A4EEF7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1459C9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695506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693B644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683BDB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27128E0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3" w:type="pct"/>
            <w:vMerge/>
            <w:vAlign w:val="center"/>
          </w:tcPr>
          <w:p w14:paraId="0DDF1C8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435712A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E7485A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738862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2E8047D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5" w:type="pct"/>
            <w:vMerge/>
            <w:vAlign w:val="center"/>
          </w:tcPr>
          <w:p w14:paraId="0A50AE4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543A322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57A2FEF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31D6E0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B11EF6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473</w:t>
            </w:r>
          </w:p>
        </w:tc>
      </w:tr>
      <w:tr w:rsidR="006F0490" w14:paraId="1578C616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7B779BA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69B282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7960ACA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CCC2A8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F886F2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001D43E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DC1A2E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0892FFB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253" w:type="pct"/>
            <w:vMerge/>
            <w:vAlign w:val="center"/>
          </w:tcPr>
          <w:p w14:paraId="0A68CD2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7192F11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D37C15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F020E0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1CE155C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5" w:type="pct"/>
            <w:vMerge/>
            <w:vAlign w:val="center"/>
          </w:tcPr>
          <w:p w14:paraId="0BA452F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3A10876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27267B6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A596FE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4275F1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476</w:t>
            </w:r>
          </w:p>
        </w:tc>
      </w:tr>
      <w:tr w:rsidR="006F0490" w14:paraId="1ABA691C" w14:textId="77777777" w:rsidTr="00862997">
        <w:trPr>
          <w:trHeight w:val="20"/>
        </w:trPr>
        <w:tc>
          <w:tcPr>
            <w:tcW w:w="282" w:type="pct"/>
            <w:vMerge/>
            <w:vAlign w:val="center"/>
          </w:tcPr>
          <w:p w14:paraId="5553F8B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17912D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6CD5A3B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AF59D5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BA2A72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49F3E0C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C0423E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35E2A31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6.6</w:t>
            </w:r>
          </w:p>
        </w:tc>
        <w:tc>
          <w:tcPr>
            <w:tcW w:w="253" w:type="pct"/>
            <w:vMerge/>
            <w:vAlign w:val="center"/>
          </w:tcPr>
          <w:p w14:paraId="5298B14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46D6DD6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BF8404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DC70D2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184F985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5" w:type="pct"/>
            <w:vMerge/>
            <w:vAlign w:val="center"/>
          </w:tcPr>
          <w:p w14:paraId="4092E91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5F03E6E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33BDE87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78BC7B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87990F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482</w:t>
            </w:r>
          </w:p>
        </w:tc>
      </w:tr>
    </w:tbl>
    <w:p w14:paraId="7C5F1ECD" w14:textId="77777777" w:rsidR="006F0490" w:rsidRDefault="006F0490" w:rsidP="007802D6"/>
    <w:p w14:paraId="7DA32675" w14:textId="1491D3DA" w:rsidR="006F0490" w:rsidRDefault="002D4B5B" w:rsidP="007802D6">
      <w:pPr>
        <w:pStyle w:val="TH"/>
      </w:pPr>
      <w:r>
        <w:rPr>
          <w:noProof/>
        </w:rPr>
        <w:lastRenderedPageBreak/>
        <w:drawing>
          <wp:inline distT="0" distB="0" distL="0" distR="0" wp14:anchorId="42B8825B" wp14:editId="3B6DB793">
            <wp:extent cx="9074785" cy="5012055"/>
            <wp:effectExtent l="0" t="0" r="0" b="0"/>
            <wp:docPr id="212376388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3763884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74785" cy="5012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3A33A3" w14:textId="397913D5" w:rsidR="006F0490" w:rsidRDefault="007802D6" w:rsidP="007802D6">
      <w:pPr>
        <w:pStyle w:val="TF"/>
      </w:pPr>
      <w:r>
        <w:rPr>
          <w:rFonts w:hint="eastAsia"/>
        </w:rPr>
        <w:t>Figure</w:t>
      </w:r>
      <w:r>
        <w:t xml:space="preserve"> 7.1.2.1.</w:t>
      </w:r>
      <w:r>
        <w:rPr>
          <w:rFonts w:hint="eastAsia"/>
        </w:rPr>
        <w:t>1.2-</w:t>
      </w:r>
      <w:r>
        <w:t>1</w:t>
      </w:r>
    </w:p>
    <w:p w14:paraId="21C92D74" w14:textId="77777777" w:rsidR="002D4B5B" w:rsidRDefault="002D4B5B" w:rsidP="007802D6">
      <w:pPr>
        <w:pStyle w:val="TF"/>
      </w:pPr>
    </w:p>
    <w:p w14:paraId="26DBE56F" w14:textId="77777777" w:rsidR="006F0490" w:rsidRDefault="002D4B5B" w:rsidP="007802D6">
      <w:pPr>
        <w:pStyle w:val="TH"/>
      </w:pPr>
      <w:r>
        <w:rPr>
          <w:rFonts w:hint="eastAsia"/>
        </w:rPr>
        <w:t>Table</w:t>
      </w:r>
      <w:r>
        <w:t xml:space="preserve"> 7.1.2.1.</w:t>
      </w:r>
      <w:r>
        <w:rPr>
          <w:rFonts w:hint="eastAsia"/>
        </w:rPr>
        <w:t>1.2-2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5"/>
        <w:gridCol w:w="1066"/>
        <w:gridCol w:w="1135"/>
        <w:gridCol w:w="726"/>
        <w:gridCol w:w="706"/>
        <w:gridCol w:w="635"/>
        <w:gridCol w:w="678"/>
        <w:gridCol w:w="680"/>
        <w:gridCol w:w="729"/>
        <w:gridCol w:w="909"/>
        <w:gridCol w:w="675"/>
        <w:gridCol w:w="658"/>
        <w:gridCol w:w="1046"/>
        <w:gridCol w:w="615"/>
        <w:gridCol w:w="875"/>
        <w:gridCol w:w="820"/>
        <w:gridCol w:w="680"/>
        <w:gridCol w:w="843"/>
      </w:tblGrid>
      <w:tr w:rsidR="006F0490" w:rsidRPr="00806C6B" w14:paraId="42455B07" w14:textId="77777777" w:rsidTr="00862997">
        <w:trPr>
          <w:trHeight w:val="20"/>
        </w:trPr>
        <w:tc>
          <w:tcPr>
            <w:tcW w:w="4703" w:type="pct"/>
            <w:gridSpan w:val="17"/>
            <w:shd w:val="clear" w:color="auto" w:fill="auto"/>
            <w:noWrap/>
            <w:vAlign w:val="center"/>
          </w:tcPr>
          <w:p w14:paraId="5CFD987B" w14:textId="77777777" w:rsidR="006F0490" w:rsidRPr="00806C6B" w:rsidRDefault="002D4B5B" w:rsidP="00862997">
            <w:pPr>
              <w:pStyle w:val="TAH"/>
              <w:rPr>
                <w:rFonts w:eastAsia="DengXian"/>
                <w:lang w:val="fr-FR"/>
              </w:rPr>
            </w:pPr>
            <w:r w:rsidRPr="00806C6B">
              <w:rPr>
                <w:rFonts w:eastAsia="DengXian"/>
                <w:lang w:val="fr-FR"/>
              </w:rPr>
              <w:t xml:space="preserve">~5-7kbps, </w:t>
            </w:r>
            <w:proofErr w:type="spellStart"/>
            <w:r w:rsidRPr="00806C6B">
              <w:rPr>
                <w:rFonts w:eastAsia="DengXian"/>
                <w:lang w:val="fr-FR"/>
              </w:rPr>
              <w:t>device</w:t>
            </w:r>
            <w:proofErr w:type="spellEnd"/>
            <w:r w:rsidRPr="00806C6B">
              <w:rPr>
                <w:rFonts w:eastAsia="DengXian"/>
                <w:lang w:val="fr-FR"/>
              </w:rPr>
              <w:t xml:space="preserve"> 1, D2T2, </w:t>
            </w:r>
            <w:proofErr w:type="spellStart"/>
            <w:r w:rsidRPr="00806C6B">
              <w:rPr>
                <w:rFonts w:eastAsia="DengXian"/>
                <w:lang w:val="fr-FR"/>
              </w:rPr>
              <w:t>InH</w:t>
            </w:r>
            <w:proofErr w:type="spellEnd"/>
            <w:r w:rsidRPr="00806C6B">
              <w:rPr>
                <w:rFonts w:eastAsia="DengXian"/>
                <w:lang w:val="fr-FR"/>
              </w:rPr>
              <w:t>-Office LOS</w:t>
            </w:r>
          </w:p>
        </w:tc>
        <w:tc>
          <w:tcPr>
            <w:tcW w:w="297" w:type="pct"/>
            <w:shd w:val="clear" w:color="auto" w:fill="auto"/>
            <w:noWrap/>
            <w:vAlign w:val="center"/>
          </w:tcPr>
          <w:p w14:paraId="07CF99A1" w14:textId="77777777" w:rsidR="006F0490" w:rsidRPr="00806C6B" w:rsidRDefault="006F0490" w:rsidP="00862997">
            <w:pPr>
              <w:pStyle w:val="TAH"/>
              <w:rPr>
                <w:rFonts w:eastAsia="DengXian"/>
                <w:lang w:val="fr-FR"/>
              </w:rPr>
            </w:pPr>
          </w:p>
        </w:tc>
      </w:tr>
      <w:tr w:rsidR="006F0490" w14:paraId="19C0C697" w14:textId="77777777" w:rsidTr="00862997">
        <w:trPr>
          <w:trHeight w:val="20"/>
        </w:trPr>
        <w:tc>
          <w:tcPr>
            <w:tcW w:w="2523" w:type="pct"/>
            <w:gridSpan w:val="9"/>
            <w:shd w:val="clear" w:color="auto" w:fill="auto"/>
          </w:tcPr>
          <w:p w14:paraId="79C1F574" w14:textId="2F7755DB" w:rsidR="006F0490" w:rsidRDefault="002D4B5B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Header columns description:</w:t>
            </w: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br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(1a)</w:t>
            </w:r>
            <w:r w:rsidR="007802D6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7802D6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Distance, min(R2D, D2R)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lastRenderedPageBreak/>
              <w:t>(1b)</w:t>
            </w:r>
            <w:r w:rsidR="00710A1E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710A1E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MPL, min(R2D, D2R)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(2)</w:t>
            </w:r>
            <w:r w:rsidR="00710A1E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710A1E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BLER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(3)</w:t>
            </w:r>
            <w:r w:rsidR="00710A1E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710A1E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CW case. (See TR38.XXX section YYY)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(4)</w:t>
            </w:r>
            <w:r w:rsidR="00710A1E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710A1E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 Alternative 1 or 2. (See TR38.XXX section YYY)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(5)</w:t>
            </w:r>
            <w:r w:rsidR="00710A1E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710A1E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D2R data rate (kbps). (Refer to [0m] in LLS table, also see editors' notes [info-D2R-datarate]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(6)</w:t>
            </w:r>
            <w:r w:rsidR="00710A1E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710A1E">
              <w:tab/>
            </w: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TxPower</w:t>
            </w:r>
            <w:proofErr w:type="spellEnd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[dBm]. (See R2D[1E] in link budget table)</w:t>
            </w:r>
          </w:p>
        </w:tc>
        <w:tc>
          <w:tcPr>
            <w:tcW w:w="2180" w:type="pct"/>
            <w:gridSpan w:val="8"/>
            <w:shd w:val="clear" w:color="auto" w:fill="auto"/>
          </w:tcPr>
          <w:p w14:paraId="20F26225" w14:textId="4BFCD11D" w:rsidR="006F0490" w:rsidRDefault="002D4B5B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lastRenderedPageBreak/>
              <w:t>(7)</w:t>
            </w:r>
            <w:r w:rsidR="00710A1E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710A1E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R2D Receiver sensitivity [dBm]. (See R2D[2L]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(8)</w:t>
            </w:r>
            <w:r w:rsidR="00710A1E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710A1E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On Object Penalty [dB] (See R2D[2H]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lastRenderedPageBreak/>
              <w:t>(9)</w:t>
            </w:r>
            <w:r w:rsidR="00710A1E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710A1E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Backscatter loss [dB] (See [1H]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(10)</w:t>
            </w:r>
            <w:r w:rsidR="00710A1E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710A1E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message size for D2R [bit] 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(11)</w:t>
            </w:r>
            <w:r w:rsidR="00710A1E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710A1E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CW cancellation [dB] (See D2R[2K]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(12)</w:t>
            </w:r>
            <w:r w:rsidR="00710A1E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710A1E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CW2D distance [m] (See D2R[1E3]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(13)</w:t>
            </w:r>
            <w:r w:rsidR="00710A1E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710A1E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D2R coherent or non-coherent receiver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(14)</w:t>
            </w:r>
            <w:r w:rsidR="00710A1E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710A1E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Carrier frequency (MHz)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(15)</w:t>
            </w:r>
            <w:r w:rsidR="00710A1E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710A1E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Row indices in the table.</w:t>
            </w:r>
          </w:p>
        </w:tc>
        <w:tc>
          <w:tcPr>
            <w:tcW w:w="297" w:type="pct"/>
            <w:shd w:val="clear" w:color="auto" w:fill="auto"/>
          </w:tcPr>
          <w:p w14:paraId="0DABFACA" w14:textId="77777777" w:rsidR="006F0490" w:rsidRDefault="002D4B5B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lastRenderedPageBreak/>
              <w:t xml:space="preserve">　</w:t>
            </w:r>
          </w:p>
        </w:tc>
      </w:tr>
      <w:tr w:rsidR="006F0490" w14:paraId="1E0BC66A" w14:textId="77777777" w:rsidTr="00862997">
        <w:trPr>
          <w:trHeight w:val="20"/>
        </w:trPr>
        <w:tc>
          <w:tcPr>
            <w:tcW w:w="284" w:type="pct"/>
            <w:shd w:val="clear" w:color="D9E1F2" w:fill="D9E1F2"/>
            <w:noWrap/>
            <w:vAlign w:val="center"/>
          </w:tcPr>
          <w:p w14:paraId="138F52F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DxTx</w:t>
            </w:r>
            <w:proofErr w:type="spellEnd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-Y</w:t>
            </w:r>
          </w:p>
        </w:tc>
        <w:tc>
          <w:tcPr>
            <w:tcW w:w="375" w:type="pct"/>
            <w:shd w:val="clear" w:color="D9E1F2" w:fill="D9E1F2"/>
            <w:noWrap/>
            <w:vAlign w:val="center"/>
          </w:tcPr>
          <w:p w14:paraId="7C6EABD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399" w:type="pct"/>
            <w:shd w:val="clear" w:color="D9E1F2" w:fill="D9E1F2"/>
            <w:noWrap/>
            <w:vAlign w:val="center"/>
          </w:tcPr>
          <w:p w14:paraId="3CC3365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(1a) Distance</w:t>
            </w:r>
          </w:p>
        </w:tc>
        <w:tc>
          <w:tcPr>
            <w:tcW w:w="256" w:type="pct"/>
            <w:shd w:val="clear" w:color="D9E1F2" w:fill="D9E1F2"/>
            <w:noWrap/>
            <w:vAlign w:val="center"/>
          </w:tcPr>
          <w:p w14:paraId="28087C5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 xml:space="preserve">(1b) </w:t>
            </w: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MPL</w:t>
            </w:r>
          </w:p>
        </w:tc>
        <w:tc>
          <w:tcPr>
            <w:tcW w:w="249" w:type="pct"/>
            <w:shd w:val="clear" w:color="D9E1F2" w:fill="D9E1F2"/>
            <w:noWrap/>
            <w:vAlign w:val="center"/>
          </w:tcPr>
          <w:p w14:paraId="68974CE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(2)BLER</w:t>
            </w:r>
          </w:p>
        </w:tc>
        <w:tc>
          <w:tcPr>
            <w:tcW w:w="224" w:type="pct"/>
            <w:shd w:val="clear" w:color="D9E1F2" w:fill="D9E1F2"/>
            <w:noWrap/>
            <w:vAlign w:val="center"/>
          </w:tcPr>
          <w:p w14:paraId="0F6D38D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(3)CW</w:t>
            </w:r>
          </w:p>
        </w:tc>
        <w:tc>
          <w:tcPr>
            <w:tcW w:w="239" w:type="pct"/>
            <w:shd w:val="clear" w:color="D9E1F2" w:fill="D9E1F2"/>
            <w:noWrap/>
            <w:vAlign w:val="center"/>
          </w:tcPr>
          <w:p w14:paraId="6C29850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(4)Alt</w:t>
            </w:r>
          </w:p>
        </w:tc>
        <w:tc>
          <w:tcPr>
            <w:tcW w:w="240" w:type="pct"/>
            <w:shd w:val="clear" w:color="D9E1F2" w:fill="D9E1F2"/>
            <w:noWrap/>
            <w:vAlign w:val="center"/>
          </w:tcPr>
          <w:p w14:paraId="0FE1A5A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(5)kbps</w:t>
            </w:r>
          </w:p>
        </w:tc>
        <w:tc>
          <w:tcPr>
            <w:tcW w:w="256" w:type="pct"/>
            <w:shd w:val="clear" w:color="D9E1F2" w:fill="D9E1F2"/>
            <w:noWrap/>
            <w:vAlign w:val="center"/>
          </w:tcPr>
          <w:p w14:paraId="5E9DBDF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(6)</w:t>
            </w: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TxPwr</w:t>
            </w:r>
            <w:proofErr w:type="spellEnd"/>
          </w:p>
        </w:tc>
        <w:tc>
          <w:tcPr>
            <w:tcW w:w="288" w:type="pct"/>
            <w:shd w:val="clear" w:color="D9E1F2" w:fill="D9E1F2"/>
            <w:noWrap/>
            <w:vAlign w:val="center"/>
          </w:tcPr>
          <w:p w14:paraId="648E21B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(7)R2DSens</w:t>
            </w:r>
          </w:p>
        </w:tc>
        <w:tc>
          <w:tcPr>
            <w:tcW w:w="238" w:type="pct"/>
            <w:shd w:val="clear" w:color="D9E1F2" w:fill="D9E1F2"/>
            <w:noWrap/>
            <w:vAlign w:val="center"/>
          </w:tcPr>
          <w:p w14:paraId="3BB174E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(8)OOP</w:t>
            </w:r>
          </w:p>
        </w:tc>
        <w:tc>
          <w:tcPr>
            <w:tcW w:w="232" w:type="pct"/>
            <w:shd w:val="clear" w:color="D9E1F2" w:fill="D9E1F2"/>
            <w:noWrap/>
            <w:vAlign w:val="center"/>
          </w:tcPr>
          <w:p w14:paraId="21DDA31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(9)BSL</w:t>
            </w:r>
          </w:p>
        </w:tc>
        <w:tc>
          <w:tcPr>
            <w:tcW w:w="368" w:type="pct"/>
            <w:shd w:val="clear" w:color="D9E1F2" w:fill="D9E1F2"/>
            <w:noWrap/>
            <w:vAlign w:val="center"/>
          </w:tcPr>
          <w:p w14:paraId="4EC5C06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(10)bit</w:t>
            </w:r>
          </w:p>
        </w:tc>
        <w:tc>
          <w:tcPr>
            <w:tcW w:w="217" w:type="pct"/>
            <w:shd w:val="clear" w:color="D9E1F2" w:fill="D9E1F2"/>
            <w:noWrap/>
            <w:vAlign w:val="center"/>
          </w:tcPr>
          <w:p w14:paraId="1372371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(11)CW</w:t>
            </w:r>
          </w:p>
        </w:tc>
        <w:tc>
          <w:tcPr>
            <w:tcW w:w="308" w:type="pct"/>
            <w:shd w:val="clear" w:color="D9E1F2" w:fill="D9E1F2"/>
            <w:noWrap/>
            <w:vAlign w:val="center"/>
          </w:tcPr>
          <w:p w14:paraId="1FB8056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(12)CW2D</w:t>
            </w:r>
          </w:p>
        </w:tc>
        <w:tc>
          <w:tcPr>
            <w:tcW w:w="289" w:type="pct"/>
            <w:shd w:val="clear" w:color="D9E1F2" w:fill="D9E1F2"/>
            <w:noWrap/>
            <w:vAlign w:val="center"/>
          </w:tcPr>
          <w:p w14:paraId="71B44C6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239" w:type="pct"/>
            <w:shd w:val="clear" w:color="D9E1F2" w:fill="D9E1F2"/>
            <w:noWrap/>
            <w:vAlign w:val="center"/>
          </w:tcPr>
          <w:p w14:paraId="2CE3312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(14)</w:t>
            </w:r>
          </w:p>
        </w:tc>
        <w:tc>
          <w:tcPr>
            <w:tcW w:w="297" w:type="pct"/>
            <w:shd w:val="clear" w:color="D9E1F2" w:fill="D9E1F2"/>
            <w:noWrap/>
            <w:vAlign w:val="center"/>
          </w:tcPr>
          <w:p w14:paraId="22E09DA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(15)index</w:t>
            </w:r>
          </w:p>
        </w:tc>
      </w:tr>
      <w:tr w:rsidR="006F0490" w14:paraId="4E9EA425" w14:textId="77777777" w:rsidTr="00862997">
        <w:trPr>
          <w:trHeight w:val="20"/>
        </w:trPr>
        <w:tc>
          <w:tcPr>
            <w:tcW w:w="284" w:type="pct"/>
            <w:vMerge w:val="restart"/>
            <w:shd w:val="clear" w:color="auto" w:fill="auto"/>
            <w:vAlign w:val="center"/>
          </w:tcPr>
          <w:p w14:paraId="44C7885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D2T2-A1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35C5E4B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03E4376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13.61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652DDB4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51.1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2B423ED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 w:val="restart"/>
            <w:shd w:val="clear" w:color="auto" w:fill="auto"/>
            <w:vAlign w:val="center"/>
          </w:tcPr>
          <w:p w14:paraId="27715DE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2-2</w:t>
            </w: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432B34D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6B95F29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7289762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1E87BA6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5805AB7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6C9110E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8" w:type="pct"/>
            <w:vMerge w:val="restart"/>
            <w:shd w:val="clear" w:color="auto" w:fill="auto"/>
            <w:vAlign w:val="center"/>
          </w:tcPr>
          <w:p w14:paraId="14438CF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7E82FDF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02552B8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82.71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18744C7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40A52F7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297" w:type="pct"/>
            <w:shd w:val="clear" w:color="auto" w:fill="auto"/>
            <w:vAlign w:val="center"/>
          </w:tcPr>
          <w:p w14:paraId="1C1AE3B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</w:t>
            </w:r>
          </w:p>
        </w:tc>
      </w:tr>
      <w:tr w:rsidR="006F0490" w14:paraId="235CAAD2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370BEFE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5FFFC0F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719BBA1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7E3E30A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32DDA16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7B86D14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E1856B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6C4232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2D85FD5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0855C35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D3378F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restart"/>
            <w:shd w:val="clear" w:color="auto" w:fill="auto"/>
            <w:vAlign w:val="center"/>
          </w:tcPr>
          <w:p w14:paraId="1AB42A1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8" w:type="pct"/>
            <w:vMerge/>
            <w:vAlign w:val="center"/>
          </w:tcPr>
          <w:p w14:paraId="0CC095F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53451E9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1DB41B4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55.48</w:t>
            </w:r>
          </w:p>
        </w:tc>
        <w:tc>
          <w:tcPr>
            <w:tcW w:w="289" w:type="pct"/>
            <w:vMerge/>
            <w:vAlign w:val="center"/>
          </w:tcPr>
          <w:p w14:paraId="2186DC5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DBED66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D3347F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53</w:t>
            </w:r>
          </w:p>
        </w:tc>
      </w:tr>
      <w:tr w:rsidR="006F0490" w14:paraId="7A40D0D5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3511F6D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0D371A3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15F5FC8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15.55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18E5E8F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52.1</w:t>
            </w:r>
          </w:p>
        </w:tc>
        <w:tc>
          <w:tcPr>
            <w:tcW w:w="249" w:type="pct"/>
            <w:vMerge/>
            <w:vAlign w:val="center"/>
          </w:tcPr>
          <w:p w14:paraId="4727135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411EA32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F65531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D30E62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57FB4A3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5E5B72E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553EDF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2FDD2C1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52F0747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6DB0254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1994371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28.74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661357A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9" w:type="pct"/>
            <w:vMerge/>
            <w:vAlign w:val="center"/>
          </w:tcPr>
          <w:p w14:paraId="0F15C49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124579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35</w:t>
            </w:r>
          </w:p>
        </w:tc>
      </w:tr>
      <w:tr w:rsidR="006F0490" w14:paraId="4446F0C3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2398763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2AFADE3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752AAD9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0152E8C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64B9E40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4A6EAFE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35FD6F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EC585B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5AA8614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08A7B9E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594A59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52A192A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1B841A1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35E99CC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5E304F8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32.19</w:t>
            </w:r>
          </w:p>
        </w:tc>
        <w:tc>
          <w:tcPr>
            <w:tcW w:w="289" w:type="pct"/>
            <w:vMerge/>
            <w:vAlign w:val="center"/>
          </w:tcPr>
          <w:p w14:paraId="7E6750E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C97482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2B77D1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39</w:t>
            </w:r>
          </w:p>
        </w:tc>
      </w:tr>
      <w:tr w:rsidR="006F0490" w14:paraId="2E4423A1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708F4A0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4417923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5750E6C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13.61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55B22CD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51.1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2F7032E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/>
            <w:vAlign w:val="center"/>
          </w:tcPr>
          <w:p w14:paraId="7E5E14E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A557A5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3C448A3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56" w:type="pct"/>
            <w:vMerge/>
            <w:vAlign w:val="center"/>
          </w:tcPr>
          <w:p w14:paraId="2C775BF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7A10C3F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03B9AE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39B2493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07B0815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195F2B8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73154E4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34.42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1368E62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39" w:type="pct"/>
            <w:vMerge/>
            <w:vAlign w:val="center"/>
          </w:tcPr>
          <w:p w14:paraId="3A51BFB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D353BC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229</w:t>
            </w:r>
          </w:p>
        </w:tc>
      </w:tr>
      <w:tr w:rsidR="006F0490" w14:paraId="1234EC7B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0717B09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32DDF67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0845A8E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736E303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653C769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5B9E32C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F0EF7C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5C444DF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56" w:type="pct"/>
            <w:vMerge/>
            <w:vAlign w:val="center"/>
          </w:tcPr>
          <w:p w14:paraId="436F807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27A0A54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8F28B2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6BD0837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395096E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/>
            <w:vAlign w:val="center"/>
          </w:tcPr>
          <w:p w14:paraId="63BA86D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05D2EAC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34.65</w:t>
            </w:r>
          </w:p>
        </w:tc>
        <w:tc>
          <w:tcPr>
            <w:tcW w:w="289" w:type="pct"/>
            <w:vMerge/>
            <w:vAlign w:val="center"/>
          </w:tcPr>
          <w:p w14:paraId="0785888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8D320F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6A3BA7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232</w:t>
            </w:r>
          </w:p>
        </w:tc>
      </w:tr>
      <w:tr w:rsidR="006F0490" w14:paraId="3E259FFA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1360D33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0493EF7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3A55DC0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0AE6DCC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55B1594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0FBB94A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A4173B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2C006EF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56" w:type="pct"/>
            <w:vMerge/>
            <w:vAlign w:val="center"/>
          </w:tcPr>
          <w:p w14:paraId="27AF05B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007B894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E4E91C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473A89F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2BCB501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7" w:type="pct"/>
            <w:vMerge/>
            <w:vAlign w:val="center"/>
          </w:tcPr>
          <w:p w14:paraId="31CD2B1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26FA36C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32.63</w:t>
            </w:r>
          </w:p>
        </w:tc>
        <w:tc>
          <w:tcPr>
            <w:tcW w:w="289" w:type="pct"/>
            <w:vMerge/>
            <w:vAlign w:val="center"/>
          </w:tcPr>
          <w:p w14:paraId="6813E64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E75186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D367B5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235</w:t>
            </w:r>
          </w:p>
        </w:tc>
      </w:tr>
      <w:tr w:rsidR="006F0490" w14:paraId="51EE6880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4477139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27372C3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0AA757A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50DB55B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0973834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/>
            <w:vAlign w:val="center"/>
          </w:tcPr>
          <w:p w14:paraId="2F81018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325839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5136445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56" w:type="pct"/>
            <w:vMerge/>
            <w:vAlign w:val="center"/>
          </w:tcPr>
          <w:p w14:paraId="29E8D3E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641690B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0BAE57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2D0110E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1CF1E9C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7" w:type="pct"/>
            <w:vMerge/>
            <w:vAlign w:val="center"/>
          </w:tcPr>
          <w:p w14:paraId="07A3115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15DC6B4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45.52</w:t>
            </w:r>
          </w:p>
        </w:tc>
        <w:tc>
          <w:tcPr>
            <w:tcW w:w="289" w:type="pct"/>
            <w:vMerge/>
            <w:vAlign w:val="center"/>
          </w:tcPr>
          <w:p w14:paraId="440D541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E60F95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94B1EE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211</w:t>
            </w:r>
          </w:p>
        </w:tc>
      </w:tr>
      <w:tr w:rsidR="006F0490" w14:paraId="39E0D63A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422BE0D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285CCED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0B775C2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7D1631E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57857BE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36EF390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26C129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5712228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56" w:type="pct"/>
            <w:vMerge/>
            <w:vAlign w:val="center"/>
          </w:tcPr>
          <w:p w14:paraId="6DC2FED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6CB8471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48D13D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633F76D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14BE546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/>
            <w:vAlign w:val="center"/>
          </w:tcPr>
          <w:p w14:paraId="64B8751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136FE6D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45.21</w:t>
            </w:r>
          </w:p>
        </w:tc>
        <w:tc>
          <w:tcPr>
            <w:tcW w:w="289" w:type="pct"/>
            <w:vMerge/>
            <w:vAlign w:val="center"/>
          </w:tcPr>
          <w:p w14:paraId="46F8966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9AE0F3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58B3E4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214</w:t>
            </w:r>
          </w:p>
        </w:tc>
      </w:tr>
      <w:tr w:rsidR="006F0490" w14:paraId="269D5AC3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01873DE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3C5E575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0A4902E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2E00ADC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6B18B4E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2DE06EB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6050F5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5B297B4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56" w:type="pct"/>
            <w:vMerge/>
            <w:vAlign w:val="center"/>
          </w:tcPr>
          <w:p w14:paraId="616B3F5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6A6AB43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A8F9AB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122FFD7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561B3F3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7" w:type="pct"/>
            <w:vMerge/>
            <w:vAlign w:val="center"/>
          </w:tcPr>
          <w:p w14:paraId="6E54959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3DFBAAA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43.73</w:t>
            </w:r>
          </w:p>
        </w:tc>
        <w:tc>
          <w:tcPr>
            <w:tcW w:w="289" w:type="pct"/>
            <w:vMerge/>
            <w:vAlign w:val="center"/>
          </w:tcPr>
          <w:p w14:paraId="7ACFB38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D27CFA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B5568A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217</w:t>
            </w:r>
          </w:p>
        </w:tc>
      </w:tr>
      <w:tr w:rsidR="006F0490" w14:paraId="0D875B38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7DAFC13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5A94DED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1C35688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2.67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47F799A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38.85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00CF2FC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/>
            <w:vAlign w:val="center"/>
          </w:tcPr>
          <w:p w14:paraId="2768CC6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A76162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1F3BFAB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256" w:type="pct"/>
            <w:vMerge/>
            <w:vAlign w:val="center"/>
          </w:tcPr>
          <w:p w14:paraId="5B0E375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4B6DDDE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8" w:type="pct"/>
            <w:vMerge/>
            <w:vAlign w:val="center"/>
          </w:tcPr>
          <w:p w14:paraId="50E76DF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5973792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3DFB726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7260E42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0A1EC83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2.67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59F3205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9" w:type="pct"/>
            <w:vMerge/>
            <w:vAlign w:val="center"/>
          </w:tcPr>
          <w:p w14:paraId="5F2DC02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931FB6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145</w:t>
            </w:r>
          </w:p>
        </w:tc>
      </w:tr>
      <w:tr w:rsidR="006F0490" w14:paraId="4FB09DD9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1CC325E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0592998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64181B1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2.85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0BD34B4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39.35</w:t>
            </w:r>
          </w:p>
        </w:tc>
        <w:tc>
          <w:tcPr>
            <w:tcW w:w="249" w:type="pct"/>
            <w:vMerge/>
            <w:vAlign w:val="center"/>
          </w:tcPr>
          <w:p w14:paraId="43FB65B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1E79FA8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88D70E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75310F8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256" w:type="pct"/>
            <w:vMerge/>
            <w:vAlign w:val="center"/>
          </w:tcPr>
          <w:p w14:paraId="762E98E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74AD639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AD240D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2F0E5FB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restart"/>
            <w:shd w:val="clear" w:color="auto" w:fill="auto"/>
            <w:vAlign w:val="center"/>
          </w:tcPr>
          <w:p w14:paraId="557B6AC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/>
            <w:vAlign w:val="center"/>
          </w:tcPr>
          <w:p w14:paraId="7ABCA9C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32C98AA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2.85</w:t>
            </w:r>
          </w:p>
        </w:tc>
        <w:tc>
          <w:tcPr>
            <w:tcW w:w="289" w:type="pct"/>
            <w:vMerge/>
            <w:vAlign w:val="center"/>
          </w:tcPr>
          <w:p w14:paraId="78D85F2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FC7A0D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871C57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149</w:t>
            </w:r>
          </w:p>
        </w:tc>
      </w:tr>
      <w:tr w:rsidR="006F0490" w14:paraId="295843D0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45A47C3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523D9FB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212544F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3.74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2DD3798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41.4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24E9A93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/>
            <w:vAlign w:val="center"/>
          </w:tcPr>
          <w:p w14:paraId="330DDB9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5AE925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531D77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64230C3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2F97EDE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28F581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00325C2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2705B48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20EABA7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68013EC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3.74</w:t>
            </w:r>
          </w:p>
        </w:tc>
        <w:tc>
          <w:tcPr>
            <w:tcW w:w="289" w:type="pct"/>
            <w:vMerge/>
            <w:vAlign w:val="center"/>
          </w:tcPr>
          <w:p w14:paraId="12D22B5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3D47FC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A375F8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141</w:t>
            </w:r>
          </w:p>
        </w:tc>
      </w:tr>
      <w:tr w:rsidR="006F0490" w14:paraId="1F346BF8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3A2E5BE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1F878DF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2E5F3F8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3.84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1714503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41.6</w:t>
            </w:r>
          </w:p>
        </w:tc>
        <w:tc>
          <w:tcPr>
            <w:tcW w:w="249" w:type="pct"/>
            <w:vMerge/>
            <w:vAlign w:val="center"/>
          </w:tcPr>
          <w:p w14:paraId="01554C3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4059500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D5F7D3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1353DBD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256" w:type="pct"/>
            <w:vMerge/>
            <w:vAlign w:val="center"/>
          </w:tcPr>
          <w:p w14:paraId="13264CD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3F5E4CE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FB9761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28F3217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1257FAB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7" w:type="pct"/>
            <w:vMerge/>
            <w:vAlign w:val="center"/>
          </w:tcPr>
          <w:p w14:paraId="543B386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7EF0423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3.84</w:t>
            </w:r>
          </w:p>
        </w:tc>
        <w:tc>
          <w:tcPr>
            <w:tcW w:w="289" w:type="pct"/>
            <w:vMerge/>
            <w:vAlign w:val="center"/>
          </w:tcPr>
          <w:p w14:paraId="62289CD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B1660F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493A52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137</w:t>
            </w:r>
          </w:p>
        </w:tc>
      </w:tr>
      <w:tr w:rsidR="006F0490" w14:paraId="283E63C3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391EBA8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6AE7623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49AF3A7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13.61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6262852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51.1</w:t>
            </w:r>
          </w:p>
        </w:tc>
        <w:tc>
          <w:tcPr>
            <w:tcW w:w="249" w:type="pct"/>
            <w:vMerge/>
            <w:vAlign w:val="center"/>
          </w:tcPr>
          <w:p w14:paraId="789A08A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484B857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44C6ED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5344051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5.08</w:t>
            </w:r>
          </w:p>
        </w:tc>
        <w:tc>
          <w:tcPr>
            <w:tcW w:w="256" w:type="pct"/>
            <w:vMerge/>
            <w:vAlign w:val="center"/>
          </w:tcPr>
          <w:p w14:paraId="73833F6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0D2457A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8" w:type="pct"/>
            <w:vMerge/>
            <w:vAlign w:val="center"/>
          </w:tcPr>
          <w:p w14:paraId="464306E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146D452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3F01E21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464AB9A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3BC067A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37.48</w:t>
            </w:r>
          </w:p>
        </w:tc>
        <w:tc>
          <w:tcPr>
            <w:tcW w:w="289" w:type="pct"/>
            <w:vMerge/>
            <w:vAlign w:val="center"/>
          </w:tcPr>
          <w:p w14:paraId="5F5619E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52DC79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84F60B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449</w:t>
            </w:r>
          </w:p>
        </w:tc>
      </w:tr>
      <w:tr w:rsidR="006F0490" w14:paraId="2E5B9327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7C85FF6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3BA45B9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2B5AF18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5AF1501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769A601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1B65351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4B35C9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3FF422D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5.49</w:t>
            </w:r>
          </w:p>
        </w:tc>
        <w:tc>
          <w:tcPr>
            <w:tcW w:w="256" w:type="pct"/>
            <w:vMerge/>
            <w:vAlign w:val="center"/>
          </w:tcPr>
          <w:p w14:paraId="13EA447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1D523ED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7415FE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2208D15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restart"/>
            <w:shd w:val="clear" w:color="auto" w:fill="auto"/>
            <w:vAlign w:val="center"/>
          </w:tcPr>
          <w:p w14:paraId="47531DD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/>
            <w:vAlign w:val="center"/>
          </w:tcPr>
          <w:p w14:paraId="5AABAB6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06DB450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36.82</w:t>
            </w:r>
          </w:p>
        </w:tc>
        <w:tc>
          <w:tcPr>
            <w:tcW w:w="289" w:type="pct"/>
            <w:vMerge/>
            <w:vAlign w:val="center"/>
          </w:tcPr>
          <w:p w14:paraId="24F47A6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209BA1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A34959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441</w:t>
            </w:r>
          </w:p>
        </w:tc>
      </w:tr>
      <w:tr w:rsidR="006F0490" w14:paraId="3EFD0FE2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0A291C1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</w:tcPr>
          <w:p w14:paraId="66270E1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99" w:type="pct"/>
            <w:vMerge/>
            <w:vAlign w:val="center"/>
          </w:tcPr>
          <w:p w14:paraId="03549EF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606320F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55F4057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/>
            <w:vAlign w:val="center"/>
          </w:tcPr>
          <w:p w14:paraId="0D82620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DF7581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74FA86D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256" w:type="pct"/>
            <w:vMerge/>
            <w:vAlign w:val="center"/>
          </w:tcPr>
          <w:p w14:paraId="4A142AA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02B4C08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B49D00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restart"/>
            <w:shd w:val="clear" w:color="auto" w:fill="auto"/>
            <w:vAlign w:val="center"/>
          </w:tcPr>
          <w:p w14:paraId="09BF95F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8" w:type="pct"/>
            <w:vMerge/>
            <w:vAlign w:val="center"/>
          </w:tcPr>
          <w:p w14:paraId="15E8C5E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shd w:val="clear" w:color="auto" w:fill="auto"/>
            <w:vAlign w:val="center"/>
          </w:tcPr>
          <w:p w14:paraId="1DFDDA7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2EB3822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37956B2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39" w:type="pct"/>
            <w:vMerge/>
            <w:vAlign w:val="center"/>
          </w:tcPr>
          <w:p w14:paraId="7A3CDEE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C4144E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194</w:t>
            </w:r>
          </w:p>
        </w:tc>
      </w:tr>
      <w:tr w:rsidR="006F0490" w14:paraId="6FBE901A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0D57334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655642D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39501AF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2.14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512720D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37.2</w:t>
            </w:r>
          </w:p>
        </w:tc>
        <w:tc>
          <w:tcPr>
            <w:tcW w:w="249" w:type="pct"/>
            <w:vMerge/>
            <w:vAlign w:val="center"/>
          </w:tcPr>
          <w:p w14:paraId="6522B66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7FBCB4B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56E5AE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75A30CA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6" w:type="pct"/>
            <w:vMerge/>
            <w:vAlign w:val="center"/>
          </w:tcPr>
          <w:p w14:paraId="0B28C18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35960D4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8" w:type="pct"/>
            <w:vMerge/>
            <w:vAlign w:val="center"/>
          </w:tcPr>
          <w:p w14:paraId="5888021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74C5B12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5F2B16B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shd w:val="clear" w:color="auto" w:fill="auto"/>
            <w:vAlign w:val="center"/>
          </w:tcPr>
          <w:p w14:paraId="13133EA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6456594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2.79</w:t>
            </w:r>
          </w:p>
        </w:tc>
        <w:tc>
          <w:tcPr>
            <w:tcW w:w="289" w:type="pct"/>
            <w:vMerge/>
            <w:vAlign w:val="center"/>
          </w:tcPr>
          <w:p w14:paraId="5FAC4B9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FDBD1C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F0C239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492</w:t>
            </w:r>
          </w:p>
        </w:tc>
      </w:tr>
      <w:tr w:rsidR="006F0490" w14:paraId="743D3386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7CAB286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4D392A0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250DC36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3.69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1C0D379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41.3</w:t>
            </w:r>
          </w:p>
        </w:tc>
        <w:tc>
          <w:tcPr>
            <w:tcW w:w="249" w:type="pct"/>
            <w:vMerge/>
            <w:vAlign w:val="center"/>
          </w:tcPr>
          <w:p w14:paraId="421B073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21F0443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974A74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B4301D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44AAC99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67052F1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4CECD29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32" w:type="pct"/>
            <w:vMerge/>
            <w:vAlign w:val="center"/>
          </w:tcPr>
          <w:p w14:paraId="34578BA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1D9634C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26729FD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166AB8C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6.36</w:t>
            </w:r>
          </w:p>
        </w:tc>
        <w:tc>
          <w:tcPr>
            <w:tcW w:w="289" w:type="pct"/>
            <w:vMerge/>
            <w:vAlign w:val="center"/>
          </w:tcPr>
          <w:p w14:paraId="173F4A3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20EE1F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000A81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495</w:t>
            </w:r>
          </w:p>
        </w:tc>
      </w:tr>
      <w:tr w:rsidR="006F0490" w14:paraId="6F32D47E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6AEE8C3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5C8639F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246A17F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1527104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16A8B66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/>
            <w:vAlign w:val="center"/>
          </w:tcPr>
          <w:p w14:paraId="61699CB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BAE5E3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B614B3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3E8FFBD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34BC2B3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1D1950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504DDC3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560530A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20290D6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61F3F6D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12.87</w:t>
            </w:r>
          </w:p>
        </w:tc>
        <w:tc>
          <w:tcPr>
            <w:tcW w:w="289" w:type="pct"/>
            <w:vMerge/>
            <w:vAlign w:val="center"/>
          </w:tcPr>
          <w:p w14:paraId="6752834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3842D5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0CB381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519</w:t>
            </w:r>
          </w:p>
        </w:tc>
      </w:tr>
      <w:tr w:rsidR="006F0490" w14:paraId="3E676481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0C0ECA5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2E74C95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515DCE4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4.33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16BE427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42.5</w:t>
            </w:r>
          </w:p>
        </w:tc>
        <w:tc>
          <w:tcPr>
            <w:tcW w:w="249" w:type="pct"/>
            <w:vMerge/>
            <w:vAlign w:val="center"/>
          </w:tcPr>
          <w:p w14:paraId="1C07D70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73D1B3B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EE82A7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BB270B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479C34D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4EA3F3B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02C8DA7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2" w:type="pct"/>
            <w:vMerge/>
            <w:vAlign w:val="center"/>
          </w:tcPr>
          <w:p w14:paraId="6E71E92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230AB34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shd w:val="clear" w:color="auto" w:fill="auto"/>
            <w:vAlign w:val="center"/>
          </w:tcPr>
          <w:p w14:paraId="6C8B514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37B9DF0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5.65</w:t>
            </w:r>
          </w:p>
        </w:tc>
        <w:tc>
          <w:tcPr>
            <w:tcW w:w="289" w:type="pct"/>
            <w:vMerge/>
            <w:vAlign w:val="center"/>
          </w:tcPr>
          <w:p w14:paraId="70AD8E9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D43430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86ED17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516</w:t>
            </w:r>
          </w:p>
        </w:tc>
      </w:tr>
      <w:tr w:rsidR="006F0490" w14:paraId="58292471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1F87764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2AD0DA8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295C665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6.12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58CF677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45.1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27C0C86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/>
            <w:vAlign w:val="center"/>
          </w:tcPr>
          <w:p w14:paraId="29D4C32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250722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33950F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08E2D53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01196FA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7DD0BA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061498B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5F32F59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shd w:val="clear" w:color="auto" w:fill="auto"/>
            <w:vAlign w:val="center"/>
          </w:tcPr>
          <w:p w14:paraId="4103ED7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4EBA62C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41.28</w:t>
            </w:r>
          </w:p>
        </w:tc>
        <w:tc>
          <w:tcPr>
            <w:tcW w:w="289" w:type="pct"/>
            <w:vMerge/>
            <w:vAlign w:val="center"/>
          </w:tcPr>
          <w:p w14:paraId="5F6D012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3D2153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D8526A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489</w:t>
            </w:r>
          </w:p>
        </w:tc>
      </w:tr>
      <w:tr w:rsidR="006F0490" w14:paraId="65C8DFC9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3D67F75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58889AD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0BA9534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79ED43A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1E485A1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58B5260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881D10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73D19F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2E19EE7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33DD83D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4170B8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1321CD4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12CDD09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shd w:val="clear" w:color="auto" w:fill="auto"/>
            <w:vAlign w:val="center"/>
          </w:tcPr>
          <w:p w14:paraId="7CC85E5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2DD7100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42.72</w:t>
            </w:r>
          </w:p>
        </w:tc>
        <w:tc>
          <w:tcPr>
            <w:tcW w:w="289" w:type="pct"/>
            <w:vMerge/>
            <w:vAlign w:val="center"/>
          </w:tcPr>
          <w:p w14:paraId="2E8DFAC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7D9E31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CEA5B9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486</w:t>
            </w:r>
          </w:p>
        </w:tc>
      </w:tr>
      <w:tr w:rsidR="006F0490" w14:paraId="21913F07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663E0EB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75C8580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21E4F50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6799FA1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191B522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482BF5F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988D7D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1CDCA7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7EDC41B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62D2F70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25CB69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49D69FC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49BC104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4EC920C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08" w:type="pct"/>
            <w:vMerge w:val="restart"/>
            <w:shd w:val="clear" w:color="auto" w:fill="auto"/>
            <w:vAlign w:val="center"/>
          </w:tcPr>
          <w:p w14:paraId="14FA3EF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10.54</w:t>
            </w:r>
          </w:p>
        </w:tc>
        <w:tc>
          <w:tcPr>
            <w:tcW w:w="289" w:type="pct"/>
            <w:vMerge/>
            <w:vAlign w:val="center"/>
          </w:tcPr>
          <w:p w14:paraId="5F4F568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1B8A65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3D0EFE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501</w:t>
            </w:r>
          </w:p>
        </w:tc>
      </w:tr>
      <w:tr w:rsidR="006F0490" w14:paraId="37AB77C9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5C2BB78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142D650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2C8A92D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5B302A4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61D1EBE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4D5328F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A58AE0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71A2CC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1233772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5B6FC06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9342A9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1151FB0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111738A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42E4DF4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61561EE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3FED412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BE9C4A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229C65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483</w:t>
            </w:r>
          </w:p>
        </w:tc>
      </w:tr>
      <w:tr w:rsidR="006F0490" w14:paraId="241F4B6E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481F34F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70406EA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72E1E4F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5F19D1F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7C97C7E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/>
            <w:vAlign w:val="center"/>
          </w:tcPr>
          <w:p w14:paraId="65DD532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6CB851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8BD843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1987240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707EE55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F31BDB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4247A71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51E1EB2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shd w:val="clear" w:color="auto" w:fill="auto"/>
            <w:vAlign w:val="center"/>
          </w:tcPr>
          <w:p w14:paraId="63063FA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01C4F4B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83.59</w:t>
            </w:r>
          </w:p>
        </w:tc>
        <w:tc>
          <w:tcPr>
            <w:tcW w:w="289" w:type="pct"/>
            <w:vMerge/>
            <w:vAlign w:val="center"/>
          </w:tcPr>
          <w:p w14:paraId="7BEDAEE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85CCA1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AC2896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513</w:t>
            </w:r>
          </w:p>
        </w:tc>
      </w:tr>
      <w:tr w:rsidR="006F0490" w14:paraId="3CD0CEB8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5F9D883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397F63D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67273D3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6763A98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756BEF1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48BF5A8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000067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C04E9E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738D573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1058E50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D58038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748D44A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6A8F0A3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shd w:val="clear" w:color="auto" w:fill="auto"/>
            <w:vAlign w:val="center"/>
          </w:tcPr>
          <w:p w14:paraId="0C86BFB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28756EA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86.5</w:t>
            </w:r>
          </w:p>
        </w:tc>
        <w:tc>
          <w:tcPr>
            <w:tcW w:w="289" w:type="pct"/>
            <w:vMerge/>
            <w:vAlign w:val="center"/>
          </w:tcPr>
          <w:p w14:paraId="3C22C5B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D0827D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CEE4B6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510</w:t>
            </w:r>
          </w:p>
        </w:tc>
      </w:tr>
      <w:tr w:rsidR="006F0490" w14:paraId="7B2BD4BC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31974A2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1405785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30E5785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6E46954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24DA497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654157B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6CFAAA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7D29CF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25DC707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14D3830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156C92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496F078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4380884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34F8FB8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08" w:type="pct"/>
            <w:vMerge w:val="restart"/>
            <w:shd w:val="clear" w:color="auto" w:fill="auto"/>
            <w:vAlign w:val="center"/>
          </w:tcPr>
          <w:p w14:paraId="4ED5A3C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21.35</w:t>
            </w:r>
          </w:p>
        </w:tc>
        <w:tc>
          <w:tcPr>
            <w:tcW w:w="289" w:type="pct"/>
            <w:vMerge/>
            <w:vAlign w:val="center"/>
          </w:tcPr>
          <w:p w14:paraId="74F83B2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201C2F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8A19DB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507</w:t>
            </w:r>
          </w:p>
        </w:tc>
      </w:tr>
      <w:tr w:rsidR="006F0490" w14:paraId="10D269AE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5B8D220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505FA94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00EE0C3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47578AB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0472A96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3DD924C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E6438F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5EA135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2FF44ED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4A805E8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9B80AA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647DBB2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4681A52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76A8B44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4119316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7E8A2BC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5BED4A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4EFDBD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525</w:t>
            </w:r>
          </w:p>
        </w:tc>
      </w:tr>
      <w:tr w:rsidR="006F0490" w14:paraId="17C50360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732CFB1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1FAAB5F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7313BF8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8.08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57A7DFC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47.18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5E41D78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/>
            <w:vAlign w:val="center"/>
          </w:tcPr>
          <w:p w14:paraId="1EF6FD6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464800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E90996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2C5A173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1738F95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8" w:type="pct"/>
            <w:vMerge/>
            <w:vAlign w:val="center"/>
          </w:tcPr>
          <w:p w14:paraId="7FC3259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7C863CF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44DEB10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2E39D11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7B16B1F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10.54</w:t>
            </w:r>
          </w:p>
        </w:tc>
        <w:tc>
          <w:tcPr>
            <w:tcW w:w="289" w:type="pct"/>
            <w:vMerge/>
            <w:vAlign w:val="center"/>
          </w:tcPr>
          <w:p w14:paraId="30B58E4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01FC28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D77CB7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498</w:t>
            </w:r>
          </w:p>
        </w:tc>
      </w:tr>
      <w:tr w:rsidR="006F0490" w14:paraId="567DF72F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7C1F325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53DC3EB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435E514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8.09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14614BD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47.19</w:t>
            </w:r>
          </w:p>
        </w:tc>
        <w:tc>
          <w:tcPr>
            <w:tcW w:w="249" w:type="pct"/>
            <w:vMerge/>
            <w:vAlign w:val="center"/>
          </w:tcPr>
          <w:p w14:paraId="73A652C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4EC2DC4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488B7E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C03F04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2E25F26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00D1BAC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8" w:type="pct"/>
            <w:vMerge/>
            <w:vAlign w:val="center"/>
          </w:tcPr>
          <w:p w14:paraId="08F832B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34BDC9E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6FF7963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0849D43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1360291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10.56</w:t>
            </w:r>
          </w:p>
        </w:tc>
        <w:tc>
          <w:tcPr>
            <w:tcW w:w="289" w:type="pct"/>
            <w:vMerge/>
            <w:vAlign w:val="center"/>
          </w:tcPr>
          <w:p w14:paraId="6B16082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74409C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838CF8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504</w:t>
            </w:r>
          </w:p>
        </w:tc>
      </w:tr>
      <w:tr w:rsidR="006F0490" w14:paraId="23C24CE5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3980A60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176F5B1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2605C8A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9.13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46EEDBC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48.1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5472FEF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/>
            <w:vAlign w:val="center"/>
          </w:tcPr>
          <w:p w14:paraId="5AAD46F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48852C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CDBE54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5AF8620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05D4D8E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192825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7C9E3A2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5D2B185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5951471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1E2087B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21.37</w:t>
            </w:r>
          </w:p>
        </w:tc>
        <w:tc>
          <w:tcPr>
            <w:tcW w:w="289" w:type="pct"/>
            <w:vMerge/>
            <w:vAlign w:val="center"/>
          </w:tcPr>
          <w:p w14:paraId="6103027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B83908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14BCB4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528</w:t>
            </w:r>
          </w:p>
        </w:tc>
      </w:tr>
      <w:tr w:rsidR="006F0490" w14:paraId="225CF56A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700CA87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30A7845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258CF6E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13.61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2BE94BC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51.1</w:t>
            </w:r>
          </w:p>
        </w:tc>
        <w:tc>
          <w:tcPr>
            <w:tcW w:w="249" w:type="pct"/>
            <w:vMerge/>
            <w:vAlign w:val="center"/>
          </w:tcPr>
          <w:p w14:paraId="300C997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6E6815F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A2067B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838E65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79E8D31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8" w:type="pct"/>
            <w:shd w:val="clear" w:color="auto" w:fill="auto"/>
            <w:vAlign w:val="center"/>
          </w:tcPr>
          <w:p w14:paraId="73F8255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8" w:type="pct"/>
            <w:vMerge/>
            <w:vAlign w:val="center"/>
          </w:tcPr>
          <w:p w14:paraId="11BDC67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3874665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648671D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14CA305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2BACDD9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21.35</w:t>
            </w:r>
          </w:p>
        </w:tc>
        <w:tc>
          <w:tcPr>
            <w:tcW w:w="289" w:type="pct"/>
            <w:vMerge/>
            <w:vAlign w:val="center"/>
          </w:tcPr>
          <w:p w14:paraId="21BD798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CEB955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4CE1DD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522</w:t>
            </w:r>
          </w:p>
        </w:tc>
      </w:tr>
      <w:tr w:rsidR="006F0490" w14:paraId="4F7A457D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633FB1A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1D8F652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[NOK]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212965D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6.12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4C3396B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45.1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722975C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/>
            <w:vAlign w:val="center"/>
          </w:tcPr>
          <w:p w14:paraId="3B98D6F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17CBDF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59918C7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6.43</w:t>
            </w:r>
          </w:p>
        </w:tc>
        <w:tc>
          <w:tcPr>
            <w:tcW w:w="256" w:type="pct"/>
            <w:vMerge/>
            <w:vAlign w:val="center"/>
          </w:tcPr>
          <w:p w14:paraId="3FC5BCD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1FEB671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8" w:type="pct"/>
            <w:vMerge/>
            <w:vAlign w:val="center"/>
          </w:tcPr>
          <w:p w14:paraId="24DFB4E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352BD4F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6D94DEE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0338AE2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307D941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87.7</w:t>
            </w:r>
          </w:p>
        </w:tc>
        <w:tc>
          <w:tcPr>
            <w:tcW w:w="289" w:type="pct"/>
            <w:vMerge/>
            <w:vAlign w:val="center"/>
          </w:tcPr>
          <w:p w14:paraId="5CA6F73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C6801E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D1DE8D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289</w:t>
            </w:r>
          </w:p>
        </w:tc>
      </w:tr>
      <w:tr w:rsidR="006F0490" w14:paraId="0830CB6E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20C8ADE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4DC3E9B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6FEA85F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13226F8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2B1D98B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2979467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C90A80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48B173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270690C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41ED803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F5D320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4554DAC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635B0DB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372B03F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08451C8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73.77</w:t>
            </w:r>
          </w:p>
        </w:tc>
        <w:tc>
          <w:tcPr>
            <w:tcW w:w="289" w:type="pct"/>
            <w:vMerge/>
            <w:vAlign w:val="center"/>
          </w:tcPr>
          <w:p w14:paraId="5E6497D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42339A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666936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290</w:t>
            </w:r>
          </w:p>
        </w:tc>
      </w:tr>
      <w:tr w:rsidR="006F0490" w14:paraId="421B697E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52F8F09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33336C9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56DA71A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154679A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4BB66DD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30A086F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96715A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2B6E35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5D3D40F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11F36B2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2627BF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restart"/>
            <w:shd w:val="clear" w:color="auto" w:fill="auto"/>
            <w:vAlign w:val="center"/>
          </w:tcPr>
          <w:p w14:paraId="573A0FB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8" w:type="pct"/>
            <w:vMerge/>
            <w:vAlign w:val="center"/>
          </w:tcPr>
          <w:p w14:paraId="697AA62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214597A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05D818A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39.2</w:t>
            </w:r>
          </w:p>
        </w:tc>
        <w:tc>
          <w:tcPr>
            <w:tcW w:w="289" w:type="pct"/>
            <w:vMerge/>
            <w:vAlign w:val="center"/>
          </w:tcPr>
          <w:p w14:paraId="4E363B2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187E60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590E12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291</w:t>
            </w:r>
          </w:p>
        </w:tc>
      </w:tr>
      <w:tr w:rsidR="006F0490" w14:paraId="67DC742C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30AAE11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2688F7E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6F9C4C7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13.6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5A2F27E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51.1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5E19E63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/>
            <w:vAlign w:val="center"/>
          </w:tcPr>
          <w:p w14:paraId="22A2838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F9CDC4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4FBBBB3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3.41</w:t>
            </w:r>
          </w:p>
        </w:tc>
        <w:tc>
          <w:tcPr>
            <w:tcW w:w="256" w:type="pct"/>
            <w:vMerge/>
            <w:vAlign w:val="center"/>
          </w:tcPr>
          <w:p w14:paraId="700A90A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605D8A0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8" w:type="pct"/>
            <w:vMerge/>
            <w:vAlign w:val="center"/>
          </w:tcPr>
          <w:p w14:paraId="7F8408B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074FA28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151B290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7" w:type="pct"/>
            <w:vMerge/>
            <w:vAlign w:val="center"/>
          </w:tcPr>
          <w:p w14:paraId="4E01C16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3465F17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36.4</w:t>
            </w:r>
          </w:p>
        </w:tc>
        <w:tc>
          <w:tcPr>
            <w:tcW w:w="289" w:type="pct"/>
            <w:vMerge/>
            <w:vAlign w:val="center"/>
          </w:tcPr>
          <w:p w14:paraId="45ED935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63B198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44FE3A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350</w:t>
            </w:r>
          </w:p>
        </w:tc>
      </w:tr>
      <w:tr w:rsidR="006F0490" w14:paraId="0F7E1F11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0F61B04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31B443A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6B94F9F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4D45984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01F07E4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0229BF3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6987A4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72976DC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4.89</w:t>
            </w:r>
          </w:p>
        </w:tc>
        <w:tc>
          <w:tcPr>
            <w:tcW w:w="256" w:type="pct"/>
            <w:vMerge/>
            <w:vAlign w:val="center"/>
          </w:tcPr>
          <w:p w14:paraId="365B067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5D12BF4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3417A7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7203CF0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1729B79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/>
            <w:vAlign w:val="center"/>
          </w:tcPr>
          <w:p w14:paraId="36755F3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4FD1C93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34.7</w:t>
            </w:r>
          </w:p>
        </w:tc>
        <w:tc>
          <w:tcPr>
            <w:tcW w:w="289" w:type="pct"/>
            <w:vMerge/>
            <w:vAlign w:val="center"/>
          </w:tcPr>
          <w:p w14:paraId="3E2245B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3D8359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88C0A9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353</w:t>
            </w:r>
          </w:p>
        </w:tc>
      </w:tr>
      <w:tr w:rsidR="006F0490" w14:paraId="5E7C5405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747A801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1A9156B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54B95CB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662699F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71ED8F7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41A6AAC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1F2F54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50B976B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5.72</w:t>
            </w:r>
          </w:p>
        </w:tc>
        <w:tc>
          <w:tcPr>
            <w:tcW w:w="256" w:type="pct"/>
            <w:vMerge/>
            <w:vAlign w:val="center"/>
          </w:tcPr>
          <w:p w14:paraId="760C525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51BF200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C3D942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51685DB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2BDF803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7" w:type="pct"/>
            <w:vMerge/>
            <w:vAlign w:val="center"/>
          </w:tcPr>
          <w:p w14:paraId="3846457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7AE4131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32.4</w:t>
            </w:r>
          </w:p>
        </w:tc>
        <w:tc>
          <w:tcPr>
            <w:tcW w:w="289" w:type="pct"/>
            <w:vMerge/>
            <w:vAlign w:val="center"/>
          </w:tcPr>
          <w:p w14:paraId="1ABD34E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7A3F40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7D4EC5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356</w:t>
            </w:r>
          </w:p>
        </w:tc>
      </w:tr>
      <w:tr w:rsidR="006F0490" w14:paraId="42686736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62B0326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1C8AC3E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1289717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23.18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3DD3D80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55.1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0314261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/>
            <w:vAlign w:val="center"/>
          </w:tcPr>
          <w:p w14:paraId="37052E9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CDA587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3F7FA6E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6" w:type="pct"/>
            <w:vMerge/>
            <w:vAlign w:val="center"/>
          </w:tcPr>
          <w:p w14:paraId="1F32496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6735CBD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8" w:type="pct"/>
            <w:vMerge/>
            <w:vAlign w:val="center"/>
          </w:tcPr>
          <w:p w14:paraId="15D969B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50B897C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54A4478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3D59A8E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08" w:type="pct"/>
            <w:vMerge w:val="restart"/>
            <w:shd w:val="clear" w:color="auto" w:fill="auto"/>
            <w:vAlign w:val="center"/>
          </w:tcPr>
          <w:p w14:paraId="33B1F7C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4D7BF7F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9" w:type="pct"/>
            <w:vMerge/>
            <w:vAlign w:val="center"/>
          </w:tcPr>
          <w:p w14:paraId="27E4BB0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CE82F3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266</w:t>
            </w:r>
          </w:p>
        </w:tc>
      </w:tr>
      <w:tr w:rsidR="006F0490" w14:paraId="1902F931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3A4C63B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1F9A99A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0904A52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123FD58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35F0780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6538D33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00CEEA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B2C638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10F3B46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705C6BE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4A4FF6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68E79F2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18D2BCD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7" w:type="pct"/>
            <w:vMerge/>
            <w:vAlign w:val="center"/>
          </w:tcPr>
          <w:p w14:paraId="67A2899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61858D1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5B82BBB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16942B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E302B8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258</w:t>
            </w:r>
          </w:p>
        </w:tc>
      </w:tr>
      <w:tr w:rsidR="006F0490" w14:paraId="0FD0D6CC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221E9F2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0BCC403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35C71A9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3253488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401235B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/>
            <w:vAlign w:val="center"/>
          </w:tcPr>
          <w:p w14:paraId="15A2883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74F7ED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FC0E88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06A62DC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3037333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0B48B7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3958115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029D91F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/>
            <w:vAlign w:val="center"/>
          </w:tcPr>
          <w:p w14:paraId="71F5916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74D768F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06E1DE9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223FB4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96B98C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262</w:t>
            </w:r>
          </w:p>
        </w:tc>
      </w:tr>
      <w:tr w:rsidR="006F0490" w14:paraId="49F7180F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59CD150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2BAD250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2C727C2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3F127CC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43499B2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79D1541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E9325E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E2125F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78B97C7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7EE8F35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9CC323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39B01BB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3423EEE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7" w:type="pct"/>
            <w:vMerge/>
            <w:vAlign w:val="center"/>
          </w:tcPr>
          <w:p w14:paraId="61901EC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70FAA25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5A32FE2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14E206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D3EB6C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254</w:t>
            </w:r>
          </w:p>
        </w:tc>
      </w:tr>
      <w:tr w:rsidR="006F0490" w14:paraId="284FCB0D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2762C58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134089D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2DF5912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13.61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40CDF23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51.1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37D1DD2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/>
            <w:vAlign w:val="center"/>
          </w:tcPr>
          <w:p w14:paraId="091F063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063DC03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Budget-Alt-1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0A04218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6" w:type="pct"/>
            <w:vMerge/>
            <w:vAlign w:val="center"/>
          </w:tcPr>
          <w:p w14:paraId="5B87E5B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07840F2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8" w:type="pct"/>
            <w:vMerge/>
            <w:vAlign w:val="center"/>
          </w:tcPr>
          <w:p w14:paraId="7046CA3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66C8D23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restart"/>
            <w:shd w:val="clear" w:color="auto" w:fill="auto"/>
            <w:vAlign w:val="center"/>
          </w:tcPr>
          <w:p w14:paraId="4136266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556D339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5961C5D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56.41</w:t>
            </w:r>
          </w:p>
        </w:tc>
        <w:tc>
          <w:tcPr>
            <w:tcW w:w="289" w:type="pct"/>
            <w:vMerge/>
            <w:vAlign w:val="center"/>
          </w:tcPr>
          <w:p w14:paraId="16F048C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B24316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68786E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159</w:t>
            </w:r>
          </w:p>
        </w:tc>
      </w:tr>
      <w:tr w:rsidR="006F0490" w14:paraId="1CA595AC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182D77D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235BE70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17B9A7B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4863101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1B6CED3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/>
            <w:vAlign w:val="center"/>
          </w:tcPr>
          <w:p w14:paraId="3CD52CE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92940A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EA3697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7E10F52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6B99E8F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A8AC85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093544A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5B98266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7705B51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31017A1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59.05</w:t>
            </w:r>
          </w:p>
        </w:tc>
        <w:tc>
          <w:tcPr>
            <w:tcW w:w="289" w:type="pct"/>
            <w:vMerge/>
            <w:vAlign w:val="center"/>
          </w:tcPr>
          <w:p w14:paraId="20B4ACE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E5AD64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DDAC43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167</w:t>
            </w:r>
          </w:p>
        </w:tc>
      </w:tr>
      <w:tr w:rsidR="006F0490" w14:paraId="6D7A045A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176BA35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</w:tcPr>
          <w:p w14:paraId="1766928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[IDCC]</w:t>
            </w:r>
          </w:p>
        </w:tc>
        <w:tc>
          <w:tcPr>
            <w:tcW w:w="399" w:type="pct"/>
            <w:vMerge/>
            <w:vAlign w:val="center"/>
          </w:tcPr>
          <w:p w14:paraId="551129C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0E7C891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5AA504D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07B8584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461F1B9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0" w:type="pct"/>
            <w:shd w:val="clear" w:color="auto" w:fill="auto"/>
            <w:vAlign w:val="center"/>
          </w:tcPr>
          <w:p w14:paraId="327174F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6.86</w:t>
            </w:r>
          </w:p>
        </w:tc>
        <w:tc>
          <w:tcPr>
            <w:tcW w:w="256" w:type="pct"/>
            <w:vMerge/>
            <w:vAlign w:val="center"/>
          </w:tcPr>
          <w:p w14:paraId="45A1527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58E6840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E644C6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08D4AE7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6234EB6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shd w:val="clear" w:color="auto" w:fill="auto"/>
            <w:vAlign w:val="center"/>
          </w:tcPr>
          <w:p w14:paraId="2337E42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3237765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39.92</w:t>
            </w:r>
          </w:p>
        </w:tc>
        <w:tc>
          <w:tcPr>
            <w:tcW w:w="289" w:type="pct"/>
            <w:vMerge/>
            <w:vAlign w:val="center"/>
          </w:tcPr>
          <w:p w14:paraId="14C2E15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34B66E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EB76A6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420</w:t>
            </w:r>
          </w:p>
        </w:tc>
      </w:tr>
      <w:tr w:rsidR="006F0490" w14:paraId="220B4947" w14:textId="77777777" w:rsidTr="00862997">
        <w:trPr>
          <w:trHeight w:val="20"/>
        </w:trPr>
        <w:tc>
          <w:tcPr>
            <w:tcW w:w="284" w:type="pct"/>
            <w:vMerge w:val="restart"/>
            <w:shd w:val="clear" w:color="auto" w:fill="auto"/>
            <w:vAlign w:val="center"/>
          </w:tcPr>
          <w:p w14:paraId="7D05D21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D2T2-A2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635A0E6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399" w:type="pct"/>
            <w:vMerge/>
            <w:vAlign w:val="center"/>
          </w:tcPr>
          <w:p w14:paraId="10E67E7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758EBCA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7FE729B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6237C7A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0F3A68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6E48D78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56" w:type="pct"/>
            <w:vMerge/>
            <w:vAlign w:val="center"/>
          </w:tcPr>
          <w:p w14:paraId="7B81E06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408B122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24465A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14:paraId="04FD227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8" w:type="pct"/>
            <w:vMerge/>
            <w:vAlign w:val="center"/>
          </w:tcPr>
          <w:p w14:paraId="7E211FA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57C8286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34C1DB7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24.12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0C0E4AD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39" w:type="pct"/>
            <w:vMerge/>
            <w:vAlign w:val="center"/>
          </w:tcPr>
          <w:p w14:paraId="1B59DA5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11948D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</w:t>
            </w:r>
          </w:p>
        </w:tc>
      </w:tr>
      <w:tr w:rsidR="006F0490" w14:paraId="605DEFBB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2606E9F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724B1D1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46A7220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14D1C60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4EA7DA8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187860C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D24F73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E2E26F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7B9AC8D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7C17058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A3B821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restart"/>
            <w:shd w:val="clear" w:color="auto" w:fill="auto"/>
            <w:vAlign w:val="center"/>
          </w:tcPr>
          <w:p w14:paraId="77FA0D1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8" w:type="pct"/>
            <w:vMerge/>
            <w:vAlign w:val="center"/>
          </w:tcPr>
          <w:p w14:paraId="4ED5CED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7B6C64F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086A62A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16.18</w:t>
            </w:r>
          </w:p>
        </w:tc>
        <w:tc>
          <w:tcPr>
            <w:tcW w:w="289" w:type="pct"/>
            <w:vMerge/>
            <w:vAlign w:val="center"/>
          </w:tcPr>
          <w:p w14:paraId="74574B2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3EAF0A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71E4C3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</w:t>
            </w:r>
          </w:p>
        </w:tc>
      </w:tr>
      <w:tr w:rsidR="006F0490" w14:paraId="6F7C67EF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0EC2C38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60D50AA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6805BFD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14.83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3F9D96E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51.75</w:t>
            </w:r>
          </w:p>
        </w:tc>
        <w:tc>
          <w:tcPr>
            <w:tcW w:w="249" w:type="pct"/>
            <w:vMerge/>
            <w:vAlign w:val="center"/>
          </w:tcPr>
          <w:p w14:paraId="1BB25F0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24F3695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91D802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BCB406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6F7355A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36AA19E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6B1515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4B8B6CC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3ED9AC4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3FB39F7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68F8CF5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14.83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2C36871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9" w:type="pct"/>
            <w:vMerge/>
            <w:vAlign w:val="center"/>
          </w:tcPr>
          <w:p w14:paraId="42E9FC7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5880D8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</w:t>
            </w:r>
          </w:p>
        </w:tc>
      </w:tr>
      <w:tr w:rsidR="006F0490" w14:paraId="3A8A22C2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12AC1EE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70297CA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02A0B1A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15.55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69CBD4C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52.1</w:t>
            </w:r>
          </w:p>
        </w:tc>
        <w:tc>
          <w:tcPr>
            <w:tcW w:w="249" w:type="pct"/>
            <w:vMerge/>
            <w:vAlign w:val="center"/>
          </w:tcPr>
          <w:p w14:paraId="4BAF3F0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1D119A6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75D375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E21AB5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4CB84B6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5530A95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6DD7E6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3A46B1F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452669A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6DB047D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1EC00B7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16.61</w:t>
            </w:r>
          </w:p>
        </w:tc>
        <w:tc>
          <w:tcPr>
            <w:tcW w:w="289" w:type="pct"/>
            <w:vMerge/>
            <w:vAlign w:val="center"/>
          </w:tcPr>
          <w:p w14:paraId="4883EB4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7E50A7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8CF0F4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</w:t>
            </w:r>
          </w:p>
        </w:tc>
      </w:tr>
      <w:tr w:rsidR="006F0490" w14:paraId="60F8A7FF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6064520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03AACEE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4AD1166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13.61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5255C2D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51.1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3F1F8B6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/>
            <w:vAlign w:val="center"/>
          </w:tcPr>
          <w:p w14:paraId="38334F6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379CE4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12EA510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56" w:type="pct"/>
            <w:vMerge/>
            <w:vAlign w:val="center"/>
          </w:tcPr>
          <w:p w14:paraId="42345DD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6E005C6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EE5420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5C227DA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323A4BB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0177E7E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7009424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24.3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2E401C5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39" w:type="pct"/>
            <w:vMerge/>
            <w:vAlign w:val="center"/>
          </w:tcPr>
          <w:p w14:paraId="6C8D3CA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15CD23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230</w:t>
            </w:r>
          </w:p>
        </w:tc>
      </w:tr>
      <w:tr w:rsidR="006F0490" w14:paraId="25CC2D9E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3E51C7B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62669F6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15FD0A0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27778F4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30C1837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0ADD6E2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BD7CD0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50E1268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56" w:type="pct"/>
            <w:vMerge/>
            <w:vAlign w:val="center"/>
          </w:tcPr>
          <w:p w14:paraId="688F466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5B8DD7C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B9CDE9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7C1512A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4F78DCB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/>
            <w:vAlign w:val="center"/>
          </w:tcPr>
          <w:p w14:paraId="6AB943A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60656DA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24.46</w:t>
            </w:r>
          </w:p>
        </w:tc>
        <w:tc>
          <w:tcPr>
            <w:tcW w:w="289" w:type="pct"/>
            <w:vMerge/>
            <w:vAlign w:val="center"/>
          </w:tcPr>
          <w:p w14:paraId="2E2D8A6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4232AE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43163B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233</w:t>
            </w:r>
          </w:p>
        </w:tc>
      </w:tr>
      <w:tr w:rsidR="006F0490" w14:paraId="5E91814A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24FEC5D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5CF9835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6B310C4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53AFFD6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2199C99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23D85A6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E1147D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37FDA07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56" w:type="pct"/>
            <w:vMerge/>
            <w:vAlign w:val="center"/>
          </w:tcPr>
          <w:p w14:paraId="180249F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2ADBE31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0A4C8B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5CB4237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05C24F8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7" w:type="pct"/>
            <w:vMerge/>
            <w:vAlign w:val="center"/>
          </w:tcPr>
          <w:p w14:paraId="0A727F3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6587DE5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23.04</w:t>
            </w:r>
          </w:p>
        </w:tc>
        <w:tc>
          <w:tcPr>
            <w:tcW w:w="289" w:type="pct"/>
            <w:vMerge/>
            <w:vAlign w:val="center"/>
          </w:tcPr>
          <w:p w14:paraId="286881C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C47532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74F0C2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236</w:t>
            </w:r>
          </w:p>
        </w:tc>
      </w:tr>
      <w:tr w:rsidR="006F0490" w14:paraId="51A282AA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0F19E74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6FCA37C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3BCAB4D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6A889D8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160F524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/>
            <w:vAlign w:val="center"/>
          </w:tcPr>
          <w:p w14:paraId="64D5382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2D8046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142D2A1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56" w:type="pct"/>
            <w:vMerge/>
            <w:vAlign w:val="center"/>
          </w:tcPr>
          <w:p w14:paraId="23B4DCA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6C817E6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EDC2FA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201D16E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170356D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7" w:type="pct"/>
            <w:vMerge/>
            <w:vAlign w:val="center"/>
          </w:tcPr>
          <w:p w14:paraId="7627F45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75D56CD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32.13</w:t>
            </w:r>
          </w:p>
        </w:tc>
        <w:tc>
          <w:tcPr>
            <w:tcW w:w="289" w:type="pct"/>
            <w:vMerge/>
            <w:vAlign w:val="center"/>
          </w:tcPr>
          <w:p w14:paraId="17BD800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BE4384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D4F98B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212</w:t>
            </w:r>
          </w:p>
        </w:tc>
      </w:tr>
      <w:tr w:rsidR="006F0490" w14:paraId="3B095733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627B99F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3ACE42E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15E9EEF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4A81390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5A76477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06A1873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DCD05A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3D5F764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56" w:type="pct"/>
            <w:vMerge/>
            <w:vAlign w:val="center"/>
          </w:tcPr>
          <w:p w14:paraId="1249065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1685FAB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CEF617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767C0F0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1058EA0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/>
            <w:vAlign w:val="center"/>
          </w:tcPr>
          <w:p w14:paraId="3E17568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205F4B2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31.92</w:t>
            </w:r>
          </w:p>
        </w:tc>
        <w:tc>
          <w:tcPr>
            <w:tcW w:w="289" w:type="pct"/>
            <w:vMerge/>
            <w:vAlign w:val="center"/>
          </w:tcPr>
          <w:p w14:paraId="02D3671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326DF9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55C252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215</w:t>
            </w:r>
          </w:p>
        </w:tc>
      </w:tr>
      <w:tr w:rsidR="006F0490" w14:paraId="4962EE84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7063072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2217063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68554C2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2B5789E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58512D1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3D3AC51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2A7A3A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443DFC2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56" w:type="pct"/>
            <w:vMerge/>
            <w:vAlign w:val="center"/>
          </w:tcPr>
          <w:p w14:paraId="18FF771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1B8901D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218E72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4067BC2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restart"/>
            <w:shd w:val="clear" w:color="auto" w:fill="auto"/>
            <w:vAlign w:val="center"/>
          </w:tcPr>
          <w:p w14:paraId="66A9CBA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7" w:type="pct"/>
            <w:vMerge/>
            <w:vAlign w:val="center"/>
          </w:tcPr>
          <w:p w14:paraId="1AF6BB4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067C7FE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30.87</w:t>
            </w:r>
          </w:p>
        </w:tc>
        <w:tc>
          <w:tcPr>
            <w:tcW w:w="289" w:type="pct"/>
            <w:vMerge/>
            <w:vAlign w:val="center"/>
          </w:tcPr>
          <w:p w14:paraId="7144396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15A245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A31F3C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218</w:t>
            </w:r>
          </w:p>
        </w:tc>
      </w:tr>
      <w:tr w:rsidR="006F0490" w14:paraId="29907F54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73651F2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09684BB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399" w:type="pct"/>
            <w:vMerge/>
            <w:vAlign w:val="center"/>
          </w:tcPr>
          <w:p w14:paraId="012EA38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7544FE6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72E1DA9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5D8BB86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42D663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6CB7F57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5.08</w:t>
            </w:r>
          </w:p>
        </w:tc>
        <w:tc>
          <w:tcPr>
            <w:tcW w:w="256" w:type="pct"/>
            <w:vMerge/>
            <w:vAlign w:val="center"/>
          </w:tcPr>
          <w:p w14:paraId="684FF49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5E6777D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26E0A7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12934A8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379EB65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5EC71D1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151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17B51A7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13.85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19C4DF6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9" w:type="pct"/>
            <w:vMerge/>
            <w:vAlign w:val="center"/>
          </w:tcPr>
          <w:p w14:paraId="30BC728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88175C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450</w:t>
            </w:r>
          </w:p>
        </w:tc>
      </w:tr>
      <w:tr w:rsidR="006F0490" w14:paraId="4B69FC1B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2771952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4B73D8A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364A5BB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5DACB93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464B69D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56287A0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9DD5FD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6CB28F0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5.49</w:t>
            </w:r>
          </w:p>
        </w:tc>
        <w:tc>
          <w:tcPr>
            <w:tcW w:w="256" w:type="pct"/>
            <w:vMerge/>
            <w:vAlign w:val="center"/>
          </w:tcPr>
          <w:p w14:paraId="1925C3C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58D57B9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0F3542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61F13A0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restart"/>
            <w:shd w:val="clear" w:color="auto" w:fill="auto"/>
            <w:vAlign w:val="center"/>
          </w:tcPr>
          <w:p w14:paraId="7E4B3BA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/>
            <w:vAlign w:val="center"/>
          </w:tcPr>
          <w:p w14:paraId="273BBF0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3A1CF95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13.6</w:t>
            </w:r>
          </w:p>
        </w:tc>
        <w:tc>
          <w:tcPr>
            <w:tcW w:w="289" w:type="pct"/>
            <w:vMerge/>
            <w:vAlign w:val="center"/>
          </w:tcPr>
          <w:p w14:paraId="0495569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028BC1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5C4D69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442</w:t>
            </w:r>
          </w:p>
        </w:tc>
      </w:tr>
      <w:tr w:rsidR="006F0490" w14:paraId="25AE82FA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3BF9850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</w:tcPr>
          <w:p w14:paraId="6E723D7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2FAD77E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12.72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2CDD485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50.59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402DC5C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/>
            <w:vAlign w:val="center"/>
          </w:tcPr>
          <w:p w14:paraId="3709C47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CC2697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1954AD1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256" w:type="pct"/>
            <w:vMerge/>
            <w:vAlign w:val="center"/>
          </w:tcPr>
          <w:p w14:paraId="6081CB7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6E6741D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A56868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restart"/>
            <w:shd w:val="clear" w:color="auto" w:fill="auto"/>
            <w:vAlign w:val="center"/>
          </w:tcPr>
          <w:p w14:paraId="3473378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8" w:type="pct"/>
            <w:vMerge/>
            <w:vAlign w:val="center"/>
          </w:tcPr>
          <w:p w14:paraId="43259A5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shd w:val="clear" w:color="auto" w:fill="auto"/>
            <w:vAlign w:val="center"/>
          </w:tcPr>
          <w:p w14:paraId="149E0DB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0E7FE0D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5AE28CD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39" w:type="pct"/>
            <w:vMerge/>
            <w:vAlign w:val="center"/>
          </w:tcPr>
          <w:p w14:paraId="40433A4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E1E910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195</w:t>
            </w:r>
          </w:p>
        </w:tc>
      </w:tr>
      <w:tr w:rsidR="006F0490" w14:paraId="0CE61EAF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32E3649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589708C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3538101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0.29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42CED1E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22.2</w:t>
            </w:r>
          </w:p>
        </w:tc>
        <w:tc>
          <w:tcPr>
            <w:tcW w:w="249" w:type="pct"/>
            <w:vMerge/>
            <w:vAlign w:val="center"/>
          </w:tcPr>
          <w:p w14:paraId="1357223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10C8AAF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D54944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30C98F5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6" w:type="pct"/>
            <w:vMerge/>
            <w:vAlign w:val="center"/>
          </w:tcPr>
          <w:p w14:paraId="3F8C8F6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0E669FB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8" w:type="pct"/>
            <w:vMerge/>
            <w:vAlign w:val="center"/>
          </w:tcPr>
          <w:p w14:paraId="1208F60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7CD37B9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5839B5F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3906715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4735E6D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0.38</w:t>
            </w:r>
          </w:p>
        </w:tc>
        <w:tc>
          <w:tcPr>
            <w:tcW w:w="289" w:type="pct"/>
            <w:vMerge/>
            <w:vAlign w:val="center"/>
          </w:tcPr>
          <w:p w14:paraId="79E5018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17929F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04C5F0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493</w:t>
            </w:r>
          </w:p>
        </w:tc>
      </w:tr>
      <w:tr w:rsidR="006F0490" w14:paraId="41634597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7333C73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246E4E3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36BB0BA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0.59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40BB4C6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27.5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6C6DF3F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/>
            <w:vAlign w:val="center"/>
          </w:tcPr>
          <w:p w14:paraId="5136071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0BA5FE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8FE38B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3BD2EB3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2595BCC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C77C91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1A69D33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68D9B66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0336A4A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6258108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0.77</w:t>
            </w:r>
          </w:p>
        </w:tc>
        <w:tc>
          <w:tcPr>
            <w:tcW w:w="289" w:type="pct"/>
            <w:vMerge/>
            <w:vAlign w:val="center"/>
          </w:tcPr>
          <w:p w14:paraId="677E23A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D2A484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A24D09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517</w:t>
            </w:r>
          </w:p>
        </w:tc>
      </w:tr>
      <w:tr w:rsidR="006F0490" w14:paraId="1327490D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18717AB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547C7AB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467BC07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0.66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1492E80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28.4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62DD004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/>
            <w:vAlign w:val="center"/>
          </w:tcPr>
          <w:p w14:paraId="535FAD0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87DE99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1763B7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1FD40B4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24C0EAA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17F7A07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32" w:type="pct"/>
            <w:vMerge/>
            <w:vAlign w:val="center"/>
          </w:tcPr>
          <w:p w14:paraId="11D33F0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7026EFC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20C96A2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69FA314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0.87</w:t>
            </w:r>
          </w:p>
        </w:tc>
        <w:tc>
          <w:tcPr>
            <w:tcW w:w="289" w:type="pct"/>
            <w:vMerge/>
            <w:vAlign w:val="center"/>
          </w:tcPr>
          <w:p w14:paraId="3E42870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943F86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F9C885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496</w:t>
            </w:r>
          </w:p>
        </w:tc>
      </w:tr>
      <w:tr w:rsidR="006F0490" w14:paraId="43331740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652A2A3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1DA2B6E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064EBE5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15E8D8F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32.2</w:t>
            </w:r>
          </w:p>
        </w:tc>
        <w:tc>
          <w:tcPr>
            <w:tcW w:w="249" w:type="pct"/>
            <w:vMerge/>
            <w:vAlign w:val="center"/>
          </w:tcPr>
          <w:p w14:paraId="20D8288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1F98017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57BEE3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E6EAD9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17064C2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67A3526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7F9CE6A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2" w:type="pct"/>
            <w:vMerge/>
            <w:vAlign w:val="center"/>
          </w:tcPr>
          <w:p w14:paraId="414A499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59F648D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5854A31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restart"/>
            <w:shd w:val="clear" w:color="auto" w:fill="auto"/>
            <w:vAlign w:val="center"/>
          </w:tcPr>
          <w:p w14:paraId="42026EE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1.44</w:t>
            </w:r>
          </w:p>
        </w:tc>
        <w:tc>
          <w:tcPr>
            <w:tcW w:w="289" w:type="pct"/>
            <w:vMerge/>
            <w:vAlign w:val="center"/>
          </w:tcPr>
          <w:p w14:paraId="72660FF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07FC52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0BB798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502</w:t>
            </w:r>
          </w:p>
        </w:tc>
      </w:tr>
      <w:tr w:rsidR="006F0490" w14:paraId="35A8C180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1A0FC3D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69D92E4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4BD045F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1018B9C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1F9AA3E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0A8E0A9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639158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6FAB6C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6B41C92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55CDC79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26F969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1DF126C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476966C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31999D6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6D37D3C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11C459F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4BBA56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DC5505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484</w:t>
            </w:r>
          </w:p>
        </w:tc>
      </w:tr>
      <w:tr w:rsidR="006F0490" w14:paraId="494B7685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26140A7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69E15AB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05619A7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0C6E758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049EC64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5A28972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23AE64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8A1972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3A3066B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6DE1797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8" w:type="pct"/>
            <w:vMerge/>
            <w:vAlign w:val="center"/>
          </w:tcPr>
          <w:p w14:paraId="7DFE5F5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229B752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40EB159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15A81E5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6D9FE8C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2AB32FC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73DCD2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8F4FAE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499</w:t>
            </w:r>
          </w:p>
        </w:tc>
      </w:tr>
      <w:tr w:rsidR="006F0490" w14:paraId="32130A84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6F0EA20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1F6B055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67B7CA5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10DB5F1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4ADC31F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7C75186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335510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F7242E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shd w:val="clear" w:color="auto" w:fill="auto"/>
            <w:vAlign w:val="center"/>
          </w:tcPr>
          <w:p w14:paraId="7D7D44B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49C25ED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8" w:type="pct"/>
            <w:vMerge/>
            <w:vAlign w:val="center"/>
          </w:tcPr>
          <w:p w14:paraId="40BE7FF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67409A6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3470093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491DFB0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1E347EB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5EEEAC7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55A431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2CCB39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505</w:t>
            </w:r>
          </w:p>
        </w:tc>
      </w:tr>
      <w:tr w:rsidR="006F0490" w14:paraId="62E8B661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1F872F4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202CF7D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782D503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1.34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7D6B4F0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33.7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18C2D17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/>
            <w:vAlign w:val="center"/>
          </w:tcPr>
          <w:p w14:paraId="04EAEF6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3EEA06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48C576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0702B96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8" w:type="pct"/>
            <w:vMerge/>
            <w:vAlign w:val="center"/>
          </w:tcPr>
          <w:p w14:paraId="0E9079B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579A49A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32" w:type="pct"/>
            <w:vMerge/>
            <w:vAlign w:val="center"/>
          </w:tcPr>
          <w:p w14:paraId="550791C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1E6FAB6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3D0E4AE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685D6A1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1.75</w:t>
            </w:r>
          </w:p>
        </w:tc>
        <w:tc>
          <w:tcPr>
            <w:tcW w:w="289" w:type="pct"/>
            <w:vMerge/>
            <w:vAlign w:val="center"/>
          </w:tcPr>
          <w:p w14:paraId="62BD030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82AD0C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D975D7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520</w:t>
            </w:r>
          </w:p>
        </w:tc>
      </w:tr>
      <w:tr w:rsidR="006F0490" w14:paraId="40320D4D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14A98AA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47399D6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08579B9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2.23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23F87AF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37.5</w:t>
            </w:r>
          </w:p>
        </w:tc>
        <w:tc>
          <w:tcPr>
            <w:tcW w:w="249" w:type="pct"/>
            <w:vMerge/>
            <w:vAlign w:val="center"/>
          </w:tcPr>
          <w:p w14:paraId="0E916B4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7BCC988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304F6F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083664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6BF7981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1491C20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36CE72E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2" w:type="pct"/>
            <w:vMerge/>
            <w:vAlign w:val="center"/>
          </w:tcPr>
          <w:p w14:paraId="291B876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2027233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187E947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restart"/>
            <w:shd w:val="clear" w:color="auto" w:fill="auto"/>
            <w:vAlign w:val="center"/>
          </w:tcPr>
          <w:p w14:paraId="4B11E4B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2.91</w:t>
            </w:r>
          </w:p>
        </w:tc>
        <w:tc>
          <w:tcPr>
            <w:tcW w:w="289" w:type="pct"/>
            <w:vMerge/>
            <w:vAlign w:val="center"/>
          </w:tcPr>
          <w:p w14:paraId="087FC0E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81947C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CE249B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526</w:t>
            </w:r>
          </w:p>
        </w:tc>
      </w:tr>
      <w:tr w:rsidR="006F0490" w14:paraId="65BBD747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5B35228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20799F6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74E52BE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16D11B1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6F08748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326C3E7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DA4E47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9DCD05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67326FC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14F7FA8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8527B2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5F4AB7B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5077DF8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21C7CA7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08ADF69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14D9D8C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45DD63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EEF848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508</w:t>
            </w:r>
          </w:p>
        </w:tc>
      </w:tr>
      <w:tr w:rsidR="006F0490" w14:paraId="36DD0ACA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723EAD6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698E8CB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1CB891D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6FC06EC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44678C0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5374F05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835321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BCF793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216928A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5A49CFC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8" w:type="pct"/>
            <w:vMerge/>
            <w:vAlign w:val="center"/>
          </w:tcPr>
          <w:p w14:paraId="5CB422B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05A3924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6F2F8D8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0E56394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1CE1528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0B2711A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4DD17F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0EE73C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523</w:t>
            </w:r>
          </w:p>
        </w:tc>
      </w:tr>
      <w:tr w:rsidR="006F0490" w14:paraId="0C379232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58F3AB4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16FE3F4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32CE25A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2987BE4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579C7E1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299F1F3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87C498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31EB39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shd w:val="clear" w:color="auto" w:fill="auto"/>
            <w:vAlign w:val="center"/>
          </w:tcPr>
          <w:p w14:paraId="3BDD5E8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367F7E3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8" w:type="pct"/>
            <w:vMerge/>
            <w:vAlign w:val="center"/>
          </w:tcPr>
          <w:p w14:paraId="5419C76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7C0419A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4458137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01EEF43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471C198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1C0D372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20A9AF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BE85CA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529</w:t>
            </w:r>
          </w:p>
        </w:tc>
      </w:tr>
      <w:tr w:rsidR="006F0490" w14:paraId="34F30933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4AF030A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7B86474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6968A6B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6.12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6ED0782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45.1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4E9E101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/>
            <w:vAlign w:val="center"/>
          </w:tcPr>
          <w:p w14:paraId="20DC048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3A624B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7DAE4B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7383D88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8" w:type="pct"/>
            <w:vMerge/>
            <w:vAlign w:val="center"/>
          </w:tcPr>
          <w:p w14:paraId="241598E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B9830E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489A183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5A9EE1D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shd w:val="clear" w:color="auto" w:fill="auto"/>
            <w:vAlign w:val="center"/>
          </w:tcPr>
          <w:p w14:paraId="1C4B17B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07D90E0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42.72</w:t>
            </w:r>
          </w:p>
        </w:tc>
        <w:tc>
          <w:tcPr>
            <w:tcW w:w="289" w:type="pct"/>
            <w:vMerge/>
            <w:vAlign w:val="center"/>
          </w:tcPr>
          <w:p w14:paraId="2CFB56B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13A8B3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DFB838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487</w:t>
            </w:r>
          </w:p>
        </w:tc>
      </w:tr>
      <w:tr w:rsidR="006F0490" w14:paraId="40D56EAC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6AB4B3E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3167997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6E77223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6B67F2A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0DD5529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4BCDC41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FE9904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E501A4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520C072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327A5CD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B47CA5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2C2A549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6EFB9DF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shd w:val="clear" w:color="auto" w:fill="auto"/>
            <w:vAlign w:val="center"/>
          </w:tcPr>
          <w:p w14:paraId="45E7CB4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686EEFD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10.54</w:t>
            </w:r>
          </w:p>
        </w:tc>
        <w:tc>
          <w:tcPr>
            <w:tcW w:w="289" w:type="pct"/>
            <w:vMerge/>
            <w:vAlign w:val="center"/>
          </w:tcPr>
          <w:p w14:paraId="02F4AF2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FF12C8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2465FC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490</w:t>
            </w:r>
          </w:p>
        </w:tc>
      </w:tr>
      <w:tr w:rsidR="006F0490" w14:paraId="7E941B88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57038F5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3E9F6BD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04F9633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6E5FE05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6F2F302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/>
            <w:vAlign w:val="center"/>
          </w:tcPr>
          <w:p w14:paraId="0056C5B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BEB17C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4FD010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191CF41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06CDA11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9AA2E8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30C6A5F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4FDAAB4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shd w:val="clear" w:color="auto" w:fill="auto"/>
            <w:vAlign w:val="center"/>
          </w:tcPr>
          <w:p w14:paraId="12EACBB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5496196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86.5</w:t>
            </w:r>
          </w:p>
        </w:tc>
        <w:tc>
          <w:tcPr>
            <w:tcW w:w="289" w:type="pct"/>
            <w:vMerge/>
            <w:vAlign w:val="center"/>
          </w:tcPr>
          <w:p w14:paraId="1D5949C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5711EF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FBD5C8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511</w:t>
            </w:r>
          </w:p>
        </w:tc>
      </w:tr>
      <w:tr w:rsidR="006F0490" w14:paraId="5DF8BDAE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12F124D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481F56C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7551B24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5A30B29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19404D9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52EE0BB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1449EF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09211C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4EC1397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65C758B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BA311F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29F4EE0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345C25F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4E2A0B2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3DFB233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21.35</w:t>
            </w:r>
          </w:p>
        </w:tc>
        <w:tc>
          <w:tcPr>
            <w:tcW w:w="289" w:type="pct"/>
            <w:vMerge/>
            <w:vAlign w:val="center"/>
          </w:tcPr>
          <w:p w14:paraId="6682264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A0462D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54FB5A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514</w:t>
            </w:r>
          </w:p>
        </w:tc>
      </w:tr>
      <w:tr w:rsidR="006F0490" w14:paraId="7588351F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2A91994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2EB1DCD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[NOK]</w:t>
            </w:r>
          </w:p>
        </w:tc>
        <w:tc>
          <w:tcPr>
            <w:tcW w:w="399" w:type="pct"/>
            <w:vMerge/>
            <w:vAlign w:val="center"/>
          </w:tcPr>
          <w:p w14:paraId="7871BF6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3EC7CA9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11B3374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/>
            <w:vAlign w:val="center"/>
          </w:tcPr>
          <w:p w14:paraId="235B87E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978F00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7F9DDB5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6.43</w:t>
            </w:r>
          </w:p>
        </w:tc>
        <w:tc>
          <w:tcPr>
            <w:tcW w:w="256" w:type="pct"/>
            <w:vMerge/>
            <w:vAlign w:val="center"/>
          </w:tcPr>
          <w:p w14:paraId="65F58B4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17ECEC7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737C07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30DF29B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7C4F0F0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0000E52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3D62C51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45.36</w:t>
            </w:r>
          </w:p>
        </w:tc>
        <w:tc>
          <w:tcPr>
            <w:tcW w:w="289" w:type="pct"/>
            <w:vMerge/>
            <w:vAlign w:val="center"/>
          </w:tcPr>
          <w:p w14:paraId="112F82E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6BDE27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DA59D1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295</w:t>
            </w:r>
          </w:p>
        </w:tc>
      </w:tr>
      <w:tr w:rsidR="006F0490" w14:paraId="1F5B88BA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056AE83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715A521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310B9E8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25CDBC8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60C6107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29733A8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499A3A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527867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685DA24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6B272F9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95AB89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0868137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1BBF357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1173C8E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21EF7DF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38.15</w:t>
            </w:r>
          </w:p>
        </w:tc>
        <w:tc>
          <w:tcPr>
            <w:tcW w:w="289" w:type="pct"/>
            <w:vMerge/>
            <w:vAlign w:val="center"/>
          </w:tcPr>
          <w:p w14:paraId="7BBF649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882A6C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744396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296</w:t>
            </w:r>
          </w:p>
        </w:tc>
      </w:tr>
      <w:tr w:rsidR="006F0490" w14:paraId="67CEB183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15990CA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2B874EA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00E0B99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483D227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6C60CB3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5860A59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EBD7D1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6743F5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04AE7C4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34E2151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05106A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restart"/>
            <w:shd w:val="clear" w:color="auto" w:fill="auto"/>
            <w:vAlign w:val="center"/>
          </w:tcPr>
          <w:p w14:paraId="1F78031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8" w:type="pct"/>
            <w:vMerge/>
            <w:vAlign w:val="center"/>
          </w:tcPr>
          <w:p w14:paraId="5A1B507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64EAA72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191BF07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20.27</w:t>
            </w:r>
          </w:p>
        </w:tc>
        <w:tc>
          <w:tcPr>
            <w:tcW w:w="289" w:type="pct"/>
            <w:vMerge/>
            <w:vAlign w:val="center"/>
          </w:tcPr>
          <w:p w14:paraId="5FE4E8E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BC7164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FAE2BA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297</w:t>
            </w:r>
          </w:p>
        </w:tc>
      </w:tr>
      <w:tr w:rsidR="006F0490" w14:paraId="60EA7BBA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7F7CDFB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749FED6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3663C55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13.6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2C9564C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51.1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7A47200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/>
            <w:vAlign w:val="center"/>
          </w:tcPr>
          <w:p w14:paraId="15A44CD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B2492A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251B9DA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3.41</w:t>
            </w:r>
          </w:p>
        </w:tc>
        <w:tc>
          <w:tcPr>
            <w:tcW w:w="256" w:type="pct"/>
            <w:vMerge/>
            <w:vAlign w:val="center"/>
          </w:tcPr>
          <w:p w14:paraId="2F7C39A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4BBDA78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8" w:type="pct"/>
            <w:vMerge/>
            <w:vAlign w:val="center"/>
          </w:tcPr>
          <w:p w14:paraId="45D074F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6923941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14F56CA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7" w:type="pct"/>
            <w:vMerge/>
            <w:vAlign w:val="center"/>
          </w:tcPr>
          <w:p w14:paraId="2656404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55EB9B3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18.4</w:t>
            </w:r>
          </w:p>
        </w:tc>
        <w:tc>
          <w:tcPr>
            <w:tcW w:w="289" w:type="pct"/>
            <w:vMerge/>
            <w:vAlign w:val="center"/>
          </w:tcPr>
          <w:p w14:paraId="4AAE36C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878CAD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D0B2DD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351</w:t>
            </w:r>
          </w:p>
        </w:tc>
      </w:tr>
      <w:tr w:rsidR="006F0490" w14:paraId="4CF4D4E5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1E997AB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0104B64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2CD0F9A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6805BF2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3F821CF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7D9DBB9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7319E5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3594426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4.89</w:t>
            </w:r>
          </w:p>
        </w:tc>
        <w:tc>
          <w:tcPr>
            <w:tcW w:w="256" w:type="pct"/>
            <w:vMerge/>
            <w:vAlign w:val="center"/>
          </w:tcPr>
          <w:p w14:paraId="13C4383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69AE7FA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66447C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30220E1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25831A5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/>
            <w:vAlign w:val="center"/>
          </w:tcPr>
          <w:p w14:paraId="319645D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6D02E2F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17.5</w:t>
            </w:r>
          </w:p>
        </w:tc>
        <w:tc>
          <w:tcPr>
            <w:tcW w:w="289" w:type="pct"/>
            <w:vMerge/>
            <w:vAlign w:val="center"/>
          </w:tcPr>
          <w:p w14:paraId="22CAC42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7D2CCB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D04D1E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354</w:t>
            </w:r>
          </w:p>
        </w:tc>
      </w:tr>
      <w:tr w:rsidR="006F0490" w14:paraId="54413A48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6798307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5487B51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753C3E1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23265A9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116EE85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66D3368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FDECCD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3165A6C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5.72</w:t>
            </w:r>
          </w:p>
        </w:tc>
        <w:tc>
          <w:tcPr>
            <w:tcW w:w="256" w:type="pct"/>
            <w:vMerge/>
            <w:vAlign w:val="center"/>
          </w:tcPr>
          <w:p w14:paraId="23BCFDF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24687B8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757886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54182D7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3E94C62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7" w:type="pct"/>
            <w:vMerge/>
            <w:vAlign w:val="center"/>
          </w:tcPr>
          <w:p w14:paraId="6C81DE0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4D2F2D3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16.2</w:t>
            </w:r>
          </w:p>
        </w:tc>
        <w:tc>
          <w:tcPr>
            <w:tcW w:w="289" w:type="pct"/>
            <w:vMerge/>
            <w:vAlign w:val="center"/>
          </w:tcPr>
          <w:p w14:paraId="25E6C19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09DAE8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C3E11E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357</w:t>
            </w:r>
          </w:p>
        </w:tc>
      </w:tr>
      <w:tr w:rsidR="006F0490" w14:paraId="7F6C8EB7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6565CFE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0DE65C9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5979D34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23.18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31AA67B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55.1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715A928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/>
            <w:vAlign w:val="center"/>
          </w:tcPr>
          <w:p w14:paraId="3AB523B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227B39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582183B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6" w:type="pct"/>
            <w:vMerge/>
            <w:vAlign w:val="center"/>
          </w:tcPr>
          <w:p w14:paraId="18C6F7D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241EF6A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8" w:type="pct"/>
            <w:vMerge/>
            <w:vAlign w:val="center"/>
          </w:tcPr>
          <w:p w14:paraId="52EA498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011485F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0B64CD4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352396C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08" w:type="pct"/>
            <w:vMerge w:val="restart"/>
            <w:shd w:val="clear" w:color="auto" w:fill="auto"/>
            <w:vAlign w:val="center"/>
          </w:tcPr>
          <w:p w14:paraId="315D076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58F2FE0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9" w:type="pct"/>
            <w:vMerge/>
            <w:vAlign w:val="center"/>
          </w:tcPr>
          <w:p w14:paraId="7D0967A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CD9ED2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267</w:t>
            </w:r>
          </w:p>
        </w:tc>
      </w:tr>
      <w:tr w:rsidR="006F0490" w14:paraId="37D238B9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02AC0BA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1D48B5C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09735E0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29EB1A3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3B5AA55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1F86259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85CFF0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2B07BF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6790BD6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36BFBA6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45E663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64844EA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42CA547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7" w:type="pct"/>
            <w:vMerge/>
            <w:vAlign w:val="center"/>
          </w:tcPr>
          <w:p w14:paraId="6717B72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13DAC73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4B192D3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FE9A06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0BC6DE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259</w:t>
            </w:r>
          </w:p>
        </w:tc>
      </w:tr>
      <w:tr w:rsidR="006F0490" w14:paraId="2CE21195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16D6F55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4F8DCB5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0DBDA05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3EBC1E9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51EF490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/>
            <w:vAlign w:val="center"/>
          </w:tcPr>
          <w:p w14:paraId="63D22D4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120919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97DB3D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5669B14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2FC2A6A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980B89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3A36B48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5FB95F6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/>
            <w:vAlign w:val="center"/>
          </w:tcPr>
          <w:p w14:paraId="658F19D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3DDF11E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31BE27E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70E8F9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4A8055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263</w:t>
            </w:r>
          </w:p>
        </w:tc>
      </w:tr>
      <w:tr w:rsidR="006F0490" w14:paraId="438B241D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77C94A5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00358A7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210E3DD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3A68356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4AD6A5A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279D2E8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40F332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62B5DC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28B87A2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4831DC4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BDBF0D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7FB38DF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265B4F5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7" w:type="pct"/>
            <w:vMerge/>
            <w:vAlign w:val="center"/>
          </w:tcPr>
          <w:p w14:paraId="17FED4F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263D730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1E71D4B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FF9504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A89CD0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255</w:t>
            </w:r>
          </w:p>
        </w:tc>
      </w:tr>
      <w:tr w:rsidR="006F0490" w14:paraId="07AA3482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4BF54A9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1C3A9B4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0F64D82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13.61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2AC426D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51.1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42127FB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/>
            <w:vAlign w:val="center"/>
          </w:tcPr>
          <w:p w14:paraId="5ABB3EA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5C5EF04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Budget-Alt-1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413466F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6" w:type="pct"/>
            <w:vMerge/>
            <w:vAlign w:val="center"/>
          </w:tcPr>
          <w:p w14:paraId="125F4B7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6CDF6C2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8" w:type="pct"/>
            <w:vMerge/>
            <w:vAlign w:val="center"/>
          </w:tcPr>
          <w:p w14:paraId="5245C08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58F8E91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restart"/>
            <w:shd w:val="clear" w:color="auto" w:fill="auto"/>
            <w:vAlign w:val="center"/>
          </w:tcPr>
          <w:p w14:paraId="6012171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310C354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3C65BF6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56.41</w:t>
            </w:r>
          </w:p>
        </w:tc>
        <w:tc>
          <w:tcPr>
            <w:tcW w:w="289" w:type="pct"/>
            <w:vMerge/>
            <w:vAlign w:val="center"/>
          </w:tcPr>
          <w:p w14:paraId="266D035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F255B5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72F2BA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161</w:t>
            </w:r>
          </w:p>
        </w:tc>
      </w:tr>
      <w:tr w:rsidR="006F0490" w14:paraId="462E8AB5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27AD115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357F976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7ADFAE2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7229957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4057DB2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/>
            <w:vAlign w:val="center"/>
          </w:tcPr>
          <w:p w14:paraId="057F812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78A4CB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FAD23D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10453E3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4B70533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F3453C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057E85A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61DA56B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103EB9A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5163F99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59.05</w:t>
            </w:r>
          </w:p>
        </w:tc>
        <w:tc>
          <w:tcPr>
            <w:tcW w:w="289" w:type="pct"/>
            <w:vMerge/>
            <w:vAlign w:val="center"/>
          </w:tcPr>
          <w:p w14:paraId="036B77E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CE4263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79B26D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169</w:t>
            </w:r>
          </w:p>
        </w:tc>
      </w:tr>
      <w:tr w:rsidR="006F0490" w14:paraId="6BAF4E2F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028C11D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5295B8B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54DBA96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5.86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09FFE23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45.1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3896181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/>
            <w:vAlign w:val="center"/>
          </w:tcPr>
          <w:p w14:paraId="7128235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2BDFD44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44DECF4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256" w:type="pct"/>
            <w:vMerge/>
            <w:vAlign w:val="center"/>
          </w:tcPr>
          <w:p w14:paraId="32C3A95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17437B4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8" w:type="pct"/>
            <w:vMerge/>
            <w:vAlign w:val="center"/>
          </w:tcPr>
          <w:p w14:paraId="12DDB12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5DE30FB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6ADFEAA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2B39E17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668B28C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6.38</w:t>
            </w:r>
          </w:p>
        </w:tc>
        <w:tc>
          <w:tcPr>
            <w:tcW w:w="289" w:type="pct"/>
            <w:vMerge/>
            <w:vAlign w:val="center"/>
          </w:tcPr>
          <w:p w14:paraId="03A8745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0843F3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C7911D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462</w:t>
            </w:r>
          </w:p>
        </w:tc>
      </w:tr>
      <w:tr w:rsidR="006F0490" w14:paraId="3DE6C01B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3F57476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125BFF3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6E5B641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431B57D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0B04ACD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/>
            <w:vAlign w:val="center"/>
          </w:tcPr>
          <w:p w14:paraId="4D678B9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864329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6F5D74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30505B0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15C17AD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A91FBF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0D7B401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4C568FA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2FD165E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0F3E911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7.28</w:t>
            </w:r>
          </w:p>
        </w:tc>
        <w:tc>
          <w:tcPr>
            <w:tcW w:w="289" w:type="pct"/>
            <w:vMerge/>
            <w:vAlign w:val="center"/>
          </w:tcPr>
          <w:p w14:paraId="6E5171E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58B947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6CC7D1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461</w:t>
            </w:r>
          </w:p>
        </w:tc>
      </w:tr>
      <w:tr w:rsidR="006F0490" w14:paraId="11F5B75A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586497D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</w:tcPr>
          <w:p w14:paraId="2622BAC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[IDCC]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1D640E5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11.64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2286828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49.93</w:t>
            </w:r>
          </w:p>
        </w:tc>
        <w:tc>
          <w:tcPr>
            <w:tcW w:w="249" w:type="pct"/>
            <w:vMerge/>
            <w:vAlign w:val="center"/>
          </w:tcPr>
          <w:p w14:paraId="1D4A895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4F8320E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491F90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1F0BB42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6.86</w:t>
            </w:r>
          </w:p>
        </w:tc>
        <w:tc>
          <w:tcPr>
            <w:tcW w:w="256" w:type="pct"/>
            <w:vMerge/>
            <w:vAlign w:val="center"/>
          </w:tcPr>
          <w:p w14:paraId="1F0BD70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2444CF4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8" w:type="pct"/>
            <w:vMerge/>
            <w:vAlign w:val="center"/>
          </w:tcPr>
          <w:p w14:paraId="7ECFD4C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062343F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11F33AD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3B260BD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3DA15C5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11.64</w:t>
            </w:r>
          </w:p>
        </w:tc>
        <w:tc>
          <w:tcPr>
            <w:tcW w:w="289" w:type="pct"/>
            <w:vMerge/>
            <w:vAlign w:val="center"/>
          </w:tcPr>
          <w:p w14:paraId="725FA37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A0FA2E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4E8CC6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421</w:t>
            </w:r>
          </w:p>
        </w:tc>
      </w:tr>
      <w:tr w:rsidR="006F0490" w14:paraId="7A68A945" w14:textId="77777777" w:rsidTr="00862997">
        <w:trPr>
          <w:trHeight w:val="20"/>
        </w:trPr>
        <w:tc>
          <w:tcPr>
            <w:tcW w:w="284" w:type="pct"/>
            <w:vMerge w:val="restart"/>
            <w:shd w:val="clear" w:color="auto" w:fill="auto"/>
            <w:vAlign w:val="center"/>
          </w:tcPr>
          <w:p w14:paraId="1A87B2D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lastRenderedPageBreak/>
              <w:t>D2T2-B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62E3BB7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559B9F4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13.61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4E39E82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51.1</w:t>
            </w:r>
          </w:p>
        </w:tc>
        <w:tc>
          <w:tcPr>
            <w:tcW w:w="249" w:type="pct"/>
            <w:vMerge/>
            <w:vAlign w:val="center"/>
          </w:tcPr>
          <w:p w14:paraId="1E8B914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restart"/>
            <w:shd w:val="clear" w:color="auto" w:fill="auto"/>
            <w:vAlign w:val="center"/>
          </w:tcPr>
          <w:p w14:paraId="6B50653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9" w:type="pct"/>
            <w:vMerge/>
            <w:vAlign w:val="center"/>
          </w:tcPr>
          <w:p w14:paraId="06470F4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6F22B23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56" w:type="pct"/>
            <w:vMerge/>
            <w:vAlign w:val="center"/>
          </w:tcPr>
          <w:p w14:paraId="211CFA5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6FBCEBB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DAACA7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14:paraId="5C25A65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8" w:type="pct"/>
            <w:vMerge/>
            <w:vAlign w:val="center"/>
          </w:tcPr>
          <w:p w14:paraId="2B6C695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791339B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08" w:type="pct"/>
            <w:vMerge w:val="restart"/>
            <w:shd w:val="clear" w:color="auto" w:fill="auto"/>
            <w:vAlign w:val="center"/>
          </w:tcPr>
          <w:p w14:paraId="7199803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28D87EF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39" w:type="pct"/>
            <w:vMerge/>
            <w:vAlign w:val="center"/>
          </w:tcPr>
          <w:p w14:paraId="148ACFF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C5956E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</w:t>
            </w:r>
          </w:p>
        </w:tc>
      </w:tr>
      <w:tr w:rsidR="006F0490" w14:paraId="44A93CC2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1C32C0D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621CCCD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05EB8B6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384EED5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46F3178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76DADE2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58A446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46F1E8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15F2E53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2250C72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FF4D7E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14:paraId="3F0C276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8" w:type="pct"/>
            <w:vMerge/>
            <w:vAlign w:val="center"/>
          </w:tcPr>
          <w:p w14:paraId="5050ED9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4BB6A84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39623BA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0898492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53BD0F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2CD2FA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</w:t>
            </w:r>
          </w:p>
        </w:tc>
      </w:tr>
      <w:tr w:rsidR="006F0490" w14:paraId="4537DDB0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2B8CAF5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4F2EDC9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53D26E9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4AE984D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7B9A6B8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restart"/>
            <w:shd w:val="clear" w:color="auto" w:fill="auto"/>
            <w:vAlign w:val="center"/>
          </w:tcPr>
          <w:p w14:paraId="6E1CB73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9" w:type="pct"/>
            <w:vMerge/>
            <w:vAlign w:val="center"/>
          </w:tcPr>
          <w:p w14:paraId="5EADC5C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B88FC1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613C034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56569D7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3E40D4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restart"/>
            <w:shd w:val="clear" w:color="auto" w:fill="auto"/>
            <w:vAlign w:val="center"/>
          </w:tcPr>
          <w:p w14:paraId="6EDDA92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8" w:type="pct"/>
            <w:vMerge/>
            <w:vAlign w:val="center"/>
          </w:tcPr>
          <w:p w14:paraId="48AFAAB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16341AA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67EF1DA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5B52921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9BAB20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A4C893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</w:t>
            </w:r>
          </w:p>
        </w:tc>
      </w:tr>
      <w:tr w:rsidR="006F0490" w14:paraId="41D85E19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0B408E5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46A08A0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17DCD94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0E8880B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25BEB2F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1FE56AD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F40157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88456E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2806287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0F4A590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2475E6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76FD79F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753D162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4387C82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4B15A4D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1861491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73E86D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4C7035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62</w:t>
            </w:r>
          </w:p>
        </w:tc>
      </w:tr>
      <w:tr w:rsidR="006F0490" w14:paraId="7BBD8F47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249ECD1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7B2E7CF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417CDD8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6E4A8CA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3D03E1D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58FC3EB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FFFAAA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E41D7C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6EFEC4D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3ED2D2C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8EE338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restart"/>
            <w:shd w:val="clear" w:color="auto" w:fill="auto"/>
            <w:vAlign w:val="center"/>
          </w:tcPr>
          <w:p w14:paraId="253BA43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8" w:type="pct"/>
            <w:vMerge/>
            <w:vAlign w:val="center"/>
          </w:tcPr>
          <w:p w14:paraId="7C17106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1BDDB52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237C9D8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7EB3E22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5F83FD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FB6328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</w:t>
            </w:r>
          </w:p>
        </w:tc>
      </w:tr>
      <w:tr w:rsidR="006F0490" w14:paraId="3CA32E26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322E8B0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3E979B1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59250F7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7DCEB00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7D43E30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306A096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EF8216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026CDA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2BAC5A1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0E09A0D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26D1D1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4F010CC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76536AC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7934619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6991675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0A35CA4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C9DA13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63EA74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57</w:t>
            </w:r>
          </w:p>
        </w:tc>
      </w:tr>
      <w:tr w:rsidR="006F0490" w14:paraId="733D4283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5B2E30D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1615459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491B40E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15.55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35963E6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52.1</w:t>
            </w:r>
          </w:p>
        </w:tc>
        <w:tc>
          <w:tcPr>
            <w:tcW w:w="249" w:type="pct"/>
            <w:vMerge/>
            <w:vAlign w:val="center"/>
          </w:tcPr>
          <w:p w14:paraId="5FE4D6C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restart"/>
            <w:shd w:val="clear" w:color="auto" w:fill="auto"/>
            <w:vAlign w:val="center"/>
          </w:tcPr>
          <w:p w14:paraId="690F5BB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9" w:type="pct"/>
            <w:vMerge/>
            <w:vAlign w:val="center"/>
          </w:tcPr>
          <w:p w14:paraId="0D3E5EC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CC62C2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4999327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15326FC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AF5F52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58CA182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5C0C90B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6918977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6F76B78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28.77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386B519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9" w:type="pct"/>
            <w:vMerge/>
            <w:vAlign w:val="center"/>
          </w:tcPr>
          <w:p w14:paraId="0826EE3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88EA42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37</w:t>
            </w:r>
          </w:p>
        </w:tc>
      </w:tr>
      <w:tr w:rsidR="006F0490" w14:paraId="22B4F284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102D989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4042F1F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6349F4F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274765D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791AFF8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1BCB06F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6D6E88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DA26E3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2B6BD7A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633DE68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8C2C63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433A92F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3924813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487E0E5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26FA21D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32.22</w:t>
            </w:r>
          </w:p>
        </w:tc>
        <w:tc>
          <w:tcPr>
            <w:tcW w:w="289" w:type="pct"/>
            <w:vMerge/>
            <w:vAlign w:val="center"/>
          </w:tcPr>
          <w:p w14:paraId="64F1DC7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DA3E8D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4288CF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41</w:t>
            </w:r>
          </w:p>
        </w:tc>
      </w:tr>
      <w:tr w:rsidR="006F0490" w14:paraId="0FC97184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12C8856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31B3676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4A93058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0548ED5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59C59A1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restart"/>
            <w:shd w:val="clear" w:color="auto" w:fill="auto"/>
            <w:vAlign w:val="center"/>
          </w:tcPr>
          <w:p w14:paraId="0CB43CE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9" w:type="pct"/>
            <w:vMerge/>
            <w:vAlign w:val="center"/>
          </w:tcPr>
          <w:p w14:paraId="7990D1F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3D2DF9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0BD8AA5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120C1A4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5582E7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52FB78E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145AF2F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0026CF0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6BE14AA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28.74</w:t>
            </w:r>
          </w:p>
        </w:tc>
        <w:tc>
          <w:tcPr>
            <w:tcW w:w="289" w:type="pct"/>
            <w:vMerge/>
            <w:vAlign w:val="center"/>
          </w:tcPr>
          <w:p w14:paraId="3CFB012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4690F4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D7B571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</w:t>
            </w:r>
          </w:p>
        </w:tc>
      </w:tr>
      <w:tr w:rsidR="006F0490" w14:paraId="4A4E1073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3E148C1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354F8F4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483925E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536F2FA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6B852B9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6EE5D94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2CC82A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ABC499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2460A77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2B0536D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216330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28AF266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6260CEA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36E4C4F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016531F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32.19</w:t>
            </w:r>
          </w:p>
        </w:tc>
        <w:tc>
          <w:tcPr>
            <w:tcW w:w="289" w:type="pct"/>
            <w:vMerge/>
            <w:vAlign w:val="center"/>
          </w:tcPr>
          <w:p w14:paraId="2239A7D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8E8D34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6FE068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42</w:t>
            </w:r>
          </w:p>
        </w:tc>
      </w:tr>
      <w:tr w:rsidR="006F0490" w14:paraId="16DE3A86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2FD9D70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531A294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2DAED34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13.61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26EB102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51.1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22D749B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/>
            <w:vAlign w:val="center"/>
          </w:tcPr>
          <w:p w14:paraId="3834998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4F2768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74BB0D5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56" w:type="pct"/>
            <w:vMerge/>
            <w:vAlign w:val="center"/>
          </w:tcPr>
          <w:p w14:paraId="46FC723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5DB6821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DAAA67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56C02C5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2571158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7E53269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8" w:type="pct"/>
            <w:vMerge w:val="restart"/>
            <w:shd w:val="clear" w:color="auto" w:fill="auto"/>
            <w:vAlign w:val="center"/>
          </w:tcPr>
          <w:p w14:paraId="56FD680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528D568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39" w:type="pct"/>
            <w:vMerge/>
            <w:vAlign w:val="center"/>
          </w:tcPr>
          <w:p w14:paraId="133D151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95E047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231</w:t>
            </w:r>
          </w:p>
        </w:tc>
      </w:tr>
      <w:tr w:rsidR="006F0490" w14:paraId="47F226F3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6677F2B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22A7D7C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1C0E0A6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61B280E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1807726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70BC055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82608D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662CF98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56" w:type="pct"/>
            <w:vMerge/>
            <w:vAlign w:val="center"/>
          </w:tcPr>
          <w:p w14:paraId="666E053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25CADFE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2FC815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5BFB2AC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4DA48FB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/>
            <w:vAlign w:val="center"/>
          </w:tcPr>
          <w:p w14:paraId="3D2A82F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22EF715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56DBB2C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566618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3B8145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234</w:t>
            </w:r>
          </w:p>
        </w:tc>
      </w:tr>
      <w:tr w:rsidR="006F0490" w14:paraId="1E82505A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2FCD191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6A482E8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6E2E644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04C9290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3438689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7310F0F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BF8656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33580DF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56" w:type="pct"/>
            <w:vMerge/>
            <w:vAlign w:val="center"/>
          </w:tcPr>
          <w:p w14:paraId="541DABC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1154D23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E1102F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6DAB6AA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6428BB2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7" w:type="pct"/>
            <w:vMerge/>
            <w:vAlign w:val="center"/>
          </w:tcPr>
          <w:p w14:paraId="09A1941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16BA77D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0A9546C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BC8426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CA8B05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237</w:t>
            </w:r>
          </w:p>
        </w:tc>
      </w:tr>
      <w:tr w:rsidR="006F0490" w14:paraId="66D90251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085156A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337602D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5158829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4B97D94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1B77C95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/>
            <w:vAlign w:val="center"/>
          </w:tcPr>
          <w:p w14:paraId="5D7315A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3133AE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33C6A9F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56" w:type="pct"/>
            <w:vMerge/>
            <w:vAlign w:val="center"/>
          </w:tcPr>
          <w:p w14:paraId="67728B7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305C68C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42CAEB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2137E8E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78EE4C1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7" w:type="pct"/>
            <w:vMerge/>
            <w:vAlign w:val="center"/>
          </w:tcPr>
          <w:p w14:paraId="68E90ED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4FEAAF2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794E910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61FCC2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CE70C8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213</w:t>
            </w:r>
          </w:p>
        </w:tc>
      </w:tr>
      <w:tr w:rsidR="006F0490" w14:paraId="2284AFC6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2E3AC4C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1F9AE61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147A199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2B34546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1197B7A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046C9A1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56149B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1054C82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56" w:type="pct"/>
            <w:vMerge/>
            <w:vAlign w:val="center"/>
          </w:tcPr>
          <w:p w14:paraId="1F8EF9C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4B11F67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B2896D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2F2F494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441B628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/>
            <w:vAlign w:val="center"/>
          </w:tcPr>
          <w:p w14:paraId="69A02CF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40EAAC1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05D9DC4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1E57B4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BB6E53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216</w:t>
            </w:r>
          </w:p>
        </w:tc>
      </w:tr>
      <w:tr w:rsidR="006F0490" w14:paraId="3522A0C1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5758004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660F198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6C532E4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4E242D2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5CE4B0F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4C64F8D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8AB7AD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45956EE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56" w:type="pct"/>
            <w:vMerge/>
            <w:vAlign w:val="center"/>
          </w:tcPr>
          <w:p w14:paraId="10CCDFC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1EB2785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FBE81C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0A85C50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48E367B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7" w:type="pct"/>
            <w:vMerge/>
            <w:vAlign w:val="center"/>
          </w:tcPr>
          <w:p w14:paraId="570DD13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481FCB4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06C6214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9F7B3B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EB6C7F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219</w:t>
            </w:r>
          </w:p>
        </w:tc>
      </w:tr>
      <w:tr w:rsidR="006F0490" w14:paraId="6219B45F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0C7DEB4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55B7AA2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02069BB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528F97C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35.02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69BDF21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/>
            <w:vAlign w:val="center"/>
          </w:tcPr>
          <w:p w14:paraId="36FDAD4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CEC805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5804486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256" w:type="pct"/>
            <w:vMerge/>
            <w:vAlign w:val="center"/>
          </w:tcPr>
          <w:p w14:paraId="375A2CC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197478D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8" w:type="pct"/>
            <w:vMerge/>
            <w:vAlign w:val="center"/>
          </w:tcPr>
          <w:p w14:paraId="244D23A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3E5CA89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03BB645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4704669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08" w:type="pct"/>
            <w:vMerge w:val="restart"/>
            <w:shd w:val="clear" w:color="auto" w:fill="auto"/>
            <w:vAlign w:val="center"/>
          </w:tcPr>
          <w:p w14:paraId="0EE1AA8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0257721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9" w:type="pct"/>
            <w:vMerge/>
            <w:vAlign w:val="center"/>
          </w:tcPr>
          <w:p w14:paraId="6FC13BB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31CC76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147</w:t>
            </w:r>
          </w:p>
        </w:tc>
      </w:tr>
      <w:tr w:rsidR="006F0490" w14:paraId="46DAE88F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0F297C1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4589BD6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5033930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1.83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659C240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36.02</w:t>
            </w:r>
          </w:p>
        </w:tc>
        <w:tc>
          <w:tcPr>
            <w:tcW w:w="249" w:type="pct"/>
            <w:vMerge/>
            <w:vAlign w:val="center"/>
          </w:tcPr>
          <w:p w14:paraId="321EC1A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60F8552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1E85E9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3A81860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256" w:type="pct"/>
            <w:vMerge/>
            <w:vAlign w:val="center"/>
          </w:tcPr>
          <w:p w14:paraId="15FF4C6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7E21E18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4D6E6E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73649EA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restart"/>
            <w:shd w:val="clear" w:color="auto" w:fill="auto"/>
            <w:vAlign w:val="center"/>
          </w:tcPr>
          <w:p w14:paraId="7627672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/>
            <w:vAlign w:val="center"/>
          </w:tcPr>
          <w:p w14:paraId="60AE029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0EA61B3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156F0E4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084B3C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DF2CE2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151</w:t>
            </w:r>
          </w:p>
        </w:tc>
      </w:tr>
      <w:tr w:rsidR="006F0490" w14:paraId="38358013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5718999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65C9991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0203C42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3.16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6588E51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40.12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4FCA2DF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/>
            <w:vAlign w:val="center"/>
          </w:tcPr>
          <w:p w14:paraId="1A51BEC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D0FFF8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9C9C85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4D17683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160662F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E0EAAA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63B52F6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38E8ED8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5AEDC6E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6EF3C0B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1834120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0A56F2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5A5799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143</w:t>
            </w:r>
          </w:p>
        </w:tc>
      </w:tr>
      <w:tr w:rsidR="006F0490" w14:paraId="69788513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777F2EE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6537DB4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2AE491B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3.33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1DB68ED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40.52</w:t>
            </w:r>
          </w:p>
        </w:tc>
        <w:tc>
          <w:tcPr>
            <w:tcW w:w="249" w:type="pct"/>
            <w:vMerge/>
            <w:vAlign w:val="center"/>
          </w:tcPr>
          <w:p w14:paraId="7F92AFE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397272E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6ADEC4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094EC8D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256" w:type="pct"/>
            <w:vMerge/>
            <w:vAlign w:val="center"/>
          </w:tcPr>
          <w:p w14:paraId="2E7AF68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3E509BD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578730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68E1DC8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3BD568E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7" w:type="pct"/>
            <w:vMerge/>
            <w:vAlign w:val="center"/>
          </w:tcPr>
          <w:p w14:paraId="0527360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4C513E0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63C674C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F7BD4E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CA2B7F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139</w:t>
            </w:r>
          </w:p>
        </w:tc>
      </w:tr>
      <w:tr w:rsidR="006F0490" w14:paraId="216E2B71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4F961DE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4D05948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6A211EE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13.61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13AB151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51.1</w:t>
            </w:r>
          </w:p>
        </w:tc>
        <w:tc>
          <w:tcPr>
            <w:tcW w:w="249" w:type="pct"/>
            <w:vMerge/>
            <w:vAlign w:val="center"/>
          </w:tcPr>
          <w:p w14:paraId="25546A9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restart"/>
            <w:shd w:val="clear" w:color="auto" w:fill="auto"/>
            <w:vAlign w:val="center"/>
          </w:tcPr>
          <w:p w14:paraId="328A2A4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9" w:type="pct"/>
            <w:vMerge/>
            <w:vAlign w:val="center"/>
          </w:tcPr>
          <w:p w14:paraId="7983BBB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4DC4DC2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5.08</w:t>
            </w:r>
          </w:p>
        </w:tc>
        <w:tc>
          <w:tcPr>
            <w:tcW w:w="256" w:type="pct"/>
            <w:vMerge/>
            <w:vAlign w:val="center"/>
          </w:tcPr>
          <w:p w14:paraId="143EB67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44E99A3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8" w:type="pct"/>
            <w:vMerge/>
            <w:vAlign w:val="center"/>
          </w:tcPr>
          <w:p w14:paraId="50CEEEC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2DAC03B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3B185EA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30F2E85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08" w:type="pct"/>
            <w:vMerge/>
            <w:vAlign w:val="center"/>
          </w:tcPr>
          <w:p w14:paraId="71C8C8C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3ECBF68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1BC75E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604CE6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451</w:t>
            </w:r>
          </w:p>
        </w:tc>
      </w:tr>
      <w:tr w:rsidR="006F0490" w14:paraId="1403CEDE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1A855D7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095FD97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3D26F41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1A6ED6D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2935EB8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149A3F1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C73180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666E2AC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5.49</w:t>
            </w:r>
          </w:p>
        </w:tc>
        <w:tc>
          <w:tcPr>
            <w:tcW w:w="256" w:type="pct"/>
            <w:vMerge/>
            <w:vAlign w:val="center"/>
          </w:tcPr>
          <w:p w14:paraId="2B6CB4F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046848C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FBD696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1080EC6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3CFA2BC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/>
            <w:vAlign w:val="center"/>
          </w:tcPr>
          <w:p w14:paraId="646E042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6BA3037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67C9EE1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8C0936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EE360C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443</w:t>
            </w:r>
          </w:p>
        </w:tc>
      </w:tr>
      <w:tr w:rsidR="006F0490" w14:paraId="33D65FE3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7123CCB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0570D5C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54C5282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2AA22E3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2AD4E4B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restart"/>
            <w:shd w:val="clear" w:color="auto" w:fill="auto"/>
            <w:vAlign w:val="center"/>
          </w:tcPr>
          <w:p w14:paraId="4456A19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9" w:type="pct"/>
            <w:vMerge/>
            <w:vAlign w:val="center"/>
          </w:tcPr>
          <w:p w14:paraId="4A82BDC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14B8636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5.08</w:t>
            </w:r>
          </w:p>
        </w:tc>
        <w:tc>
          <w:tcPr>
            <w:tcW w:w="256" w:type="pct"/>
            <w:vMerge/>
            <w:vAlign w:val="center"/>
          </w:tcPr>
          <w:p w14:paraId="00CA188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641C7A3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38880A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16BC0CE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47473D3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7" w:type="pct"/>
            <w:vMerge/>
            <w:vAlign w:val="center"/>
          </w:tcPr>
          <w:p w14:paraId="1304AEF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35B90BD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1708870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D3119C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FB6689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452</w:t>
            </w:r>
          </w:p>
        </w:tc>
      </w:tr>
      <w:tr w:rsidR="006F0490" w14:paraId="4F0C2739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42295FC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484D419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56DA434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0E54CE1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66724DF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4A27181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8D3E5C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5422B85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5.49</w:t>
            </w:r>
          </w:p>
        </w:tc>
        <w:tc>
          <w:tcPr>
            <w:tcW w:w="256" w:type="pct"/>
            <w:vMerge/>
            <w:vAlign w:val="center"/>
          </w:tcPr>
          <w:p w14:paraId="5306D28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47C72E4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F4649B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0686734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restart"/>
            <w:shd w:val="clear" w:color="auto" w:fill="auto"/>
            <w:vAlign w:val="center"/>
          </w:tcPr>
          <w:p w14:paraId="6F01526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/>
            <w:vAlign w:val="center"/>
          </w:tcPr>
          <w:p w14:paraId="20C3B4B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0EF9261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073787D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86224A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8242E2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444</w:t>
            </w:r>
          </w:p>
        </w:tc>
      </w:tr>
      <w:tr w:rsidR="006F0490" w14:paraId="0AFA403A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20499C5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4300496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99" w:type="pct"/>
            <w:vMerge/>
            <w:vAlign w:val="center"/>
          </w:tcPr>
          <w:p w14:paraId="7D0D591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041FFC0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5A13B02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405A3A7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9" w:type="pct"/>
            <w:vMerge/>
            <w:vAlign w:val="center"/>
          </w:tcPr>
          <w:p w14:paraId="6082913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0C09F9F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256" w:type="pct"/>
            <w:vMerge/>
            <w:vAlign w:val="center"/>
          </w:tcPr>
          <w:p w14:paraId="75C6824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5B80643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792439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restart"/>
            <w:shd w:val="clear" w:color="auto" w:fill="auto"/>
            <w:vAlign w:val="center"/>
          </w:tcPr>
          <w:p w14:paraId="7138B48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8" w:type="pct"/>
            <w:vMerge/>
            <w:vAlign w:val="center"/>
          </w:tcPr>
          <w:p w14:paraId="277183D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48DCAEB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08" w:type="pct"/>
            <w:vMerge w:val="restart"/>
            <w:shd w:val="clear" w:color="auto" w:fill="auto"/>
            <w:vAlign w:val="center"/>
          </w:tcPr>
          <w:p w14:paraId="552899B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119E1AD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39" w:type="pct"/>
            <w:vMerge/>
            <w:vAlign w:val="center"/>
          </w:tcPr>
          <w:p w14:paraId="79793CC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B1E0D8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196</w:t>
            </w:r>
          </w:p>
        </w:tc>
      </w:tr>
      <w:tr w:rsidR="006F0490" w14:paraId="76B68ACA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3D7EA36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3E50427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2812E67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781F1F4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5D005A7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restart"/>
            <w:shd w:val="clear" w:color="auto" w:fill="auto"/>
            <w:vAlign w:val="center"/>
          </w:tcPr>
          <w:p w14:paraId="719B2F0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9" w:type="pct"/>
            <w:vMerge/>
            <w:vAlign w:val="center"/>
          </w:tcPr>
          <w:p w14:paraId="6967979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62FBF3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30C6A93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5057A5A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D7C159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2C546A9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3D88FF1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4BADE01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687B36B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59EFBCB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D2779F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E7EEF7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197</w:t>
            </w:r>
          </w:p>
        </w:tc>
      </w:tr>
      <w:tr w:rsidR="006F0490" w14:paraId="05404C5E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53F7554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529056C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065E923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0.17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751B69F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18.38</w:t>
            </w:r>
          </w:p>
        </w:tc>
        <w:tc>
          <w:tcPr>
            <w:tcW w:w="249" w:type="pct"/>
            <w:vMerge/>
            <w:vAlign w:val="center"/>
          </w:tcPr>
          <w:p w14:paraId="37BC445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4C96151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4B3231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5756E5A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6" w:type="pct"/>
            <w:vMerge/>
            <w:vAlign w:val="center"/>
          </w:tcPr>
          <w:p w14:paraId="3BB4200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083CFAB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8" w:type="pct"/>
            <w:vMerge/>
            <w:vAlign w:val="center"/>
          </w:tcPr>
          <w:p w14:paraId="266B205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76C4659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677B718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05C04AE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308" w:type="pct"/>
            <w:vMerge w:val="restart"/>
            <w:shd w:val="clear" w:color="auto" w:fill="auto"/>
            <w:vAlign w:val="center"/>
          </w:tcPr>
          <w:p w14:paraId="3D062C2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9" w:type="pct"/>
            <w:vMerge/>
            <w:vAlign w:val="center"/>
          </w:tcPr>
          <w:p w14:paraId="30D7A7E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C5158C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7C7C0E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494</w:t>
            </w:r>
          </w:p>
        </w:tc>
      </w:tr>
      <w:tr w:rsidR="006F0490" w14:paraId="3B3512A7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0EBE5B9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37CC4E2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33DE0A2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0.72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68383C8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28.98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5077EAE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/>
            <w:vAlign w:val="center"/>
          </w:tcPr>
          <w:p w14:paraId="237A84A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E40602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6B65FD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4D87652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5E3FEC2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554228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17BCBCD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3EA5D90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7B84AA1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2B7E943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3209DE7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FA89A8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23D0D5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518</w:t>
            </w:r>
          </w:p>
        </w:tc>
      </w:tr>
      <w:tr w:rsidR="006F0490" w14:paraId="7F9B34C9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7E1960E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2EA7DF7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7934351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0.91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62E585E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30.77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1A4FB58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/>
            <w:vAlign w:val="center"/>
          </w:tcPr>
          <w:p w14:paraId="7EF3F37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FD07DB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C72B83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4811990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662972B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5F22E55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32" w:type="pct"/>
            <w:vMerge/>
            <w:vAlign w:val="center"/>
          </w:tcPr>
          <w:p w14:paraId="58C62FE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462861D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163E8CC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308" w:type="pct"/>
            <w:vMerge/>
            <w:vAlign w:val="center"/>
          </w:tcPr>
          <w:p w14:paraId="78AAE0E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4E8272A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D764DC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E91EF6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497</w:t>
            </w:r>
          </w:p>
        </w:tc>
      </w:tr>
      <w:tr w:rsidR="006F0490" w14:paraId="65A5E00C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0044FD7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71BC1D7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58C40FC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749E964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38.37</w:t>
            </w:r>
          </w:p>
        </w:tc>
        <w:tc>
          <w:tcPr>
            <w:tcW w:w="249" w:type="pct"/>
            <w:vMerge/>
            <w:vAlign w:val="center"/>
          </w:tcPr>
          <w:p w14:paraId="02F79F6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70AAC6B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29689A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42C233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6C50A4E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6CD28E7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64B0BB7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2" w:type="pct"/>
            <w:vMerge/>
            <w:vAlign w:val="center"/>
          </w:tcPr>
          <w:p w14:paraId="6B1448F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043F7D2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12B00F5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074A3B5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45D3B9F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6933E5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9CC174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503</w:t>
            </w:r>
          </w:p>
        </w:tc>
      </w:tr>
      <w:tr w:rsidR="006F0490" w14:paraId="7C662CC2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279123B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0614314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4FB20AD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7C56A27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22A45AB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16391F6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877AFF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2A5FA3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047BAF0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17F72E4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0B67E1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740FB8E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1A3473F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6952BDF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264FE0F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61762AD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D563C0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04A45D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485</w:t>
            </w:r>
          </w:p>
        </w:tc>
      </w:tr>
      <w:tr w:rsidR="006F0490" w14:paraId="70B983D5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76CFFEA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2468D6A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64FEE4D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219DB35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39F6FDE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53768DA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626507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6E9893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4841243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061674A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8" w:type="pct"/>
            <w:vMerge/>
            <w:vAlign w:val="center"/>
          </w:tcPr>
          <w:p w14:paraId="2684C52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4E8CA81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051926F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30F7A1F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270CBC2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2E9BB61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6A606A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A59C3C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500</w:t>
            </w:r>
          </w:p>
        </w:tc>
      </w:tr>
      <w:tr w:rsidR="006F0490" w14:paraId="7E342693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180385F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5A36B9F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0089B1F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shd w:val="clear" w:color="auto" w:fill="auto"/>
            <w:vAlign w:val="center"/>
          </w:tcPr>
          <w:p w14:paraId="3D7C49A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38.38</w:t>
            </w:r>
          </w:p>
        </w:tc>
        <w:tc>
          <w:tcPr>
            <w:tcW w:w="249" w:type="pct"/>
            <w:vMerge/>
            <w:vAlign w:val="center"/>
          </w:tcPr>
          <w:p w14:paraId="6421B8F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7CC1133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60A6BF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8DC8D8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shd w:val="clear" w:color="auto" w:fill="auto"/>
            <w:vAlign w:val="center"/>
          </w:tcPr>
          <w:p w14:paraId="302DCFE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688EA22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8" w:type="pct"/>
            <w:vMerge/>
            <w:vAlign w:val="center"/>
          </w:tcPr>
          <w:p w14:paraId="42F03B1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1518AC2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6E919EE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638AB18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5AC87FB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58D9B31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2B7E74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431311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506</w:t>
            </w:r>
          </w:p>
        </w:tc>
      </w:tr>
      <w:tr w:rsidR="006F0490" w14:paraId="3581E3CC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31B8C79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18CDE52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2DDD590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3.69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1FACE9B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41.3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478EBD3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/>
            <w:vAlign w:val="center"/>
          </w:tcPr>
          <w:p w14:paraId="49FEA9F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9CC778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411378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638B06B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8" w:type="pct"/>
            <w:vMerge/>
            <w:vAlign w:val="center"/>
          </w:tcPr>
          <w:p w14:paraId="678D4C7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32BB044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32" w:type="pct"/>
            <w:vMerge/>
            <w:vAlign w:val="center"/>
          </w:tcPr>
          <w:p w14:paraId="4B9F5D6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3BCFE55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319DB35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09F5D2B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36A0B21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DDCAB0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59A8F8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521</w:t>
            </w:r>
          </w:p>
        </w:tc>
      </w:tr>
      <w:tr w:rsidR="006F0490" w14:paraId="14C8EA6C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530CDF3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2FDB9C6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170C762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6.12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541CD83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45.1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719F4BA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/>
            <w:vAlign w:val="center"/>
          </w:tcPr>
          <w:p w14:paraId="072572A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2AC1A4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F78022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19F8A55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72EC7D8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7599A73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2" w:type="pct"/>
            <w:vMerge/>
            <w:vAlign w:val="center"/>
          </w:tcPr>
          <w:p w14:paraId="22B017A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58896B6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shd w:val="clear" w:color="auto" w:fill="auto"/>
            <w:vAlign w:val="center"/>
          </w:tcPr>
          <w:p w14:paraId="2AEAAF5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8" w:type="pct"/>
            <w:vMerge/>
            <w:vAlign w:val="center"/>
          </w:tcPr>
          <w:p w14:paraId="0855F47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6490AB8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D12727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7BE90E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491</w:t>
            </w:r>
          </w:p>
        </w:tc>
      </w:tr>
      <w:tr w:rsidR="006F0490" w14:paraId="726AA54B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7AD5ED2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7BF8BD2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107E3B7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55BD2A0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55019BB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39C09C0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D2E370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10288E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394B9D1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24D6C05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D9DB7E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06A4DAC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7D69F78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shd w:val="clear" w:color="auto" w:fill="auto"/>
            <w:vAlign w:val="center"/>
          </w:tcPr>
          <w:p w14:paraId="654A042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08" w:type="pct"/>
            <w:vMerge/>
            <w:vAlign w:val="center"/>
          </w:tcPr>
          <w:p w14:paraId="638F489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0AE036E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6A5F26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7527BF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488</w:t>
            </w:r>
          </w:p>
        </w:tc>
      </w:tr>
      <w:tr w:rsidR="006F0490" w14:paraId="0F1A312C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0054240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36F7356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44C96D5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7E757E0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7C71767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/>
            <w:vAlign w:val="center"/>
          </w:tcPr>
          <w:p w14:paraId="27DA807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47FD30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6CEFC3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3DAFD4C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1D82B29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A0AB5C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47EB97F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343192F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shd w:val="clear" w:color="auto" w:fill="auto"/>
            <w:vAlign w:val="center"/>
          </w:tcPr>
          <w:p w14:paraId="6CDF8BA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8" w:type="pct"/>
            <w:vMerge/>
            <w:vAlign w:val="center"/>
          </w:tcPr>
          <w:p w14:paraId="56FC9C6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3408A0B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A0B488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DEA430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515</w:t>
            </w:r>
          </w:p>
        </w:tc>
      </w:tr>
      <w:tr w:rsidR="006F0490" w14:paraId="4D7C6542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7ADD1F5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1008ACA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37D3ED9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584F784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7BC6FAC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1B8EEE0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54F08B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40E43D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424CCC5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17482BE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6C81D6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061C908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10E2111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shd w:val="clear" w:color="auto" w:fill="auto"/>
            <w:vAlign w:val="center"/>
          </w:tcPr>
          <w:p w14:paraId="4BB59A9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08" w:type="pct"/>
            <w:vMerge/>
            <w:vAlign w:val="center"/>
          </w:tcPr>
          <w:p w14:paraId="10F8251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1AB2B5F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4FBDF2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DACE93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512</w:t>
            </w:r>
          </w:p>
        </w:tc>
      </w:tr>
      <w:tr w:rsidR="006F0490" w14:paraId="0C6D4477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3845733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5B62B1F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7452438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12F529A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624B812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05A753D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F485DA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63DEE3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60E89B4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569AEBA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050651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7742753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4B97039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7B7083A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308" w:type="pct"/>
            <w:vMerge/>
            <w:vAlign w:val="center"/>
          </w:tcPr>
          <w:p w14:paraId="26777D6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51139DD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89AC90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51FB4F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509</w:t>
            </w:r>
          </w:p>
        </w:tc>
      </w:tr>
      <w:tr w:rsidR="006F0490" w14:paraId="77EF427A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56E8449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279B8FD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15EA468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579FB86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2573073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48E885B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B5FD62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6A6F02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0D58EB0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273D4EF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60B81B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327C52D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6682408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2DF2F0C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5C0D06A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7AC4D2C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BD769F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209402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527</w:t>
            </w:r>
          </w:p>
        </w:tc>
      </w:tr>
      <w:tr w:rsidR="006F0490" w14:paraId="113B0CB1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30D63D8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2602490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40B7FF6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9.13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6DCE3AA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48.1</w:t>
            </w:r>
          </w:p>
        </w:tc>
        <w:tc>
          <w:tcPr>
            <w:tcW w:w="249" w:type="pct"/>
            <w:vMerge/>
            <w:vAlign w:val="center"/>
          </w:tcPr>
          <w:p w14:paraId="1BAC2A6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36E2705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7FC1CF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DF0BA8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shd w:val="clear" w:color="auto" w:fill="auto"/>
            <w:vAlign w:val="center"/>
          </w:tcPr>
          <w:p w14:paraId="6731863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88" w:type="pct"/>
            <w:vMerge/>
            <w:vAlign w:val="center"/>
          </w:tcPr>
          <w:p w14:paraId="71F7DC4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CC97A6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6868FA9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1E6319E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5AE6581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51CF212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1237E67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590D1B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FC9868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530</w:t>
            </w:r>
          </w:p>
        </w:tc>
      </w:tr>
      <w:tr w:rsidR="006F0490" w14:paraId="5A678CE7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21628A6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5C63D89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7D7A31B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10.26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53D301A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48.97</w:t>
            </w:r>
          </w:p>
        </w:tc>
        <w:tc>
          <w:tcPr>
            <w:tcW w:w="249" w:type="pct"/>
            <w:vMerge/>
            <w:vAlign w:val="center"/>
          </w:tcPr>
          <w:p w14:paraId="60F3C71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0329087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836413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470336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4F71844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8" w:type="pct"/>
            <w:shd w:val="clear" w:color="auto" w:fill="auto"/>
            <w:vAlign w:val="center"/>
          </w:tcPr>
          <w:p w14:paraId="50EDAEE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8" w:type="pct"/>
            <w:vMerge/>
            <w:vAlign w:val="center"/>
          </w:tcPr>
          <w:p w14:paraId="495AC1F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39CFB42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703E7E4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287F424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351EB1E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759CAEE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6EEE40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5ADDF9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524</w:t>
            </w:r>
          </w:p>
        </w:tc>
      </w:tr>
      <w:tr w:rsidR="006F0490" w14:paraId="2C233654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51956D1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6C869F6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[NOK]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039F593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6.12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132F530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45.1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198FF8A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 w:val="restart"/>
            <w:shd w:val="clear" w:color="auto" w:fill="auto"/>
            <w:vAlign w:val="center"/>
          </w:tcPr>
          <w:p w14:paraId="4343B7E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9" w:type="pct"/>
            <w:vMerge/>
            <w:vAlign w:val="center"/>
          </w:tcPr>
          <w:p w14:paraId="17F1DA9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345C11B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6.43</w:t>
            </w:r>
          </w:p>
        </w:tc>
        <w:tc>
          <w:tcPr>
            <w:tcW w:w="256" w:type="pct"/>
            <w:vMerge/>
            <w:vAlign w:val="center"/>
          </w:tcPr>
          <w:p w14:paraId="4B1FCC0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1DE2233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8" w:type="pct"/>
            <w:vMerge/>
            <w:vAlign w:val="center"/>
          </w:tcPr>
          <w:p w14:paraId="076EFC6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47D5F76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7681DBA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6ED555D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08" w:type="pct"/>
            <w:vMerge w:val="restart"/>
            <w:shd w:val="clear" w:color="auto" w:fill="auto"/>
            <w:vAlign w:val="center"/>
          </w:tcPr>
          <w:p w14:paraId="094AD26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9" w:type="pct"/>
            <w:vMerge/>
            <w:vAlign w:val="center"/>
          </w:tcPr>
          <w:p w14:paraId="167777C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03B523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ECD7C3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304</w:t>
            </w:r>
          </w:p>
        </w:tc>
      </w:tr>
      <w:tr w:rsidR="006F0490" w14:paraId="087CFF35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5DE80F6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2AA3C8E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685FCBC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3E19FE3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063A6B2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0A2DBBF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78FE14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5C2E4C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20D024D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6C218DC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E486D3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1B93EA0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14859D6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64F36AB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69524F4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15B7BA8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47C545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0BC726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306</w:t>
            </w:r>
          </w:p>
        </w:tc>
      </w:tr>
      <w:tr w:rsidR="006F0490" w14:paraId="05971BE1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3E57536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37280E6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16BE74A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238D99E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0A5558E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0741768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56D119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44924B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3513B17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4F8CFD3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EDB545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14:paraId="6F4059C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8" w:type="pct"/>
            <w:vMerge/>
            <w:vAlign w:val="center"/>
          </w:tcPr>
          <w:p w14:paraId="12C06FE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7B9281B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3E87CA5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7A6A123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248D08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E75505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308</w:t>
            </w:r>
          </w:p>
        </w:tc>
      </w:tr>
      <w:tr w:rsidR="006F0490" w14:paraId="4A9031FB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1115422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7797D3F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16AAB57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2E008C3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6611039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restart"/>
            <w:shd w:val="clear" w:color="auto" w:fill="auto"/>
            <w:vAlign w:val="center"/>
          </w:tcPr>
          <w:p w14:paraId="35C35BE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9" w:type="pct"/>
            <w:vMerge/>
            <w:vAlign w:val="center"/>
          </w:tcPr>
          <w:p w14:paraId="22A9483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3435E2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5A7F327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5CC0D41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C94E7F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restart"/>
            <w:shd w:val="clear" w:color="auto" w:fill="auto"/>
            <w:vAlign w:val="center"/>
          </w:tcPr>
          <w:p w14:paraId="2793F3B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8" w:type="pct"/>
            <w:vMerge/>
            <w:vAlign w:val="center"/>
          </w:tcPr>
          <w:p w14:paraId="71FA104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214FF26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1313154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5E24706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6F8116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5C17AC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305</w:t>
            </w:r>
          </w:p>
        </w:tc>
      </w:tr>
      <w:tr w:rsidR="006F0490" w14:paraId="67287CFB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18DA568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0B366BE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41D68E9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5F28A1C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34D40DB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461FE47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08BF2F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3F573E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1A6C544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48E9650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CD5C3D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6FC5EF9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17850BF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662988E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6275F54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624EE20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7422CD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0BE149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307</w:t>
            </w:r>
          </w:p>
        </w:tc>
      </w:tr>
      <w:tr w:rsidR="006F0490" w14:paraId="157DA560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174F95C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6330EE8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673B434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678FCD6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12C802D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1E22002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96D5A7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333A5A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3F67A4A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06248D7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353A5D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restart"/>
            <w:shd w:val="clear" w:color="auto" w:fill="auto"/>
            <w:vAlign w:val="center"/>
          </w:tcPr>
          <w:p w14:paraId="7B0DBE8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8" w:type="pct"/>
            <w:vMerge/>
            <w:vAlign w:val="center"/>
          </w:tcPr>
          <w:p w14:paraId="595365A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6F6FE0C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320F311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0BDA664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49219A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3EF7C3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309</w:t>
            </w:r>
          </w:p>
        </w:tc>
      </w:tr>
      <w:tr w:rsidR="006F0490" w14:paraId="6CB6217D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103E015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35C6E3B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2A1AAD4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20.3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5C76A02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54.1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4DEA37A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/>
            <w:vAlign w:val="center"/>
          </w:tcPr>
          <w:p w14:paraId="2D65F2D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B20D3A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756583F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3.41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5283843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1A7375A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8" w:type="pct"/>
            <w:vMerge/>
            <w:vAlign w:val="center"/>
          </w:tcPr>
          <w:p w14:paraId="5A75CC2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7424F1D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485FB05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7" w:type="pct"/>
            <w:vMerge/>
            <w:vAlign w:val="center"/>
          </w:tcPr>
          <w:p w14:paraId="19FD83A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restart"/>
            <w:shd w:val="clear" w:color="auto" w:fill="auto"/>
            <w:vAlign w:val="center"/>
          </w:tcPr>
          <w:p w14:paraId="2DB15DE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9" w:type="pct"/>
            <w:vMerge/>
            <w:vAlign w:val="center"/>
          </w:tcPr>
          <w:p w14:paraId="086C9A3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96549B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DCA80A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352</w:t>
            </w:r>
          </w:p>
        </w:tc>
      </w:tr>
      <w:tr w:rsidR="006F0490" w14:paraId="1879DFE9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222FB9A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1BF26EF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3E98137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6B304B6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36C9493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630BAA8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19B246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47CFCE2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4.89</w:t>
            </w:r>
          </w:p>
        </w:tc>
        <w:tc>
          <w:tcPr>
            <w:tcW w:w="256" w:type="pct"/>
            <w:vMerge/>
            <w:vAlign w:val="center"/>
          </w:tcPr>
          <w:p w14:paraId="0A2435A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2A2B748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0223A9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1C2F24C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57A393C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/>
            <w:vAlign w:val="center"/>
          </w:tcPr>
          <w:p w14:paraId="396A1CA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36DB06B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0B9C991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1A979D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DB51F2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355</w:t>
            </w:r>
          </w:p>
        </w:tc>
      </w:tr>
      <w:tr w:rsidR="006F0490" w14:paraId="52BFAA71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168FA9F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207824A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3C23C05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4295912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7EED978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7BDBB9A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76E868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262AAAF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5.72</w:t>
            </w:r>
          </w:p>
        </w:tc>
        <w:tc>
          <w:tcPr>
            <w:tcW w:w="256" w:type="pct"/>
            <w:vMerge/>
            <w:vAlign w:val="center"/>
          </w:tcPr>
          <w:p w14:paraId="4DED0CE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1A1612C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BDC247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27704CA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1A38EDC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7" w:type="pct"/>
            <w:vMerge/>
            <w:vAlign w:val="center"/>
          </w:tcPr>
          <w:p w14:paraId="15066F4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32E74F3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6ED767D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8B89CE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D67D0B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358</w:t>
            </w:r>
          </w:p>
        </w:tc>
      </w:tr>
      <w:tr w:rsidR="006F0490" w14:paraId="44B4D759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1DFA8B5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2FC05DB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01D8693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23.18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6649F34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55.1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3E067B0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 w:val="restart"/>
            <w:shd w:val="clear" w:color="auto" w:fill="auto"/>
            <w:vAlign w:val="center"/>
          </w:tcPr>
          <w:p w14:paraId="19ABA28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9" w:type="pct"/>
            <w:vMerge/>
            <w:vAlign w:val="center"/>
          </w:tcPr>
          <w:p w14:paraId="6886D1B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1728F81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19C20ED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44C0972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8" w:type="pct"/>
            <w:vMerge/>
            <w:vAlign w:val="center"/>
          </w:tcPr>
          <w:p w14:paraId="2B7300A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75ED699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2FFA003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24E7C0D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08" w:type="pct"/>
            <w:vMerge w:val="restart"/>
            <w:shd w:val="clear" w:color="auto" w:fill="auto"/>
            <w:vAlign w:val="center"/>
          </w:tcPr>
          <w:p w14:paraId="69DE813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180F741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9" w:type="pct"/>
            <w:vMerge/>
            <w:vAlign w:val="center"/>
          </w:tcPr>
          <w:p w14:paraId="23E58C2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83E2F9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268</w:t>
            </w:r>
          </w:p>
        </w:tc>
      </w:tr>
      <w:tr w:rsidR="006F0490" w14:paraId="5C112235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68B6583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3662D22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0825076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0F9996B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1238C3D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26BD567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8AABA6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8BE74A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1D8D5BE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530C23E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3C962F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2FE5F9E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24B1669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7" w:type="pct"/>
            <w:vMerge/>
            <w:vAlign w:val="center"/>
          </w:tcPr>
          <w:p w14:paraId="44B98DD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1D843D6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7534D51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6DF951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A66928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260</w:t>
            </w:r>
          </w:p>
        </w:tc>
      </w:tr>
      <w:tr w:rsidR="006F0490" w14:paraId="39962895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185A362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57DD3DE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5D9CB3C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5FAA234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1D190F6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restart"/>
            <w:shd w:val="clear" w:color="auto" w:fill="auto"/>
            <w:vAlign w:val="center"/>
          </w:tcPr>
          <w:p w14:paraId="657182E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9" w:type="pct"/>
            <w:vMerge/>
            <w:vAlign w:val="center"/>
          </w:tcPr>
          <w:p w14:paraId="4EB74AC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8BDA2D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4E1D026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49F2CDC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2CD8F1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22F6E42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749BAFF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/>
            <w:vAlign w:val="center"/>
          </w:tcPr>
          <w:p w14:paraId="13BA9AF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78D8599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1EF1B77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A193B1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4FD6EF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269</w:t>
            </w:r>
          </w:p>
        </w:tc>
      </w:tr>
      <w:tr w:rsidR="006F0490" w14:paraId="1FC64CC3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509FC0E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1BB869E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0CC2E8A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2C63470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77A97A0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3BBBB3F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AF2E40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322418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143883E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57280C2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668187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527EE88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69AAE9A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7" w:type="pct"/>
            <w:vMerge/>
            <w:vAlign w:val="center"/>
          </w:tcPr>
          <w:p w14:paraId="5CD222A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0489287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1CE2C42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28C2BB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674F42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261</w:t>
            </w:r>
          </w:p>
        </w:tc>
      </w:tr>
      <w:tr w:rsidR="006F0490" w14:paraId="78AB949F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157BA63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43A4497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10A46BD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0ECA2E1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7D56DC0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 w:val="restart"/>
            <w:shd w:val="clear" w:color="auto" w:fill="auto"/>
            <w:vAlign w:val="center"/>
          </w:tcPr>
          <w:p w14:paraId="0844EBA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9" w:type="pct"/>
            <w:vMerge/>
            <w:vAlign w:val="center"/>
          </w:tcPr>
          <w:p w14:paraId="5711A5D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B14BF3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45F96A9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0C7AFE1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573A7E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20FC3A8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075F2EE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/>
            <w:vAlign w:val="center"/>
          </w:tcPr>
          <w:p w14:paraId="6998360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0F5D950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142A989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12BAB8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360EE8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264</w:t>
            </w:r>
          </w:p>
        </w:tc>
      </w:tr>
      <w:tr w:rsidR="006F0490" w14:paraId="5413957A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697180F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426D381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730E3C5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042EFD2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19B37A2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1561AC4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F1A89D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826CE7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23CC023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647D3D3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3A3176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12C6179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5483229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7" w:type="pct"/>
            <w:vMerge/>
            <w:vAlign w:val="center"/>
          </w:tcPr>
          <w:p w14:paraId="45D3D46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6A8928F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2AF4B37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895B71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29EE06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256</w:t>
            </w:r>
          </w:p>
        </w:tc>
      </w:tr>
      <w:tr w:rsidR="006F0490" w14:paraId="54610147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0E5A3CD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36DDD86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77C4CE3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5429425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4DE3F72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restart"/>
            <w:shd w:val="clear" w:color="auto" w:fill="auto"/>
            <w:vAlign w:val="center"/>
          </w:tcPr>
          <w:p w14:paraId="3D8E49D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9" w:type="pct"/>
            <w:vMerge/>
            <w:vAlign w:val="center"/>
          </w:tcPr>
          <w:p w14:paraId="16B2DA4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66C993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6F3F323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66755FC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FE78D4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3124145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502E34B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/>
            <w:vAlign w:val="center"/>
          </w:tcPr>
          <w:p w14:paraId="17AA014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70004A6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5634099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55FF51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D4A3F0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265</w:t>
            </w:r>
          </w:p>
        </w:tc>
      </w:tr>
      <w:tr w:rsidR="006F0490" w14:paraId="1EEC6922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287AE5D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0DD1772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37D3DBA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559F0F2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52162C4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37AE88F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DC8993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3AB6D2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728799F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572B151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AD4E43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4443785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6B6D104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7" w:type="pct"/>
            <w:vMerge/>
            <w:vAlign w:val="center"/>
          </w:tcPr>
          <w:p w14:paraId="5215553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17741E3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5CB8E78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C96BF9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E4101B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257</w:t>
            </w:r>
          </w:p>
        </w:tc>
      </w:tr>
      <w:tr w:rsidR="006F0490" w14:paraId="7F98778E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6E89FD1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3EC0317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6E36FD8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13.61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4EA9B0B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51.1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5EEE043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6C24D61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5C3568C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Budget-Alt-1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0802487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6" w:type="pct"/>
            <w:vMerge/>
            <w:vAlign w:val="center"/>
          </w:tcPr>
          <w:p w14:paraId="5AA35F8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489413B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8" w:type="pct"/>
            <w:vMerge/>
            <w:vAlign w:val="center"/>
          </w:tcPr>
          <w:p w14:paraId="73C4EEE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650E003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restart"/>
            <w:shd w:val="clear" w:color="auto" w:fill="auto"/>
            <w:vAlign w:val="center"/>
          </w:tcPr>
          <w:p w14:paraId="652A1D6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1BB7152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8" w:type="pct"/>
            <w:vMerge/>
            <w:vAlign w:val="center"/>
          </w:tcPr>
          <w:p w14:paraId="59B3EC2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6677BD0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A9CABF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77DC91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163</w:t>
            </w:r>
          </w:p>
        </w:tc>
      </w:tr>
      <w:tr w:rsidR="006F0490" w14:paraId="5172D706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172F7AA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137FFF4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3072092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21D5473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0E1A48C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14:paraId="216793F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9" w:type="pct"/>
            <w:vMerge/>
            <w:vAlign w:val="center"/>
          </w:tcPr>
          <w:p w14:paraId="1DA3A2F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9AF1DA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3E11F75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524ADD1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D1060F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1864EAF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72974D5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317ED84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6A3ADA6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9" w:type="pct"/>
            <w:vMerge/>
            <w:vAlign w:val="center"/>
          </w:tcPr>
          <w:p w14:paraId="6ED9825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96B785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AF5596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165</w:t>
            </w:r>
          </w:p>
        </w:tc>
      </w:tr>
      <w:tr w:rsidR="006F0490" w14:paraId="5DDA6D47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3DAFD38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1D52AD6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07D3D7B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6508166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0250FFE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787541F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9" w:type="pct"/>
            <w:vMerge/>
            <w:vAlign w:val="center"/>
          </w:tcPr>
          <w:p w14:paraId="45716C4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B543A8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59556F1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3D935B0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917488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6D460CA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335F4F0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6A68D2E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526EF92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9" w:type="pct"/>
            <w:vMerge/>
            <w:vAlign w:val="center"/>
          </w:tcPr>
          <w:p w14:paraId="0659FB5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50C9AE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F9EE59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171</w:t>
            </w:r>
          </w:p>
        </w:tc>
      </w:tr>
      <w:tr w:rsidR="006F0490" w14:paraId="2120A0B4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1F9F291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37F736B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21FAAD2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28D24EA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271FEBB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restart"/>
            <w:shd w:val="clear" w:color="auto" w:fill="auto"/>
            <w:vAlign w:val="center"/>
          </w:tcPr>
          <w:p w14:paraId="0EA32BF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9" w:type="pct"/>
            <w:vMerge/>
            <w:vAlign w:val="center"/>
          </w:tcPr>
          <w:p w14:paraId="24DA841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E0931C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71C7829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0DE90EC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0E9C0B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6293EC9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5FE79C0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535A274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44A12A4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9" w:type="pct"/>
            <w:vMerge/>
            <w:vAlign w:val="center"/>
          </w:tcPr>
          <w:p w14:paraId="75E0BA9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9622A6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601E0F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173</w:t>
            </w:r>
          </w:p>
        </w:tc>
      </w:tr>
      <w:tr w:rsidR="006F0490" w14:paraId="33AC93AD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7BC1D09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556CEBD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4EA0FBB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5.86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10E5561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45.1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4923F26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/>
            <w:vAlign w:val="center"/>
          </w:tcPr>
          <w:p w14:paraId="0316B7D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1997F1A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0" w:type="pct"/>
            <w:shd w:val="clear" w:color="auto" w:fill="auto"/>
            <w:vAlign w:val="center"/>
          </w:tcPr>
          <w:p w14:paraId="751E43C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256" w:type="pct"/>
            <w:vMerge/>
            <w:vAlign w:val="center"/>
          </w:tcPr>
          <w:p w14:paraId="251AE4F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13CD952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38" w:type="pct"/>
            <w:vMerge/>
            <w:vAlign w:val="center"/>
          </w:tcPr>
          <w:p w14:paraId="50DF6AA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restart"/>
            <w:shd w:val="clear" w:color="auto" w:fill="auto"/>
            <w:vAlign w:val="center"/>
          </w:tcPr>
          <w:p w14:paraId="260A998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7FB181B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57CB802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3501786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21.11</w:t>
            </w:r>
          </w:p>
        </w:tc>
        <w:tc>
          <w:tcPr>
            <w:tcW w:w="289" w:type="pct"/>
            <w:vMerge/>
            <w:vAlign w:val="center"/>
          </w:tcPr>
          <w:p w14:paraId="1474950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787162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46A78E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464</w:t>
            </w:r>
          </w:p>
        </w:tc>
      </w:tr>
      <w:tr w:rsidR="006F0490" w14:paraId="411B2A6D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7EAA2D6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619C0B2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3A63B4A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1E161EF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51AEE1B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3D1515B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CEF2C8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2E8D0EF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256" w:type="pct"/>
            <w:vMerge/>
            <w:vAlign w:val="center"/>
          </w:tcPr>
          <w:p w14:paraId="7483E96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039D0B4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AC7538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0BDC319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1968507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7" w:type="pct"/>
            <w:vMerge/>
            <w:vAlign w:val="center"/>
          </w:tcPr>
          <w:p w14:paraId="51E4C04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4FB20B3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24.98</w:t>
            </w:r>
          </w:p>
        </w:tc>
        <w:tc>
          <w:tcPr>
            <w:tcW w:w="289" w:type="pct"/>
            <w:vMerge/>
            <w:vAlign w:val="center"/>
          </w:tcPr>
          <w:p w14:paraId="7C65DEA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B1B8F0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B4BAC3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466</w:t>
            </w:r>
          </w:p>
        </w:tc>
      </w:tr>
      <w:tr w:rsidR="006F0490" w14:paraId="70AB048D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4A376D0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4B5E0EF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7271E64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169B76D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652A587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/>
            <w:vAlign w:val="center"/>
          </w:tcPr>
          <w:p w14:paraId="248FAE1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7163CF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6B2D815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256" w:type="pct"/>
            <w:vMerge/>
            <w:vAlign w:val="center"/>
          </w:tcPr>
          <w:p w14:paraId="4BC77D2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3F195B4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AD03E7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31F821A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172F209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7" w:type="pct"/>
            <w:shd w:val="clear" w:color="auto" w:fill="auto"/>
            <w:vAlign w:val="center"/>
          </w:tcPr>
          <w:p w14:paraId="0602FBE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3B87AB9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8.78</w:t>
            </w:r>
          </w:p>
        </w:tc>
        <w:tc>
          <w:tcPr>
            <w:tcW w:w="289" w:type="pct"/>
            <w:vMerge/>
            <w:vAlign w:val="center"/>
          </w:tcPr>
          <w:p w14:paraId="5ECE4FF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BDE929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4AA9F3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463</w:t>
            </w:r>
          </w:p>
        </w:tc>
      </w:tr>
      <w:tr w:rsidR="006F0490" w14:paraId="3AFD875F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6BDA93E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3B69CAE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649AF29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2759547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29090E6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5B7A445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C9D471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38BC92F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256" w:type="pct"/>
            <w:vMerge/>
            <w:vAlign w:val="center"/>
          </w:tcPr>
          <w:p w14:paraId="355E2F3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79475BD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19B9D7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09F51EB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1BA86B0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7" w:type="pct"/>
            <w:shd w:val="clear" w:color="auto" w:fill="auto"/>
            <w:vAlign w:val="center"/>
          </w:tcPr>
          <w:p w14:paraId="271F0B3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6CFE19B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30.82</w:t>
            </w:r>
          </w:p>
        </w:tc>
        <w:tc>
          <w:tcPr>
            <w:tcW w:w="289" w:type="pct"/>
            <w:vMerge/>
            <w:vAlign w:val="center"/>
          </w:tcPr>
          <w:p w14:paraId="6B2E62E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D95A39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0B0D58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465</w:t>
            </w:r>
          </w:p>
        </w:tc>
      </w:tr>
      <w:tr w:rsidR="006F0490" w14:paraId="4810E652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2B3F18B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2EA4BA3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[IDCC]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00899D1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13.61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3A5D2B0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51.1</w:t>
            </w:r>
          </w:p>
        </w:tc>
        <w:tc>
          <w:tcPr>
            <w:tcW w:w="249" w:type="pct"/>
            <w:vMerge/>
            <w:vAlign w:val="center"/>
          </w:tcPr>
          <w:p w14:paraId="2348FFB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14:paraId="4287EA8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9" w:type="pct"/>
            <w:vMerge/>
            <w:vAlign w:val="center"/>
          </w:tcPr>
          <w:p w14:paraId="733DE47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28734AE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6.86</w:t>
            </w:r>
          </w:p>
        </w:tc>
        <w:tc>
          <w:tcPr>
            <w:tcW w:w="256" w:type="pct"/>
            <w:vMerge/>
            <w:vAlign w:val="center"/>
          </w:tcPr>
          <w:p w14:paraId="6A0D627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1E86AA2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8" w:type="pct"/>
            <w:vMerge/>
            <w:vAlign w:val="center"/>
          </w:tcPr>
          <w:p w14:paraId="2F3A3B8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restart"/>
            <w:shd w:val="clear" w:color="auto" w:fill="auto"/>
            <w:vAlign w:val="center"/>
          </w:tcPr>
          <w:p w14:paraId="6809E3E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8" w:type="pct"/>
            <w:vMerge w:val="restart"/>
            <w:shd w:val="clear" w:color="auto" w:fill="auto"/>
            <w:vAlign w:val="center"/>
          </w:tcPr>
          <w:p w14:paraId="5E793AE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6BD4D6C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08" w:type="pct"/>
            <w:vMerge w:val="restart"/>
            <w:shd w:val="clear" w:color="auto" w:fill="auto"/>
            <w:vAlign w:val="center"/>
          </w:tcPr>
          <w:p w14:paraId="5F3F7E1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9" w:type="pct"/>
            <w:vMerge/>
            <w:vAlign w:val="center"/>
          </w:tcPr>
          <w:p w14:paraId="21D5C37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0B8E7D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0A3697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422</w:t>
            </w:r>
          </w:p>
        </w:tc>
      </w:tr>
      <w:tr w:rsidR="006F0490" w14:paraId="2D2B7AA0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4B60C2B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5A1AA1A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4AB9305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3D80E9F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159CEA4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restart"/>
            <w:shd w:val="clear" w:color="auto" w:fill="auto"/>
            <w:vAlign w:val="center"/>
          </w:tcPr>
          <w:p w14:paraId="3FD439B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9" w:type="pct"/>
            <w:vMerge/>
            <w:vAlign w:val="center"/>
          </w:tcPr>
          <w:p w14:paraId="4BB7542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325711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5E6FFC9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0939C4B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83B3E4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63D0CEF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5CA06A7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112037F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1C0E9F3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77FF078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DD18EC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B5E568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423</w:t>
            </w:r>
          </w:p>
        </w:tc>
      </w:tr>
      <w:tr w:rsidR="006F0490" w14:paraId="04B40BE7" w14:textId="77777777" w:rsidTr="00862997">
        <w:trPr>
          <w:trHeight w:val="20"/>
        </w:trPr>
        <w:tc>
          <w:tcPr>
            <w:tcW w:w="284" w:type="pct"/>
            <w:vMerge/>
            <w:vAlign w:val="center"/>
          </w:tcPr>
          <w:p w14:paraId="780C1B5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038118C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0A9FFA5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365374A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3AAE37F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48A561F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BABD77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A74989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460E957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38891AC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ED4F34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4A8599F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0271B64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5F69EE0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7DDD332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2A010B6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51F685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0F2264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424</w:t>
            </w:r>
          </w:p>
        </w:tc>
      </w:tr>
    </w:tbl>
    <w:p w14:paraId="0A394BAD" w14:textId="77777777" w:rsidR="006F0490" w:rsidRDefault="006F0490" w:rsidP="00710A1E"/>
    <w:p w14:paraId="3B35E9DE" w14:textId="53EFF981" w:rsidR="006F0490" w:rsidRDefault="002D4B5B" w:rsidP="00710A1E">
      <w:pPr>
        <w:pStyle w:val="TH"/>
      </w:pPr>
      <w:r>
        <w:rPr>
          <w:rFonts w:hint="eastAsia"/>
          <w:noProof/>
        </w:rPr>
        <w:lastRenderedPageBreak/>
        <w:drawing>
          <wp:inline distT="0" distB="0" distL="0" distR="0" wp14:anchorId="7B28460F" wp14:editId="5314AE7A">
            <wp:extent cx="9074785" cy="5012055"/>
            <wp:effectExtent l="0" t="0" r="0" b="0"/>
            <wp:docPr id="968796558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8796558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74785" cy="5012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577EFB" w14:textId="3843AF9E" w:rsidR="006F0490" w:rsidRDefault="00710A1E" w:rsidP="00710A1E">
      <w:pPr>
        <w:pStyle w:val="TF"/>
      </w:pPr>
      <w:r>
        <w:rPr>
          <w:rFonts w:hint="eastAsia"/>
        </w:rPr>
        <w:t>Figure</w:t>
      </w:r>
      <w:r>
        <w:t xml:space="preserve"> 7.1.2.1.</w:t>
      </w:r>
      <w:r>
        <w:rPr>
          <w:rFonts w:hint="eastAsia"/>
        </w:rPr>
        <w:t>1.2-2</w:t>
      </w:r>
    </w:p>
    <w:p w14:paraId="08B815DF" w14:textId="77777777" w:rsidR="006F0490" w:rsidRDefault="002D4B5B" w:rsidP="00710A1E">
      <w:pPr>
        <w:pStyle w:val="H6"/>
      </w:pPr>
      <w:r>
        <w:rPr>
          <w:rFonts w:hint="eastAsia"/>
        </w:rPr>
        <w:lastRenderedPageBreak/>
        <w:t>7.1.2.1.1.3</w:t>
      </w:r>
      <w:r>
        <w:tab/>
      </w:r>
      <w:r>
        <w:rPr>
          <w:rFonts w:hint="eastAsia"/>
        </w:rPr>
        <w:t>other data rate</w:t>
      </w:r>
    </w:p>
    <w:p w14:paraId="192BC915" w14:textId="77777777" w:rsidR="006F0490" w:rsidRDefault="002D4B5B" w:rsidP="00710A1E">
      <w:pPr>
        <w:pStyle w:val="H6"/>
      </w:pPr>
      <w:r>
        <w:rPr>
          <w:rFonts w:hint="eastAsia"/>
        </w:rPr>
        <w:t>7.1.2.1.1.3.1</w:t>
      </w:r>
      <w:r>
        <w:tab/>
      </w:r>
      <w:r>
        <w:rPr>
          <w:rFonts w:hint="eastAsia"/>
        </w:rPr>
        <w:t>[</w:t>
      </w:r>
      <w:r>
        <w:t>48 - 60 kbps</w:t>
      </w:r>
      <w:r>
        <w:rPr>
          <w:rFonts w:hint="eastAsia"/>
        </w:rPr>
        <w:t>]</w:t>
      </w:r>
    </w:p>
    <w:p w14:paraId="3FCDDF87" w14:textId="77777777" w:rsidR="006F0490" w:rsidRDefault="002D4B5B" w:rsidP="00710A1E">
      <w:pPr>
        <w:pStyle w:val="TH"/>
      </w:pPr>
      <w:r>
        <w:rPr>
          <w:rFonts w:hint="eastAsia"/>
        </w:rPr>
        <w:t>Table</w:t>
      </w:r>
      <w:r>
        <w:t xml:space="preserve"> 7.1.2.1.</w:t>
      </w:r>
      <w:r>
        <w:rPr>
          <w:rFonts w:hint="eastAsia"/>
        </w:rPr>
        <w:t>1.3.1-</w:t>
      </w:r>
      <w: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5"/>
        <w:gridCol w:w="1066"/>
        <w:gridCol w:w="1135"/>
        <w:gridCol w:w="726"/>
        <w:gridCol w:w="706"/>
        <w:gridCol w:w="635"/>
        <w:gridCol w:w="678"/>
        <w:gridCol w:w="680"/>
        <w:gridCol w:w="729"/>
        <w:gridCol w:w="909"/>
        <w:gridCol w:w="675"/>
        <w:gridCol w:w="658"/>
        <w:gridCol w:w="1046"/>
        <w:gridCol w:w="615"/>
        <w:gridCol w:w="875"/>
        <w:gridCol w:w="820"/>
        <w:gridCol w:w="680"/>
        <w:gridCol w:w="843"/>
      </w:tblGrid>
      <w:tr w:rsidR="006F0490" w:rsidRPr="00806C6B" w14:paraId="7DA29DFA" w14:textId="77777777">
        <w:trPr>
          <w:trHeight w:val="210"/>
        </w:trPr>
        <w:tc>
          <w:tcPr>
            <w:tcW w:w="4703" w:type="pct"/>
            <w:gridSpan w:val="17"/>
            <w:shd w:val="clear" w:color="auto" w:fill="auto"/>
            <w:noWrap/>
            <w:vAlign w:val="center"/>
          </w:tcPr>
          <w:p w14:paraId="58052106" w14:textId="77777777" w:rsidR="006F0490" w:rsidRPr="00806C6B" w:rsidRDefault="002D4B5B" w:rsidP="00862997">
            <w:pPr>
              <w:pStyle w:val="TAH"/>
              <w:rPr>
                <w:rFonts w:eastAsia="DengXian"/>
                <w:lang w:val="fr-FR"/>
              </w:rPr>
            </w:pPr>
            <w:r w:rsidRPr="00806C6B">
              <w:rPr>
                <w:rFonts w:eastAsia="DengXian"/>
                <w:lang w:val="fr-FR"/>
              </w:rPr>
              <w:t xml:space="preserve">~48-60kbps, </w:t>
            </w:r>
            <w:proofErr w:type="spellStart"/>
            <w:r w:rsidRPr="00806C6B">
              <w:rPr>
                <w:rFonts w:eastAsia="DengXian"/>
                <w:lang w:val="fr-FR"/>
              </w:rPr>
              <w:t>device</w:t>
            </w:r>
            <w:proofErr w:type="spellEnd"/>
            <w:r w:rsidRPr="00806C6B">
              <w:rPr>
                <w:rFonts w:eastAsia="DengXian"/>
                <w:lang w:val="fr-FR"/>
              </w:rPr>
              <w:t xml:space="preserve"> 1, D2T2, </w:t>
            </w:r>
            <w:proofErr w:type="spellStart"/>
            <w:r w:rsidRPr="00806C6B">
              <w:rPr>
                <w:rFonts w:eastAsia="DengXian"/>
                <w:lang w:val="fr-FR"/>
              </w:rPr>
              <w:t>InF</w:t>
            </w:r>
            <w:proofErr w:type="spellEnd"/>
            <w:r w:rsidRPr="00806C6B">
              <w:rPr>
                <w:rFonts w:eastAsia="DengXian"/>
                <w:lang w:val="fr-FR"/>
              </w:rPr>
              <w:t>-DL NLOS</w:t>
            </w:r>
          </w:p>
        </w:tc>
        <w:tc>
          <w:tcPr>
            <w:tcW w:w="297" w:type="pct"/>
            <w:shd w:val="clear" w:color="auto" w:fill="auto"/>
            <w:noWrap/>
            <w:vAlign w:val="center"/>
          </w:tcPr>
          <w:p w14:paraId="57D0BAFF" w14:textId="77777777" w:rsidR="006F0490" w:rsidRPr="00806C6B" w:rsidRDefault="006F0490" w:rsidP="00862997">
            <w:pPr>
              <w:pStyle w:val="TAH"/>
              <w:rPr>
                <w:rFonts w:eastAsia="DengXian"/>
                <w:lang w:val="fr-FR"/>
              </w:rPr>
            </w:pPr>
          </w:p>
        </w:tc>
      </w:tr>
      <w:tr w:rsidR="006F0490" w14:paraId="6C9463F0" w14:textId="77777777">
        <w:trPr>
          <w:trHeight w:val="1870"/>
        </w:trPr>
        <w:tc>
          <w:tcPr>
            <w:tcW w:w="2523" w:type="pct"/>
            <w:gridSpan w:val="9"/>
            <w:shd w:val="clear" w:color="auto" w:fill="auto"/>
          </w:tcPr>
          <w:p w14:paraId="62937BC0" w14:textId="62101089" w:rsidR="006F0490" w:rsidRDefault="002D4B5B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 xml:space="preserve">Header columns </w:t>
            </w: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description:</w:t>
            </w: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br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(1a)</w:t>
            </w:r>
            <w:r w:rsidR="00710A1E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710A1E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Distance, min(R2D, D2R)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(1b) MPL, min(R2D, D2R)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(2)</w:t>
            </w:r>
            <w:r w:rsidR="00710A1E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710A1E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BLER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(3)</w:t>
            </w:r>
            <w:r w:rsidR="00710A1E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710A1E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CW case. (See TR38.XXX section YYY)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(4)</w:t>
            </w:r>
            <w:r w:rsidR="00710A1E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710A1E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 Alternative 1 or 2. (See TR38.XXX section YYY)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(5)</w:t>
            </w:r>
            <w:r w:rsidR="00710A1E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710A1E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D2R data rate (kbps). (Refer to [0m] in LLS table, also see editors' notes [info-D2R-datarate]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(6)</w:t>
            </w:r>
            <w:r w:rsidR="00710A1E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710A1E">
              <w:tab/>
            </w: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TxPower</w:t>
            </w:r>
            <w:proofErr w:type="spellEnd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[dBm]. (See R2D[1E] in link budget table)</w:t>
            </w:r>
          </w:p>
        </w:tc>
        <w:tc>
          <w:tcPr>
            <w:tcW w:w="2180" w:type="pct"/>
            <w:gridSpan w:val="8"/>
            <w:shd w:val="clear" w:color="auto" w:fill="auto"/>
          </w:tcPr>
          <w:p w14:paraId="4EFF5F5F" w14:textId="08FC33B1" w:rsidR="006F0490" w:rsidRDefault="002D4B5B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(7)</w:t>
            </w:r>
            <w:r w:rsidR="00710A1E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710A1E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R2D Receiver sensitivity [dBm]. (See R2D[2L]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(8)</w:t>
            </w:r>
            <w:r w:rsidR="00710A1E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710A1E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On Object Penalty [dB] (See R2D[2H]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(9)</w:t>
            </w:r>
            <w:r w:rsidR="00710A1E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710A1E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Backscatter loss [dB] (See [1H]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(10)</w:t>
            </w:r>
            <w:r w:rsidR="00710A1E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710A1E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message size for D2R [bit] 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(11)</w:t>
            </w:r>
            <w:r w:rsidR="00710A1E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710A1E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CW cancellation [dB] (See D2R[2K]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(12)</w:t>
            </w:r>
            <w:r w:rsidR="00710A1E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710A1E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CW2D distance [m] (See D2R[1E3]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(13)</w:t>
            </w:r>
            <w:r w:rsidR="00710A1E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710A1E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D2R coherent or non-coherent receiver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(14)</w:t>
            </w:r>
            <w:r w:rsidR="00710A1E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710A1E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Carrier frequency (MHz)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(15)</w:t>
            </w:r>
            <w:r w:rsidR="00710A1E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710A1E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Row indices in the table.</w:t>
            </w:r>
          </w:p>
        </w:tc>
        <w:tc>
          <w:tcPr>
            <w:tcW w:w="297" w:type="pct"/>
            <w:shd w:val="clear" w:color="auto" w:fill="auto"/>
          </w:tcPr>
          <w:p w14:paraId="35FAAB8F" w14:textId="77777777" w:rsidR="006F0490" w:rsidRDefault="002D4B5B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6F0490" w14:paraId="2B0E7546" w14:textId="77777777">
        <w:trPr>
          <w:trHeight w:val="210"/>
        </w:trPr>
        <w:tc>
          <w:tcPr>
            <w:tcW w:w="284" w:type="pct"/>
            <w:shd w:val="clear" w:color="D9E1F2" w:fill="D9E1F2"/>
            <w:noWrap/>
            <w:vAlign w:val="center"/>
          </w:tcPr>
          <w:p w14:paraId="13CAE9F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DxTx</w:t>
            </w:r>
            <w:proofErr w:type="spellEnd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-Y</w:t>
            </w:r>
          </w:p>
        </w:tc>
        <w:tc>
          <w:tcPr>
            <w:tcW w:w="375" w:type="pct"/>
            <w:shd w:val="clear" w:color="D9E1F2" w:fill="D9E1F2"/>
            <w:noWrap/>
            <w:vAlign w:val="center"/>
          </w:tcPr>
          <w:p w14:paraId="6A7EABA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399" w:type="pct"/>
            <w:shd w:val="clear" w:color="D9E1F2" w:fill="D9E1F2"/>
            <w:noWrap/>
            <w:vAlign w:val="center"/>
          </w:tcPr>
          <w:p w14:paraId="188B25D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(1a) Distance</w:t>
            </w:r>
          </w:p>
        </w:tc>
        <w:tc>
          <w:tcPr>
            <w:tcW w:w="256" w:type="pct"/>
            <w:shd w:val="clear" w:color="D9E1F2" w:fill="D9E1F2"/>
            <w:noWrap/>
            <w:vAlign w:val="center"/>
          </w:tcPr>
          <w:p w14:paraId="2D37879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(1b) MPL</w:t>
            </w:r>
          </w:p>
        </w:tc>
        <w:tc>
          <w:tcPr>
            <w:tcW w:w="249" w:type="pct"/>
            <w:shd w:val="clear" w:color="D9E1F2" w:fill="D9E1F2"/>
            <w:noWrap/>
            <w:vAlign w:val="center"/>
          </w:tcPr>
          <w:p w14:paraId="4659879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(2)BLER</w:t>
            </w:r>
          </w:p>
        </w:tc>
        <w:tc>
          <w:tcPr>
            <w:tcW w:w="224" w:type="pct"/>
            <w:shd w:val="clear" w:color="D9E1F2" w:fill="D9E1F2"/>
            <w:noWrap/>
            <w:vAlign w:val="center"/>
          </w:tcPr>
          <w:p w14:paraId="73B2AC1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(3)CW</w:t>
            </w:r>
          </w:p>
        </w:tc>
        <w:tc>
          <w:tcPr>
            <w:tcW w:w="239" w:type="pct"/>
            <w:shd w:val="clear" w:color="D9E1F2" w:fill="D9E1F2"/>
            <w:noWrap/>
            <w:vAlign w:val="center"/>
          </w:tcPr>
          <w:p w14:paraId="288146E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(4)Alt</w:t>
            </w:r>
          </w:p>
        </w:tc>
        <w:tc>
          <w:tcPr>
            <w:tcW w:w="240" w:type="pct"/>
            <w:shd w:val="clear" w:color="D9E1F2" w:fill="D9E1F2"/>
            <w:noWrap/>
            <w:vAlign w:val="center"/>
          </w:tcPr>
          <w:p w14:paraId="0289BD4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(5)kbps</w:t>
            </w:r>
          </w:p>
        </w:tc>
        <w:tc>
          <w:tcPr>
            <w:tcW w:w="256" w:type="pct"/>
            <w:shd w:val="clear" w:color="D9E1F2" w:fill="D9E1F2"/>
            <w:noWrap/>
            <w:vAlign w:val="center"/>
          </w:tcPr>
          <w:p w14:paraId="792FDAF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(6)</w:t>
            </w: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TxPwr</w:t>
            </w:r>
            <w:proofErr w:type="spellEnd"/>
          </w:p>
        </w:tc>
        <w:tc>
          <w:tcPr>
            <w:tcW w:w="288" w:type="pct"/>
            <w:shd w:val="clear" w:color="D9E1F2" w:fill="D9E1F2"/>
            <w:noWrap/>
            <w:vAlign w:val="center"/>
          </w:tcPr>
          <w:p w14:paraId="3BF0CF3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(7)R2DSens</w:t>
            </w:r>
          </w:p>
        </w:tc>
        <w:tc>
          <w:tcPr>
            <w:tcW w:w="238" w:type="pct"/>
            <w:shd w:val="clear" w:color="D9E1F2" w:fill="D9E1F2"/>
            <w:noWrap/>
            <w:vAlign w:val="center"/>
          </w:tcPr>
          <w:p w14:paraId="204B31E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(8)OOP</w:t>
            </w:r>
          </w:p>
        </w:tc>
        <w:tc>
          <w:tcPr>
            <w:tcW w:w="232" w:type="pct"/>
            <w:shd w:val="clear" w:color="D9E1F2" w:fill="D9E1F2"/>
            <w:noWrap/>
            <w:vAlign w:val="center"/>
          </w:tcPr>
          <w:p w14:paraId="7FC61D1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(9)BSL</w:t>
            </w:r>
          </w:p>
        </w:tc>
        <w:tc>
          <w:tcPr>
            <w:tcW w:w="368" w:type="pct"/>
            <w:shd w:val="clear" w:color="D9E1F2" w:fill="D9E1F2"/>
            <w:noWrap/>
            <w:vAlign w:val="center"/>
          </w:tcPr>
          <w:p w14:paraId="6E57FC8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(10)bit</w:t>
            </w:r>
          </w:p>
        </w:tc>
        <w:tc>
          <w:tcPr>
            <w:tcW w:w="217" w:type="pct"/>
            <w:shd w:val="clear" w:color="D9E1F2" w:fill="D9E1F2"/>
            <w:noWrap/>
            <w:vAlign w:val="center"/>
          </w:tcPr>
          <w:p w14:paraId="4080F31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(11)CW</w:t>
            </w:r>
          </w:p>
        </w:tc>
        <w:tc>
          <w:tcPr>
            <w:tcW w:w="308" w:type="pct"/>
            <w:shd w:val="clear" w:color="D9E1F2" w:fill="D9E1F2"/>
            <w:noWrap/>
            <w:vAlign w:val="center"/>
          </w:tcPr>
          <w:p w14:paraId="2DFB481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(12)CW2D</w:t>
            </w:r>
          </w:p>
        </w:tc>
        <w:tc>
          <w:tcPr>
            <w:tcW w:w="289" w:type="pct"/>
            <w:shd w:val="clear" w:color="D9E1F2" w:fill="D9E1F2"/>
            <w:noWrap/>
            <w:vAlign w:val="center"/>
          </w:tcPr>
          <w:p w14:paraId="1C08BEA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239" w:type="pct"/>
            <w:shd w:val="clear" w:color="D9E1F2" w:fill="D9E1F2"/>
            <w:noWrap/>
            <w:vAlign w:val="center"/>
          </w:tcPr>
          <w:p w14:paraId="16868D3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(14)</w:t>
            </w:r>
          </w:p>
        </w:tc>
        <w:tc>
          <w:tcPr>
            <w:tcW w:w="297" w:type="pct"/>
            <w:shd w:val="clear" w:color="D9E1F2" w:fill="D9E1F2"/>
            <w:noWrap/>
            <w:vAlign w:val="center"/>
          </w:tcPr>
          <w:p w14:paraId="42E3750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(15)index</w:t>
            </w:r>
          </w:p>
        </w:tc>
      </w:tr>
      <w:tr w:rsidR="006F0490" w14:paraId="7A95045E" w14:textId="77777777">
        <w:trPr>
          <w:trHeight w:val="210"/>
        </w:trPr>
        <w:tc>
          <w:tcPr>
            <w:tcW w:w="284" w:type="pct"/>
            <w:vMerge w:val="restart"/>
            <w:shd w:val="clear" w:color="auto" w:fill="auto"/>
            <w:vAlign w:val="center"/>
          </w:tcPr>
          <w:p w14:paraId="64B5DA7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D2T2-A1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2F89FCF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5BBB4AE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2.93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3B3472D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662607B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 w:val="restart"/>
            <w:shd w:val="clear" w:color="auto" w:fill="auto"/>
            <w:vAlign w:val="center"/>
          </w:tcPr>
          <w:p w14:paraId="5C036D2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2-2</w:t>
            </w:r>
          </w:p>
        </w:tc>
        <w:tc>
          <w:tcPr>
            <w:tcW w:w="239" w:type="pct"/>
            <w:shd w:val="clear" w:color="auto" w:fill="auto"/>
            <w:vAlign w:val="center"/>
          </w:tcPr>
          <w:p w14:paraId="0A7FFB7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0" w:type="pct"/>
            <w:shd w:val="clear" w:color="auto" w:fill="auto"/>
            <w:vAlign w:val="center"/>
          </w:tcPr>
          <w:p w14:paraId="6ADECCD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006507F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3EEF102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744B935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2" w:type="pct"/>
            <w:vMerge w:val="restart"/>
            <w:shd w:val="clear" w:color="auto" w:fill="auto"/>
            <w:vAlign w:val="center"/>
          </w:tcPr>
          <w:p w14:paraId="125F68E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8" w:type="pct"/>
            <w:vMerge w:val="restart"/>
            <w:shd w:val="clear" w:color="auto" w:fill="auto"/>
            <w:vAlign w:val="center"/>
          </w:tcPr>
          <w:p w14:paraId="71488E6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shd w:val="clear" w:color="auto" w:fill="auto"/>
            <w:vAlign w:val="center"/>
          </w:tcPr>
          <w:p w14:paraId="078CFF5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472D276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2.93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2A4CFF4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66EAC38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297" w:type="pct"/>
            <w:shd w:val="clear" w:color="auto" w:fill="auto"/>
            <w:vAlign w:val="center"/>
          </w:tcPr>
          <w:p w14:paraId="575BDF5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</w:tr>
      <w:tr w:rsidR="006F0490" w14:paraId="31CAAF20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41D5879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37BF154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38A1115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6.58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16227BA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46.9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43EDF7E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/>
            <w:vAlign w:val="center"/>
          </w:tcPr>
          <w:p w14:paraId="1B4D258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79A56B2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Budget-Alt-1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5A0BCEF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256" w:type="pct"/>
            <w:vMerge/>
            <w:vAlign w:val="center"/>
          </w:tcPr>
          <w:p w14:paraId="120EDA6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5EDE707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68E9D5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7837E1D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12DF9B8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275F046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0337D1C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49.73</w:t>
            </w:r>
          </w:p>
        </w:tc>
        <w:tc>
          <w:tcPr>
            <w:tcW w:w="289" w:type="pct"/>
            <w:vMerge/>
            <w:vAlign w:val="center"/>
          </w:tcPr>
          <w:p w14:paraId="0F76D51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CDAD15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19DE79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174</w:t>
            </w:r>
          </w:p>
        </w:tc>
      </w:tr>
      <w:tr w:rsidR="006F0490" w14:paraId="67D2CF65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47AD309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5A2E2C7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386D4EC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547468A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10DEF31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/>
            <w:vAlign w:val="center"/>
          </w:tcPr>
          <w:p w14:paraId="54212DF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7EE6BA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0A49B3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35E46E7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176FB0D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2E0E70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790AC73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2D8A39A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2AD2115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57EFD20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52.46</w:t>
            </w:r>
          </w:p>
        </w:tc>
        <w:tc>
          <w:tcPr>
            <w:tcW w:w="289" w:type="pct"/>
            <w:vMerge/>
            <w:vAlign w:val="center"/>
          </w:tcPr>
          <w:p w14:paraId="265942D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965117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55BA4E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182</w:t>
            </w:r>
          </w:p>
        </w:tc>
      </w:tr>
      <w:tr w:rsidR="006F0490" w14:paraId="0346B686" w14:textId="77777777">
        <w:trPr>
          <w:trHeight w:val="210"/>
        </w:trPr>
        <w:tc>
          <w:tcPr>
            <w:tcW w:w="284" w:type="pct"/>
            <w:vMerge w:val="restart"/>
            <w:shd w:val="clear" w:color="auto" w:fill="auto"/>
            <w:vAlign w:val="center"/>
          </w:tcPr>
          <w:p w14:paraId="1D6B317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D2T2-A2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345602B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62B307C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2.93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093F8E8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</w:t>
            </w:r>
          </w:p>
        </w:tc>
        <w:tc>
          <w:tcPr>
            <w:tcW w:w="249" w:type="pct"/>
            <w:vMerge/>
            <w:vAlign w:val="center"/>
          </w:tcPr>
          <w:p w14:paraId="664BB45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0151A17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33ACB08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0" w:type="pct"/>
            <w:shd w:val="clear" w:color="auto" w:fill="auto"/>
            <w:vAlign w:val="center"/>
          </w:tcPr>
          <w:p w14:paraId="02FD9B9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256" w:type="pct"/>
            <w:vMerge/>
            <w:vAlign w:val="center"/>
          </w:tcPr>
          <w:p w14:paraId="5645CB3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4E914A9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6E780F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6A4B2BB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60D9F1B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shd w:val="clear" w:color="auto" w:fill="auto"/>
            <w:vAlign w:val="center"/>
          </w:tcPr>
          <w:p w14:paraId="241ABD3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30D9C89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2.93</w:t>
            </w:r>
          </w:p>
        </w:tc>
        <w:tc>
          <w:tcPr>
            <w:tcW w:w="289" w:type="pct"/>
            <w:vMerge/>
            <w:vAlign w:val="center"/>
          </w:tcPr>
          <w:p w14:paraId="2DF1FC8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771006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528A4C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97</w:t>
            </w:r>
          </w:p>
        </w:tc>
      </w:tr>
      <w:tr w:rsidR="006F0490" w14:paraId="0F54EF41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4AD4DDB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63498CD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17AC23A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6.58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41E00BC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46.9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4B30391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/>
            <w:vAlign w:val="center"/>
          </w:tcPr>
          <w:p w14:paraId="140B0DD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071F76F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Budget-Alt-1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5D244EA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256" w:type="pct"/>
            <w:vMerge/>
            <w:vAlign w:val="center"/>
          </w:tcPr>
          <w:p w14:paraId="54EA43D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3A3993E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DEAF37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498BA03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0C8EDC8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5FAE68B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40F3966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49.73</w:t>
            </w:r>
          </w:p>
        </w:tc>
        <w:tc>
          <w:tcPr>
            <w:tcW w:w="289" w:type="pct"/>
            <w:vMerge/>
            <w:vAlign w:val="center"/>
          </w:tcPr>
          <w:p w14:paraId="5BDF006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51E843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EC24EC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176</w:t>
            </w:r>
          </w:p>
        </w:tc>
      </w:tr>
      <w:tr w:rsidR="006F0490" w14:paraId="40057636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486B449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5634171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2767E32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5782B97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4D120A0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/>
            <w:vAlign w:val="center"/>
          </w:tcPr>
          <w:p w14:paraId="4818B6A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7239F9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CAD96C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1A7D478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532EB31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199E63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4821391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3D98569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183F996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5AECF27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52.46</w:t>
            </w:r>
          </w:p>
        </w:tc>
        <w:tc>
          <w:tcPr>
            <w:tcW w:w="289" w:type="pct"/>
            <w:vMerge/>
            <w:vAlign w:val="center"/>
          </w:tcPr>
          <w:p w14:paraId="4F1F78B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567772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D53B9A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184</w:t>
            </w:r>
          </w:p>
        </w:tc>
      </w:tr>
      <w:tr w:rsidR="006F0490" w14:paraId="3F7DD72E" w14:textId="77777777">
        <w:trPr>
          <w:trHeight w:val="210"/>
        </w:trPr>
        <w:tc>
          <w:tcPr>
            <w:tcW w:w="284" w:type="pct"/>
            <w:vMerge w:val="restart"/>
            <w:shd w:val="clear" w:color="auto" w:fill="auto"/>
            <w:vAlign w:val="center"/>
          </w:tcPr>
          <w:p w14:paraId="2C94C0E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D2T2-B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61B9E64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33C391F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2.96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70C2E98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44.09</w:t>
            </w:r>
          </w:p>
        </w:tc>
        <w:tc>
          <w:tcPr>
            <w:tcW w:w="249" w:type="pct"/>
            <w:vMerge/>
            <w:vAlign w:val="center"/>
          </w:tcPr>
          <w:p w14:paraId="00868AA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14:paraId="44813C8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2CFC9C9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720FB74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256" w:type="pct"/>
            <w:vMerge/>
            <w:vAlign w:val="center"/>
          </w:tcPr>
          <w:p w14:paraId="5FF6ECA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1EE1454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32C0F6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0C58F03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4B042E1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7A6A215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08" w:type="pct"/>
            <w:vMerge w:val="restart"/>
            <w:shd w:val="clear" w:color="auto" w:fill="auto"/>
            <w:vAlign w:val="center"/>
          </w:tcPr>
          <w:p w14:paraId="548D1A4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9" w:type="pct"/>
            <w:vMerge/>
            <w:vAlign w:val="center"/>
          </w:tcPr>
          <w:p w14:paraId="44353D4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97D9F5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355D94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98</w:t>
            </w:r>
          </w:p>
        </w:tc>
      </w:tr>
      <w:tr w:rsidR="006F0490" w14:paraId="37AFE8C2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59B4DDB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0AABC0A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7A0A9F7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3.81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04942EB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46.9</w:t>
            </w:r>
          </w:p>
        </w:tc>
        <w:tc>
          <w:tcPr>
            <w:tcW w:w="249" w:type="pct"/>
            <w:vMerge/>
            <w:vAlign w:val="center"/>
          </w:tcPr>
          <w:p w14:paraId="43D0C27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restart"/>
            <w:shd w:val="clear" w:color="auto" w:fill="auto"/>
            <w:vAlign w:val="center"/>
          </w:tcPr>
          <w:p w14:paraId="3AC18B4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9" w:type="pct"/>
            <w:vMerge/>
            <w:vAlign w:val="center"/>
          </w:tcPr>
          <w:p w14:paraId="2E09DFA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BD65CA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79ADD2C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1C7C012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C44D52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57B2753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74487BD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1BC43A1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51F5E47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614A8E1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439A83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2F68DE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102</w:t>
            </w:r>
          </w:p>
        </w:tc>
      </w:tr>
      <w:tr w:rsidR="006F0490" w14:paraId="3A52C760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728139A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628CEFE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53DCCBC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6.58</w:t>
            </w:r>
          </w:p>
        </w:tc>
        <w:tc>
          <w:tcPr>
            <w:tcW w:w="256" w:type="pct"/>
            <w:vMerge/>
            <w:vAlign w:val="center"/>
          </w:tcPr>
          <w:p w14:paraId="5882A77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275EC0E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/>
            <w:vAlign w:val="center"/>
          </w:tcPr>
          <w:p w14:paraId="791BBE8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386A167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Budget-Alt-1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58EDAF9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256" w:type="pct"/>
            <w:vMerge/>
            <w:vAlign w:val="center"/>
          </w:tcPr>
          <w:p w14:paraId="31755F0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7ECBC4C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A49887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2206479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65F4D1A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7C1AF7A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319BF6F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9" w:type="pct"/>
            <w:vMerge/>
            <w:vAlign w:val="center"/>
          </w:tcPr>
          <w:p w14:paraId="475F5DF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0A5AC7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ED55CB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178</w:t>
            </w:r>
          </w:p>
        </w:tc>
      </w:tr>
      <w:tr w:rsidR="006F0490" w14:paraId="04EE877D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14B7812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5EE1548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0574D02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6D63485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14DAB3A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14:paraId="2529FDB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9" w:type="pct"/>
            <w:vMerge/>
            <w:vAlign w:val="center"/>
          </w:tcPr>
          <w:p w14:paraId="56F7CB6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B42C11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4AF5D88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547FCE9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624544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7AC1620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67DAC8F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4F5D63F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4CD083D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9" w:type="pct"/>
            <w:vMerge/>
            <w:vAlign w:val="center"/>
          </w:tcPr>
          <w:p w14:paraId="765FE1F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76DC14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89C081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180</w:t>
            </w:r>
          </w:p>
        </w:tc>
      </w:tr>
      <w:tr w:rsidR="006F0490" w14:paraId="095F1E73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4DD07DE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527C042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7AB82D3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06AADFF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645F941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41C15CD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9" w:type="pct"/>
            <w:vMerge/>
            <w:vAlign w:val="center"/>
          </w:tcPr>
          <w:p w14:paraId="3213BB8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A0E544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52C41C0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4873480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99E089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0EBC1B2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6169F3D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38BC6F0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2FFD077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9" w:type="pct"/>
            <w:vMerge/>
            <w:vAlign w:val="center"/>
          </w:tcPr>
          <w:p w14:paraId="191312A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BBE742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47A782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186</w:t>
            </w:r>
          </w:p>
        </w:tc>
      </w:tr>
      <w:tr w:rsidR="006F0490" w14:paraId="595B2C6E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211FC57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5AE66B9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54B9B2F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7314131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642D0CE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14:paraId="2F54F8E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9" w:type="pct"/>
            <w:vMerge/>
            <w:vAlign w:val="center"/>
          </w:tcPr>
          <w:p w14:paraId="69DE4B0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FF033F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0D0652F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46A9851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064193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4B27A2C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4A9D744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1581BD0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2D3D801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9" w:type="pct"/>
            <w:vMerge/>
            <w:vAlign w:val="center"/>
          </w:tcPr>
          <w:p w14:paraId="2B680EA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207192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55BAF2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188</w:t>
            </w:r>
          </w:p>
        </w:tc>
      </w:tr>
    </w:tbl>
    <w:p w14:paraId="19C459E5" w14:textId="77777777" w:rsidR="006F0490" w:rsidRDefault="006F0490" w:rsidP="00710A1E"/>
    <w:p w14:paraId="7745A891" w14:textId="23BD8DF2" w:rsidR="006F0490" w:rsidRDefault="002D4B5B" w:rsidP="00710A1E">
      <w:pPr>
        <w:pStyle w:val="TH"/>
      </w:pPr>
      <w:r>
        <w:rPr>
          <w:noProof/>
        </w:rPr>
        <w:lastRenderedPageBreak/>
        <w:drawing>
          <wp:inline distT="0" distB="0" distL="0" distR="0" wp14:anchorId="5B765011" wp14:editId="64EA7C88">
            <wp:extent cx="9074785" cy="5012055"/>
            <wp:effectExtent l="0" t="0" r="0" b="0"/>
            <wp:docPr id="100311722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117229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74785" cy="5012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60AAE7" w14:textId="39FB527C" w:rsidR="006F0490" w:rsidRDefault="00710A1E" w:rsidP="00710A1E">
      <w:pPr>
        <w:pStyle w:val="TF"/>
      </w:pPr>
      <w:r>
        <w:rPr>
          <w:rFonts w:hint="eastAsia"/>
        </w:rPr>
        <w:t>Figure</w:t>
      </w:r>
      <w:r>
        <w:t xml:space="preserve"> 7.1.2.1.</w:t>
      </w:r>
      <w:r>
        <w:rPr>
          <w:rFonts w:hint="eastAsia"/>
        </w:rPr>
        <w:t>1.3.1-</w:t>
      </w:r>
      <w:r>
        <w:t>1</w:t>
      </w:r>
    </w:p>
    <w:p w14:paraId="05892CE0" w14:textId="77777777" w:rsidR="006F0490" w:rsidRDefault="002D4B5B" w:rsidP="00710A1E">
      <w:pPr>
        <w:pStyle w:val="TH"/>
      </w:pPr>
      <w:r>
        <w:rPr>
          <w:rFonts w:hint="eastAsia"/>
        </w:rPr>
        <w:lastRenderedPageBreak/>
        <w:t>Table</w:t>
      </w:r>
      <w:r>
        <w:t xml:space="preserve"> 7.1.2.1.</w:t>
      </w:r>
      <w:r>
        <w:rPr>
          <w:rFonts w:hint="eastAsia"/>
        </w:rPr>
        <w:t>1.3.1-2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5"/>
        <w:gridCol w:w="1066"/>
        <w:gridCol w:w="1135"/>
        <w:gridCol w:w="726"/>
        <w:gridCol w:w="706"/>
        <w:gridCol w:w="635"/>
        <w:gridCol w:w="678"/>
        <w:gridCol w:w="680"/>
        <w:gridCol w:w="729"/>
        <w:gridCol w:w="909"/>
        <w:gridCol w:w="675"/>
        <w:gridCol w:w="658"/>
        <w:gridCol w:w="1046"/>
        <w:gridCol w:w="615"/>
        <w:gridCol w:w="875"/>
        <w:gridCol w:w="820"/>
        <w:gridCol w:w="680"/>
        <w:gridCol w:w="843"/>
      </w:tblGrid>
      <w:tr w:rsidR="006F0490" w:rsidRPr="00806C6B" w14:paraId="229B0997" w14:textId="77777777">
        <w:trPr>
          <w:trHeight w:val="210"/>
        </w:trPr>
        <w:tc>
          <w:tcPr>
            <w:tcW w:w="4703" w:type="pct"/>
            <w:gridSpan w:val="17"/>
            <w:shd w:val="clear" w:color="auto" w:fill="auto"/>
            <w:noWrap/>
            <w:vAlign w:val="center"/>
          </w:tcPr>
          <w:p w14:paraId="7A8B2F64" w14:textId="77777777" w:rsidR="006F0490" w:rsidRPr="00806C6B" w:rsidRDefault="002D4B5B" w:rsidP="00862997">
            <w:pPr>
              <w:pStyle w:val="TAH"/>
              <w:rPr>
                <w:rFonts w:eastAsia="DengXian"/>
                <w:lang w:val="fr-FR"/>
              </w:rPr>
            </w:pPr>
            <w:r w:rsidRPr="00806C6B">
              <w:rPr>
                <w:rFonts w:eastAsia="DengXian"/>
                <w:lang w:val="fr-FR"/>
              </w:rPr>
              <w:t xml:space="preserve">~48-60kbps, </w:t>
            </w:r>
            <w:proofErr w:type="spellStart"/>
            <w:r w:rsidRPr="00806C6B">
              <w:rPr>
                <w:rFonts w:eastAsia="DengXian"/>
                <w:lang w:val="fr-FR"/>
              </w:rPr>
              <w:t>device</w:t>
            </w:r>
            <w:proofErr w:type="spellEnd"/>
            <w:r w:rsidRPr="00806C6B">
              <w:rPr>
                <w:rFonts w:eastAsia="DengXian"/>
                <w:lang w:val="fr-FR"/>
              </w:rPr>
              <w:t xml:space="preserve"> 1, D2T2, </w:t>
            </w:r>
            <w:proofErr w:type="spellStart"/>
            <w:r w:rsidRPr="00806C6B">
              <w:rPr>
                <w:rFonts w:eastAsia="DengXian"/>
                <w:lang w:val="fr-FR"/>
              </w:rPr>
              <w:t>InH</w:t>
            </w:r>
            <w:proofErr w:type="spellEnd"/>
            <w:r w:rsidRPr="00806C6B">
              <w:rPr>
                <w:rFonts w:eastAsia="DengXian"/>
                <w:lang w:val="fr-FR"/>
              </w:rPr>
              <w:t>-Office LOS</w:t>
            </w:r>
          </w:p>
        </w:tc>
        <w:tc>
          <w:tcPr>
            <w:tcW w:w="297" w:type="pct"/>
            <w:shd w:val="clear" w:color="auto" w:fill="auto"/>
            <w:noWrap/>
            <w:vAlign w:val="center"/>
          </w:tcPr>
          <w:p w14:paraId="48A5FB00" w14:textId="77777777" w:rsidR="006F0490" w:rsidRPr="00806C6B" w:rsidRDefault="006F0490" w:rsidP="00862997">
            <w:pPr>
              <w:pStyle w:val="TAH"/>
              <w:rPr>
                <w:rFonts w:eastAsia="DengXian"/>
                <w:lang w:val="fr-FR"/>
              </w:rPr>
            </w:pPr>
          </w:p>
        </w:tc>
      </w:tr>
      <w:tr w:rsidR="006F0490" w14:paraId="321D70EB" w14:textId="77777777">
        <w:trPr>
          <w:trHeight w:val="1870"/>
        </w:trPr>
        <w:tc>
          <w:tcPr>
            <w:tcW w:w="2523" w:type="pct"/>
            <w:gridSpan w:val="9"/>
            <w:shd w:val="clear" w:color="auto" w:fill="auto"/>
          </w:tcPr>
          <w:p w14:paraId="30CBB07C" w14:textId="49B9ED2C" w:rsidR="006F0490" w:rsidRDefault="002D4B5B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Header columns description:</w:t>
            </w: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br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(1a)</w:t>
            </w:r>
            <w:r w:rsidR="00710A1E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710A1E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Distance, min(R2D, D2R)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(1b)</w:t>
            </w:r>
            <w:r w:rsidR="00710A1E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710A1E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MPL, min(R2D, D2R)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(2)</w:t>
            </w:r>
            <w:r w:rsidR="00710A1E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710A1E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BLER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(3)</w:t>
            </w:r>
            <w:r w:rsidR="00710A1E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710A1E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CW case. (See TR38.XXX section YYY)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(4)</w:t>
            </w:r>
            <w:r w:rsidR="00710A1E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710A1E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 Alternative 1 or 2. (See TR38.XXX section YYY)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(5)</w:t>
            </w:r>
            <w:r w:rsidR="00710A1E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710A1E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D2R data rate (kbps). (Refer to [0m] in LLS table, also see editors' notes [info-D2R-datarate]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(6)</w:t>
            </w:r>
            <w:r w:rsidR="00710A1E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710A1E">
              <w:tab/>
            </w: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TxPower</w:t>
            </w:r>
            <w:proofErr w:type="spellEnd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[dBm]. (See R2D[1E] in link budget table)</w:t>
            </w:r>
          </w:p>
        </w:tc>
        <w:tc>
          <w:tcPr>
            <w:tcW w:w="2180" w:type="pct"/>
            <w:gridSpan w:val="8"/>
            <w:shd w:val="clear" w:color="auto" w:fill="auto"/>
          </w:tcPr>
          <w:p w14:paraId="113E5B98" w14:textId="4E265A70" w:rsidR="006F0490" w:rsidRDefault="002D4B5B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(7)</w:t>
            </w:r>
            <w:r w:rsidR="00710A1E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710A1E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R2D Receiver sensitivity [dBm]. (See R2D[2L]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(8)</w:t>
            </w:r>
            <w:r w:rsidR="00710A1E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710A1E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On Object Penalty [dB] (See R2D[2H]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(9)</w:t>
            </w:r>
            <w:r w:rsidR="00710A1E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710A1E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Backscatter loss [dB] (See [1H]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(10)</w:t>
            </w:r>
            <w:r w:rsidR="00710A1E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710A1E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message size for D2R [bit] 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(11)</w:t>
            </w:r>
            <w:r w:rsidR="00710A1E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710A1E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CW cancellation [dB] (See D2R[2K]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(12)</w:t>
            </w:r>
            <w:r w:rsidR="00710A1E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710A1E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CW2D distance [m] (See D2R[1E3]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(13)</w:t>
            </w:r>
            <w:r w:rsidR="00710A1E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710A1E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D2R coherent or non-coherent receiver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(14)</w:t>
            </w:r>
            <w:r w:rsidR="00710A1E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710A1E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Carrier frequency (MHz)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(15)</w:t>
            </w:r>
            <w:r w:rsidR="00710A1E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710A1E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Row indices in the table.</w:t>
            </w:r>
          </w:p>
        </w:tc>
        <w:tc>
          <w:tcPr>
            <w:tcW w:w="297" w:type="pct"/>
            <w:shd w:val="clear" w:color="auto" w:fill="auto"/>
          </w:tcPr>
          <w:p w14:paraId="204C81D4" w14:textId="77777777" w:rsidR="006F0490" w:rsidRDefault="002D4B5B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6F0490" w14:paraId="105AD048" w14:textId="77777777">
        <w:trPr>
          <w:trHeight w:val="210"/>
        </w:trPr>
        <w:tc>
          <w:tcPr>
            <w:tcW w:w="284" w:type="pct"/>
            <w:shd w:val="clear" w:color="D9E1F2" w:fill="D9E1F2"/>
            <w:noWrap/>
            <w:vAlign w:val="center"/>
          </w:tcPr>
          <w:p w14:paraId="2E81A51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DxTx</w:t>
            </w:r>
            <w:proofErr w:type="spellEnd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-Y</w:t>
            </w:r>
          </w:p>
        </w:tc>
        <w:tc>
          <w:tcPr>
            <w:tcW w:w="375" w:type="pct"/>
            <w:shd w:val="clear" w:color="D9E1F2" w:fill="D9E1F2"/>
            <w:noWrap/>
            <w:vAlign w:val="center"/>
          </w:tcPr>
          <w:p w14:paraId="3EA816C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399" w:type="pct"/>
            <w:shd w:val="clear" w:color="D9E1F2" w:fill="D9E1F2"/>
            <w:noWrap/>
            <w:vAlign w:val="center"/>
          </w:tcPr>
          <w:p w14:paraId="517F014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(1a) Distance</w:t>
            </w:r>
          </w:p>
        </w:tc>
        <w:tc>
          <w:tcPr>
            <w:tcW w:w="256" w:type="pct"/>
            <w:shd w:val="clear" w:color="D9E1F2" w:fill="D9E1F2"/>
            <w:noWrap/>
            <w:vAlign w:val="center"/>
          </w:tcPr>
          <w:p w14:paraId="1060B59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(1b) MPL</w:t>
            </w:r>
          </w:p>
        </w:tc>
        <w:tc>
          <w:tcPr>
            <w:tcW w:w="249" w:type="pct"/>
            <w:shd w:val="clear" w:color="D9E1F2" w:fill="D9E1F2"/>
            <w:noWrap/>
            <w:vAlign w:val="center"/>
          </w:tcPr>
          <w:p w14:paraId="69244A6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(2)BLER</w:t>
            </w:r>
          </w:p>
        </w:tc>
        <w:tc>
          <w:tcPr>
            <w:tcW w:w="224" w:type="pct"/>
            <w:shd w:val="clear" w:color="D9E1F2" w:fill="D9E1F2"/>
            <w:noWrap/>
            <w:vAlign w:val="center"/>
          </w:tcPr>
          <w:p w14:paraId="30477A1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(3)CW</w:t>
            </w:r>
          </w:p>
        </w:tc>
        <w:tc>
          <w:tcPr>
            <w:tcW w:w="239" w:type="pct"/>
            <w:shd w:val="clear" w:color="D9E1F2" w:fill="D9E1F2"/>
            <w:noWrap/>
            <w:vAlign w:val="center"/>
          </w:tcPr>
          <w:p w14:paraId="41234C9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(4)Alt</w:t>
            </w:r>
          </w:p>
        </w:tc>
        <w:tc>
          <w:tcPr>
            <w:tcW w:w="240" w:type="pct"/>
            <w:shd w:val="clear" w:color="D9E1F2" w:fill="D9E1F2"/>
            <w:noWrap/>
            <w:vAlign w:val="center"/>
          </w:tcPr>
          <w:p w14:paraId="023E62A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(5)kbps</w:t>
            </w:r>
          </w:p>
        </w:tc>
        <w:tc>
          <w:tcPr>
            <w:tcW w:w="256" w:type="pct"/>
            <w:shd w:val="clear" w:color="D9E1F2" w:fill="D9E1F2"/>
            <w:noWrap/>
            <w:vAlign w:val="center"/>
          </w:tcPr>
          <w:p w14:paraId="2E5C393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(6)</w:t>
            </w: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TxPwr</w:t>
            </w:r>
            <w:proofErr w:type="spellEnd"/>
          </w:p>
        </w:tc>
        <w:tc>
          <w:tcPr>
            <w:tcW w:w="288" w:type="pct"/>
            <w:shd w:val="clear" w:color="D9E1F2" w:fill="D9E1F2"/>
            <w:noWrap/>
            <w:vAlign w:val="center"/>
          </w:tcPr>
          <w:p w14:paraId="230B35C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(7)R2DSens</w:t>
            </w:r>
          </w:p>
        </w:tc>
        <w:tc>
          <w:tcPr>
            <w:tcW w:w="238" w:type="pct"/>
            <w:shd w:val="clear" w:color="D9E1F2" w:fill="D9E1F2"/>
            <w:noWrap/>
            <w:vAlign w:val="center"/>
          </w:tcPr>
          <w:p w14:paraId="001A81B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(8)OOP</w:t>
            </w:r>
          </w:p>
        </w:tc>
        <w:tc>
          <w:tcPr>
            <w:tcW w:w="232" w:type="pct"/>
            <w:shd w:val="clear" w:color="D9E1F2" w:fill="D9E1F2"/>
            <w:noWrap/>
            <w:vAlign w:val="center"/>
          </w:tcPr>
          <w:p w14:paraId="13EDFC7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(9)BSL</w:t>
            </w:r>
          </w:p>
        </w:tc>
        <w:tc>
          <w:tcPr>
            <w:tcW w:w="368" w:type="pct"/>
            <w:shd w:val="clear" w:color="D9E1F2" w:fill="D9E1F2"/>
            <w:noWrap/>
            <w:vAlign w:val="center"/>
          </w:tcPr>
          <w:p w14:paraId="2BFBAF5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(10)bit</w:t>
            </w:r>
          </w:p>
        </w:tc>
        <w:tc>
          <w:tcPr>
            <w:tcW w:w="217" w:type="pct"/>
            <w:shd w:val="clear" w:color="D9E1F2" w:fill="D9E1F2"/>
            <w:noWrap/>
            <w:vAlign w:val="center"/>
          </w:tcPr>
          <w:p w14:paraId="718338D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(11)CW</w:t>
            </w:r>
          </w:p>
        </w:tc>
        <w:tc>
          <w:tcPr>
            <w:tcW w:w="308" w:type="pct"/>
            <w:shd w:val="clear" w:color="D9E1F2" w:fill="D9E1F2"/>
            <w:noWrap/>
            <w:vAlign w:val="center"/>
          </w:tcPr>
          <w:p w14:paraId="52295D8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(12)CW2D</w:t>
            </w:r>
          </w:p>
        </w:tc>
        <w:tc>
          <w:tcPr>
            <w:tcW w:w="289" w:type="pct"/>
            <w:shd w:val="clear" w:color="D9E1F2" w:fill="D9E1F2"/>
            <w:noWrap/>
            <w:vAlign w:val="center"/>
          </w:tcPr>
          <w:p w14:paraId="17F6364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239" w:type="pct"/>
            <w:shd w:val="clear" w:color="D9E1F2" w:fill="D9E1F2"/>
            <w:noWrap/>
            <w:vAlign w:val="center"/>
          </w:tcPr>
          <w:p w14:paraId="5B8DE02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(14)</w:t>
            </w:r>
          </w:p>
        </w:tc>
        <w:tc>
          <w:tcPr>
            <w:tcW w:w="297" w:type="pct"/>
            <w:shd w:val="clear" w:color="D9E1F2" w:fill="D9E1F2"/>
            <w:noWrap/>
            <w:vAlign w:val="center"/>
          </w:tcPr>
          <w:p w14:paraId="6CDDB44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(15)index</w:t>
            </w:r>
          </w:p>
        </w:tc>
      </w:tr>
      <w:tr w:rsidR="006F0490" w14:paraId="6F7FA763" w14:textId="77777777">
        <w:trPr>
          <w:trHeight w:val="210"/>
        </w:trPr>
        <w:tc>
          <w:tcPr>
            <w:tcW w:w="284" w:type="pct"/>
            <w:vMerge w:val="restart"/>
            <w:shd w:val="clear" w:color="auto" w:fill="auto"/>
            <w:vAlign w:val="center"/>
          </w:tcPr>
          <w:p w14:paraId="06F519A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D2T2-A1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03E4BCD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792D099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13.61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4FD5303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51.1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40A738F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 w:val="restart"/>
            <w:shd w:val="clear" w:color="auto" w:fill="auto"/>
            <w:vAlign w:val="center"/>
          </w:tcPr>
          <w:p w14:paraId="6A425D0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2-2</w:t>
            </w:r>
          </w:p>
        </w:tc>
        <w:tc>
          <w:tcPr>
            <w:tcW w:w="239" w:type="pct"/>
            <w:shd w:val="clear" w:color="auto" w:fill="auto"/>
            <w:vAlign w:val="center"/>
          </w:tcPr>
          <w:p w14:paraId="0EF715C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0" w:type="pct"/>
            <w:shd w:val="clear" w:color="auto" w:fill="auto"/>
            <w:vAlign w:val="center"/>
          </w:tcPr>
          <w:p w14:paraId="380B5D6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270AA6F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5EB3F8D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395E494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2" w:type="pct"/>
            <w:vMerge w:val="restart"/>
            <w:shd w:val="clear" w:color="auto" w:fill="auto"/>
            <w:vAlign w:val="center"/>
          </w:tcPr>
          <w:p w14:paraId="712D848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8" w:type="pct"/>
            <w:vMerge w:val="restart"/>
            <w:shd w:val="clear" w:color="auto" w:fill="auto"/>
            <w:vAlign w:val="center"/>
          </w:tcPr>
          <w:p w14:paraId="7A420C2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shd w:val="clear" w:color="auto" w:fill="auto"/>
            <w:vAlign w:val="center"/>
          </w:tcPr>
          <w:p w14:paraId="52DA122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12F7737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13.7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3A150AB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54483B8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297" w:type="pct"/>
            <w:shd w:val="clear" w:color="auto" w:fill="auto"/>
            <w:vAlign w:val="center"/>
          </w:tcPr>
          <w:p w14:paraId="7220CDA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99</w:t>
            </w:r>
          </w:p>
        </w:tc>
      </w:tr>
      <w:tr w:rsidR="006F0490" w14:paraId="2CDC077F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0F4561B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73C1D6A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99" w:type="pct"/>
            <w:vMerge/>
            <w:vAlign w:val="center"/>
          </w:tcPr>
          <w:p w14:paraId="6E55DC6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6EF62E5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755BC8D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/>
            <w:vAlign w:val="center"/>
          </w:tcPr>
          <w:p w14:paraId="5D34E43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512381B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Budget-Alt-1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5A34601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256" w:type="pct"/>
            <w:vMerge/>
            <w:vAlign w:val="center"/>
          </w:tcPr>
          <w:p w14:paraId="2657099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7417479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C2210A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01E56AF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5945B4E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623A426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701298F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53.93</w:t>
            </w:r>
          </w:p>
        </w:tc>
        <w:tc>
          <w:tcPr>
            <w:tcW w:w="289" w:type="pct"/>
            <w:vMerge/>
            <w:vAlign w:val="center"/>
          </w:tcPr>
          <w:p w14:paraId="148378B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2BA48C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F86439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175</w:t>
            </w:r>
          </w:p>
        </w:tc>
      </w:tr>
      <w:tr w:rsidR="006F0490" w14:paraId="2089C39D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10184E7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0F87992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600A55A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078529F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1AA7759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/>
            <w:vAlign w:val="center"/>
          </w:tcPr>
          <w:p w14:paraId="2558118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EA54DC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6A6583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1692E5F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1C8BE54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DE6C9E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59DB795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53CB6FE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3E8FB9B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2AD49D6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56.66</w:t>
            </w:r>
          </w:p>
        </w:tc>
        <w:tc>
          <w:tcPr>
            <w:tcW w:w="289" w:type="pct"/>
            <w:vMerge/>
            <w:vAlign w:val="center"/>
          </w:tcPr>
          <w:p w14:paraId="39A7AF9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1091E8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5E4407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183</w:t>
            </w:r>
          </w:p>
        </w:tc>
      </w:tr>
      <w:tr w:rsidR="006F0490" w14:paraId="0E736038" w14:textId="77777777">
        <w:trPr>
          <w:trHeight w:val="210"/>
        </w:trPr>
        <w:tc>
          <w:tcPr>
            <w:tcW w:w="284" w:type="pct"/>
            <w:vMerge w:val="restart"/>
            <w:shd w:val="clear" w:color="auto" w:fill="auto"/>
            <w:vAlign w:val="center"/>
          </w:tcPr>
          <w:p w14:paraId="6022223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D2T2-A2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1887A36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99" w:type="pct"/>
            <w:vMerge/>
            <w:vAlign w:val="center"/>
          </w:tcPr>
          <w:p w14:paraId="2695415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46F8C86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512BEAE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1CE0A76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7183907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0" w:type="pct"/>
            <w:shd w:val="clear" w:color="auto" w:fill="auto"/>
            <w:vAlign w:val="center"/>
          </w:tcPr>
          <w:p w14:paraId="5F4AAC0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256" w:type="pct"/>
            <w:vMerge/>
            <w:vAlign w:val="center"/>
          </w:tcPr>
          <w:p w14:paraId="4EB57CC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2381A78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004C4D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11FFCA3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1CFE5C1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shd w:val="clear" w:color="auto" w:fill="auto"/>
            <w:vAlign w:val="center"/>
          </w:tcPr>
          <w:p w14:paraId="6520386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20206A9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13.7</w:t>
            </w:r>
          </w:p>
        </w:tc>
        <w:tc>
          <w:tcPr>
            <w:tcW w:w="289" w:type="pct"/>
            <w:vMerge/>
            <w:vAlign w:val="center"/>
          </w:tcPr>
          <w:p w14:paraId="16A4D10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BF4EF8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E953DE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100</w:t>
            </w:r>
          </w:p>
        </w:tc>
      </w:tr>
      <w:tr w:rsidR="006F0490" w14:paraId="36769040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7B3EED6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382676F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99" w:type="pct"/>
            <w:vMerge/>
            <w:vAlign w:val="center"/>
          </w:tcPr>
          <w:p w14:paraId="36ADAC0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3FAD766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7CA398B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/>
            <w:vAlign w:val="center"/>
          </w:tcPr>
          <w:p w14:paraId="2B2796A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28CA5DA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Budget-Alt-1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7677AE3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256" w:type="pct"/>
            <w:vMerge/>
            <w:vAlign w:val="center"/>
          </w:tcPr>
          <w:p w14:paraId="6863C9C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573FAD2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0E1B7C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2E5469F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777221A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7082570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5352043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53.93</w:t>
            </w:r>
          </w:p>
        </w:tc>
        <w:tc>
          <w:tcPr>
            <w:tcW w:w="289" w:type="pct"/>
            <w:vMerge/>
            <w:vAlign w:val="center"/>
          </w:tcPr>
          <w:p w14:paraId="0C783C8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BB791C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C60BE6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177</w:t>
            </w:r>
          </w:p>
        </w:tc>
      </w:tr>
      <w:tr w:rsidR="006F0490" w14:paraId="3F691E21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7D88BE9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0205854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28D77C9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6DD4823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0C94F13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/>
            <w:vAlign w:val="center"/>
          </w:tcPr>
          <w:p w14:paraId="48F5C40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76E61F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0B017C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7E8CA36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7465812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518BFB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517F7D6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22FB0C5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1414843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72206D4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56.66</w:t>
            </w:r>
          </w:p>
        </w:tc>
        <w:tc>
          <w:tcPr>
            <w:tcW w:w="289" w:type="pct"/>
            <w:vMerge/>
            <w:vAlign w:val="center"/>
          </w:tcPr>
          <w:p w14:paraId="610CDA9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52B9E4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563596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185</w:t>
            </w:r>
          </w:p>
        </w:tc>
      </w:tr>
      <w:tr w:rsidR="006F0490" w14:paraId="4923BF97" w14:textId="77777777">
        <w:trPr>
          <w:trHeight w:val="210"/>
        </w:trPr>
        <w:tc>
          <w:tcPr>
            <w:tcW w:w="284" w:type="pct"/>
            <w:vMerge w:val="restart"/>
            <w:shd w:val="clear" w:color="auto" w:fill="auto"/>
            <w:vAlign w:val="center"/>
          </w:tcPr>
          <w:p w14:paraId="3EB5B8C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D2T2-B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5C7F37A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99" w:type="pct"/>
            <w:vMerge/>
            <w:vAlign w:val="center"/>
          </w:tcPr>
          <w:p w14:paraId="1787282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371C779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5A25061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14:paraId="5967949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75BB744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336A01A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256" w:type="pct"/>
            <w:vMerge/>
            <w:vAlign w:val="center"/>
          </w:tcPr>
          <w:p w14:paraId="04CDF60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6C64314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AC3364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0E051DC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75541DA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3703738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08" w:type="pct"/>
            <w:vMerge w:val="restart"/>
            <w:shd w:val="clear" w:color="auto" w:fill="auto"/>
            <w:vAlign w:val="center"/>
          </w:tcPr>
          <w:p w14:paraId="1A72E6D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9" w:type="pct"/>
            <w:vMerge/>
            <w:vAlign w:val="center"/>
          </w:tcPr>
          <w:p w14:paraId="450FA5A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45374D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0B69FF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103</w:t>
            </w:r>
          </w:p>
        </w:tc>
      </w:tr>
      <w:tr w:rsidR="006F0490" w14:paraId="67709DD6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7B79DD2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0D26A83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1F11227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6F644E8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7625715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14:paraId="157966B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9" w:type="pct"/>
            <w:vMerge/>
            <w:vAlign w:val="center"/>
          </w:tcPr>
          <w:p w14:paraId="6D66C4D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A9B1D3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4BBC930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1C6181C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3BBBFD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34BCCA6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49AD4C3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1852F8A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4219405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5DC5E2C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B99EDB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B4093B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101</w:t>
            </w:r>
          </w:p>
        </w:tc>
      </w:tr>
      <w:tr w:rsidR="006F0490" w14:paraId="368369DA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6664155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2892F14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99" w:type="pct"/>
            <w:vMerge/>
            <w:vAlign w:val="center"/>
          </w:tcPr>
          <w:p w14:paraId="283F591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2149531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1506939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3859051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4A23FE4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Budget-Alt-1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61DF680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256" w:type="pct"/>
            <w:vMerge/>
            <w:vAlign w:val="center"/>
          </w:tcPr>
          <w:p w14:paraId="52A693C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5B80452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2EAFAA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6B9DFB8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26C772B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4C8895F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2EED38F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9" w:type="pct"/>
            <w:vMerge/>
            <w:vAlign w:val="center"/>
          </w:tcPr>
          <w:p w14:paraId="5DAFEDB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14075D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0F51DC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179</w:t>
            </w:r>
          </w:p>
        </w:tc>
      </w:tr>
      <w:tr w:rsidR="006F0490" w14:paraId="42167F84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6A80A9E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65022D3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1F8CDF2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7A59F55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6827104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14:paraId="3DA9759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9" w:type="pct"/>
            <w:vMerge/>
            <w:vAlign w:val="center"/>
          </w:tcPr>
          <w:p w14:paraId="291152B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89DF73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7F20D0B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28F2F17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B27248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77AFFF0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35D819D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3E644D0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28EB21E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9" w:type="pct"/>
            <w:vMerge/>
            <w:vAlign w:val="center"/>
          </w:tcPr>
          <w:p w14:paraId="5F7FEB5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974355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A2ED7B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181</w:t>
            </w:r>
          </w:p>
        </w:tc>
      </w:tr>
      <w:tr w:rsidR="006F0490" w14:paraId="2C6EBBE5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7426C45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0E47323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5C5D73E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0834CA5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6C43993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7859A77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9" w:type="pct"/>
            <w:vMerge/>
            <w:vAlign w:val="center"/>
          </w:tcPr>
          <w:p w14:paraId="227BAF2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DFAE99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1DE04D2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40FD92F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AFCAD0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2A85E8F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6E46166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11D657B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66F0E44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9" w:type="pct"/>
            <w:vMerge/>
            <w:vAlign w:val="center"/>
          </w:tcPr>
          <w:p w14:paraId="4272198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E49866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5B56EF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187</w:t>
            </w:r>
          </w:p>
        </w:tc>
      </w:tr>
      <w:tr w:rsidR="006F0490" w14:paraId="2F2C3B6D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2F2B029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200EBF0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70C46D6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3AA4EE4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645674C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14:paraId="63CC009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9" w:type="pct"/>
            <w:vMerge/>
            <w:vAlign w:val="center"/>
          </w:tcPr>
          <w:p w14:paraId="243E8C9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EA3AB5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37F0C41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2AA00CB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9137D5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5BBCAF2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709738C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74697E6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0E22650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9" w:type="pct"/>
            <w:vMerge/>
            <w:vAlign w:val="center"/>
          </w:tcPr>
          <w:p w14:paraId="588A4E8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CF459F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52CB51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189</w:t>
            </w:r>
          </w:p>
        </w:tc>
      </w:tr>
    </w:tbl>
    <w:p w14:paraId="4EF0990B" w14:textId="77777777" w:rsidR="006F0490" w:rsidRDefault="006F0490" w:rsidP="00710A1E"/>
    <w:p w14:paraId="5A1DFC49" w14:textId="5B3A70CF" w:rsidR="006F0490" w:rsidRDefault="002D4B5B" w:rsidP="00710A1E">
      <w:pPr>
        <w:pStyle w:val="TH"/>
      </w:pPr>
      <w:r>
        <w:rPr>
          <w:rFonts w:hint="eastAsia"/>
          <w:noProof/>
        </w:rPr>
        <w:lastRenderedPageBreak/>
        <w:drawing>
          <wp:inline distT="0" distB="0" distL="0" distR="0" wp14:anchorId="12B85DE0" wp14:editId="45F62681">
            <wp:extent cx="9074785" cy="5012055"/>
            <wp:effectExtent l="0" t="0" r="0" b="0"/>
            <wp:docPr id="935955146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5955146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74785" cy="5012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37A33C" w14:textId="6C069D1F" w:rsidR="006F0490" w:rsidRDefault="00710A1E" w:rsidP="00710A1E">
      <w:pPr>
        <w:pStyle w:val="TF"/>
      </w:pPr>
      <w:r>
        <w:rPr>
          <w:rFonts w:hint="eastAsia"/>
        </w:rPr>
        <w:t>Figure</w:t>
      </w:r>
      <w:r>
        <w:t xml:space="preserve"> 7.1.2.1.</w:t>
      </w:r>
      <w:r>
        <w:rPr>
          <w:rFonts w:hint="eastAsia"/>
        </w:rPr>
        <w:t>1.3.1-2</w:t>
      </w:r>
    </w:p>
    <w:p w14:paraId="5DCFBDAA" w14:textId="77777777" w:rsidR="006F0490" w:rsidRDefault="002D4B5B" w:rsidP="00710A1E">
      <w:pPr>
        <w:pStyle w:val="H6"/>
      </w:pPr>
      <w:r>
        <w:rPr>
          <w:rFonts w:hint="eastAsia"/>
        </w:rPr>
        <w:lastRenderedPageBreak/>
        <w:t>7.1.2.1.1.3.2</w:t>
      </w:r>
      <w:r>
        <w:tab/>
      </w:r>
      <w:r>
        <w:rPr>
          <w:rFonts w:hint="eastAsia"/>
        </w:rPr>
        <w:t>others</w:t>
      </w:r>
    </w:p>
    <w:p w14:paraId="32B5A35E" w14:textId="77777777" w:rsidR="006F0490" w:rsidRDefault="002D4B5B" w:rsidP="00710A1E">
      <w:pPr>
        <w:pStyle w:val="TH"/>
      </w:pPr>
      <w:r>
        <w:rPr>
          <w:rFonts w:hint="eastAsia"/>
        </w:rPr>
        <w:t>Table</w:t>
      </w:r>
      <w:r>
        <w:t xml:space="preserve"> 7.1.2.1.</w:t>
      </w:r>
      <w:r>
        <w:rPr>
          <w:rFonts w:hint="eastAsia"/>
        </w:rPr>
        <w:t>1.3.2-</w:t>
      </w:r>
      <w: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5"/>
        <w:gridCol w:w="955"/>
        <w:gridCol w:w="1146"/>
        <w:gridCol w:w="732"/>
        <w:gridCol w:w="715"/>
        <w:gridCol w:w="641"/>
        <w:gridCol w:w="683"/>
        <w:gridCol w:w="686"/>
        <w:gridCol w:w="732"/>
        <w:gridCol w:w="909"/>
        <w:gridCol w:w="680"/>
        <w:gridCol w:w="664"/>
        <w:gridCol w:w="1056"/>
        <w:gridCol w:w="622"/>
        <w:gridCol w:w="884"/>
        <w:gridCol w:w="827"/>
        <w:gridCol w:w="690"/>
        <w:gridCol w:w="844"/>
      </w:tblGrid>
      <w:tr w:rsidR="006F0490" w:rsidRPr="00806C6B" w14:paraId="40526831" w14:textId="77777777">
        <w:trPr>
          <w:trHeight w:val="210"/>
        </w:trPr>
        <w:tc>
          <w:tcPr>
            <w:tcW w:w="4703" w:type="pct"/>
            <w:gridSpan w:val="17"/>
            <w:shd w:val="clear" w:color="auto" w:fill="auto"/>
            <w:noWrap/>
            <w:vAlign w:val="center"/>
          </w:tcPr>
          <w:p w14:paraId="7D491154" w14:textId="77777777" w:rsidR="006F0490" w:rsidRPr="00806C6B" w:rsidRDefault="002D4B5B" w:rsidP="00862997">
            <w:pPr>
              <w:pStyle w:val="TAH"/>
              <w:rPr>
                <w:rFonts w:eastAsia="DengXian"/>
                <w:lang w:val="fr-FR"/>
              </w:rPr>
            </w:pPr>
            <w:proofErr w:type="spellStart"/>
            <w:r w:rsidRPr="00806C6B">
              <w:rPr>
                <w:rFonts w:eastAsia="DengXian"/>
                <w:lang w:val="fr-FR"/>
              </w:rPr>
              <w:t>others</w:t>
            </w:r>
            <w:proofErr w:type="spellEnd"/>
            <w:r w:rsidRPr="00806C6B">
              <w:rPr>
                <w:rFonts w:eastAsia="DengXian"/>
                <w:lang w:val="fr-FR"/>
              </w:rPr>
              <w:t xml:space="preserve">, </w:t>
            </w:r>
            <w:proofErr w:type="spellStart"/>
            <w:r w:rsidRPr="00806C6B">
              <w:rPr>
                <w:rFonts w:eastAsia="DengXian"/>
                <w:lang w:val="fr-FR"/>
              </w:rPr>
              <w:t>device</w:t>
            </w:r>
            <w:proofErr w:type="spellEnd"/>
            <w:r w:rsidRPr="00806C6B">
              <w:rPr>
                <w:rFonts w:eastAsia="DengXian"/>
                <w:lang w:val="fr-FR"/>
              </w:rPr>
              <w:t xml:space="preserve"> 1, D2T2, </w:t>
            </w:r>
            <w:proofErr w:type="spellStart"/>
            <w:r w:rsidRPr="00806C6B">
              <w:rPr>
                <w:rFonts w:eastAsia="DengXian"/>
                <w:lang w:val="fr-FR"/>
              </w:rPr>
              <w:t>InF</w:t>
            </w:r>
            <w:proofErr w:type="spellEnd"/>
            <w:r w:rsidRPr="00806C6B">
              <w:rPr>
                <w:rFonts w:eastAsia="DengXian"/>
                <w:lang w:val="fr-FR"/>
              </w:rPr>
              <w:t>-DL NLOS</w:t>
            </w:r>
          </w:p>
        </w:tc>
        <w:tc>
          <w:tcPr>
            <w:tcW w:w="297" w:type="pct"/>
            <w:shd w:val="clear" w:color="auto" w:fill="auto"/>
            <w:noWrap/>
            <w:vAlign w:val="center"/>
          </w:tcPr>
          <w:p w14:paraId="772ACEF4" w14:textId="77777777" w:rsidR="006F0490" w:rsidRPr="00806C6B" w:rsidRDefault="006F0490" w:rsidP="00862997">
            <w:pPr>
              <w:pStyle w:val="TAH"/>
              <w:rPr>
                <w:rFonts w:eastAsia="DengXian"/>
                <w:lang w:val="fr-FR"/>
              </w:rPr>
            </w:pPr>
          </w:p>
        </w:tc>
      </w:tr>
      <w:tr w:rsidR="006F0490" w14:paraId="4C96A1E3" w14:textId="77777777">
        <w:trPr>
          <w:trHeight w:val="1870"/>
        </w:trPr>
        <w:tc>
          <w:tcPr>
            <w:tcW w:w="2503" w:type="pct"/>
            <w:gridSpan w:val="9"/>
            <w:shd w:val="clear" w:color="auto" w:fill="auto"/>
          </w:tcPr>
          <w:p w14:paraId="3473FBE4" w14:textId="1024D7A7" w:rsidR="006F0490" w:rsidRDefault="002D4B5B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Header columns description:</w:t>
            </w: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br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(1a)</w:t>
            </w:r>
            <w:r w:rsidR="005F0BED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5F0BED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Distance, min(R2D, D2R)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(1b)</w:t>
            </w:r>
            <w:r w:rsidR="005F0BED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5F0BED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MPL, 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min(R2D, D2R)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(2)</w:t>
            </w:r>
            <w:r w:rsidR="005F0BED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5F0BED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BLER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(3)</w:t>
            </w:r>
            <w:r w:rsidR="005F0BED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5F0BED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CW case. (See TR38.XXX section YYY)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(4)</w:t>
            </w:r>
            <w:r w:rsidR="005F0BED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5F0BED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 Alternative 1 or 2. (See TR38.XXX section YYY)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(5)</w:t>
            </w:r>
            <w:r w:rsidR="005F0BED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5F0BED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D2R data rate (kbps). (Refer to [0m] in LLS table, also see editors' notes [info-D2R-datarate]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(6)</w:t>
            </w:r>
            <w:r w:rsidR="005F0BED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5F0BED">
              <w:tab/>
            </w: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TxPower</w:t>
            </w:r>
            <w:proofErr w:type="spellEnd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[dBm]. (See R2D[1E] in link budget table)</w:t>
            </w:r>
          </w:p>
        </w:tc>
        <w:tc>
          <w:tcPr>
            <w:tcW w:w="2199" w:type="pct"/>
            <w:gridSpan w:val="8"/>
            <w:shd w:val="clear" w:color="auto" w:fill="auto"/>
          </w:tcPr>
          <w:p w14:paraId="6093165E" w14:textId="75EF1FF2" w:rsidR="006F0490" w:rsidRDefault="002D4B5B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(7)</w:t>
            </w:r>
            <w:r w:rsidR="005F0BED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5F0BED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R2D Receiver sensitivity [dBm]. (See R2D[2L]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(8)</w:t>
            </w:r>
            <w:r w:rsidR="005F0BED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5F0BED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On Object Penalty [dB] (See R2D[2H]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(9)</w:t>
            </w:r>
            <w:r w:rsidR="005F0BED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5F0BED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Backscatter loss [dB] (See [1H]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(10)</w:t>
            </w:r>
            <w:r w:rsidR="005F0BED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5F0BED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message size for D2R [bit] 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(11)</w:t>
            </w:r>
            <w:r w:rsidR="005F0BED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5F0BED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CW cancellation [dB] (See D2R[2K]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(12)</w:t>
            </w:r>
            <w:r w:rsidR="005F0BED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5F0BED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CW2D distance [m] (See D2R[1E3]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(13)</w:t>
            </w:r>
            <w:r w:rsidR="005F0BED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5F0BED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D2R coherent or non-coherent receiver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(14)</w:t>
            </w:r>
            <w:r w:rsidR="005F0BED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5F0BED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Carrier frequency (MHz)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(15)</w:t>
            </w:r>
            <w:r w:rsidR="00710A1E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710A1E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Row indices in the table.</w:t>
            </w:r>
          </w:p>
        </w:tc>
        <w:tc>
          <w:tcPr>
            <w:tcW w:w="297" w:type="pct"/>
            <w:shd w:val="clear" w:color="auto" w:fill="auto"/>
          </w:tcPr>
          <w:p w14:paraId="05CE0B5D" w14:textId="77777777" w:rsidR="006F0490" w:rsidRDefault="002D4B5B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6F0490" w14:paraId="6FFF665C" w14:textId="77777777">
        <w:trPr>
          <w:trHeight w:val="210"/>
        </w:trPr>
        <w:tc>
          <w:tcPr>
            <w:tcW w:w="287" w:type="pct"/>
            <w:shd w:val="clear" w:color="D9E1F2" w:fill="D9E1F2"/>
            <w:noWrap/>
            <w:vAlign w:val="center"/>
          </w:tcPr>
          <w:p w14:paraId="49CD56A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DxTx</w:t>
            </w:r>
            <w:proofErr w:type="spellEnd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-Y</w:t>
            </w:r>
          </w:p>
        </w:tc>
        <w:tc>
          <w:tcPr>
            <w:tcW w:w="336" w:type="pct"/>
            <w:shd w:val="clear" w:color="D9E1F2" w:fill="D9E1F2"/>
            <w:noWrap/>
            <w:vAlign w:val="center"/>
          </w:tcPr>
          <w:p w14:paraId="6582590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403" w:type="pct"/>
            <w:shd w:val="clear" w:color="D9E1F2" w:fill="D9E1F2"/>
            <w:noWrap/>
            <w:vAlign w:val="center"/>
          </w:tcPr>
          <w:p w14:paraId="549E2DE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(1a) Distance</w:t>
            </w:r>
          </w:p>
        </w:tc>
        <w:tc>
          <w:tcPr>
            <w:tcW w:w="258" w:type="pct"/>
            <w:shd w:val="clear" w:color="D9E1F2" w:fill="D9E1F2"/>
            <w:noWrap/>
            <w:vAlign w:val="center"/>
          </w:tcPr>
          <w:p w14:paraId="5353878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(1b) MPL</w:t>
            </w:r>
          </w:p>
        </w:tc>
        <w:tc>
          <w:tcPr>
            <w:tcW w:w="252" w:type="pct"/>
            <w:shd w:val="clear" w:color="D9E1F2" w:fill="D9E1F2"/>
            <w:noWrap/>
            <w:vAlign w:val="center"/>
          </w:tcPr>
          <w:p w14:paraId="4684128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(2)BLER</w:t>
            </w:r>
          </w:p>
        </w:tc>
        <w:tc>
          <w:tcPr>
            <w:tcW w:w="226" w:type="pct"/>
            <w:shd w:val="clear" w:color="D9E1F2" w:fill="D9E1F2"/>
            <w:noWrap/>
            <w:vAlign w:val="center"/>
          </w:tcPr>
          <w:p w14:paraId="53C6900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(3)CW</w:t>
            </w:r>
          </w:p>
        </w:tc>
        <w:tc>
          <w:tcPr>
            <w:tcW w:w="241" w:type="pct"/>
            <w:shd w:val="clear" w:color="D9E1F2" w:fill="D9E1F2"/>
            <w:noWrap/>
            <w:vAlign w:val="center"/>
          </w:tcPr>
          <w:p w14:paraId="038FC94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(4)Alt</w:t>
            </w:r>
          </w:p>
        </w:tc>
        <w:tc>
          <w:tcPr>
            <w:tcW w:w="242" w:type="pct"/>
            <w:shd w:val="clear" w:color="D9E1F2" w:fill="D9E1F2"/>
            <w:noWrap/>
            <w:vAlign w:val="center"/>
          </w:tcPr>
          <w:p w14:paraId="3E29DB9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(5)kbps</w:t>
            </w:r>
          </w:p>
        </w:tc>
        <w:tc>
          <w:tcPr>
            <w:tcW w:w="258" w:type="pct"/>
            <w:shd w:val="clear" w:color="D9E1F2" w:fill="D9E1F2"/>
            <w:noWrap/>
            <w:vAlign w:val="center"/>
          </w:tcPr>
          <w:p w14:paraId="66D9590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(6)</w:t>
            </w: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TxPwr</w:t>
            </w:r>
            <w:proofErr w:type="spellEnd"/>
          </w:p>
        </w:tc>
        <w:tc>
          <w:tcPr>
            <w:tcW w:w="291" w:type="pct"/>
            <w:shd w:val="clear" w:color="D9E1F2" w:fill="D9E1F2"/>
            <w:noWrap/>
            <w:vAlign w:val="center"/>
          </w:tcPr>
          <w:p w14:paraId="3B38B44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(7)R2DSens</w:t>
            </w:r>
          </w:p>
        </w:tc>
        <w:tc>
          <w:tcPr>
            <w:tcW w:w="240" w:type="pct"/>
            <w:shd w:val="clear" w:color="D9E1F2" w:fill="D9E1F2"/>
            <w:noWrap/>
            <w:vAlign w:val="center"/>
          </w:tcPr>
          <w:p w14:paraId="0969397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(8)OOP</w:t>
            </w:r>
          </w:p>
        </w:tc>
        <w:tc>
          <w:tcPr>
            <w:tcW w:w="234" w:type="pct"/>
            <w:shd w:val="clear" w:color="D9E1F2" w:fill="D9E1F2"/>
            <w:noWrap/>
            <w:vAlign w:val="center"/>
          </w:tcPr>
          <w:p w14:paraId="24CDBDF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(9)BSL</w:t>
            </w:r>
          </w:p>
        </w:tc>
        <w:tc>
          <w:tcPr>
            <w:tcW w:w="371" w:type="pct"/>
            <w:shd w:val="clear" w:color="D9E1F2" w:fill="D9E1F2"/>
            <w:noWrap/>
            <w:vAlign w:val="center"/>
          </w:tcPr>
          <w:p w14:paraId="03FD16E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(10)bit</w:t>
            </w:r>
          </w:p>
        </w:tc>
        <w:tc>
          <w:tcPr>
            <w:tcW w:w="219" w:type="pct"/>
            <w:shd w:val="clear" w:color="D9E1F2" w:fill="D9E1F2"/>
            <w:noWrap/>
            <w:vAlign w:val="center"/>
          </w:tcPr>
          <w:p w14:paraId="1F65616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(11)CW</w:t>
            </w:r>
          </w:p>
        </w:tc>
        <w:tc>
          <w:tcPr>
            <w:tcW w:w="311" w:type="pct"/>
            <w:shd w:val="clear" w:color="D9E1F2" w:fill="D9E1F2"/>
            <w:noWrap/>
            <w:vAlign w:val="center"/>
          </w:tcPr>
          <w:p w14:paraId="0F56AE6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(12)CW2D</w:t>
            </w:r>
          </w:p>
        </w:tc>
        <w:tc>
          <w:tcPr>
            <w:tcW w:w="291" w:type="pct"/>
            <w:shd w:val="clear" w:color="D9E1F2" w:fill="D9E1F2"/>
            <w:noWrap/>
            <w:vAlign w:val="center"/>
          </w:tcPr>
          <w:p w14:paraId="0B6E1E5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242" w:type="pct"/>
            <w:shd w:val="clear" w:color="D9E1F2" w:fill="D9E1F2"/>
            <w:noWrap/>
            <w:vAlign w:val="center"/>
          </w:tcPr>
          <w:p w14:paraId="1A8E661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(14)</w:t>
            </w:r>
          </w:p>
        </w:tc>
        <w:tc>
          <w:tcPr>
            <w:tcW w:w="297" w:type="pct"/>
            <w:shd w:val="clear" w:color="D9E1F2" w:fill="D9E1F2"/>
            <w:noWrap/>
            <w:vAlign w:val="center"/>
          </w:tcPr>
          <w:p w14:paraId="63EF579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(15)index</w:t>
            </w:r>
          </w:p>
        </w:tc>
      </w:tr>
      <w:tr w:rsidR="006F0490" w14:paraId="522F0758" w14:textId="77777777">
        <w:trPr>
          <w:trHeight w:val="210"/>
        </w:trPr>
        <w:tc>
          <w:tcPr>
            <w:tcW w:w="287" w:type="pct"/>
            <w:vMerge w:val="restart"/>
            <w:shd w:val="clear" w:color="auto" w:fill="auto"/>
            <w:vAlign w:val="center"/>
          </w:tcPr>
          <w:p w14:paraId="3406CDF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D2T2-A1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</w:tcPr>
          <w:p w14:paraId="041817A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2B4F5D5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1.79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1EBCDB5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38.52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14:paraId="4E37D22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4E850BF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2-2</w:t>
            </w: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6127C8C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2" w:type="pct"/>
            <w:shd w:val="clear" w:color="auto" w:fill="auto"/>
            <w:vAlign w:val="center"/>
          </w:tcPr>
          <w:p w14:paraId="4E4D9AC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1236EDF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6054601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1FF65A9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4" w:type="pct"/>
            <w:vMerge w:val="restart"/>
            <w:shd w:val="clear" w:color="auto" w:fill="auto"/>
            <w:vAlign w:val="center"/>
          </w:tcPr>
          <w:p w14:paraId="48FF558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71" w:type="pct"/>
            <w:vMerge w:val="restart"/>
            <w:shd w:val="clear" w:color="auto" w:fill="auto"/>
            <w:vAlign w:val="center"/>
          </w:tcPr>
          <w:p w14:paraId="068239F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4CF5E17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0FD66E7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1.79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305795F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2B21891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297" w:type="pct"/>
            <w:shd w:val="clear" w:color="auto" w:fill="auto"/>
            <w:vAlign w:val="center"/>
          </w:tcPr>
          <w:p w14:paraId="4095E99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110</w:t>
            </w:r>
          </w:p>
        </w:tc>
      </w:tr>
      <w:tr w:rsidR="006F0490" w14:paraId="69C26333" w14:textId="77777777">
        <w:trPr>
          <w:trHeight w:val="210"/>
        </w:trPr>
        <w:tc>
          <w:tcPr>
            <w:tcW w:w="287" w:type="pct"/>
            <w:vMerge/>
            <w:vAlign w:val="center"/>
          </w:tcPr>
          <w:p w14:paraId="71398B5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</w:tcPr>
          <w:p w14:paraId="47A46B2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09B0182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2.39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439C621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41.72</w:t>
            </w:r>
          </w:p>
        </w:tc>
        <w:tc>
          <w:tcPr>
            <w:tcW w:w="252" w:type="pct"/>
            <w:vMerge/>
            <w:vAlign w:val="center"/>
          </w:tcPr>
          <w:p w14:paraId="616C143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0A4FCE6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32AF2D0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055E271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258" w:type="pct"/>
            <w:vMerge/>
            <w:vAlign w:val="center"/>
          </w:tcPr>
          <w:p w14:paraId="080DE81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188D41D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E2401F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466C3C4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/>
            <w:vAlign w:val="center"/>
          </w:tcPr>
          <w:p w14:paraId="4151E1E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7D5396B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shd w:val="clear" w:color="auto" w:fill="auto"/>
            <w:vAlign w:val="center"/>
          </w:tcPr>
          <w:p w14:paraId="0ACA78E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2.39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148CD7D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2" w:type="pct"/>
            <w:vMerge/>
            <w:vAlign w:val="center"/>
          </w:tcPr>
          <w:p w14:paraId="7A41F79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FC593C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104</w:t>
            </w:r>
          </w:p>
        </w:tc>
      </w:tr>
      <w:tr w:rsidR="006F0490" w14:paraId="381B0096" w14:textId="77777777">
        <w:trPr>
          <w:trHeight w:val="210"/>
        </w:trPr>
        <w:tc>
          <w:tcPr>
            <w:tcW w:w="287" w:type="pct"/>
            <w:vMerge w:val="restart"/>
            <w:shd w:val="clear" w:color="auto" w:fill="auto"/>
            <w:vAlign w:val="center"/>
          </w:tcPr>
          <w:p w14:paraId="616480A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D2T2-A2</w:t>
            </w:r>
          </w:p>
        </w:tc>
        <w:tc>
          <w:tcPr>
            <w:tcW w:w="336" w:type="pct"/>
            <w:vMerge/>
            <w:vAlign w:val="center"/>
          </w:tcPr>
          <w:p w14:paraId="67A9754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6B058F2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1.79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4F52450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38.52</w:t>
            </w:r>
          </w:p>
        </w:tc>
        <w:tc>
          <w:tcPr>
            <w:tcW w:w="252" w:type="pct"/>
            <w:vMerge/>
            <w:vAlign w:val="center"/>
          </w:tcPr>
          <w:p w14:paraId="222FFB3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25C5FBC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37589FA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5DF11FB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258" w:type="pct"/>
            <w:vMerge/>
            <w:vAlign w:val="center"/>
          </w:tcPr>
          <w:p w14:paraId="065A476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5071524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66DE87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617C47C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/>
            <w:vAlign w:val="center"/>
          </w:tcPr>
          <w:p w14:paraId="77DA13E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043B504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shd w:val="clear" w:color="auto" w:fill="auto"/>
            <w:vAlign w:val="center"/>
          </w:tcPr>
          <w:p w14:paraId="7282897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1.79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14E1128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2" w:type="pct"/>
            <w:vMerge/>
            <w:vAlign w:val="center"/>
          </w:tcPr>
          <w:p w14:paraId="199136D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2F18F7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111</w:t>
            </w:r>
          </w:p>
        </w:tc>
      </w:tr>
      <w:tr w:rsidR="006F0490" w14:paraId="64A46113" w14:textId="77777777">
        <w:trPr>
          <w:trHeight w:val="210"/>
        </w:trPr>
        <w:tc>
          <w:tcPr>
            <w:tcW w:w="287" w:type="pct"/>
            <w:vMerge/>
            <w:vAlign w:val="center"/>
          </w:tcPr>
          <w:p w14:paraId="7EF2414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</w:tcPr>
          <w:p w14:paraId="2EBFF36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14E9746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2.39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5B22B5C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41.72</w:t>
            </w:r>
          </w:p>
        </w:tc>
        <w:tc>
          <w:tcPr>
            <w:tcW w:w="252" w:type="pct"/>
            <w:vMerge/>
            <w:vAlign w:val="center"/>
          </w:tcPr>
          <w:p w14:paraId="5DA3AB5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6AF2117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6394AD5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59C9C0F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258" w:type="pct"/>
            <w:vMerge/>
            <w:vAlign w:val="center"/>
          </w:tcPr>
          <w:p w14:paraId="2BFD651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331C835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7E6915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1362AB6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/>
            <w:vAlign w:val="center"/>
          </w:tcPr>
          <w:p w14:paraId="4B57088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64EF090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shd w:val="clear" w:color="auto" w:fill="auto"/>
            <w:vAlign w:val="center"/>
          </w:tcPr>
          <w:p w14:paraId="4139E6D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2.39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6558F69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2" w:type="pct"/>
            <w:vMerge/>
            <w:vAlign w:val="center"/>
          </w:tcPr>
          <w:p w14:paraId="20F97CD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E37FAF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105</w:t>
            </w:r>
          </w:p>
        </w:tc>
      </w:tr>
      <w:tr w:rsidR="006F0490" w14:paraId="0CAF7045" w14:textId="77777777">
        <w:trPr>
          <w:trHeight w:val="210"/>
        </w:trPr>
        <w:tc>
          <w:tcPr>
            <w:tcW w:w="287" w:type="pct"/>
            <w:vMerge w:val="restart"/>
            <w:shd w:val="clear" w:color="auto" w:fill="auto"/>
            <w:vAlign w:val="center"/>
          </w:tcPr>
          <w:p w14:paraId="112CF35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D2T2-B</w:t>
            </w:r>
          </w:p>
        </w:tc>
        <w:tc>
          <w:tcPr>
            <w:tcW w:w="336" w:type="pct"/>
            <w:vMerge/>
            <w:vAlign w:val="center"/>
          </w:tcPr>
          <w:p w14:paraId="0480177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4111E9C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0.65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6743640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27.25</w:t>
            </w:r>
          </w:p>
        </w:tc>
        <w:tc>
          <w:tcPr>
            <w:tcW w:w="252" w:type="pct"/>
            <w:vMerge/>
            <w:vAlign w:val="center"/>
          </w:tcPr>
          <w:p w14:paraId="1F61DC8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0855FB6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41" w:type="pct"/>
            <w:vMerge/>
            <w:vAlign w:val="center"/>
          </w:tcPr>
          <w:p w14:paraId="659AD93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008BE64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258" w:type="pct"/>
            <w:vMerge/>
            <w:vAlign w:val="center"/>
          </w:tcPr>
          <w:p w14:paraId="120EF13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62488B4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413B59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53292F3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/>
            <w:vAlign w:val="center"/>
          </w:tcPr>
          <w:p w14:paraId="6E059CB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6859C76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5742EFB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3DF315A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2" w:type="pct"/>
            <w:vMerge/>
            <w:vAlign w:val="center"/>
          </w:tcPr>
          <w:p w14:paraId="319256C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618B39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112</w:t>
            </w:r>
          </w:p>
        </w:tc>
      </w:tr>
      <w:tr w:rsidR="006F0490" w14:paraId="2A5EA6F9" w14:textId="77777777">
        <w:trPr>
          <w:trHeight w:val="210"/>
        </w:trPr>
        <w:tc>
          <w:tcPr>
            <w:tcW w:w="287" w:type="pct"/>
            <w:vMerge/>
            <w:vAlign w:val="center"/>
          </w:tcPr>
          <w:p w14:paraId="4172BF9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</w:tcPr>
          <w:p w14:paraId="6A2BCF8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2DC459B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1.15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60B175E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33.65</w:t>
            </w:r>
          </w:p>
        </w:tc>
        <w:tc>
          <w:tcPr>
            <w:tcW w:w="252" w:type="pct"/>
            <w:vMerge/>
            <w:vAlign w:val="center"/>
          </w:tcPr>
          <w:p w14:paraId="1304E4E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3DCE3E6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2C3D7A2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4D84A1A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258" w:type="pct"/>
            <w:vMerge/>
            <w:vAlign w:val="center"/>
          </w:tcPr>
          <w:p w14:paraId="743A824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03A5766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DBC0A5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31E5529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/>
            <w:vAlign w:val="center"/>
          </w:tcPr>
          <w:p w14:paraId="459D6FE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43DAA19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35772D2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14:paraId="380BE33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2" w:type="pct"/>
            <w:vMerge/>
            <w:vAlign w:val="center"/>
          </w:tcPr>
          <w:p w14:paraId="3B18C21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FDA078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106</w:t>
            </w:r>
          </w:p>
        </w:tc>
      </w:tr>
    </w:tbl>
    <w:p w14:paraId="0C386066" w14:textId="77777777" w:rsidR="006F0490" w:rsidRDefault="006F0490" w:rsidP="00710A1E"/>
    <w:p w14:paraId="2333D025" w14:textId="73799CB0" w:rsidR="006F0490" w:rsidRDefault="002D4B5B" w:rsidP="00710A1E">
      <w:pPr>
        <w:pStyle w:val="TH"/>
      </w:pPr>
      <w:r>
        <w:rPr>
          <w:noProof/>
        </w:rPr>
        <w:lastRenderedPageBreak/>
        <w:drawing>
          <wp:inline distT="0" distB="0" distL="0" distR="0" wp14:anchorId="0F2FEB52" wp14:editId="3C637511">
            <wp:extent cx="9074785" cy="5012055"/>
            <wp:effectExtent l="0" t="0" r="0" b="0"/>
            <wp:docPr id="42848981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8489816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74785" cy="5012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C4ED6A" w14:textId="1B7CEE65" w:rsidR="006F0490" w:rsidRDefault="005F0BED" w:rsidP="005F0BED">
      <w:pPr>
        <w:pStyle w:val="TF"/>
        <w:rPr>
          <w:rFonts w:ascii="Times New Roman" w:hAnsi="Times New Roman"/>
        </w:rPr>
      </w:pPr>
      <w:r>
        <w:rPr>
          <w:rFonts w:hint="eastAsia"/>
        </w:rPr>
        <w:t>Figure</w:t>
      </w:r>
      <w:r>
        <w:t xml:space="preserve"> 7.1.2.1.</w:t>
      </w:r>
      <w:r>
        <w:rPr>
          <w:rFonts w:hint="eastAsia"/>
        </w:rPr>
        <w:t>1.3.2-</w:t>
      </w:r>
      <w:r>
        <w:t>1</w:t>
      </w:r>
    </w:p>
    <w:p w14:paraId="0465DBE4" w14:textId="77777777" w:rsidR="006F0490" w:rsidRDefault="002D4B5B" w:rsidP="00710A1E">
      <w:pPr>
        <w:pStyle w:val="TH"/>
      </w:pPr>
      <w:r>
        <w:rPr>
          <w:rFonts w:hint="eastAsia"/>
        </w:rPr>
        <w:lastRenderedPageBreak/>
        <w:t>Table</w:t>
      </w:r>
      <w:r>
        <w:t xml:space="preserve"> 7.1.2.1.</w:t>
      </w:r>
      <w:r>
        <w:rPr>
          <w:rFonts w:hint="eastAsia"/>
        </w:rPr>
        <w:t>1.3.2-2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5"/>
        <w:gridCol w:w="955"/>
        <w:gridCol w:w="1146"/>
        <w:gridCol w:w="732"/>
        <w:gridCol w:w="715"/>
        <w:gridCol w:w="641"/>
        <w:gridCol w:w="683"/>
        <w:gridCol w:w="686"/>
        <w:gridCol w:w="732"/>
        <w:gridCol w:w="909"/>
        <w:gridCol w:w="680"/>
        <w:gridCol w:w="664"/>
        <w:gridCol w:w="1056"/>
        <w:gridCol w:w="622"/>
        <w:gridCol w:w="884"/>
        <w:gridCol w:w="827"/>
        <w:gridCol w:w="690"/>
        <w:gridCol w:w="844"/>
      </w:tblGrid>
      <w:tr w:rsidR="006F0490" w14:paraId="75D2777B" w14:textId="77777777">
        <w:trPr>
          <w:trHeight w:val="210"/>
        </w:trPr>
        <w:tc>
          <w:tcPr>
            <w:tcW w:w="4703" w:type="pct"/>
            <w:gridSpan w:val="17"/>
            <w:shd w:val="clear" w:color="auto" w:fill="auto"/>
            <w:noWrap/>
            <w:vAlign w:val="center"/>
          </w:tcPr>
          <w:p w14:paraId="52B160B7" w14:textId="77777777" w:rsidR="006F0490" w:rsidRDefault="002D4B5B" w:rsidP="00862997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others, device 1, D2T2, InH-Office LOS</w:t>
            </w:r>
          </w:p>
        </w:tc>
        <w:tc>
          <w:tcPr>
            <w:tcW w:w="297" w:type="pct"/>
            <w:shd w:val="clear" w:color="auto" w:fill="auto"/>
            <w:noWrap/>
            <w:vAlign w:val="center"/>
          </w:tcPr>
          <w:p w14:paraId="79D830BB" w14:textId="77777777" w:rsidR="006F0490" w:rsidRDefault="006F0490" w:rsidP="00862997">
            <w:pPr>
              <w:pStyle w:val="TAH"/>
              <w:rPr>
                <w:rFonts w:eastAsia="DengXian"/>
              </w:rPr>
            </w:pPr>
          </w:p>
        </w:tc>
      </w:tr>
      <w:tr w:rsidR="006F0490" w14:paraId="0570B503" w14:textId="77777777">
        <w:trPr>
          <w:trHeight w:val="1870"/>
        </w:trPr>
        <w:tc>
          <w:tcPr>
            <w:tcW w:w="2503" w:type="pct"/>
            <w:gridSpan w:val="9"/>
            <w:shd w:val="clear" w:color="auto" w:fill="auto"/>
          </w:tcPr>
          <w:p w14:paraId="263EAC23" w14:textId="18068750" w:rsidR="006F0490" w:rsidRDefault="002D4B5B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Header columns description:</w:t>
            </w: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br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(1a)</w:t>
            </w:r>
            <w:r w:rsidR="005F0BED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5F0BED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Distance, min(R2D, D2R)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(1b)</w:t>
            </w:r>
            <w:r w:rsidR="005F0BED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5F0BED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MPL, min(R2D, D2R)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(2)</w:t>
            </w:r>
            <w:r w:rsidR="005F0BED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5F0BED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BLER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(3)</w:t>
            </w:r>
            <w:r w:rsidR="005F0BED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5F0BED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CW case. (See TR38.XXX section YYY)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(4)</w:t>
            </w:r>
            <w:r w:rsidR="005F0BED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5F0BED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 Alternative 1 or 2. (See TR38.XXX section YYY)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(5)</w:t>
            </w:r>
            <w:r w:rsidR="005F0BED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5F0BED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D2R data rate (kbps). (Refer to [0m] in LLS table, also see editors' notes [info-D2R-datarate]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(6)</w:t>
            </w:r>
            <w:r w:rsidR="005F0BED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5F0BED">
              <w:tab/>
            </w: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TxPower</w:t>
            </w:r>
            <w:proofErr w:type="spellEnd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[dBm]. (See R2D[1E] in link budget table)</w:t>
            </w:r>
          </w:p>
        </w:tc>
        <w:tc>
          <w:tcPr>
            <w:tcW w:w="2199" w:type="pct"/>
            <w:gridSpan w:val="8"/>
            <w:shd w:val="clear" w:color="auto" w:fill="auto"/>
          </w:tcPr>
          <w:p w14:paraId="4D5E7755" w14:textId="05551AD8" w:rsidR="006F0490" w:rsidRDefault="002D4B5B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(7)</w:t>
            </w:r>
            <w:r w:rsidR="005F0BED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5F0BED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R2D Receiver sensitivity [dBm]. (See R2D[2L]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(8)</w:t>
            </w:r>
            <w:r w:rsidR="005F0BED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5F0BED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On Object Penalty [dB] (See R2D[2H]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(9)</w:t>
            </w:r>
            <w:r w:rsidR="005F0BED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5F0BED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Backscatter loss [dB] (See [1H]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(10)</w:t>
            </w:r>
            <w:r w:rsidR="005F0BED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5F0BED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message size for D2R [bit] 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(11)</w:t>
            </w:r>
            <w:r w:rsidR="005F0BED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5F0BED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CW cancellation [dB] (See D2R[2K]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(12)</w:t>
            </w:r>
            <w:r w:rsidR="005F0BED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5F0BED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CW2D distance [m] (See D2R[1E3]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(13)</w:t>
            </w:r>
            <w:r w:rsidR="005F0BED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5F0BED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D2R coherent or non-coherent receiver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(14)</w:t>
            </w:r>
            <w:r w:rsidR="005F0BED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5F0BED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Carrier frequency (MHz)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(15)</w:t>
            </w:r>
            <w:r w:rsidR="005F0BED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5F0BED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Row indices in the table.</w:t>
            </w:r>
          </w:p>
        </w:tc>
        <w:tc>
          <w:tcPr>
            <w:tcW w:w="297" w:type="pct"/>
            <w:shd w:val="clear" w:color="auto" w:fill="auto"/>
          </w:tcPr>
          <w:p w14:paraId="3C14CFB2" w14:textId="77777777" w:rsidR="006F0490" w:rsidRDefault="002D4B5B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6F0490" w14:paraId="186F4836" w14:textId="77777777">
        <w:trPr>
          <w:trHeight w:val="210"/>
        </w:trPr>
        <w:tc>
          <w:tcPr>
            <w:tcW w:w="287" w:type="pct"/>
            <w:shd w:val="clear" w:color="D9E1F2" w:fill="D9E1F2"/>
            <w:noWrap/>
            <w:vAlign w:val="center"/>
          </w:tcPr>
          <w:p w14:paraId="4FDCE34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DxTx</w:t>
            </w:r>
            <w:proofErr w:type="spellEnd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-Y</w:t>
            </w:r>
          </w:p>
        </w:tc>
        <w:tc>
          <w:tcPr>
            <w:tcW w:w="336" w:type="pct"/>
            <w:shd w:val="clear" w:color="D9E1F2" w:fill="D9E1F2"/>
            <w:noWrap/>
            <w:vAlign w:val="center"/>
          </w:tcPr>
          <w:p w14:paraId="68089EB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403" w:type="pct"/>
            <w:shd w:val="clear" w:color="D9E1F2" w:fill="D9E1F2"/>
            <w:noWrap/>
            <w:vAlign w:val="center"/>
          </w:tcPr>
          <w:p w14:paraId="2DBDD6F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(1a) Distance</w:t>
            </w:r>
          </w:p>
        </w:tc>
        <w:tc>
          <w:tcPr>
            <w:tcW w:w="258" w:type="pct"/>
            <w:shd w:val="clear" w:color="D9E1F2" w:fill="D9E1F2"/>
            <w:noWrap/>
            <w:vAlign w:val="center"/>
          </w:tcPr>
          <w:p w14:paraId="66EC2DD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(1b) MPL</w:t>
            </w:r>
          </w:p>
        </w:tc>
        <w:tc>
          <w:tcPr>
            <w:tcW w:w="252" w:type="pct"/>
            <w:shd w:val="clear" w:color="D9E1F2" w:fill="D9E1F2"/>
            <w:noWrap/>
            <w:vAlign w:val="center"/>
          </w:tcPr>
          <w:p w14:paraId="0DA8BF0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(2)BLER</w:t>
            </w:r>
          </w:p>
        </w:tc>
        <w:tc>
          <w:tcPr>
            <w:tcW w:w="226" w:type="pct"/>
            <w:shd w:val="clear" w:color="D9E1F2" w:fill="D9E1F2"/>
            <w:noWrap/>
            <w:vAlign w:val="center"/>
          </w:tcPr>
          <w:p w14:paraId="1DB5EC9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(3)CW</w:t>
            </w:r>
          </w:p>
        </w:tc>
        <w:tc>
          <w:tcPr>
            <w:tcW w:w="241" w:type="pct"/>
            <w:shd w:val="clear" w:color="D9E1F2" w:fill="D9E1F2"/>
            <w:noWrap/>
            <w:vAlign w:val="center"/>
          </w:tcPr>
          <w:p w14:paraId="6741AC9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(4)Alt</w:t>
            </w:r>
          </w:p>
        </w:tc>
        <w:tc>
          <w:tcPr>
            <w:tcW w:w="242" w:type="pct"/>
            <w:shd w:val="clear" w:color="D9E1F2" w:fill="D9E1F2"/>
            <w:noWrap/>
            <w:vAlign w:val="center"/>
          </w:tcPr>
          <w:p w14:paraId="5D876AA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(5)kbps</w:t>
            </w:r>
          </w:p>
        </w:tc>
        <w:tc>
          <w:tcPr>
            <w:tcW w:w="258" w:type="pct"/>
            <w:shd w:val="clear" w:color="D9E1F2" w:fill="D9E1F2"/>
            <w:noWrap/>
            <w:vAlign w:val="center"/>
          </w:tcPr>
          <w:p w14:paraId="2F14942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(6)</w:t>
            </w: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TxPwr</w:t>
            </w:r>
            <w:proofErr w:type="spellEnd"/>
          </w:p>
        </w:tc>
        <w:tc>
          <w:tcPr>
            <w:tcW w:w="291" w:type="pct"/>
            <w:shd w:val="clear" w:color="D9E1F2" w:fill="D9E1F2"/>
            <w:noWrap/>
            <w:vAlign w:val="center"/>
          </w:tcPr>
          <w:p w14:paraId="4383F76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(7)R2DSens</w:t>
            </w:r>
          </w:p>
        </w:tc>
        <w:tc>
          <w:tcPr>
            <w:tcW w:w="240" w:type="pct"/>
            <w:shd w:val="clear" w:color="D9E1F2" w:fill="D9E1F2"/>
            <w:noWrap/>
            <w:vAlign w:val="center"/>
          </w:tcPr>
          <w:p w14:paraId="38B616F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(8)OOP</w:t>
            </w:r>
          </w:p>
        </w:tc>
        <w:tc>
          <w:tcPr>
            <w:tcW w:w="234" w:type="pct"/>
            <w:shd w:val="clear" w:color="D9E1F2" w:fill="D9E1F2"/>
            <w:noWrap/>
            <w:vAlign w:val="center"/>
          </w:tcPr>
          <w:p w14:paraId="3C9BA33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(9)BSL</w:t>
            </w:r>
          </w:p>
        </w:tc>
        <w:tc>
          <w:tcPr>
            <w:tcW w:w="371" w:type="pct"/>
            <w:shd w:val="clear" w:color="D9E1F2" w:fill="D9E1F2"/>
            <w:noWrap/>
            <w:vAlign w:val="center"/>
          </w:tcPr>
          <w:p w14:paraId="39D1A2F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(10)bit</w:t>
            </w:r>
          </w:p>
        </w:tc>
        <w:tc>
          <w:tcPr>
            <w:tcW w:w="219" w:type="pct"/>
            <w:shd w:val="clear" w:color="D9E1F2" w:fill="D9E1F2"/>
            <w:noWrap/>
            <w:vAlign w:val="center"/>
          </w:tcPr>
          <w:p w14:paraId="3A65AEB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(11)CW</w:t>
            </w:r>
          </w:p>
        </w:tc>
        <w:tc>
          <w:tcPr>
            <w:tcW w:w="311" w:type="pct"/>
            <w:shd w:val="clear" w:color="D9E1F2" w:fill="D9E1F2"/>
            <w:noWrap/>
            <w:vAlign w:val="center"/>
          </w:tcPr>
          <w:p w14:paraId="69ECFCF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(12)CW2D</w:t>
            </w:r>
          </w:p>
        </w:tc>
        <w:tc>
          <w:tcPr>
            <w:tcW w:w="291" w:type="pct"/>
            <w:shd w:val="clear" w:color="D9E1F2" w:fill="D9E1F2"/>
            <w:noWrap/>
            <w:vAlign w:val="center"/>
          </w:tcPr>
          <w:p w14:paraId="43B1A96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242" w:type="pct"/>
            <w:shd w:val="clear" w:color="D9E1F2" w:fill="D9E1F2"/>
            <w:noWrap/>
            <w:vAlign w:val="center"/>
          </w:tcPr>
          <w:p w14:paraId="11BCE98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(14)</w:t>
            </w:r>
          </w:p>
        </w:tc>
        <w:tc>
          <w:tcPr>
            <w:tcW w:w="297" w:type="pct"/>
            <w:shd w:val="clear" w:color="D9E1F2" w:fill="D9E1F2"/>
            <w:noWrap/>
            <w:vAlign w:val="center"/>
          </w:tcPr>
          <w:p w14:paraId="1757A55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(15)index</w:t>
            </w:r>
          </w:p>
        </w:tc>
      </w:tr>
      <w:tr w:rsidR="006F0490" w14:paraId="08EB9168" w14:textId="77777777">
        <w:trPr>
          <w:trHeight w:val="210"/>
        </w:trPr>
        <w:tc>
          <w:tcPr>
            <w:tcW w:w="287" w:type="pct"/>
            <w:vMerge w:val="restart"/>
            <w:shd w:val="clear" w:color="auto" w:fill="auto"/>
            <w:vAlign w:val="center"/>
          </w:tcPr>
          <w:p w14:paraId="0032034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D2T2-A1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</w:tcPr>
          <w:p w14:paraId="19B4957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3FD67B1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6.57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223D753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45.62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14:paraId="2AC7543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3BF69E8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2-2</w:t>
            </w: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7F2C144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2" w:type="pct"/>
            <w:shd w:val="clear" w:color="auto" w:fill="auto"/>
            <w:vAlign w:val="center"/>
          </w:tcPr>
          <w:p w14:paraId="5913D2D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688B9E1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4F3C2C4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527C40F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4" w:type="pct"/>
            <w:vMerge w:val="restart"/>
            <w:shd w:val="clear" w:color="auto" w:fill="auto"/>
            <w:vAlign w:val="center"/>
          </w:tcPr>
          <w:p w14:paraId="03D4358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71" w:type="pct"/>
            <w:vMerge w:val="restart"/>
            <w:shd w:val="clear" w:color="auto" w:fill="auto"/>
            <w:vAlign w:val="center"/>
          </w:tcPr>
          <w:p w14:paraId="7F15EC3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0714872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39909B7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6.57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7BA9BB1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397C23E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297" w:type="pct"/>
            <w:shd w:val="clear" w:color="auto" w:fill="auto"/>
            <w:vAlign w:val="center"/>
          </w:tcPr>
          <w:p w14:paraId="6A7AED3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113</w:t>
            </w:r>
          </w:p>
        </w:tc>
      </w:tr>
      <w:tr w:rsidR="006F0490" w14:paraId="6C79E719" w14:textId="77777777">
        <w:trPr>
          <w:trHeight w:val="210"/>
        </w:trPr>
        <w:tc>
          <w:tcPr>
            <w:tcW w:w="287" w:type="pct"/>
            <w:vMerge/>
            <w:vAlign w:val="center"/>
          </w:tcPr>
          <w:p w14:paraId="5035F34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</w:tcPr>
          <w:p w14:paraId="40C218D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713F151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10.26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1C1812C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48.97</w:t>
            </w:r>
          </w:p>
        </w:tc>
        <w:tc>
          <w:tcPr>
            <w:tcW w:w="252" w:type="pct"/>
            <w:vMerge/>
            <w:vAlign w:val="center"/>
          </w:tcPr>
          <w:p w14:paraId="629541D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130AF3D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2639AE8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0DE8B9E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258" w:type="pct"/>
            <w:vMerge/>
            <w:vAlign w:val="center"/>
          </w:tcPr>
          <w:p w14:paraId="34306C0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40ACCFE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0B009A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3C6F7C3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/>
            <w:vAlign w:val="center"/>
          </w:tcPr>
          <w:p w14:paraId="1BFC884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42048D7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shd w:val="clear" w:color="auto" w:fill="auto"/>
            <w:vAlign w:val="center"/>
          </w:tcPr>
          <w:p w14:paraId="43B301B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10.26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455699C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2" w:type="pct"/>
            <w:vMerge/>
            <w:vAlign w:val="center"/>
          </w:tcPr>
          <w:p w14:paraId="2655891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A79C4A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107</w:t>
            </w:r>
          </w:p>
        </w:tc>
      </w:tr>
      <w:tr w:rsidR="006F0490" w14:paraId="0E352E88" w14:textId="77777777">
        <w:trPr>
          <w:trHeight w:val="210"/>
        </w:trPr>
        <w:tc>
          <w:tcPr>
            <w:tcW w:w="287" w:type="pct"/>
            <w:vMerge w:val="restart"/>
            <w:shd w:val="clear" w:color="auto" w:fill="auto"/>
            <w:vAlign w:val="center"/>
          </w:tcPr>
          <w:p w14:paraId="1BA39F4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D2T2-A2</w:t>
            </w:r>
          </w:p>
        </w:tc>
        <w:tc>
          <w:tcPr>
            <w:tcW w:w="336" w:type="pct"/>
            <w:vMerge/>
            <w:vAlign w:val="center"/>
          </w:tcPr>
          <w:p w14:paraId="6F21F73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0515574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6.57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1EC1895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45.62</w:t>
            </w:r>
          </w:p>
        </w:tc>
        <w:tc>
          <w:tcPr>
            <w:tcW w:w="252" w:type="pct"/>
            <w:vMerge/>
            <w:vAlign w:val="center"/>
          </w:tcPr>
          <w:p w14:paraId="01BFC7C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35609F1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56C5431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68AB267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258" w:type="pct"/>
            <w:vMerge/>
            <w:vAlign w:val="center"/>
          </w:tcPr>
          <w:p w14:paraId="08EE7E2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406AE52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FE6D9F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3644EB2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/>
            <w:vAlign w:val="center"/>
          </w:tcPr>
          <w:p w14:paraId="0CFD9B1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7832D6F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shd w:val="clear" w:color="auto" w:fill="auto"/>
            <w:vAlign w:val="center"/>
          </w:tcPr>
          <w:p w14:paraId="516D518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6.57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69DE018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2" w:type="pct"/>
            <w:vMerge/>
            <w:vAlign w:val="center"/>
          </w:tcPr>
          <w:p w14:paraId="04EEB06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3F2370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114</w:t>
            </w:r>
          </w:p>
        </w:tc>
      </w:tr>
      <w:tr w:rsidR="006F0490" w14:paraId="21723F43" w14:textId="77777777">
        <w:trPr>
          <w:trHeight w:val="210"/>
        </w:trPr>
        <w:tc>
          <w:tcPr>
            <w:tcW w:w="287" w:type="pct"/>
            <w:vMerge/>
            <w:vAlign w:val="center"/>
          </w:tcPr>
          <w:p w14:paraId="2946D2F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</w:tcPr>
          <w:p w14:paraId="1D1883C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50855E8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10.26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278797E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48.97</w:t>
            </w:r>
          </w:p>
        </w:tc>
        <w:tc>
          <w:tcPr>
            <w:tcW w:w="252" w:type="pct"/>
            <w:vMerge/>
            <w:vAlign w:val="center"/>
          </w:tcPr>
          <w:p w14:paraId="17DBBB0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63A3FA2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24BF890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62F783A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258" w:type="pct"/>
            <w:vMerge/>
            <w:vAlign w:val="center"/>
          </w:tcPr>
          <w:p w14:paraId="4C81FEB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3215D85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B1A943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15B41A4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/>
            <w:vAlign w:val="center"/>
          </w:tcPr>
          <w:p w14:paraId="3961070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5A56C32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shd w:val="clear" w:color="auto" w:fill="auto"/>
            <w:vAlign w:val="center"/>
          </w:tcPr>
          <w:p w14:paraId="4D8A5AF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10.26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4FD0390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2" w:type="pct"/>
            <w:vMerge/>
            <w:vAlign w:val="center"/>
          </w:tcPr>
          <w:p w14:paraId="02289B1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AD250C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108</w:t>
            </w:r>
          </w:p>
        </w:tc>
      </w:tr>
      <w:tr w:rsidR="006F0490" w14:paraId="586C98EE" w14:textId="77777777">
        <w:trPr>
          <w:trHeight w:val="210"/>
        </w:trPr>
        <w:tc>
          <w:tcPr>
            <w:tcW w:w="287" w:type="pct"/>
            <w:vMerge w:val="restart"/>
            <w:shd w:val="clear" w:color="auto" w:fill="auto"/>
            <w:vAlign w:val="center"/>
          </w:tcPr>
          <w:p w14:paraId="36F1AAB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D2T2-B</w:t>
            </w:r>
          </w:p>
        </w:tc>
        <w:tc>
          <w:tcPr>
            <w:tcW w:w="336" w:type="pct"/>
            <w:vMerge/>
            <w:vAlign w:val="center"/>
          </w:tcPr>
          <w:p w14:paraId="702EB28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4A83B78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8.75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3A25028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47.78</w:t>
            </w:r>
          </w:p>
        </w:tc>
        <w:tc>
          <w:tcPr>
            <w:tcW w:w="252" w:type="pct"/>
            <w:vMerge/>
            <w:vAlign w:val="center"/>
          </w:tcPr>
          <w:p w14:paraId="38DE9CE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4F363C0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41" w:type="pct"/>
            <w:vMerge/>
            <w:vAlign w:val="center"/>
          </w:tcPr>
          <w:p w14:paraId="6EA9F13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0898DEC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258" w:type="pct"/>
            <w:vMerge/>
            <w:vAlign w:val="center"/>
          </w:tcPr>
          <w:p w14:paraId="6BA7002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00BE018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44C9F3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5A83A87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/>
            <w:vAlign w:val="center"/>
          </w:tcPr>
          <w:p w14:paraId="07E1B84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7967470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0A1C72B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006ABA7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2" w:type="pct"/>
            <w:vMerge/>
            <w:vAlign w:val="center"/>
          </w:tcPr>
          <w:p w14:paraId="1980401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827C2E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115</w:t>
            </w:r>
          </w:p>
        </w:tc>
      </w:tr>
      <w:tr w:rsidR="006F0490" w14:paraId="06A376F6" w14:textId="77777777">
        <w:trPr>
          <w:trHeight w:val="210"/>
        </w:trPr>
        <w:tc>
          <w:tcPr>
            <w:tcW w:w="287" w:type="pct"/>
            <w:vMerge/>
            <w:vAlign w:val="center"/>
          </w:tcPr>
          <w:p w14:paraId="5933BA6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</w:tcPr>
          <w:p w14:paraId="3083CAE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4B0AE71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13.61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7C4F3C0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51.1</w:t>
            </w:r>
          </w:p>
        </w:tc>
        <w:tc>
          <w:tcPr>
            <w:tcW w:w="252" w:type="pct"/>
            <w:vMerge/>
            <w:vAlign w:val="center"/>
          </w:tcPr>
          <w:p w14:paraId="06BEFC5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67E34BC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5DEF7A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25CF536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258" w:type="pct"/>
            <w:vMerge/>
            <w:vAlign w:val="center"/>
          </w:tcPr>
          <w:p w14:paraId="1DC0585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7708B52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419721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7F3A410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/>
            <w:vAlign w:val="center"/>
          </w:tcPr>
          <w:p w14:paraId="78DCB81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468F974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0DAB9D4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14:paraId="0BBD1A1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2" w:type="pct"/>
            <w:vMerge/>
            <w:vAlign w:val="center"/>
          </w:tcPr>
          <w:p w14:paraId="709DA1E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A59807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109</w:t>
            </w:r>
          </w:p>
        </w:tc>
      </w:tr>
    </w:tbl>
    <w:p w14:paraId="48176148" w14:textId="77777777" w:rsidR="006F0490" w:rsidRDefault="006F0490" w:rsidP="005F0BED"/>
    <w:p w14:paraId="1CABDB27" w14:textId="38F348E9" w:rsidR="006F0490" w:rsidRDefault="002D4B5B" w:rsidP="005F0BED">
      <w:pPr>
        <w:pStyle w:val="TH"/>
      </w:pPr>
      <w:r>
        <w:rPr>
          <w:rFonts w:hint="eastAsia"/>
          <w:noProof/>
        </w:rPr>
        <w:lastRenderedPageBreak/>
        <w:drawing>
          <wp:inline distT="0" distB="0" distL="0" distR="0" wp14:anchorId="4E8EE391" wp14:editId="5ABD1C13">
            <wp:extent cx="9074785" cy="5012055"/>
            <wp:effectExtent l="0" t="0" r="0" b="0"/>
            <wp:docPr id="1646944320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6944320" name="Picture 1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74785" cy="5012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02568B" w14:textId="77777777" w:rsidR="005F0BED" w:rsidRDefault="005F0BED" w:rsidP="005F0BED">
      <w:pPr>
        <w:pStyle w:val="TF"/>
      </w:pPr>
      <w:r>
        <w:rPr>
          <w:rFonts w:hint="eastAsia"/>
        </w:rPr>
        <w:t>Figure</w:t>
      </w:r>
      <w:r>
        <w:t xml:space="preserve"> 7.1.2.1.</w:t>
      </w:r>
      <w:r>
        <w:rPr>
          <w:rFonts w:hint="eastAsia"/>
        </w:rPr>
        <w:t>1.3.2-2</w:t>
      </w:r>
    </w:p>
    <w:p w14:paraId="7E4F4D80" w14:textId="1CE2AC8D" w:rsidR="006F0490" w:rsidRDefault="002D4B5B" w:rsidP="005F0BED">
      <w:pPr>
        <w:pStyle w:val="Heading5"/>
      </w:pPr>
      <w:r>
        <w:rPr>
          <w:rFonts w:hint="eastAsia"/>
        </w:rPr>
        <w:t>7.1.2.1.2</w:t>
      </w:r>
      <w:r>
        <w:tab/>
      </w:r>
      <w:r>
        <w:rPr>
          <w:rFonts w:hint="eastAsia"/>
        </w:rPr>
        <w:t>Observations</w:t>
      </w:r>
    </w:p>
    <w:p w14:paraId="435D28C0" w14:textId="77777777" w:rsidR="006F0490" w:rsidRDefault="002D4B5B" w:rsidP="005F0BED">
      <w:pPr>
        <w:rPr>
          <w:lang w:val="en-US"/>
        </w:rPr>
      </w:pPr>
      <w:r>
        <w:rPr>
          <w:rFonts w:eastAsia="SimSun"/>
          <w:lang w:val="en-US" w:eastAsia="zh-CN" w:bidi="ar"/>
        </w:rPr>
        <w:t xml:space="preserve">For Device 1 and D2T2, it is observed that </w:t>
      </w:r>
      <w:r>
        <w:rPr>
          <w:rFonts w:eastAsia="DengXian" w:hint="eastAsia"/>
          <w:lang w:val="en-US" w:eastAsia="zh-CN" w:bidi="ar"/>
        </w:rPr>
        <w:t xml:space="preserve">the </w:t>
      </w:r>
      <w:r>
        <w:rPr>
          <w:rFonts w:eastAsia="DengXian"/>
          <w:lang w:val="en-US" w:eastAsia="zh-CN" w:bidi="ar"/>
        </w:rPr>
        <w:t>maximum achievable coverage</w:t>
      </w:r>
      <w:r>
        <w:rPr>
          <w:rFonts w:eastAsia="DengXian" w:hint="eastAsia"/>
          <w:lang w:val="en-US" w:eastAsia="zh-CN" w:bidi="ar"/>
        </w:rPr>
        <w:t xml:space="preserve"> for </w:t>
      </w:r>
      <w:r>
        <w:rPr>
          <w:rFonts w:eastAsia="DengXian"/>
          <w:lang w:val="en-US" w:eastAsia="zh-CN" w:bidi="ar"/>
        </w:rPr>
        <w:t>InH-Office LOS</w:t>
      </w:r>
    </w:p>
    <w:p w14:paraId="67F13453" w14:textId="77777777" w:rsidR="006F0490" w:rsidRDefault="002D4B5B" w:rsidP="005F0BED">
      <w:pPr>
        <w:rPr>
          <w:rFonts w:eastAsia="SimSun"/>
          <w:lang w:val="en-US" w:eastAsia="zh-CN" w:bidi="ar"/>
        </w:rPr>
      </w:pPr>
      <w:r>
        <w:rPr>
          <w:rFonts w:eastAsia="SimSun" w:hint="eastAsia"/>
          <w:lang w:val="en-US" w:eastAsia="zh-CN" w:bidi="ar"/>
        </w:rPr>
        <w:t xml:space="preserve">Note the following assumptions are </w:t>
      </w:r>
      <w:r>
        <w:rPr>
          <w:rFonts w:eastAsia="SimSun" w:hint="eastAsia"/>
          <w:lang w:val="en-US" w:eastAsia="zh-CN" w:bidi="ar"/>
        </w:rPr>
        <w:t>made for the observations (per agreed mandatory assumptions)</w:t>
      </w:r>
    </w:p>
    <w:p w14:paraId="2B71478B" w14:textId="490E16E9" w:rsidR="006F0490" w:rsidRDefault="005F0BED" w:rsidP="005F0BED">
      <w:pPr>
        <w:pStyle w:val="B1"/>
        <w:rPr>
          <w:rFonts w:eastAsia="SimSun"/>
          <w:lang w:val="en-US" w:eastAsia="zh-CN" w:bidi="ar"/>
        </w:rPr>
      </w:pPr>
      <w:r>
        <w:rPr>
          <w:rFonts w:eastAsia="SimSun"/>
          <w:lang w:val="en-US" w:eastAsia="zh-CN" w:bidi="ar"/>
        </w:rPr>
        <w:lastRenderedPageBreak/>
        <w:t>-</w:t>
      </w:r>
      <w:r>
        <w:rPr>
          <w:rFonts w:eastAsia="SimSun"/>
          <w:lang w:val="en-US" w:eastAsia="zh-CN" w:bidi="ar"/>
        </w:rPr>
        <w:tab/>
      </w:r>
      <w:r w:rsidR="002D4B5B">
        <w:rPr>
          <w:rFonts w:eastAsia="SimSun" w:hint="eastAsia"/>
          <w:lang w:val="en-US" w:eastAsia="zh-CN" w:bidi="ar"/>
        </w:rPr>
        <w:t>R2D Tx Power (R2D[1E]): 23 (M)</w:t>
      </w:r>
    </w:p>
    <w:p w14:paraId="33D26ED9" w14:textId="16164C44" w:rsidR="006F0490" w:rsidRDefault="005F0BED" w:rsidP="005F0BED">
      <w:pPr>
        <w:pStyle w:val="B1"/>
        <w:rPr>
          <w:rFonts w:eastAsia="DengXian"/>
          <w:lang w:val="en-US" w:eastAsia="zh-CN" w:bidi="ar"/>
        </w:rPr>
      </w:pPr>
      <w:r>
        <w:rPr>
          <w:rFonts w:eastAsia="SimSun"/>
          <w:lang w:val="en-US" w:eastAsia="zh-CN" w:bidi="ar"/>
        </w:rPr>
        <w:t>-</w:t>
      </w:r>
      <w:r>
        <w:rPr>
          <w:rFonts w:eastAsia="SimSun"/>
          <w:lang w:val="en-US" w:eastAsia="zh-CN" w:bidi="ar"/>
        </w:rPr>
        <w:tab/>
      </w:r>
      <w:r w:rsidR="002D4B5B">
        <w:rPr>
          <w:rFonts w:eastAsia="DengXian"/>
          <w:lang w:val="en-US" w:eastAsia="zh-CN" w:bidi="ar"/>
        </w:rPr>
        <w:t xml:space="preserve">Number of receive antenna elements / </w:t>
      </w:r>
      <w:proofErr w:type="spellStart"/>
      <w:r w:rsidR="002D4B5B">
        <w:rPr>
          <w:rFonts w:eastAsia="DengXian"/>
          <w:lang w:val="en-US" w:eastAsia="zh-CN" w:bidi="ar"/>
        </w:rPr>
        <w:t>TxRU</w:t>
      </w:r>
      <w:proofErr w:type="spellEnd"/>
      <w:r w:rsidR="002D4B5B">
        <w:rPr>
          <w:rFonts w:eastAsia="DengXian"/>
          <w:lang w:val="en-US" w:eastAsia="zh-CN" w:bidi="ar"/>
        </w:rPr>
        <w:t xml:space="preserve"> / chains</w:t>
      </w:r>
      <w:r w:rsidR="002D4B5B">
        <w:rPr>
          <w:rFonts w:eastAsia="DengXian" w:hint="eastAsia"/>
          <w:lang w:val="en-US" w:eastAsia="zh-CN" w:bidi="ar"/>
        </w:rPr>
        <w:t xml:space="preserve"> (D2R[2A]): </w:t>
      </w:r>
      <w:r w:rsidR="002D4B5B">
        <w:rPr>
          <w:rFonts w:eastAsia="DengXian"/>
          <w:lang w:val="en-US" w:eastAsia="zh-CN" w:bidi="ar"/>
        </w:rPr>
        <w:t>1(M)</w:t>
      </w:r>
    </w:p>
    <w:p w14:paraId="2AF33C05" w14:textId="692731FD" w:rsidR="006F0490" w:rsidRDefault="005F0BED" w:rsidP="005F0BED">
      <w:pPr>
        <w:pStyle w:val="B1"/>
        <w:rPr>
          <w:rFonts w:eastAsia="DengXian"/>
          <w:lang w:val="en-US" w:eastAsia="zh-CN" w:bidi="ar"/>
        </w:rPr>
      </w:pPr>
      <w:r>
        <w:rPr>
          <w:rFonts w:eastAsia="SimSun"/>
          <w:lang w:val="en-US" w:eastAsia="zh-CN" w:bidi="ar"/>
        </w:rPr>
        <w:t>-</w:t>
      </w:r>
      <w:r>
        <w:rPr>
          <w:rFonts w:eastAsia="SimSun"/>
          <w:lang w:val="en-US" w:eastAsia="zh-CN" w:bidi="ar"/>
        </w:rPr>
        <w:tab/>
      </w:r>
      <w:r w:rsidR="002D4B5B">
        <w:rPr>
          <w:rFonts w:eastAsia="DengXian"/>
          <w:lang w:val="en-US" w:eastAsia="zh-CN" w:bidi="ar"/>
        </w:rPr>
        <w:t>Reference data rate</w:t>
      </w:r>
      <w:r w:rsidR="002D4B5B">
        <w:rPr>
          <w:rFonts w:eastAsia="DengXian" w:hint="eastAsia"/>
          <w:lang w:val="en-US" w:eastAsia="zh-CN" w:bidi="ar"/>
        </w:rPr>
        <w:t xml:space="preserve"> ([0m]): 1 kbps (M) or 5 - 7 kbps (M)</w:t>
      </w:r>
    </w:p>
    <w:p w14:paraId="505266B4" w14:textId="263DC68B" w:rsidR="006F0490" w:rsidRDefault="005F0BED" w:rsidP="005F0BED">
      <w:pPr>
        <w:pStyle w:val="B1"/>
        <w:rPr>
          <w:rFonts w:eastAsia="DengXian"/>
          <w:lang w:val="en-US" w:eastAsia="zh-CN" w:bidi="ar"/>
        </w:rPr>
      </w:pPr>
      <w:r>
        <w:rPr>
          <w:rFonts w:eastAsia="SimSun"/>
          <w:lang w:val="en-US" w:eastAsia="zh-CN" w:bidi="ar"/>
        </w:rPr>
        <w:t>-</w:t>
      </w:r>
      <w:r>
        <w:rPr>
          <w:rFonts w:eastAsia="SimSun"/>
          <w:lang w:val="en-US" w:eastAsia="zh-CN" w:bidi="ar"/>
        </w:rPr>
        <w:tab/>
      </w:r>
      <w:r w:rsidR="002D4B5B">
        <w:rPr>
          <w:rFonts w:eastAsia="DengXian" w:hint="eastAsia"/>
          <w:lang w:val="en-US" w:eastAsia="zh-CN" w:bidi="ar"/>
        </w:rPr>
        <w:t>Carrier frequency ([0C]):  900MHz (M)</w:t>
      </w:r>
    </w:p>
    <w:p w14:paraId="043AEDE6" w14:textId="2FD4C217" w:rsidR="006F0490" w:rsidRDefault="005F0BED" w:rsidP="005F0BED">
      <w:pPr>
        <w:pStyle w:val="B1"/>
        <w:rPr>
          <w:highlight w:val="yellow"/>
          <w:lang w:val="en-US"/>
        </w:rPr>
      </w:pPr>
      <w:r>
        <w:rPr>
          <w:rFonts w:eastAsia="DengXian"/>
          <w:lang w:val="en-US" w:eastAsia="zh-CN" w:bidi="ar"/>
        </w:rPr>
        <w:t>-</w:t>
      </w:r>
      <w:r>
        <w:rPr>
          <w:rFonts w:eastAsia="DengXian"/>
          <w:lang w:val="en-US" w:eastAsia="zh-CN" w:bidi="ar"/>
        </w:rPr>
        <w:tab/>
      </w:r>
      <w:r w:rsidR="002D4B5B">
        <w:rPr>
          <w:rFonts w:eastAsia="DengXian"/>
          <w:lang w:val="en-US" w:eastAsia="zh-CN" w:bidi="ar"/>
        </w:rPr>
        <w:t>Topology/Pathloss model</w:t>
      </w:r>
      <w:r w:rsidR="002D4B5B">
        <w:rPr>
          <w:rFonts w:eastAsia="DengXian" w:hint="eastAsia"/>
          <w:lang w:val="en-US" w:eastAsia="zh-CN" w:bidi="ar"/>
        </w:rPr>
        <w:t xml:space="preserve"> ([0D]): </w:t>
      </w:r>
      <w:r w:rsidR="002D4B5B">
        <w:rPr>
          <w:rFonts w:eastAsia="DengXian"/>
          <w:lang w:val="en-US" w:bidi="ar"/>
        </w:rPr>
        <w:t>InH-Office LOS</w:t>
      </w:r>
    </w:p>
    <w:p w14:paraId="63C5303F" w14:textId="57151586" w:rsidR="006F0490" w:rsidRDefault="005F0BED" w:rsidP="005F0BED">
      <w:pPr>
        <w:pStyle w:val="B1"/>
        <w:rPr>
          <w:rFonts w:eastAsia="DengXian"/>
          <w:lang w:val="en-US" w:eastAsia="zh-CN" w:bidi="ar"/>
        </w:rPr>
      </w:pPr>
      <w:r>
        <w:rPr>
          <w:rFonts w:eastAsia="DengXian"/>
          <w:lang w:val="en-US" w:eastAsia="zh-CN" w:bidi="ar"/>
        </w:rPr>
        <w:t>-</w:t>
      </w:r>
      <w:r>
        <w:rPr>
          <w:rFonts w:eastAsia="DengXian"/>
          <w:lang w:val="en-US" w:eastAsia="zh-CN" w:bidi="ar"/>
        </w:rPr>
        <w:tab/>
      </w:r>
      <w:r w:rsidR="002D4B5B">
        <w:rPr>
          <w:rFonts w:eastAsia="DengXian" w:hint="eastAsia"/>
          <w:lang w:val="en-US" w:eastAsia="zh-CN" w:bidi="ar"/>
        </w:rPr>
        <w:t xml:space="preserve">R2D </w:t>
      </w:r>
      <w:r w:rsidR="002D4B5B">
        <w:rPr>
          <w:rFonts w:eastAsia="SimSun"/>
          <w:kern w:val="2"/>
          <w:lang w:val="en-US" w:eastAsia="zh-CN" w:bidi="ar"/>
        </w:rPr>
        <w:t>Budget-Alt1</w:t>
      </w:r>
      <w:r w:rsidR="002D4B5B">
        <w:rPr>
          <w:rFonts w:eastAsia="SimSun" w:hint="eastAsia"/>
          <w:kern w:val="2"/>
          <w:lang w:val="en-US" w:eastAsia="zh-CN" w:bidi="ar"/>
        </w:rPr>
        <w:t xml:space="preserve">, D2R </w:t>
      </w:r>
      <w:r w:rsidR="002D4B5B">
        <w:rPr>
          <w:rFonts w:eastAsia="SimSun"/>
          <w:kern w:val="2"/>
          <w:lang w:val="en-US" w:eastAsia="zh-CN" w:bidi="ar"/>
        </w:rPr>
        <w:t>Budget-Alt</w:t>
      </w:r>
      <w:r w:rsidR="002D4B5B">
        <w:rPr>
          <w:rFonts w:eastAsia="SimSun" w:hint="eastAsia"/>
          <w:kern w:val="2"/>
          <w:lang w:val="en-US" w:eastAsia="zh-CN" w:bidi="ar"/>
        </w:rPr>
        <w:t>2</w:t>
      </w:r>
    </w:p>
    <w:p w14:paraId="1ED8DAB9" w14:textId="77777777" w:rsidR="006F0490" w:rsidRDefault="002D4B5B" w:rsidP="00862997">
      <w:pPr>
        <w:pStyle w:val="TH"/>
      </w:pPr>
      <w:r>
        <w:rPr>
          <w:rFonts w:hint="eastAsia"/>
        </w:rPr>
        <w:t>Table</w:t>
      </w:r>
      <w:r>
        <w:t xml:space="preserve"> 7.1.2.</w:t>
      </w:r>
      <w:r>
        <w:rPr>
          <w:rFonts w:hint="eastAsia"/>
        </w:rPr>
        <w:t>1</w:t>
      </w:r>
      <w:r>
        <w:t>.</w:t>
      </w:r>
      <w:r>
        <w:rPr>
          <w:rFonts w:hint="eastAsia"/>
        </w:rPr>
        <w:t>2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3730"/>
        <w:gridCol w:w="3519"/>
        <w:gridCol w:w="3519"/>
        <w:gridCol w:w="3513"/>
      </w:tblGrid>
      <w:tr w:rsidR="006F0490" w14:paraId="7008BB42" w14:textId="77777777" w:rsidTr="00862997">
        <w:tc>
          <w:tcPr>
            <w:tcW w:w="1306" w:type="pct"/>
          </w:tcPr>
          <w:p w14:paraId="72131A39" w14:textId="77777777" w:rsidR="006F0490" w:rsidRDefault="002D4B5B" w:rsidP="00862997">
            <w:pPr>
              <w:pStyle w:val="TAH"/>
            </w:pPr>
            <w:r>
              <w:t>D</w:t>
            </w:r>
            <w:r>
              <w:rPr>
                <w:rFonts w:hint="eastAsia"/>
              </w:rPr>
              <w:t xml:space="preserve">evice 1 </w:t>
            </w:r>
          </w:p>
        </w:tc>
        <w:tc>
          <w:tcPr>
            <w:tcW w:w="1232" w:type="pct"/>
          </w:tcPr>
          <w:p w14:paraId="61E1F7D0" w14:textId="77777777" w:rsidR="006F0490" w:rsidRDefault="002D4B5B" w:rsidP="00862997">
            <w:pPr>
              <w:pStyle w:val="TAH"/>
            </w:pPr>
            <w:r>
              <w:rPr>
                <w:rFonts w:hint="eastAsia"/>
              </w:rPr>
              <w:t>D2T2-A1</w:t>
            </w:r>
          </w:p>
        </w:tc>
        <w:tc>
          <w:tcPr>
            <w:tcW w:w="1232" w:type="pct"/>
          </w:tcPr>
          <w:p w14:paraId="34ECDF93" w14:textId="77777777" w:rsidR="006F0490" w:rsidRDefault="002D4B5B" w:rsidP="00862997">
            <w:pPr>
              <w:pStyle w:val="TAH"/>
            </w:pPr>
            <w:r>
              <w:rPr>
                <w:rFonts w:hint="eastAsia"/>
              </w:rPr>
              <w:t>D2T2-A2</w:t>
            </w:r>
          </w:p>
        </w:tc>
        <w:tc>
          <w:tcPr>
            <w:tcW w:w="1231" w:type="pct"/>
          </w:tcPr>
          <w:p w14:paraId="7E49CB49" w14:textId="77777777" w:rsidR="006F0490" w:rsidRDefault="002D4B5B" w:rsidP="00862997">
            <w:pPr>
              <w:pStyle w:val="TAH"/>
            </w:pPr>
            <w:r>
              <w:rPr>
                <w:rFonts w:hint="eastAsia"/>
              </w:rPr>
              <w:t>D2T2-B</w:t>
            </w:r>
          </w:p>
        </w:tc>
      </w:tr>
      <w:tr w:rsidR="006F0490" w:rsidRPr="00862997" w14:paraId="76A1E66F" w14:textId="77777777" w:rsidTr="00862997">
        <w:tc>
          <w:tcPr>
            <w:tcW w:w="1306" w:type="pct"/>
          </w:tcPr>
          <w:p w14:paraId="1A04CA0A" w14:textId="77777777" w:rsidR="006F0490" w:rsidRPr="00862997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 R2D Tx power 33dBm, R2D Rx sensitivity of -36dBm</w:t>
            </w:r>
          </w:p>
        </w:tc>
        <w:tc>
          <w:tcPr>
            <w:tcW w:w="1232" w:type="pct"/>
          </w:tcPr>
          <w:p w14:paraId="44C7AD3C" w14:textId="77777777" w:rsidR="006F0490" w:rsidRPr="00862997" w:rsidRDefault="002D4B5B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 xml:space="preserve"> [</w:t>
            </w:r>
            <w:proofErr w:type="spellStart"/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862997">
              <w:rPr>
                <w:rFonts w:ascii="Arial" w:hAnsi="Arial" w:cs="Arial"/>
                <w:sz w:val="16"/>
                <w:szCs w:val="16"/>
              </w:rPr>
              <w:t xml:space="preserve"> ~ </w:t>
            </w:r>
            <w:proofErr w:type="spellStart"/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862997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(0: )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  <w:tc>
          <w:tcPr>
            <w:tcW w:w="1232" w:type="pct"/>
          </w:tcPr>
          <w:p w14:paraId="3B4DBB34" w14:textId="77777777" w:rsidR="006F0490" w:rsidRPr="00862997" w:rsidRDefault="002D4B5B">
            <w:pPr>
              <w:pStyle w:val="2"/>
              <w:ind w:firstLine="260"/>
              <w:rPr>
                <w:rFonts w:ascii="Arial" w:hAnsi="Arial" w:cs="Arial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 xml:space="preserve">  [</w:t>
            </w:r>
            <w:proofErr w:type="spellStart"/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862997">
              <w:rPr>
                <w:rFonts w:ascii="Arial" w:hAnsi="Arial" w:cs="Arial"/>
                <w:sz w:val="16"/>
                <w:szCs w:val="16"/>
              </w:rPr>
              <w:t xml:space="preserve"> ~ </w:t>
            </w:r>
            <w:proofErr w:type="spellStart"/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862997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(0: )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  <w:tc>
          <w:tcPr>
            <w:tcW w:w="1231" w:type="pct"/>
          </w:tcPr>
          <w:p w14:paraId="30137CA7" w14:textId="77777777" w:rsidR="006F0490" w:rsidRPr="00862997" w:rsidRDefault="002D4B5B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 xml:space="preserve"> [</w:t>
            </w:r>
            <w:proofErr w:type="spellStart"/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862997">
              <w:rPr>
                <w:rFonts w:ascii="Arial" w:hAnsi="Arial" w:cs="Arial"/>
                <w:sz w:val="16"/>
                <w:szCs w:val="16"/>
              </w:rPr>
              <w:t xml:space="preserve"> ~ </w:t>
            </w:r>
            <w:proofErr w:type="spellStart"/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862997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(0: )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</w:tr>
      <w:tr w:rsidR="006F0490" w:rsidRPr="00862997" w14:paraId="78408622" w14:textId="77777777" w:rsidTr="00862997">
        <w:tc>
          <w:tcPr>
            <w:tcW w:w="1306" w:type="pct"/>
          </w:tcPr>
          <w:p w14:paraId="3C123360" w14:textId="77777777" w:rsidR="006F0490" w:rsidRPr="00862997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>R2D Tx power 23/24dBm dBm, R2D Rx sensitivity of -36dBm</w:t>
            </w:r>
          </w:p>
        </w:tc>
        <w:tc>
          <w:tcPr>
            <w:tcW w:w="1232" w:type="pct"/>
          </w:tcPr>
          <w:p w14:paraId="2149B7E1" w14:textId="77777777" w:rsidR="006F0490" w:rsidRPr="00862997" w:rsidRDefault="002D4B5B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13.6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15.55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(7: [CMCC]:13.61, 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[FW]:15.55, [HW]:13.61, [Honor]:13.61, [IDCC]:13.61, [ZTE]:13.6, [vivo]:13.61)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  <w:tc>
          <w:tcPr>
            <w:tcW w:w="1232" w:type="pct"/>
          </w:tcPr>
          <w:p w14:paraId="241FE996" w14:textId="77777777" w:rsidR="006F0490" w:rsidRPr="00862997" w:rsidRDefault="002D4B5B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12.55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14.83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(7: [CMCC]:13.61, [FW]:14.83, [HW]:13.61, [Honor]:12.55, [IDCC]:13.61, [ZTE]:13.6, [vivo]:13.61)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  <w:tc>
          <w:tcPr>
            <w:tcW w:w="1231" w:type="pct"/>
          </w:tcPr>
          <w:p w14:paraId="7750F7D4" w14:textId="77777777" w:rsidR="006F0490" w:rsidRPr="00862997" w:rsidRDefault="002D4B5B">
            <w:pPr>
              <w:pStyle w:val="2"/>
              <w:ind w:firstLine="260"/>
              <w:rPr>
                <w:rFonts w:ascii="Arial" w:hAnsi="Arial" w:cs="Arial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 xml:space="preserve">  [</w:t>
            </w:r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13.61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15.55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(6: [CMCC]:13.61, [FW]:15.55, [HW]:13.61, [Honor]:13.61, [IDCC]:13.61, [vivo]:13.61)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  </w:t>
            </w:r>
          </w:p>
        </w:tc>
      </w:tr>
      <w:tr w:rsidR="006F0490" w:rsidRPr="00862997" w14:paraId="55686D66" w14:textId="77777777" w:rsidTr="00862997">
        <w:tc>
          <w:tcPr>
            <w:tcW w:w="1306" w:type="pct"/>
          </w:tcPr>
          <w:p w14:paraId="5E66CBF2" w14:textId="77777777" w:rsidR="006F0490" w:rsidRPr="00862997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 R2D Tx power 33dBm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862997">
              <w:rPr>
                <w:rFonts w:ascii="Arial" w:hAnsi="Arial" w:cs="Arial"/>
                <w:sz w:val="16"/>
                <w:szCs w:val="16"/>
              </w:rPr>
              <w:t>R2D Rx sensitivity of -3</w:t>
            </w:r>
            <w:r w:rsidRPr="00862997">
              <w:rPr>
                <w:rFonts w:ascii="Arial" w:hAnsi="Arial" w:cs="Arial"/>
                <w:sz w:val="16"/>
                <w:szCs w:val="16"/>
              </w:rPr>
              <w:t>0</w:t>
            </w:r>
            <w:r w:rsidRPr="00862997">
              <w:rPr>
                <w:rFonts w:ascii="Arial" w:hAnsi="Arial" w:cs="Arial"/>
                <w:sz w:val="16"/>
                <w:szCs w:val="16"/>
              </w:rPr>
              <w:t>dBm</w:t>
            </w:r>
          </w:p>
        </w:tc>
        <w:tc>
          <w:tcPr>
            <w:tcW w:w="1232" w:type="pct"/>
          </w:tcPr>
          <w:p w14:paraId="28AAFE06" w14:textId="77777777" w:rsidR="006F0490" w:rsidRPr="00862997" w:rsidRDefault="002D4B5B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 xml:space="preserve"> [</w:t>
            </w:r>
            <w:proofErr w:type="spellStart"/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862997">
              <w:rPr>
                <w:rFonts w:ascii="Arial" w:hAnsi="Arial" w:cs="Arial"/>
                <w:sz w:val="16"/>
                <w:szCs w:val="16"/>
              </w:rPr>
              <w:t xml:space="preserve"> ~ </w:t>
            </w:r>
            <w:proofErr w:type="spellStart"/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862997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(0: )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  <w:tc>
          <w:tcPr>
            <w:tcW w:w="1232" w:type="pct"/>
          </w:tcPr>
          <w:p w14:paraId="42DFF05D" w14:textId="77777777" w:rsidR="006F0490" w:rsidRPr="00862997" w:rsidRDefault="002D4B5B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 xml:space="preserve"> [</w:t>
            </w:r>
            <w:proofErr w:type="spellStart"/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862997">
              <w:rPr>
                <w:rFonts w:ascii="Arial" w:hAnsi="Arial" w:cs="Arial"/>
                <w:sz w:val="16"/>
                <w:szCs w:val="16"/>
              </w:rPr>
              <w:t xml:space="preserve"> ~ </w:t>
            </w:r>
            <w:proofErr w:type="spellStart"/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862997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(0: )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  <w:tc>
          <w:tcPr>
            <w:tcW w:w="1231" w:type="pct"/>
          </w:tcPr>
          <w:p w14:paraId="241504DE" w14:textId="77777777" w:rsidR="006F0490" w:rsidRPr="00862997" w:rsidRDefault="002D4B5B">
            <w:pPr>
              <w:pStyle w:val="2"/>
              <w:ind w:firstLine="260"/>
              <w:rPr>
                <w:rFonts w:ascii="Arial" w:hAnsi="Arial" w:cs="Arial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 xml:space="preserve">  [</w:t>
            </w:r>
            <w:proofErr w:type="spellStart"/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862997">
              <w:rPr>
                <w:rFonts w:ascii="Arial" w:hAnsi="Arial" w:cs="Arial"/>
                <w:sz w:val="16"/>
                <w:szCs w:val="16"/>
              </w:rPr>
              <w:t xml:space="preserve"> ~ </w:t>
            </w:r>
            <w:proofErr w:type="spellStart"/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862997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(0: )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</w:tr>
      <w:tr w:rsidR="006F0490" w:rsidRPr="00862997" w14:paraId="0AFA000B" w14:textId="77777777" w:rsidTr="00862997">
        <w:tc>
          <w:tcPr>
            <w:tcW w:w="1306" w:type="pct"/>
          </w:tcPr>
          <w:p w14:paraId="2239B71A" w14:textId="77777777" w:rsidR="006F0490" w:rsidRPr="00862997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>R2D Tx power 23/24dBm dBm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R2D Rx </w:t>
            </w:r>
            <w:r w:rsidRPr="00862997">
              <w:rPr>
                <w:rFonts w:ascii="Arial" w:hAnsi="Arial" w:cs="Arial"/>
                <w:sz w:val="16"/>
                <w:szCs w:val="16"/>
              </w:rPr>
              <w:t>sensitivity of -3</w:t>
            </w:r>
            <w:r w:rsidRPr="00862997">
              <w:rPr>
                <w:rFonts w:ascii="Arial" w:hAnsi="Arial" w:cs="Arial"/>
                <w:sz w:val="16"/>
                <w:szCs w:val="16"/>
              </w:rPr>
              <w:t>0</w:t>
            </w:r>
            <w:r w:rsidRPr="00862997">
              <w:rPr>
                <w:rFonts w:ascii="Arial" w:hAnsi="Arial" w:cs="Arial"/>
                <w:sz w:val="16"/>
                <w:szCs w:val="16"/>
              </w:rPr>
              <w:t>dBm</w:t>
            </w:r>
          </w:p>
        </w:tc>
        <w:tc>
          <w:tcPr>
            <w:tcW w:w="1232" w:type="pct"/>
          </w:tcPr>
          <w:p w14:paraId="1B321A25" w14:textId="77777777" w:rsidR="006F0490" w:rsidRPr="00862997" w:rsidRDefault="002D4B5B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5.62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6.12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(3: [Lenovo]:5.86, [NOK]:6.12, [OPPO]:5.62)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  <w:tc>
          <w:tcPr>
            <w:tcW w:w="1232" w:type="pct"/>
          </w:tcPr>
          <w:p w14:paraId="6C21ABAB" w14:textId="77777777" w:rsidR="006F0490" w:rsidRPr="00862997" w:rsidRDefault="002D4B5B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5.86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6.12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(2: [Lenovo]:5.86, [NOK]:6.12)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  <w:tc>
          <w:tcPr>
            <w:tcW w:w="1231" w:type="pct"/>
          </w:tcPr>
          <w:p w14:paraId="62C3C218" w14:textId="77777777" w:rsidR="006F0490" w:rsidRPr="00862997" w:rsidRDefault="002D4B5B">
            <w:pPr>
              <w:pStyle w:val="2"/>
              <w:ind w:firstLine="260"/>
              <w:rPr>
                <w:rFonts w:ascii="Arial" w:hAnsi="Arial" w:cs="Arial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 xml:space="preserve">  [</w:t>
            </w:r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5.86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6.12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(3: [Lenovo]:5.86, [NOK]:6.12, [OPPO]:6.12)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 </w:t>
            </w:r>
          </w:p>
        </w:tc>
      </w:tr>
      <w:tr w:rsidR="006F0490" w:rsidRPr="00862997" w14:paraId="3082ED11" w14:textId="77777777" w:rsidTr="00862997">
        <w:tc>
          <w:tcPr>
            <w:tcW w:w="1306" w:type="pct"/>
          </w:tcPr>
          <w:p w14:paraId="33E059FF" w14:textId="77777777" w:rsidR="006F0490" w:rsidRPr="00862997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 D2R BLER 10% and data rate ~1kbps</w:t>
            </w:r>
          </w:p>
        </w:tc>
        <w:tc>
          <w:tcPr>
            <w:tcW w:w="1232" w:type="pct"/>
          </w:tcPr>
          <w:p w14:paraId="40E967B9" w14:textId="77777777" w:rsidR="006F0490" w:rsidRPr="00862997" w:rsidRDefault="002D4B5B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5.62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13.61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(6: [CMCC]:13.61, [HW]:13.61, [IDCC]:13.61, [Lenovo]:5.86, [OPPO]:5.62, [vivo]:13.61)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  <w:tc>
          <w:tcPr>
            <w:tcW w:w="1232" w:type="pct"/>
          </w:tcPr>
          <w:p w14:paraId="553D071D" w14:textId="77777777" w:rsidR="006F0490" w:rsidRPr="00862997" w:rsidRDefault="002D4B5B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13.61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13.61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(4: [CMCC]:13.61, [HW]:13.61, [IDCC]:13.61, [vivo]:13.61)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  <w:tc>
          <w:tcPr>
            <w:tcW w:w="1231" w:type="pct"/>
          </w:tcPr>
          <w:p w14:paraId="2146B463" w14:textId="77777777" w:rsidR="006F0490" w:rsidRPr="00862997" w:rsidRDefault="002D4B5B">
            <w:pPr>
              <w:pStyle w:val="2"/>
              <w:ind w:firstLine="260"/>
              <w:rPr>
                <w:rFonts w:ascii="Arial" w:hAnsi="Arial" w:cs="Arial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 xml:space="preserve">  [</w:t>
            </w:r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6.12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13.61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(5: [CMCC]:13.61, [HW]:13.61, [IDCC]:13.61, [OPPO]:6.12, [vivo]:13.61)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</w:tr>
      <w:tr w:rsidR="006F0490" w:rsidRPr="00862997" w14:paraId="16BF7417" w14:textId="77777777" w:rsidTr="00862997">
        <w:tc>
          <w:tcPr>
            <w:tcW w:w="1306" w:type="pct"/>
          </w:tcPr>
          <w:p w14:paraId="29CD7A5F" w14:textId="77777777" w:rsidR="006F0490" w:rsidRPr="00862997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 xml:space="preserve">D2R BLER 10% and data rate </w:t>
            </w:r>
            <w:r w:rsidRPr="00862997">
              <w:rPr>
                <w:rFonts w:ascii="Arial" w:hAnsi="Arial" w:cs="Arial"/>
                <w:sz w:val="16"/>
                <w:szCs w:val="16"/>
              </w:rPr>
              <w:t>5~7</w:t>
            </w:r>
            <w:r w:rsidRPr="00862997">
              <w:rPr>
                <w:rFonts w:ascii="Arial" w:hAnsi="Arial" w:cs="Arial"/>
                <w:sz w:val="16"/>
                <w:szCs w:val="16"/>
              </w:rPr>
              <w:t>kbps</w:t>
            </w:r>
          </w:p>
        </w:tc>
        <w:tc>
          <w:tcPr>
            <w:tcW w:w="1232" w:type="pct"/>
          </w:tcPr>
          <w:p w14:paraId="4ADC5625" w14:textId="77777777" w:rsidR="006F0490" w:rsidRPr="00862997" w:rsidRDefault="002D4B5B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3.84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23.18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(8: [CMCC]:13.61, [Ericsson]:23.18, [FW]:15.55, [HW]:13.61, [IDCC]:13.61, [OPPO]:3.84, [ZTE]:13.6, 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[vivo]:13.61)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  <w:tc>
          <w:tcPr>
            <w:tcW w:w="1232" w:type="pct"/>
          </w:tcPr>
          <w:p w14:paraId="01E195CC" w14:textId="77777777" w:rsidR="006F0490" w:rsidRPr="00862997" w:rsidRDefault="002D4B5B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5.86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23.18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(8: [CMCC]:13.61, [Ericsson]:23.18, [FW]:14.83, [HW]:13.61, [IDCC]:11.64, [Lenovo]:5.86, [ZTE]:13.6, [vivo]:13.61)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  <w:tc>
          <w:tcPr>
            <w:tcW w:w="1231" w:type="pct"/>
          </w:tcPr>
          <w:p w14:paraId="463C6A1B" w14:textId="77777777" w:rsidR="006F0490" w:rsidRPr="00862997" w:rsidRDefault="002D4B5B">
            <w:pPr>
              <w:pStyle w:val="2"/>
              <w:ind w:firstLine="260"/>
              <w:rPr>
                <w:rFonts w:ascii="Arial" w:hAnsi="Arial" w:cs="Arial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 xml:space="preserve">  [</w:t>
            </w:r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3.33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23.18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(8: [CMCC]:13.61, [Ericsson]:23.18, [FW]:15.55, [HW]:13.61, [IDCC]:13.61, [Lenovo]:5.86, [OPPO]:3.33, [vivo]:13.61)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 </w:t>
            </w:r>
          </w:p>
        </w:tc>
      </w:tr>
      <w:tr w:rsidR="006F0490" w:rsidRPr="00862997" w14:paraId="7AB27A6F" w14:textId="77777777" w:rsidTr="00862997">
        <w:tc>
          <w:tcPr>
            <w:tcW w:w="1306" w:type="pct"/>
          </w:tcPr>
          <w:p w14:paraId="49D55E83" w14:textId="77777777" w:rsidR="006F0490" w:rsidRPr="00862997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 xml:space="preserve"> D2R BLER 1% and data rate ~1kbps</w:t>
            </w:r>
          </w:p>
        </w:tc>
        <w:tc>
          <w:tcPr>
            <w:tcW w:w="1232" w:type="pct"/>
          </w:tcPr>
          <w:p w14:paraId="19979E5C" w14:textId="77777777" w:rsidR="006F0490" w:rsidRPr="00862997" w:rsidRDefault="002D4B5B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5.54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15.55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(5: [FW]:15.55, [HW]:13.61, [Honor]:13.61, [Lenovo]:5.86, [OPPO]:5.54)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  <w:tc>
          <w:tcPr>
            <w:tcW w:w="1232" w:type="pct"/>
          </w:tcPr>
          <w:p w14:paraId="68A2EFEF" w14:textId="77777777" w:rsidR="006F0490" w:rsidRPr="00862997" w:rsidRDefault="002D4B5B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12.55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14.44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(3: [FW]:14.44, [HW]:13.61, [Honor]:12.55)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  <w:tc>
          <w:tcPr>
            <w:tcW w:w="1231" w:type="pct"/>
          </w:tcPr>
          <w:p w14:paraId="4DDB8CB9" w14:textId="77777777" w:rsidR="006F0490" w:rsidRPr="00862997" w:rsidRDefault="002D4B5B">
            <w:pPr>
              <w:pStyle w:val="2"/>
              <w:ind w:firstLine="260"/>
              <w:rPr>
                <w:rFonts w:ascii="Arial" w:hAnsi="Arial" w:cs="Arial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 xml:space="preserve">  [</w:t>
            </w:r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6.12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15.55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(4: [FW]:15.55, [HW]:13.61, [Honor]:13.61, [OPPO]:6.12)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</w:tr>
      <w:tr w:rsidR="006F0490" w:rsidRPr="00862997" w14:paraId="0797AD0B" w14:textId="77777777" w:rsidTr="00862997">
        <w:tc>
          <w:tcPr>
            <w:tcW w:w="1306" w:type="pct"/>
          </w:tcPr>
          <w:p w14:paraId="2C0FDD60" w14:textId="77777777" w:rsidR="006F0490" w:rsidRPr="00862997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 xml:space="preserve">D2R BLER 1% and data rate </w:t>
            </w:r>
            <w:r w:rsidRPr="00862997">
              <w:rPr>
                <w:rFonts w:ascii="Arial" w:hAnsi="Arial" w:cs="Arial"/>
                <w:sz w:val="16"/>
                <w:szCs w:val="16"/>
              </w:rPr>
              <w:t>5~7</w:t>
            </w:r>
            <w:r w:rsidRPr="00862997">
              <w:rPr>
                <w:rFonts w:ascii="Arial" w:hAnsi="Arial" w:cs="Arial"/>
                <w:sz w:val="16"/>
                <w:szCs w:val="16"/>
              </w:rPr>
              <w:t>kbps</w:t>
            </w:r>
          </w:p>
        </w:tc>
        <w:tc>
          <w:tcPr>
            <w:tcW w:w="1232" w:type="pct"/>
          </w:tcPr>
          <w:p w14:paraId="77AC78D3" w14:textId="77777777" w:rsidR="006F0490" w:rsidRPr="00862997" w:rsidRDefault="002D4B5B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2.85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23.18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(4: [Ericsson]:23.18, [HW]:13.61, [NOK]:6.12, [OPPO]:2.85)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  <w:tc>
          <w:tcPr>
            <w:tcW w:w="1232" w:type="pct"/>
          </w:tcPr>
          <w:p w14:paraId="2EA42566" w14:textId="77777777" w:rsidR="006F0490" w:rsidRPr="00862997" w:rsidRDefault="002D4B5B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5.86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23.18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(4: [Ericsson]:23.18, 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[HW]:13.61, [Lenovo]:5.86, [NOK]:6.12)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  <w:tc>
          <w:tcPr>
            <w:tcW w:w="1231" w:type="pct"/>
          </w:tcPr>
          <w:p w14:paraId="6A3B7F83" w14:textId="77777777" w:rsidR="006F0490" w:rsidRPr="00862997" w:rsidRDefault="002D4B5B">
            <w:pPr>
              <w:pStyle w:val="2"/>
              <w:ind w:firstLine="260"/>
              <w:rPr>
                <w:rFonts w:ascii="Arial" w:hAnsi="Arial" w:cs="Arial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 xml:space="preserve">  [</w:t>
            </w:r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1.83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23.18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(5: [Ericsson]:23.18, [HW]:13.61, [Lenovo]:5.86, [NOK]:6.12, [OPPO]:1.83)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 </w:t>
            </w:r>
          </w:p>
        </w:tc>
      </w:tr>
      <w:tr w:rsidR="006F0490" w:rsidRPr="00862997" w14:paraId="7FBB5F98" w14:textId="77777777" w:rsidTr="00862997">
        <w:tc>
          <w:tcPr>
            <w:tcW w:w="1306" w:type="pct"/>
          </w:tcPr>
          <w:p w14:paraId="60D63A6A" w14:textId="77777777" w:rsidR="006F0490" w:rsidRPr="00862997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>D2R coherent receiver</w:t>
            </w:r>
          </w:p>
        </w:tc>
        <w:tc>
          <w:tcPr>
            <w:tcW w:w="1232" w:type="pct"/>
          </w:tcPr>
          <w:p w14:paraId="158BCFEC" w14:textId="77777777" w:rsidR="006F0490" w:rsidRPr="00862997" w:rsidRDefault="002D4B5B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6.12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13.61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(5: [CMCC]:13.61, [HW]:13.61, [Honor]:13.61, [NOK]:6.12, [ZTE]:13.6)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  <w:tc>
          <w:tcPr>
            <w:tcW w:w="1232" w:type="pct"/>
          </w:tcPr>
          <w:p w14:paraId="2FB45B4A" w14:textId="77777777" w:rsidR="006F0490" w:rsidRPr="00862997" w:rsidRDefault="002D4B5B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6.12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13.61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(5: [CMCC]:13.61, [HW]:13.61, [Honor]:12.55, [NOK]:6.12, [ZTE]:13.6)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  <w:tc>
          <w:tcPr>
            <w:tcW w:w="1231" w:type="pct"/>
          </w:tcPr>
          <w:p w14:paraId="351EF575" w14:textId="77777777" w:rsidR="006F0490" w:rsidRPr="00862997" w:rsidRDefault="002D4B5B">
            <w:pPr>
              <w:pStyle w:val="2"/>
              <w:ind w:firstLine="260"/>
              <w:rPr>
                <w:rFonts w:ascii="Arial" w:hAnsi="Arial" w:cs="Arial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 xml:space="preserve">  [</w:t>
            </w:r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6.12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13.61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(4: [CMCC]:13.61, [HW]:13.61, [Honor]:13.61, [NOK]:6.12)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</w:tr>
      <w:tr w:rsidR="006F0490" w:rsidRPr="00862997" w14:paraId="74A27C26" w14:textId="77777777" w:rsidTr="00862997">
        <w:tc>
          <w:tcPr>
            <w:tcW w:w="1306" w:type="pct"/>
          </w:tcPr>
          <w:p w14:paraId="524F3F1B" w14:textId="77777777" w:rsidR="006F0490" w:rsidRPr="00862997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>D2R non-coherent receiver</w:t>
            </w:r>
          </w:p>
        </w:tc>
        <w:tc>
          <w:tcPr>
            <w:tcW w:w="1232" w:type="pct"/>
          </w:tcPr>
          <w:p w14:paraId="4534D66F" w14:textId="77777777" w:rsidR="006F0490" w:rsidRPr="00862997" w:rsidRDefault="002D4B5B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5.62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23.18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(6: 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[Ericsson]:23.18, [FW]:15.55, [IDCC]:13.61, [Lenovo]:5.86, [OPPO]:5.62, [vivo]:13.61)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  <w:tc>
          <w:tcPr>
            <w:tcW w:w="1232" w:type="pct"/>
          </w:tcPr>
          <w:p w14:paraId="1713422F" w14:textId="77777777" w:rsidR="006F0490" w:rsidRPr="00862997" w:rsidRDefault="002D4B5B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5.86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23.18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(5: [Ericsson]:23.18, [FW]:14.83, [IDCC]:13.61, [Lenovo]:5.86, [vivo]:13.61)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  <w:tc>
          <w:tcPr>
            <w:tcW w:w="1231" w:type="pct"/>
          </w:tcPr>
          <w:p w14:paraId="58DEC117" w14:textId="77777777" w:rsidR="006F0490" w:rsidRPr="00862997" w:rsidRDefault="002D4B5B">
            <w:pPr>
              <w:pStyle w:val="2"/>
              <w:ind w:firstLine="260"/>
              <w:rPr>
                <w:rFonts w:ascii="Arial" w:hAnsi="Arial" w:cs="Arial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 xml:space="preserve">  [</w:t>
            </w:r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5.86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23.18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(6: [Ericsson]:23.18, [FW]:15.55, [IDCC]:13.61, [Lenovo]:5.86, [OPPO]:6.12, [vivo]:13.61)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</w:tr>
      <w:tr w:rsidR="006F0490" w:rsidRPr="00862997" w14:paraId="5F507FD3" w14:textId="77777777" w:rsidTr="00862997">
        <w:tc>
          <w:tcPr>
            <w:tcW w:w="1306" w:type="pct"/>
          </w:tcPr>
          <w:p w14:paraId="1881B41F" w14:textId="77777777" w:rsidR="006F0490" w:rsidRPr="00862997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>CW cancellation capability &lt; 120dB</w:t>
            </w:r>
          </w:p>
        </w:tc>
        <w:tc>
          <w:tcPr>
            <w:tcW w:w="1232" w:type="pct"/>
          </w:tcPr>
          <w:p w14:paraId="42E7B58B" w14:textId="77777777" w:rsidR="006F0490" w:rsidRPr="00862997" w:rsidRDefault="002D4B5B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5.62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5.86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(2: [Lenovo]:5.86, [OPPO]:5.62)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  <w:tc>
          <w:tcPr>
            <w:tcW w:w="1232" w:type="pct"/>
          </w:tcPr>
          <w:p w14:paraId="4E2C7CBF" w14:textId="77777777" w:rsidR="006F0490" w:rsidRPr="00862997" w:rsidRDefault="002D4B5B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 xml:space="preserve"> [</w:t>
            </w:r>
            <w:proofErr w:type="spellStart"/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862997">
              <w:rPr>
                <w:rFonts w:ascii="Arial" w:hAnsi="Arial" w:cs="Arial"/>
                <w:sz w:val="16"/>
                <w:szCs w:val="16"/>
              </w:rPr>
              <w:t xml:space="preserve"> ~ </w:t>
            </w:r>
            <w:proofErr w:type="spellStart"/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862997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(0: )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  <w:tc>
          <w:tcPr>
            <w:tcW w:w="1231" w:type="pct"/>
          </w:tcPr>
          <w:p w14:paraId="1BBA90C4" w14:textId="77777777" w:rsidR="006F0490" w:rsidRPr="00862997" w:rsidRDefault="002D4B5B">
            <w:pPr>
              <w:pStyle w:val="2"/>
              <w:ind w:firstLine="260"/>
              <w:rPr>
                <w:rFonts w:ascii="Arial" w:hAnsi="Arial" w:cs="Arial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 xml:space="preserve">  [</w:t>
            </w:r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6.12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6.12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(1: [OPPO]:6.12)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</w:tr>
      <w:tr w:rsidR="006F0490" w:rsidRPr="00862997" w14:paraId="66E6C2B2" w14:textId="77777777" w:rsidTr="00862997">
        <w:tc>
          <w:tcPr>
            <w:tcW w:w="1306" w:type="pct"/>
          </w:tcPr>
          <w:p w14:paraId="2E44AC94" w14:textId="77777777" w:rsidR="006F0490" w:rsidRPr="00862997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 xml:space="preserve"> CW cancellation capability &lt; 140dB</w:t>
            </w:r>
          </w:p>
        </w:tc>
        <w:tc>
          <w:tcPr>
            <w:tcW w:w="1232" w:type="pct"/>
          </w:tcPr>
          <w:p w14:paraId="1B9D64F6" w14:textId="77777777" w:rsidR="006F0490" w:rsidRPr="00862997" w:rsidRDefault="002D4B5B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6.12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15.55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(3: [FW]:15.55, [NOK]:6.12, [ZTE]:13.6)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  <w:tc>
          <w:tcPr>
            <w:tcW w:w="1232" w:type="pct"/>
          </w:tcPr>
          <w:p w14:paraId="0036F7E1" w14:textId="77777777" w:rsidR="006F0490" w:rsidRPr="00862997" w:rsidRDefault="002D4B5B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5.86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14.83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(8: [CMCC]:13.61, [FW]:14.83, [HW]:13.61, [Honor]:12.55, 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lastRenderedPageBreak/>
              <w:t>[IDCC]:13.61, [Lenovo]:5.86, [NOK]:6.12, [ZTE]:13.6)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  <w:tc>
          <w:tcPr>
            <w:tcW w:w="1231" w:type="pct"/>
          </w:tcPr>
          <w:p w14:paraId="57D0234A" w14:textId="77777777" w:rsidR="006F0490" w:rsidRPr="00862997" w:rsidRDefault="002D4B5B">
            <w:pPr>
              <w:pStyle w:val="2"/>
              <w:ind w:firstLine="260"/>
              <w:rPr>
                <w:rFonts w:ascii="Arial" w:hAnsi="Arial" w:cs="Arial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lastRenderedPageBreak/>
              <w:t xml:space="preserve">  [</w:t>
            </w:r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5.86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15.55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(3: [FW]:15.55, [Lenovo]:5.86, [NOK]:6.12)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 </w:t>
            </w:r>
          </w:p>
        </w:tc>
      </w:tr>
      <w:tr w:rsidR="006F0490" w:rsidRPr="00862997" w14:paraId="453EB471" w14:textId="77777777" w:rsidTr="00862997">
        <w:tc>
          <w:tcPr>
            <w:tcW w:w="1306" w:type="pct"/>
          </w:tcPr>
          <w:p w14:paraId="3DC815B5" w14:textId="77777777" w:rsidR="006F0490" w:rsidRPr="00862997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 xml:space="preserve"> CW cancellation capability &gt;=140dB</w:t>
            </w:r>
          </w:p>
        </w:tc>
        <w:tc>
          <w:tcPr>
            <w:tcW w:w="1232" w:type="pct"/>
          </w:tcPr>
          <w:p w14:paraId="3FF5A1F0" w14:textId="77777777" w:rsidR="006F0490" w:rsidRPr="00862997" w:rsidRDefault="002D4B5B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13.61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13.61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(2: [HW]:13.61, [vivo]:13.61)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  <w:tc>
          <w:tcPr>
            <w:tcW w:w="1232" w:type="pct"/>
          </w:tcPr>
          <w:p w14:paraId="4D523E37" w14:textId="77777777" w:rsidR="006F0490" w:rsidRPr="00862997" w:rsidRDefault="002D4B5B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13.61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13.61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(1: [vivo]:13.61)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  <w:tc>
          <w:tcPr>
            <w:tcW w:w="1231" w:type="pct"/>
          </w:tcPr>
          <w:p w14:paraId="6729AF80" w14:textId="77777777" w:rsidR="006F0490" w:rsidRPr="00862997" w:rsidRDefault="002D4B5B">
            <w:pPr>
              <w:pStyle w:val="2"/>
              <w:ind w:firstLine="260"/>
              <w:rPr>
                <w:rFonts w:ascii="Arial" w:hAnsi="Arial" w:cs="Arial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 xml:space="preserve">  [</w:t>
            </w:r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13.61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13.61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(2: [HW]:13.61, [vivo]:13.61)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</w:tr>
      <w:tr w:rsidR="006F0490" w:rsidRPr="00862997" w14:paraId="0319D249" w14:textId="77777777" w:rsidTr="00862997">
        <w:tc>
          <w:tcPr>
            <w:tcW w:w="1306" w:type="pct"/>
          </w:tcPr>
          <w:p w14:paraId="119D1EF5" w14:textId="77777777" w:rsidR="006F0490" w:rsidRPr="00862997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 xml:space="preserve">R2D Tx </w:t>
            </w:r>
            <w:r w:rsidRPr="00862997">
              <w:rPr>
                <w:rFonts w:ascii="Arial" w:hAnsi="Arial" w:cs="Arial"/>
                <w:sz w:val="16"/>
                <w:szCs w:val="16"/>
              </w:rPr>
              <w:t>EIRP power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 &lt;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 30dBm, </w:t>
            </w:r>
          </w:p>
        </w:tc>
        <w:tc>
          <w:tcPr>
            <w:tcW w:w="1232" w:type="pct"/>
          </w:tcPr>
          <w:p w14:paraId="53B9508E" w14:textId="77777777" w:rsidR="006F0490" w:rsidRPr="00862997" w:rsidRDefault="002D4B5B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>R2D Rx sensitivity of -36dBm</w:t>
            </w:r>
          </w:p>
          <w:p w14:paraId="0754303B" w14:textId="77777777" w:rsidR="006F0490" w:rsidRPr="00862997" w:rsidRDefault="002D4B5B">
            <w:pPr>
              <w:pStyle w:val="2"/>
              <w:ind w:firstLine="32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13.6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15.55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(7: [CMCC]:13.61, [FW]:15.55, [HW]:13.61, [Honor]:13.61, [IDCC]:13.61, [ZTE]:13.6, [vivo]:13.61)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  <w:p w14:paraId="43CAF657" w14:textId="77777777" w:rsidR="006F0490" w:rsidRPr="00862997" w:rsidRDefault="006F0490">
            <w:pPr>
              <w:pStyle w:val="2"/>
              <w:ind w:firstLine="40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  <w:p w14:paraId="5C593634" w14:textId="77777777" w:rsidR="006F0490" w:rsidRPr="00862997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>R2D Rx sensitivity of -3</w:t>
            </w:r>
            <w:r w:rsidRPr="00862997">
              <w:rPr>
                <w:rFonts w:ascii="Arial" w:hAnsi="Arial" w:cs="Arial"/>
                <w:sz w:val="16"/>
                <w:szCs w:val="16"/>
              </w:rPr>
              <w:t>0</w:t>
            </w:r>
            <w:r w:rsidRPr="00862997">
              <w:rPr>
                <w:rFonts w:ascii="Arial" w:hAnsi="Arial" w:cs="Arial"/>
                <w:sz w:val="16"/>
                <w:szCs w:val="16"/>
              </w:rPr>
              <w:t>dBm</w:t>
            </w:r>
          </w:p>
          <w:p w14:paraId="6581577C" w14:textId="77777777" w:rsidR="006F0490" w:rsidRPr="00862997" w:rsidRDefault="002D4B5B">
            <w:pPr>
              <w:pStyle w:val="2"/>
              <w:ind w:firstLine="32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5.62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6.12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(3: [Lenovo]:5.86, [NOK]:6.12, [OPPO]:5.62)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  <w:p w14:paraId="2E060DC9" w14:textId="77777777" w:rsidR="006F0490" w:rsidRPr="00862997" w:rsidRDefault="006F0490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2" w:type="pct"/>
          </w:tcPr>
          <w:p w14:paraId="394B946A" w14:textId="77777777" w:rsidR="006F0490" w:rsidRPr="00862997" w:rsidRDefault="002D4B5B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>R2D Rx sensitivity of -36dBm</w:t>
            </w:r>
          </w:p>
          <w:p w14:paraId="2389696C" w14:textId="77777777" w:rsidR="006F0490" w:rsidRPr="00862997" w:rsidRDefault="002D4B5B">
            <w:pPr>
              <w:pStyle w:val="2"/>
              <w:ind w:firstLine="32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12.55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14.83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(7: [CMCC]:13.61, [FW]:14.83, [HW]:13.61, [Honor]:12.55, [IDCC]:13.61, [ZTE]:13.6, [vivo]:13.61)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  <w:p w14:paraId="699E0F93" w14:textId="77777777" w:rsidR="006F0490" w:rsidRPr="00862997" w:rsidRDefault="006F0490">
            <w:pPr>
              <w:pStyle w:val="2"/>
              <w:ind w:firstLine="40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  <w:p w14:paraId="6FC87535" w14:textId="77777777" w:rsidR="006F0490" w:rsidRPr="00862997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>R2D Rx sensitivity of -3</w:t>
            </w:r>
            <w:r w:rsidRPr="00862997">
              <w:rPr>
                <w:rFonts w:ascii="Arial" w:hAnsi="Arial" w:cs="Arial"/>
                <w:sz w:val="16"/>
                <w:szCs w:val="16"/>
              </w:rPr>
              <w:t>0</w:t>
            </w:r>
            <w:r w:rsidRPr="00862997">
              <w:rPr>
                <w:rFonts w:ascii="Arial" w:hAnsi="Arial" w:cs="Arial"/>
                <w:sz w:val="16"/>
                <w:szCs w:val="16"/>
              </w:rPr>
              <w:t>dBm</w:t>
            </w:r>
          </w:p>
          <w:p w14:paraId="7845674A" w14:textId="77777777" w:rsidR="006F0490" w:rsidRPr="00862997" w:rsidRDefault="002D4B5B">
            <w:pPr>
              <w:pStyle w:val="2"/>
              <w:ind w:firstLine="32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5.86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6.12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(2: [Lenovo]:5.86, 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[NOK]:6.12)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  <w:p w14:paraId="19987799" w14:textId="77777777" w:rsidR="006F0490" w:rsidRPr="00862997" w:rsidRDefault="006F0490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1" w:type="pct"/>
          </w:tcPr>
          <w:p w14:paraId="0930E9D9" w14:textId="77777777" w:rsidR="006F0490" w:rsidRPr="00862997" w:rsidRDefault="002D4B5B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>R2D Rx sensitivity of -36dBm</w:t>
            </w:r>
          </w:p>
          <w:p w14:paraId="3487E553" w14:textId="77777777" w:rsidR="006F0490" w:rsidRPr="00862997" w:rsidRDefault="002D4B5B">
            <w:pPr>
              <w:pStyle w:val="2"/>
              <w:ind w:firstLine="32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13.61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15.55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(6: [CMCC]:13.61, [FW]:15.55, [HW]:13.61, [Honor]:13.61, [IDCC]:13.61, [vivo]:13.61)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  <w:p w14:paraId="5C758388" w14:textId="77777777" w:rsidR="006F0490" w:rsidRPr="00862997" w:rsidRDefault="006F0490">
            <w:pPr>
              <w:pStyle w:val="2"/>
              <w:ind w:firstLine="40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  <w:p w14:paraId="2343E534" w14:textId="77777777" w:rsidR="006F0490" w:rsidRPr="00862997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>R2D Rx sensitivity of -3</w:t>
            </w:r>
            <w:r w:rsidRPr="00862997">
              <w:rPr>
                <w:rFonts w:ascii="Arial" w:hAnsi="Arial" w:cs="Arial"/>
                <w:sz w:val="16"/>
                <w:szCs w:val="16"/>
              </w:rPr>
              <w:t>0</w:t>
            </w:r>
            <w:r w:rsidRPr="00862997">
              <w:rPr>
                <w:rFonts w:ascii="Arial" w:hAnsi="Arial" w:cs="Arial"/>
                <w:sz w:val="16"/>
                <w:szCs w:val="16"/>
              </w:rPr>
              <w:t>dBm</w:t>
            </w:r>
          </w:p>
          <w:p w14:paraId="7EBCCBD6" w14:textId="77777777" w:rsidR="006F0490" w:rsidRPr="00862997" w:rsidRDefault="002D4B5B">
            <w:pPr>
              <w:pStyle w:val="2"/>
              <w:ind w:firstLine="32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5.86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6.12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(3: [Lenovo]:5.86, [NOK]:6.12, [OPPO]:6.12)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  <w:p w14:paraId="2BE4C9AE" w14:textId="77777777" w:rsidR="006F0490" w:rsidRPr="00862997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 </w:t>
            </w:r>
          </w:p>
        </w:tc>
      </w:tr>
      <w:tr w:rsidR="006F0490" w:rsidRPr="00862997" w14:paraId="3BDC7790" w14:textId="77777777" w:rsidTr="00862997">
        <w:tc>
          <w:tcPr>
            <w:tcW w:w="1306" w:type="pct"/>
          </w:tcPr>
          <w:p w14:paraId="10A4E53B" w14:textId="77777777" w:rsidR="006F0490" w:rsidRPr="00862997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 xml:space="preserve"> R2D Tx EIRP power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 &gt;=</w:t>
            </w:r>
            <w:r w:rsidRPr="00862997">
              <w:rPr>
                <w:rFonts w:ascii="Arial" w:hAnsi="Arial" w:cs="Arial"/>
                <w:sz w:val="16"/>
                <w:szCs w:val="16"/>
              </w:rPr>
              <w:t>3</w:t>
            </w:r>
            <w:r w:rsidRPr="00862997">
              <w:rPr>
                <w:rFonts w:ascii="Arial" w:hAnsi="Arial" w:cs="Arial"/>
                <w:sz w:val="16"/>
                <w:szCs w:val="16"/>
              </w:rPr>
              <w:t>0</w:t>
            </w:r>
            <w:r w:rsidRPr="00862997">
              <w:rPr>
                <w:rFonts w:ascii="Arial" w:hAnsi="Arial" w:cs="Arial"/>
                <w:sz w:val="16"/>
                <w:szCs w:val="16"/>
              </w:rPr>
              <w:t>dBm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 and &lt;35dBm</w:t>
            </w:r>
          </w:p>
        </w:tc>
        <w:tc>
          <w:tcPr>
            <w:tcW w:w="1232" w:type="pct"/>
          </w:tcPr>
          <w:p w14:paraId="20FAD072" w14:textId="77777777" w:rsidR="006F0490" w:rsidRPr="00862997" w:rsidRDefault="002D4B5B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>R2D Rx sensitivity of -36dBm</w:t>
            </w:r>
          </w:p>
          <w:p w14:paraId="511B5EE2" w14:textId="77777777" w:rsidR="006F0490" w:rsidRPr="00862997" w:rsidRDefault="002D4B5B">
            <w:pPr>
              <w:pStyle w:val="2"/>
              <w:ind w:firstLine="32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 xml:space="preserve"> [</w:t>
            </w:r>
            <w:proofErr w:type="spellStart"/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862997">
              <w:rPr>
                <w:rFonts w:ascii="Arial" w:hAnsi="Arial" w:cs="Arial"/>
                <w:sz w:val="16"/>
                <w:szCs w:val="16"/>
              </w:rPr>
              <w:t xml:space="preserve"> ~ </w:t>
            </w:r>
            <w:proofErr w:type="spellStart"/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862997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(0: )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  <w:p w14:paraId="2213EA28" w14:textId="77777777" w:rsidR="006F0490" w:rsidRPr="00862997" w:rsidRDefault="006F0490">
            <w:pPr>
              <w:pStyle w:val="2"/>
              <w:ind w:firstLine="40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  <w:p w14:paraId="710AC324" w14:textId="77777777" w:rsidR="006F0490" w:rsidRPr="00862997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>R2D Rx sensitivity of -3</w:t>
            </w:r>
            <w:r w:rsidRPr="00862997">
              <w:rPr>
                <w:rFonts w:ascii="Arial" w:hAnsi="Arial" w:cs="Arial"/>
                <w:sz w:val="16"/>
                <w:szCs w:val="16"/>
              </w:rPr>
              <w:t>0</w:t>
            </w:r>
            <w:r w:rsidRPr="00862997">
              <w:rPr>
                <w:rFonts w:ascii="Arial" w:hAnsi="Arial" w:cs="Arial"/>
                <w:sz w:val="16"/>
                <w:szCs w:val="16"/>
              </w:rPr>
              <w:t>dBm</w:t>
            </w:r>
          </w:p>
          <w:p w14:paraId="44ED2846" w14:textId="77777777" w:rsidR="006F0490" w:rsidRPr="00862997" w:rsidRDefault="002D4B5B">
            <w:pPr>
              <w:pStyle w:val="2"/>
              <w:ind w:firstLine="32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 xml:space="preserve"> [</w:t>
            </w:r>
            <w:proofErr w:type="spellStart"/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862997">
              <w:rPr>
                <w:rFonts w:ascii="Arial" w:hAnsi="Arial" w:cs="Arial"/>
                <w:sz w:val="16"/>
                <w:szCs w:val="16"/>
              </w:rPr>
              <w:t xml:space="preserve"> ~ </w:t>
            </w:r>
            <w:proofErr w:type="spellStart"/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862997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(0: )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  <w:p w14:paraId="592EEA5B" w14:textId="77777777" w:rsidR="006F0490" w:rsidRPr="00862997" w:rsidRDefault="006F0490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2" w:type="pct"/>
          </w:tcPr>
          <w:p w14:paraId="77E19898" w14:textId="77777777" w:rsidR="006F0490" w:rsidRPr="00862997" w:rsidRDefault="002D4B5B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>R2D Rx sensitivity of -36dBm</w:t>
            </w:r>
          </w:p>
          <w:p w14:paraId="24A802DF" w14:textId="77777777" w:rsidR="006F0490" w:rsidRPr="00862997" w:rsidRDefault="002D4B5B">
            <w:pPr>
              <w:pStyle w:val="2"/>
              <w:ind w:firstLine="32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 xml:space="preserve"> [</w:t>
            </w:r>
            <w:proofErr w:type="spellStart"/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862997">
              <w:rPr>
                <w:rFonts w:ascii="Arial" w:hAnsi="Arial" w:cs="Arial"/>
                <w:sz w:val="16"/>
                <w:szCs w:val="16"/>
              </w:rPr>
              <w:t xml:space="preserve"> ~ </w:t>
            </w:r>
            <w:proofErr w:type="spellStart"/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862997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(0: )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  <w:p w14:paraId="5C82DE08" w14:textId="77777777" w:rsidR="006F0490" w:rsidRPr="00862997" w:rsidRDefault="006F0490">
            <w:pPr>
              <w:pStyle w:val="2"/>
              <w:ind w:firstLine="40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  <w:p w14:paraId="238CBB84" w14:textId="77777777" w:rsidR="006F0490" w:rsidRPr="00862997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>R2D Rx sensitivity of -3</w:t>
            </w:r>
            <w:r w:rsidRPr="00862997">
              <w:rPr>
                <w:rFonts w:ascii="Arial" w:hAnsi="Arial" w:cs="Arial"/>
                <w:sz w:val="16"/>
                <w:szCs w:val="16"/>
              </w:rPr>
              <w:t>0</w:t>
            </w:r>
            <w:r w:rsidRPr="00862997">
              <w:rPr>
                <w:rFonts w:ascii="Arial" w:hAnsi="Arial" w:cs="Arial"/>
                <w:sz w:val="16"/>
                <w:szCs w:val="16"/>
              </w:rPr>
              <w:t>dBm</w:t>
            </w:r>
          </w:p>
          <w:p w14:paraId="69026BED" w14:textId="77777777" w:rsidR="006F0490" w:rsidRPr="00862997" w:rsidRDefault="002D4B5B">
            <w:pPr>
              <w:pStyle w:val="2"/>
              <w:ind w:firstLine="32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 xml:space="preserve"> [</w:t>
            </w:r>
            <w:proofErr w:type="spellStart"/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862997">
              <w:rPr>
                <w:rFonts w:ascii="Arial" w:hAnsi="Arial" w:cs="Arial"/>
                <w:sz w:val="16"/>
                <w:szCs w:val="16"/>
              </w:rPr>
              <w:t xml:space="preserve"> ~ </w:t>
            </w:r>
            <w:proofErr w:type="spellStart"/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862997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(0: )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  <w:p w14:paraId="1CF34D0C" w14:textId="77777777" w:rsidR="006F0490" w:rsidRPr="00862997" w:rsidRDefault="006F0490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1" w:type="pct"/>
          </w:tcPr>
          <w:p w14:paraId="3CDF990E" w14:textId="77777777" w:rsidR="006F0490" w:rsidRPr="00862997" w:rsidRDefault="002D4B5B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>R2D Rx sensitivity of -36dBm</w:t>
            </w:r>
          </w:p>
          <w:p w14:paraId="68FF83CD" w14:textId="77777777" w:rsidR="006F0490" w:rsidRPr="00862997" w:rsidRDefault="002D4B5B">
            <w:pPr>
              <w:pStyle w:val="2"/>
              <w:ind w:firstLine="32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 xml:space="preserve"> [</w:t>
            </w:r>
            <w:proofErr w:type="spellStart"/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862997">
              <w:rPr>
                <w:rFonts w:ascii="Arial" w:hAnsi="Arial" w:cs="Arial"/>
                <w:sz w:val="16"/>
                <w:szCs w:val="16"/>
              </w:rPr>
              <w:t xml:space="preserve"> ~ </w:t>
            </w:r>
            <w:proofErr w:type="spellStart"/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862997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(0: )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  <w:p w14:paraId="2D7047E2" w14:textId="77777777" w:rsidR="006F0490" w:rsidRPr="00862997" w:rsidRDefault="006F0490">
            <w:pPr>
              <w:pStyle w:val="2"/>
              <w:ind w:firstLine="40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  <w:p w14:paraId="47827EF8" w14:textId="77777777" w:rsidR="006F0490" w:rsidRPr="00862997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>R2D Rx sensitivity of -3</w:t>
            </w:r>
            <w:r w:rsidRPr="00862997">
              <w:rPr>
                <w:rFonts w:ascii="Arial" w:hAnsi="Arial" w:cs="Arial"/>
                <w:sz w:val="16"/>
                <w:szCs w:val="16"/>
              </w:rPr>
              <w:t>0</w:t>
            </w:r>
            <w:r w:rsidRPr="00862997">
              <w:rPr>
                <w:rFonts w:ascii="Arial" w:hAnsi="Arial" w:cs="Arial"/>
                <w:sz w:val="16"/>
                <w:szCs w:val="16"/>
              </w:rPr>
              <w:t>dBm</w:t>
            </w:r>
          </w:p>
          <w:p w14:paraId="744DD013" w14:textId="77777777" w:rsidR="006F0490" w:rsidRPr="00862997" w:rsidRDefault="002D4B5B">
            <w:pPr>
              <w:pStyle w:val="2"/>
              <w:ind w:firstLine="32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 xml:space="preserve"> [</w:t>
            </w:r>
            <w:proofErr w:type="spellStart"/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862997">
              <w:rPr>
                <w:rFonts w:ascii="Arial" w:hAnsi="Arial" w:cs="Arial"/>
                <w:sz w:val="16"/>
                <w:szCs w:val="16"/>
              </w:rPr>
              <w:t xml:space="preserve"> ~ </w:t>
            </w:r>
            <w:proofErr w:type="spellStart"/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862997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(0: )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  <w:p w14:paraId="68345CE4" w14:textId="77777777" w:rsidR="006F0490" w:rsidRPr="00862997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   </w:t>
            </w:r>
          </w:p>
        </w:tc>
      </w:tr>
      <w:tr w:rsidR="006F0490" w:rsidRPr="00862997" w14:paraId="27CECB07" w14:textId="77777777" w:rsidTr="00862997">
        <w:tc>
          <w:tcPr>
            <w:tcW w:w="1306" w:type="pct"/>
          </w:tcPr>
          <w:p w14:paraId="13E395E6" w14:textId="77777777" w:rsidR="006F0490" w:rsidRPr="00862997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>R2D Tx EIRP power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 &gt;=35dBm</w:t>
            </w:r>
          </w:p>
        </w:tc>
        <w:tc>
          <w:tcPr>
            <w:tcW w:w="1232" w:type="pct"/>
          </w:tcPr>
          <w:p w14:paraId="1CFA5014" w14:textId="77777777" w:rsidR="006F0490" w:rsidRPr="00862997" w:rsidRDefault="002D4B5B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>R2D Rx sensitivity of -36dBm</w:t>
            </w:r>
          </w:p>
          <w:p w14:paraId="49DED998" w14:textId="77777777" w:rsidR="006F0490" w:rsidRPr="00862997" w:rsidRDefault="002D4B5B">
            <w:pPr>
              <w:pStyle w:val="2"/>
              <w:ind w:firstLine="32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 xml:space="preserve"> [</w:t>
            </w:r>
            <w:proofErr w:type="spellStart"/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862997">
              <w:rPr>
                <w:rFonts w:ascii="Arial" w:hAnsi="Arial" w:cs="Arial"/>
                <w:sz w:val="16"/>
                <w:szCs w:val="16"/>
              </w:rPr>
              <w:t xml:space="preserve"> ~ </w:t>
            </w:r>
            <w:proofErr w:type="spellStart"/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862997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(0: )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  <w:p w14:paraId="054E7D41" w14:textId="77777777" w:rsidR="006F0490" w:rsidRPr="00862997" w:rsidRDefault="006F0490">
            <w:pPr>
              <w:pStyle w:val="2"/>
              <w:ind w:firstLine="40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  <w:p w14:paraId="2F27E2B5" w14:textId="77777777" w:rsidR="006F0490" w:rsidRPr="00862997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>R2D Rx sensitivity of -3</w:t>
            </w:r>
            <w:r w:rsidRPr="00862997">
              <w:rPr>
                <w:rFonts w:ascii="Arial" w:hAnsi="Arial" w:cs="Arial"/>
                <w:sz w:val="16"/>
                <w:szCs w:val="16"/>
              </w:rPr>
              <w:t>0</w:t>
            </w:r>
            <w:r w:rsidRPr="00862997">
              <w:rPr>
                <w:rFonts w:ascii="Arial" w:hAnsi="Arial" w:cs="Arial"/>
                <w:sz w:val="16"/>
                <w:szCs w:val="16"/>
              </w:rPr>
              <w:t>dBm</w:t>
            </w:r>
          </w:p>
          <w:p w14:paraId="28310728" w14:textId="77777777" w:rsidR="006F0490" w:rsidRPr="00862997" w:rsidRDefault="002D4B5B">
            <w:pPr>
              <w:pStyle w:val="2"/>
              <w:ind w:firstLine="32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 xml:space="preserve"> [</w:t>
            </w:r>
            <w:proofErr w:type="spellStart"/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862997">
              <w:rPr>
                <w:rFonts w:ascii="Arial" w:hAnsi="Arial" w:cs="Arial"/>
                <w:sz w:val="16"/>
                <w:szCs w:val="16"/>
              </w:rPr>
              <w:t xml:space="preserve"> ~ </w:t>
            </w:r>
            <w:proofErr w:type="spellStart"/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862997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(0: )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  <w:p w14:paraId="7BEC555B" w14:textId="77777777" w:rsidR="006F0490" w:rsidRPr="00862997" w:rsidRDefault="006F0490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2" w:type="pct"/>
          </w:tcPr>
          <w:p w14:paraId="34937D5E" w14:textId="77777777" w:rsidR="006F0490" w:rsidRPr="00862997" w:rsidRDefault="002D4B5B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>R2D Rx sensitivity of -36dBm</w:t>
            </w:r>
          </w:p>
          <w:p w14:paraId="193D5BFD" w14:textId="77777777" w:rsidR="006F0490" w:rsidRPr="00862997" w:rsidRDefault="002D4B5B">
            <w:pPr>
              <w:pStyle w:val="2"/>
              <w:ind w:firstLine="32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 xml:space="preserve"> [</w:t>
            </w:r>
            <w:proofErr w:type="spellStart"/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862997">
              <w:rPr>
                <w:rFonts w:ascii="Arial" w:hAnsi="Arial" w:cs="Arial"/>
                <w:sz w:val="16"/>
                <w:szCs w:val="16"/>
              </w:rPr>
              <w:t xml:space="preserve"> ~ </w:t>
            </w:r>
            <w:proofErr w:type="spellStart"/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862997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(0: )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  <w:p w14:paraId="61FEAE68" w14:textId="77777777" w:rsidR="006F0490" w:rsidRPr="00862997" w:rsidRDefault="006F0490">
            <w:pPr>
              <w:pStyle w:val="2"/>
              <w:ind w:firstLine="40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  <w:p w14:paraId="0275C026" w14:textId="77777777" w:rsidR="006F0490" w:rsidRPr="00862997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>R2D Rx sensitivity of -3</w:t>
            </w:r>
            <w:r w:rsidRPr="00862997">
              <w:rPr>
                <w:rFonts w:ascii="Arial" w:hAnsi="Arial" w:cs="Arial"/>
                <w:sz w:val="16"/>
                <w:szCs w:val="16"/>
              </w:rPr>
              <w:t>0</w:t>
            </w:r>
            <w:r w:rsidRPr="00862997">
              <w:rPr>
                <w:rFonts w:ascii="Arial" w:hAnsi="Arial" w:cs="Arial"/>
                <w:sz w:val="16"/>
                <w:szCs w:val="16"/>
              </w:rPr>
              <w:t>dBm</w:t>
            </w:r>
          </w:p>
          <w:p w14:paraId="7A5928A6" w14:textId="77777777" w:rsidR="006F0490" w:rsidRPr="00862997" w:rsidRDefault="002D4B5B">
            <w:pPr>
              <w:pStyle w:val="2"/>
              <w:ind w:firstLine="32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 xml:space="preserve"> [</w:t>
            </w:r>
            <w:proofErr w:type="spellStart"/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862997">
              <w:rPr>
                <w:rFonts w:ascii="Arial" w:hAnsi="Arial" w:cs="Arial"/>
                <w:sz w:val="16"/>
                <w:szCs w:val="16"/>
              </w:rPr>
              <w:t xml:space="preserve"> ~ </w:t>
            </w:r>
            <w:proofErr w:type="spellStart"/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862997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(0: )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  <w:p w14:paraId="49796703" w14:textId="77777777" w:rsidR="006F0490" w:rsidRPr="00862997" w:rsidRDefault="006F0490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1" w:type="pct"/>
          </w:tcPr>
          <w:p w14:paraId="5171AE7D" w14:textId="77777777" w:rsidR="006F0490" w:rsidRPr="00862997" w:rsidRDefault="002D4B5B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>R2D Rx sensitivity of -36dBm</w:t>
            </w:r>
          </w:p>
          <w:p w14:paraId="113FC76E" w14:textId="77777777" w:rsidR="006F0490" w:rsidRPr="00862997" w:rsidRDefault="002D4B5B">
            <w:pPr>
              <w:pStyle w:val="2"/>
              <w:ind w:firstLine="32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 xml:space="preserve"> [</w:t>
            </w:r>
            <w:proofErr w:type="spellStart"/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862997">
              <w:rPr>
                <w:rFonts w:ascii="Arial" w:hAnsi="Arial" w:cs="Arial"/>
                <w:sz w:val="16"/>
                <w:szCs w:val="16"/>
              </w:rPr>
              <w:t xml:space="preserve"> ~ </w:t>
            </w:r>
            <w:proofErr w:type="spellStart"/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862997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(0: )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  <w:p w14:paraId="56D28E84" w14:textId="77777777" w:rsidR="006F0490" w:rsidRPr="00862997" w:rsidRDefault="006F0490">
            <w:pPr>
              <w:pStyle w:val="2"/>
              <w:ind w:firstLine="40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  <w:p w14:paraId="66B249B3" w14:textId="77777777" w:rsidR="006F0490" w:rsidRPr="00862997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>R2D Rx sensitivity of -3</w:t>
            </w:r>
            <w:r w:rsidRPr="00862997">
              <w:rPr>
                <w:rFonts w:ascii="Arial" w:hAnsi="Arial" w:cs="Arial"/>
                <w:sz w:val="16"/>
                <w:szCs w:val="16"/>
              </w:rPr>
              <w:t>0</w:t>
            </w:r>
            <w:r w:rsidRPr="00862997">
              <w:rPr>
                <w:rFonts w:ascii="Arial" w:hAnsi="Arial" w:cs="Arial"/>
                <w:sz w:val="16"/>
                <w:szCs w:val="16"/>
              </w:rPr>
              <w:t>dBm</w:t>
            </w:r>
          </w:p>
          <w:p w14:paraId="60C23982" w14:textId="77777777" w:rsidR="006F0490" w:rsidRPr="00862997" w:rsidRDefault="002D4B5B">
            <w:pPr>
              <w:pStyle w:val="2"/>
              <w:ind w:firstLine="32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 xml:space="preserve"> [</w:t>
            </w:r>
            <w:proofErr w:type="spellStart"/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862997">
              <w:rPr>
                <w:rFonts w:ascii="Arial" w:hAnsi="Arial" w:cs="Arial"/>
                <w:sz w:val="16"/>
                <w:szCs w:val="16"/>
              </w:rPr>
              <w:t xml:space="preserve"> ~ </w:t>
            </w:r>
            <w:proofErr w:type="spellStart"/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862997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(0: )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  <w:p w14:paraId="16251622" w14:textId="77777777" w:rsidR="006F0490" w:rsidRPr="00862997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   </w:t>
            </w:r>
          </w:p>
        </w:tc>
      </w:tr>
      <w:tr w:rsidR="006F0490" w:rsidRPr="00862997" w14:paraId="1C80ACC7" w14:textId="77777777" w:rsidTr="00862997">
        <w:tc>
          <w:tcPr>
            <w:tcW w:w="1306" w:type="pct"/>
          </w:tcPr>
          <w:p w14:paraId="434F999E" w14:textId="77777777" w:rsidR="006F0490" w:rsidRPr="00862997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>FEC code (1/2, 1/3, 1/4)</w:t>
            </w:r>
          </w:p>
        </w:tc>
        <w:tc>
          <w:tcPr>
            <w:tcW w:w="1232" w:type="pct"/>
          </w:tcPr>
          <w:p w14:paraId="5FC52693" w14:textId="77777777" w:rsidR="006F0490" w:rsidRPr="00862997" w:rsidRDefault="002D4B5B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5.62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13.61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(6: [CMCC]:13.61, [HW]:13.61, [Honor]:13.61, [IDCC]:13.61, [OPPO]:5.62, [ZTE]:13.6)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  <w:tc>
          <w:tcPr>
            <w:tcW w:w="1232" w:type="pct"/>
          </w:tcPr>
          <w:p w14:paraId="2965CFFD" w14:textId="77777777" w:rsidR="006F0490" w:rsidRPr="00862997" w:rsidRDefault="002D4B5B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12.55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13.61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(5: [CMCC]:13.61, [HW]:13.61, [Honor]:12.55, [IDCC]:13.61, 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[ZTE]:13.6)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  <w:tc>
          <w:tcPr>
            <w:tcW w:w="1231" w:type="pct"/>
          </w:tcPr>
          <w:p w14:paraId="41E8D6AE" w14:textId="77777777" w:rsidR="006F0490" w:rsidRPr="00862997" w:rsidRDefault="002D4B5B">
            <w:pPr>
              <w:pStyle w:val="2"/>
              <w:ind w:firstLine="260"/>
              <w:rPr>
                <w:rFonts w:ascii="Arial" w:hAnsi="Arial" w:cs="Arial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 xml:space="preserve">  [</w:t>
            </w:r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6.12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13.61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(5: [CMCC]:13.61, [HW]:13.61, [Honor]:13.61, [IDCC]:13.61, [OPPO]:6.12)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</w:tr>
      <w:tr w:rsidR="006F0490" w:rsidRPr="00862997" w14:paraId="4F20BEC2" w14:textId="77777777" w:rsidTr="00862997">
        <w:tc>
          <w:tcPr>
            <w:tcW w:w="1306" w:type="pct"/>
          </w:tcPr>
          <w:p w14:paraId="0F71006C" w14:textId="77777777" w:rsidR="006F0490" w:rsidRPr="00862997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>without FEC</w:t>
            </w:r>
          </w:p>
        </w:tc>
        <w:tc>
          <w:tcPr>
            <w:tcW w:w="1232" w:type="pct"/>
          </w:tcPr>
          <w:p w14:paraId="7D29F690" w14:textId="77777777" w:rsidR="006F0490" w:rsidRPr="00862997" w:rsidRDefault="002D4B5B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5.86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23.18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(5: [Ericsson]:23.18, [FW]:15.55, [Lenovo]:5.86, [NOK]:6.12, [vivo]:13.61)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  <w:tc>
          <w:tcPr>
            <w:tcW w:w="1232" w:type="pct"/>
          </w:tcPr>
          <w:p w14:paraId="4DE4EF84" w14:textId="77777777" w:rsidR="006F0490" w:rsidRPr="00862997" w:rsidRDefault="002D4B5B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5.86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23.18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(5: [Ericsson]:23.18, [FW]:14.83, [Lenovo]:5.86, [NOK]:6.12, [vivo]:13.61)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  <w:tc>
          <w:tcPr>
            <w:tcW w:w="1231" w:type="pct"/>
          </w:tcPr>
          <w:p w14:paraId="62C588DF" w14:textId="77777777" w:rsidR="006F0490" w:rsidRPr="00862997" w:rsidRDefault="002D4B5B">
            <w:pPr>
              <w:pStyle w:val="2"/>
              <w:ind w:firstLine="260"/>
              <w:rPr>
                <w:rFonts w:ascii="Arial" w:hAnsi="Arial" w:cs="Arial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 xml:space="preserve">  [</w:t>
            </w:r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5.86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23.18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(5: [Ericsson]:23.18, [FW]:15.55, [Lenovo]:5.86, [NOK]:6.12, [vivo]:13.61)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</w:tr>
      <w:tr w:rsidR="006F0490" w:rsidRPr="00862997" w14:paraId="0B308978" w14:textId="77777777" w:rsidTr="00862997">
        <w:tc>
          <w:tcPr>
            <w:tcW w:w="1306" w:type="pct"/>
          </w:tcPr>
          <w:p w14:paraId="3642F9F6" w14:textId="77777777" w:rsidR="006F0490" w:rsidRPr="00862997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>OOK</w:t>
            </w:r>
          </w:p>
        </w:tc>
        <w:tc>
          <w:tcPr>
            <w:tcW w:w="1232" w:type="pct"/>
          </w:tcPr>
          <w:p w14:paraId="427C11E8" w14:textId="77777777" w:rsidR="006F0490" w:rsidRPr="00862997" w:rsidRDefault="002D4B5B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5.62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23.18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(10: [Ericsson]:23.18, 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[FW]:15.55, [HW]:13.61, [Honor]:13.61, [IDCC]:13.61, [Lenovo]:5.86, [NOK]:6.12, [OPPO]:5.62, [ZTE]:13.6, [vivo]:13.61)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  <w:tc>
          <w:tcPr>
            <w:tcW w:w="1232" w:type="pct"/>
          </w:tcPr>
          <w:p w14:paraId="2CC7CC52" w14:textId="77777777" w:rsidR="006F0490" w:rsidRPr="00862997" w:rsidRDefault="002D4B5B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5.86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23.18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(9: [Ericsson]:23.18, [FW]:14.83, [HW]:13.61, [Honor]:12.55, [IDCC]:13.61, [Lenovo]:5.86, [NOK]:6.12, [ZTE]:13.6, [vivo]:13.61)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  <w:tc>
          <w:tcPr>
            <w:tcW w:w="1231" w:type="pct"/>
          </w:tcPr>
          <w:p w14:paraId="07F633DE" w14:textId="77777777" w:rsidR="006F0490" w:rsidRPr="00862997" w:rsidRDefault="002D4B5B">
            <w:pPr>
              <w:pStyle w:val="2"/>
              <w:ind w:firstLine="260"/>
              <w:rPr>
                <w:rFonts w:ascii="Arial" w:hAnsi="Arial" w:cs="Arial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 xml:space="preserve">  [</w:t>
            </w:r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5.86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23.18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(9: [Ericsson]:23.18, [FW]:15.55, [HW]:13.61, [Honor]:13.61, [IDCC]:13.61, [Lenovo]:5.86, [NOK]:6.12, [OPPO]:6.12, [vivo]:13.61)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</w:tr>
      <w:tr w:rsidR="006F0490" w:rsidRPr="00862997" w14:paraId="657D36CB" w14:textId="77777777" w:rsidTr="00862997">
        <w:tc>
          <w:tcPr>
            <w:tcW w:w="1306" w:type="pct"/>
          </w:tcPr>
          <w:p w14:paraId="60166E73" w14:textId="77777777" w:rsidR="006F0490" w:rsidRPr="00862997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>BPSK</w:t>
            </w:r>
          </w:p>
        </w:tc>
        <w:tc>
          <w:tcPr>
            <w:tcW w:w="1232" w:type="pct"/>
          </w:tcPr>
          <w:p w14:paraId="579811E9" w14:textId="77777777" w:rsidR="006F0490" w:rsidRPr="00862997" w:rsidRDefault="002D4B5B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6.12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13.61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(2: [CMCC]:13.61, [NOK]:6.12)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  <w:tc>
          <w:tcPr>
            <w:tcW w:w="1232" w:type="pct"/>
          </w:tcPr>
          <w:p w14:paraId="7FF3F334" w14:textId="77777777" w:rsidR="006F0490" w:rsidRPr="00862997" w:rsidRDefault="002D4B5B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6.12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13.61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(2: [CMCC]:13.61, [NOK]:6.12)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  <w:tc>
          <w:tcPr>
            <w:tcW w:w="1231" w:type="pct"/>
          </w:tcPr>
          <w:p w14:paraId="4CC610BE" w14:textId="77777777" w:rsidR="006F0490" w:rsidRPr="00862997" w:rsidRDefault="002D4B5B">
            <w:pPr>
              <w:pStyle w:val="2"/>
              <w:ind w:firstLine="260"/>
              <w:rPr>
                <w:rFonts w:ascii="Arial" w:hAnsi="Arial" w:cs="Arial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 xml:space="preserve">  [</w:t>
            </w:r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6.12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13.61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(2: [CMCC]:13.61, [NOK]:6.12)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</w:tr>
      <w:tr w:rsidR="006F0490" w:rsidRPr="00862997" w14:paraId="41470CB7" w14:textId="77777777" w:rsidTr="00862997">
        <w:tc>
          <w:tcPr>
            <w:tcW w:w="1306" w:type="pct"/>
          </w:tcPr>
          <w:p w14:paraId="0FABE78F" w14:textId="77777777" w:rsidR="006F0490" w:rsidRPr="00862997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>MSK</w:t>
            </w:r>
          </w:p>
        </w:tc>
        <w:tc>
          <w:tcPr>
            <w:tcW w:w="1232" w:type="pct"/>
          </w:tcPr>
          <w:p w14:paraId="50DF1C4F" w14:textId="77777777" w:rsidR="006F0490" w:rsidRPr="00862997" w:rsidRDefault="002D4B5B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6.12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6.12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(1: [NOK]:6.12)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  <w:tc>
          <w:tcPr>
            <w:tcW w:w="1232" w:type="pct"/>
          </w:tcPr>
          <w:p w14:paraId="1A4DE7DB" w14:textId="77777777" w:rsidR="006F0490" w:rsidRPr="00862997" w:rsidRDefault="002D4B5B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6.12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6.12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(1: [NOK]:6.12)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  <w:tc>
          <w:tcPr>
            <w:tcW w:w="1231" w:type="pct"/>
          </w:tcPr>
          <w:p w14:paraId="39C47847" w14:textId="77777777" w:rsidR="006F0490" w:rsidRPr="00862997" w:rsidRDefault="002D4B5B">
            <w:pPr>
              <w:pStyle w:val="2"/>
              <w:ind w:firstLine="260"/>
              <w:rPr>
                <w:rFonts w:ascii="Arial" w:hAnsi="Arial" w:cs="Arial"/>
                <w:sz w:val="16"/>
                <w:szCs w:val="16"/>
              </w:rPr>
            </w:pPr>
            <w:r w:rsidRPr="00862997">
              <w:rPr>
                <w:rFonts w:ascii="Arial" w:hAnsi="Arial" w:cs="Arial"/>
                <w:sz w:val="16"/>
                <w:szCs w:val="16"/>
              </w:rPr>
              <w:t xml:space="preserve">  [</w:t>
            </w:r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6.12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862997">
              <w:rPr>
                <w:rFonts w:ascii="Arial" w:hAnsi="Arial" w:cs="Arial"/>
                <w:sz w:val="16"/>
                <w:szCs w:val="16"/>
                <w:highlight w:val="yellow"/>
              </w:rPr>
              <w:t>6.12</w:t>
            </w:r>
            <w:r w:rsidRPr="00862997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(1: [NOK]:6.12)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862997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</w:tr>
    </w:tbl>
    <w:p w14:paraId="5DBFA8E9" w14:textId="77777777" w:rsidR="006F0490" w:rsidRDefault="006F0490" w:rsidP="00862997"/>
    <w:p w14:paraId="0983EFA3" w14:textId="77777777" w:rsidR="006F0490" w:rsidRDefault="002D4B5B" w:rsidP="00862997">
      <w:pPr>
        <w:pStyle w:val="Heading4"/>
      </w:pPr>
      <w:r>
        <w:rPr>
          <w:rFonts w:hint="eastAsia"/>
        </w:rPr>
        <w:lastRenderedPageBreak/>
        <w:t>7.1.2.2</w:t>
      </w:r>
      <w:r>
        <w:tab/>
        <w:t>D</w:t>
      </w:r>
      <w:r>
        <w:rPr>
          <w:rFonts w:hint="eastAsia"/>
        </w:rPr>
        <w:t>evice 2a</w:t>
      </w:r>
    </w:p>
    <w:p w14:paraId="258D090C" w14:textId="77777777" w:rsidR="006F0490" w:rsidRDefault="002D4B5B" w:rsidP="00862997">
      <w:pPr>
        <w:pStyle w:val="Heading5"/>
      </w:pPr>
      <w:r>
        <w:rPr>
          <w:rFonts w:hint="eastAsia"/>
        </w:rPr>
        <w:t>7.1.2.2.1</w:t>
      </w:r>
      <w:r>
        <w:tab/>
      </w:r>
      <w:r>
        <w:t>Collection of the results</w:t>
      </w:r>
    </w:p>
    <w:p w14:paraId="6BDC72AF" w14:textId="77777777" w:rsidR="006F0490" w:rsidRDefault="002D4B5B" w:rsidP="00862997">
      <w:pPr>
        <w:pStyle w:val="H6"/>
      </w:pPr>
      <w:r>
        <w:rPr>
          <w:rFonts w:hint="eastAsia"/>
        </w:rPr>
        <w:t>7.1.2.2.1.1</w:t>
      </w:r>
      <w:r>
        <w:tab/>
      </w:r>
      <w:r>
        <w:rPr>
          <w:rFonts w:hint="eastAsia"/>
        </w:rPr>
        <w:t>[1kbps]</w:t>
      </w:r>
    </w:p>
    <w:p w14:paraId="03288FDA" w14:textId="77777777" w:rsidR="006F0490" w:rsidRDefault="002D4B5B" w:rsidP="00862997">
      <w:pPr>
        <w:pStyle w:val="TH"/>
      </w:pPr>
      <w:r>
        <w:rPr>
          <w:rFonts w:hint="eastAsia"/>
        </w:rPr>
        <w:t>Table</w:t>
      </w:r>
      <w:r>
        <w:t xml:space="preserve"> 7.1.2.</w:t>
      </w:r>
      <w:r>
        <w:rPr>
          <w:rFonts w:hint="eastAsia"/>
        </w:rPr>
        <w:t>2</w:t>
      </w:r>
      <w:r>
        <w:t>.</w:t>
      </w:r>
      <w:r>
        <w:rPr>
          <w:rFonts w:hint="eastAsia"/>
        </w:rPr>
        <w:t>1.1-</w:t>
      </w:r>
      <w: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2"/>
        <w:gridCol w:w="972"/>
        <w:gridCol w:w="1140"/>
        <w:gridCol w:w="729"/>
        <w:gridCol w:w="709"/>
        <w:gridCol w:w="638"/>
        <w:gridCol w:w="680"/>
        <w:gridCol w:w="683"/>
        <w:gridCol w:w="729"/>
        <w:gridCol w:w="909"/>
        <w:gridCol w:w="678"/>
        <w:gridCol w:w="706"/>
        <w:gridCol w:w="1050"/>
        <w:gridCol w:w="619"/>
        <w:gridCol w:w="881"/>
        <w:gridCol w:w="824"/>
        <w:gridCol w:w="681"/>
        <w:gridCol w:w="841"/>
      </w:tblGrid>
      <w:tr w:rsidR="006F0490" w:rsidRPr="00806C6B" w14:paraId="77EC1171" w14:textId="77777777" w:rsidTr="00862997">
        <w:trPr>
          <w:trHeight w:val="20"/>
        </w:trPr>
        <w:tc>
          <w:tcPr>
            <w:tcW w:w="4703" w:type="pct"/>
            <w:gridSpan w:val="17"/>
            <w:shd w:val="clear" w:color="auto" w:fill="auto"/>
            <w:noWrap/>
            <w:vAlign w:val="center"/>
          </w:tcPr>
          <w:p w14:paraId="46233D71" w14:textId="77777777" w:rsidR="006F0490" w:rsidRPr="00806C6B" w:rsidRDefault="002D4B5B" w:rsidP="00862997">
            <w:pPr>
              <w:pStyle w:val="TAH"/>
              <w:rPr>
                <w:rFonts w:eastAsia="DengXian"/>
                <w:lang w:val="fr-FR"/>
              </w:rPr>
            </w:pPr>
            <w:r w:rsidRPr="00806C6B">
              <w:rPr>
                <w:rFonts w:eastAsia="DengXian"/>
                <w:lang w:val="fr-FR"/>
              </w:rPr>
              <w:t xml:space="preserve">~1kbps, </w:t>
            </w:r>
            <w:proofErr w:type="spellStart"/>
            <w:r w:rsidRPr="00806C6B">
              <w:rPr>
                <w:rFonts w:eastAsia="DengXian"/>
                <w:lang w:val="fr-FR"/>
              </w:rPr>
              <w:t>device</w:t>
            </w:r>
            <w:proofErr w:type="spellEnd"/>
            <w:r w:rsidRPr="00806C6B">
              <w:rPr>
                <w:rFonts w:eastAsia="DengXian"/>
                <w:lang w:val="fr-FR"/>
              </w:rPr>
              <w:t xml:space="preserve"> 2a, D2T2, </w:t>
            </w:r>
            <w:proofErr w:type="spellStart"/>
            <w:r w:rsidRPr="00806C6B">
              <w:rPr>
                <w:rFonts w:eastAsia="DengXian"/>
                <w:lang w:val="fr-FR"/>
              </w:rPr>
              <w:t>InF</w:t>
            </w:r>
            <w:proofErr w:type="spellEnd"/>
            <w:r w:rsidRPr="00806C6B">
              <w:rPr>
                <w:rFonts w:eastAsia="DengXian"/>
                <w:lang w:val="fr-FR"/>
              </w:rPr>
              <w:t>-DL NLOS</w:t>
            </w:r>
          </w:p>
        </w:tc>
        <w:tc>
          <w:tcPr>
            <w:tcW w:w="297" w:type="pct"/>
            <w:shd w:val="clear" w:color="auto" w:fill="auto"/>
            <w:noWrap/>
            <w:vAlign w:val="center"/>
          </w:tcPr>
          <w:p w14:paraId="50F8E813" w14:textId="77777777" w:rsidR="006F0490" w:rsidRPr="00806C6B" w:rsidRDefault="006F0490" w:rsidP="00862997">
            <w:pPr>
              <w:pStyle w:val="TAH"/>
              <w:rPr>
                <w:rFonts w:eastAsia="DengXian"/>
                <w:lang w:val="fr-FR"/>
              </w:rPr>
            </w:pPr>
          </w:p>
        </w:tc>
      </w:tr>
      <w:tr w:rsidR="006F0490" w14:paraId="4743C883" w14:textId="77777777" w:rsidTr="00862997">
        <w:trPr>
          <w:trHeight w:val="20"/>
        </w:trPr>
        <w:tc>
          <w:tcPr>
            <w:tcW w:w="2499" w:type="pct"/>
            <w:gridSpan w:val="9"/>
            <w:shd w:val="clear" w:color="auto" w:fill="auto"/>
          </w:tcPr>
          <w:p w14:paraId="36661583" w14:textId="5A911A1C" w:rsidR="006F0490" w:rsidRDefault="002D4B5B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Header columns description:</w:t>
            </w: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br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(1a) </w:t>
            </w:r>
            <w:r w:rsidR="00EB1149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Distance, min(R2D, D2R)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(1b) </w:t>
            </w:r>
            <w:r w:rsidR="00EB1149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MPL, min(R2D, D2R)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(2)</w:t>
            </w:r>
            <w:r w:rsidR="00EB1149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EB1149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BLER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(3)</w:t>
            </w:r>
            <w:r w:rsidR="00EB1149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EB1149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CW case. (See TR38.XXX section YYY)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(4)</w:t>
            </w:r>
            <w:r w:rsidR="00EB1149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EB1149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 Alternative 1 or 2. (See TR38.XXX section YYY)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(5)</w:t>
            </w:r>
            <w:r w:rsidR="00EB1149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EB1149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D2R data rate (kbps). (Refer to [0m] in LLS table, also see editors' notes [info-D2R-datarate]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(6)</w:t>
            </w:r>
            <w:r w:rsidR="00EB1149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EB1149">
              <w:tab/>
            </w: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TxPower</w:t>
            </w:r>
            <w:proofErr w:type="spellEnd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[dBm]. (See R2D[1E] in link budget table)</w:t>
            </w:r>
          </w:p>
        </w:tc>
        <w:tc>
          <w:tcPr>
            <w:tcW w:w="2204" w:type="pct"/>
            <w:gridSpan w:val="8"/>
            <w:shd w:val="clear" w:color="auto" w:fill="auto"/>
          </w:tcPr>
          <w:p w14:paraId="05540701" w14:textId="14F0C867" w:rsidR="006F0490" w:rsidRDefault="002D4B5B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(7)</w:t>
            </w:r>
            <w:r w:rsidR="00EB1149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EB1149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R2D Receiver sensitivity [dBm]. (See R2D[2L]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(8)</w:t>
            </w:r>
            <w:r w:rsidR="00EB1149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EB1149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On Object Penalty [dB] (See R2D[2H]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(9)</w:t>
            </w:r>
            <w:r w:rsidR="00EB1149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EB1149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Backscatter loss [dB] (See [1H]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(10) </w:t>
            </w:r>
            <w:r w:rsidR="00EB1149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message size for D2R [bit] 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(11) </w:t>
            </w:r>
            <w:r w:rsidR="00EB1149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CW cancellation [dB] (See D2R[2K]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(12) </w:t>
            </w:r>
            <w:r w:rsidR="00EB1149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CW2D distance [m] (See D2R[1E3]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(13) </w:t>
            </w:r>
            <w:r w:rsidR="00EB1149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D2R coherent or non-coherent receiver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(14) </w:t>
            </w:r>
            <w:r w:rsidR="00EB1149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Carrier frequency (MHz)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(15)</w:t>
            </w:r>
            <w:r w:rsidR="00EB1149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EB1149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Row indices in the table.</w:t>
            </w:r>
          </w:p>
        </w:tc>
        <w:tc>
          <w:tcPr>
            <w:tcW w:w="297" w:type="pct"/>
            <w:shd w:val="clear" w:color="auto" w:fill="auto"/>
          </w:tcPr>
          <w:p w14:paraId="039D5EA0" w14:textId="77777777" w:rsidR="006F0490" w:rsidRDefault="002D4B5B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6F0490" w14:paraId="55AF300C" w14:textId="77777777" w:rsidTr="00862997">
        <w:trPr>
          <w:trHeight w:val="20"/>
        </w:trPr>
        <w:tc>
          <w:tcPr>
            <w:tcW w:w="286" w:type="pct"/>
            <w:shd w:val="clear" w:color="D9E1F2" w:fill="D9E1F2"/>
            <w:noWrap/>
            <w:vAlign w:val="center"/>
          </w:tcPr>
          <w:p w14:paraId="0E701FC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DxTx</w:t>
            </w:r>
            <w:proofErr w:type="spellEnd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-Y</w:t>
            </w:r>
          </w:p>
        </w:tc>
        <w:tc>
          <w:tcPr>
            <w:tcW w:w="342" w:type="pct"/>
            <w:shd w:val="clear" w:color="D9E1F2" w:fill="D9E1F2"/>
            <w:noWrap/>
            <w:vAlign w:val="center"/>
          </w:tcPr>
          <w:p w14:paraId="7E7F2AF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401" w:type="pct"/>
            <w:shd w:val="clear" w:color="D9E1F2" w:fill="D9E1F2"/>
            <w:noWrap/>
            <w:vAlign w:val="center"/>
          </w:tcPr>
          <w:p w14:paraId="6FA04F9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(1a) Distance</w:t>
            </w:r>
          </w:p>
        </w:tc>
        <w:tc>
          <w:tcPr>
            <w:tcW w:w="257" w:type="pct"/>
            <w:shd w:val="clear" w:color="D9E1F2" w:fill="D9E1F2"/>
            <w:noWrap/>
            <w:vAlign w:val="center"/>
          </w:tcPr>
          <w:p w14:paraId="741A82C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(1b) MPL</w:t>
            </w:r>
          </w:p>
        </w:tc>
        <w:tc>
          <w:tcPr>
            <w:tcW w:w="250" w:type="pct"/>
            <w:shd w:val="clear" w:color="D9E1F2" w:fill="D9E1F2"/>
            <w:noWrap/>
            <w:vAlign w:val="center"/>
          </w:tcPr>
          <w:p w14:paraId="3819447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(2)BLER</w:t>
            </w:r>
          </w:p>
        </w:tc>
        <w:tc>
          <w:tcPr>
            <w:tcW w:w="225" w:type="pct"/>
            <w:shd w:val="clear" w:color="D9E1F2" w:fill="D9E1F2"/>
            <w:noWrap/>
            <w:vAlign w:val="center"/>
          </w:tcPr>
          <w:p w14:paraId="3C659B5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(3)CW</w:t>
            </w:r>
          </w:p>
        </w:tc>
        <w:tc>
          <w:tcPr>
            <w:tcW w:w="240" w:type="pct"/>
            <w:shd w:val="clear" w:color="D9E1F2" w:fill="D9E1F2"/>
            <w:noWrap/>
            <w:vAlign w:val="center"/>
          </w:tcPr>
          <w:p w14:paraId="2106602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(4)Alt</w:t>
            </w:r>
          </w:p>
        </w:tc>
        <w:tc>
          <w:tcPr>
            <w:tcW w:w="241" w:type="pct"/>
            <w:shd w:val="clear" w:color="D9E1F2" w:fill="D9E1F2"/>
            <w:noWrap/>
            <w:vAlign w:val="center"/>
          </w:tcPr>
          <w:p w14:paraId="0CA4A84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(5)kbps</w:t>
            </w:r>
          </w:p>
        </w:tc>
        <w:tc>
          <w:tcPr>
            <w:tcW w:w="257" w:type="pct"/>
            <w:shd w:val="clear" w:color="D9E1F2" w:fill="D9E1F2"/>
            <w:noWrap/>
            <w:vAlign w:val="center"/>
          </w:tcPr>
          <w:p w14:paraId="23D9081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(6)</w:t>
            </w: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TxPwr</w:t>
            </w:r>
            <w:proofErr w:type="spellEnd"/>
          </w:p>
        </w:tc>
        <w:tc>
          <w:tcPr>
            <w:tcW w:w="290" w:type="pct"/>
            <w:shd w:val="clear" w:color="D9E1F2" w:fill="D9E1F2"/>
            <w:noWrap/>
            <w:vAlign w:val="center"/>
          </w:tcPr>
          <w:p w14:paraId="5817E85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(7)R2DSens</w:t>
            </w:r>
          </w:p>
        </w:tc>
        <w:tc>
          <w:tcPr>
            <w:tcW w:w="239" w:type="pct"/>
            <w:shd w:val="clear" w:color="D9E1F2" w:fill="D9E1F2"/>
            <w:noWrap/>
            <w:vAlign w:val="center"/>
          </w:tcPr>
          <w:p w14:paraId="283A36B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(8)OOP</w:t>
            </w:r>
          </w:p>
        </w:tc>
        <w:tc>
          <w:tcPr>
            <w:tcW w:w="249" w:type="pct"/>
            <w:shd w:val="clear" w:color="D9E1F2" w:fill="D9E1F2"/>
            <w:noWrap/>
            <w:vAlign w:val="center"/>
          </w:tcPr>
          <w:p w14:paraId="5C51D8C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(9)BSL</w:t>
            </w:r>
          </w:p>
        </w:tc>
        <w:tc>
          <w:tcPr>
            <w:tcW w:w="369" w:type="pct"/>
            <w:shd w:val="clear" w:color="D9E1F2" w:fill="D9E1F2"/>
            <w:noWrap/>
            <w:vAlign w:val="center"/>
          </w:tcPr>
          <w:p w14:paraId="4AF6436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(10)bit</w:t>
            </w:r>
          </w:p>
        </w:tc>
        <w:tc>
          <w:tcPr>
            <w:tcW w:w="218" w:type="pct"/>
            <w:shd w:val="clear" w:color="D9E1F2" w:fill="D9E1F2"/>
            <w:noWrap/>
            <w:vAlign w:val="center"/>
          </w:tcPr>
          <w:p w14:paraId="6483A81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(11)CW</w:t>
            </w:r>
          </w:p>
        </w:tc>
        <w:tc>
          <w:tcPr>
            <w:tcW w:w="310" w:type="pct"/>
            <w:shd w:val="clear" w:color="D9E1F2" w:fill="D9E1F2"/>
            <w:noWrap/>
            <w:vAlign w:val="center"/>
          </w:tcPr>
          <w:p w14:paraId="29D481F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(12)CW2D</w:t>
            </w:r>
          </w:p>
        </w:tc>
        <w:tc>
          <w:tcPr>
            <w:tcW w:w="290" w:type="pct"/>
            <w:shd w:val="clear" w:color="D9E1F2" w:fill="D9E1F2"/>
            <w:noWrap/>
            <w:vAlign w:val="center"/>
          </w:tcPr>
          <w:p w14:paraId="588B24D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240" w:type="pct"/>
            <w:shd w:val="clear" w:color="D9E1F2" w:fill="D9E1F2"/>
            <w:noWrap/>
            <w:vAlign w:val="center"/>
          </w:tcPr>
          <w:p w14:paraId="6D104D5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(14)</w:t>
            </w:r>
          </w:p>
        </w:tc>
        <w:tc>
          <w:tcPr>
            <w:tcW w:w="297" w:type="pct"/>
            <w:shd w:val="clear" w:color="D9E1F2" w:fill="D9E1F2"/>
            <w:noWrap/>
            <w:vAlign w:val="center"/>
          </w:tcPr>
          <w:p w14:paraId="25735C7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(15)index</w:t>
            </w:r>
          </w:p>
        </w:tc>
      </w:tr>
      <w:tr w:rsidR="006F0490" w14:paraId="1B5F54E5" w14:textId="77777777" w:rsidTr="00862997">
        <w:trPr>
          <w:trHeight w:val="20"/>
        </w:trPr>
        <w:tc>
          <w:tcPr>
            <w:tcW w:w="286" w:type="pct"/>
            <w:vMerge w:val="restart"/>
            <w:shd w:val="clear" w:color="auto" w:fill="auto"/>
            <w:vAlign w:val="center"/>
          </w:tcPr>
          <w:p w14:paraId="3CD32F0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D2T2-A1</w:t>
            </w:r>
          </w:p>
        </w:tc>
        <w:tc>
          <w:tcPr>
            <w:tcW w:w="342" w:type="pct"/>
            <w:vMerge w:val="restart"/>
            <w:shd w:val="clear" w:color="auto" w:fill="auto"/>
            <w:vAlign w:val="center"/>
          </w:tcPr>
          <w:p w14:paraId="0CBEE96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130C8BB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8.52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635935B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50.9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706E6A7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56F7784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2-2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6ECD166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4CE2320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1CA54B7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0C4D252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0696BB2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5F96C8A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9" w:type="pct"/>
            <w:shd w:val="clear" w:color="auto" w:fill="auto"/>
            <w:vAlign w:val="center"/>
          </w:tcPr>
          <w:p w14:paraId="369C36F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21F6419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7F3FABE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15.08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48B2998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06B8BD5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297" w:type="pct"/>
            <w:shd w:val="clear" w:color="auto" w:fill="auto"/>
            <w:vAlign w:val="center"/>
          </w:tcPr>
          <w:p w14:paraId="7845732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448</w:t>
            </w:r>
          </w:p>
        </w:tc>
      </w:tr>
      <w:tr w:rsidR="006F0490" w14:paraId="4426C91E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334891C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</w:tcPr>
          <w:p w14:paraId="020E8A0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02D190C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3CACB7A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490F695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6F483C3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139EFA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66AAC66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408B6D1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3FE4B9E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4BC0B9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7D15565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369DB06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/>
            <w:vAlign w:val="center"/>
          </w:tcPr>
          <w:p w14:paraId="5A84476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1FB38C1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15.61</w:t>
            </w:r>
          </w:p>
        </w:tc>
        <w:tc>
          <w:tcPr>
            <w:tcW w:w="290" w:type="pct"/>
            <w:vMerge/>
            <w:vAlign w:val="center"/>
          </w:tcPr>
          <w:p w14:paraId="461304A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2A59B5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645F07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440</w:t>
            </w:r>
          </w:p>
        </w:tc>
      </w:tr>
      <w:tr w:rsidR="006F0490" w14:paraId="13B84771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1EFE4D1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</w:tcPr>
          <w:p w14:paraId="1CE0CA0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76B3DB8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6CFA2B4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545B1D3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467D439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E95D11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6482464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74CEE81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40AB5D9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932B84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79D48C1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6A0FBB8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/>
            <w:vAlign w:val="center"/>
          </w:tcPr>
          <w:p w14:paraId="789919A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247A1B0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14.78</w:t>
            </w:r>
          </w:p>
        </w:tc>
        <w:tc>
          <w:tcPr>
            <w:tcW w:w="290" w:type="pct"/>
            <w:vMerge/>
            <w:vAlign w:val="center"/>
          </w:tcPr>
          <w:p w14:paraId="7B6C6D1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9A2852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ADB8CE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456</w:t>
            </w:r>
          </w:p>
        </w:tc>
      </w:tr>
      <w:tr w:rsidR="006F0490" w14:paraId="1E6764E8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1F997A4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restart"/>
            <w:shd w:val="clear" w:color="auto" w:fill="auto"/>
            <w:vAlign w:val="center"/>
          </w:tcPr>
          <w:p w14:paraId="5DF44FB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00A3884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9.09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1CB019B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51.9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2AD70FA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5" w:type="pct"/>
            <w:vMerge/>
            <w:vAlign w:val="center"/>
          </w:tcPr>
          <w:p w14:paraId="177FF89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37040D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247425A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16D43F1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6784E38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01A956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46E1F48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656F62D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7D2EE27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0AB2B05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10.72</w:t>
            </w:r>
          </w:p>
        </w:tc>
        <w:tc>
          <w:tcPr>
            <w:tcW w:w="290" w:type="pct"/>
            <w:vMerge/>
            <w:vAlign w:val="center"/>
          </w:tcPr>
          <w:p w14:paraId="0423F3F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25315F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87E3FE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</w:t>
            </w:r>
          </w:p>
        </w:tc>
      </w:tr>
      <w:tr w:rsidR="006F0490" w14:paraId="685768A3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7F96CAD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</w:tcPr>
          <w:p w14:paraId="56F124B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7C19CBA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04A6C3B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0CAE719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1B484CE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FBA0ED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5FD8CD7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1B4F02E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412F4C5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E91233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3101AF6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28B1FC5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4F2BA41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842456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11.7</w:t>
            </w:r>
          </w:p>
        </w:tc>
        <w:tc>
          <w:tcPr>
            <w:tcW w:w="290" w:type="pct"/>
            <w:vMerge/>
            <w:vAlign w:val="center"/>
          </w:tcPr>
          <w:p w14:paraId="016CFB0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CE6EC0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1F969A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</w:t>
            </w:r>
          </w:p>
        </w:tc>
      </w:tr>
      <w:tr w:rsidR="006F0490" w14:paraId="17C8C31D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7C5612C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restart"/>
            <w:shd w:val="clear" w:color="auto" w:fill="auto"/>
            <w:vAlign w:val="center"/>
          </w:tcPr>
          <w:p w14:paraId="0D1C174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09B6636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10.83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3510210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54.62</w:t>
            </w:r>
          </w:p>
        </w:tc>
        <w:tc>
          <w:tcPr>
            <w:tcW w:w="250" w:type="pct"/>
            <w:vMerge/>
            <w:vAlign w:val="center"/>
          </w:tcPr>
          <w:p w14:paraId="46CF4B9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19933E4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0C9685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09B481B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7" w:type="pct"/>
            <w:vMerge/>
            <w:vAlign w:val="center"/>
          </w:tcPr>
          <w:p w14:paraId="6CE0EE1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0C1BEE4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9" w:type="pct"/>
            <w:vMerge/>
            <w:vAlign w:val="center"/>
          </w:tcPr>
          <w:p w14:paraId="269123E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291A8C3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7A82D2A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07D8505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108F2D9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10.83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5FD4C9B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0" w:type="pct"/>
            <w:vMerge/>
            <w:vAlign w:val="center"/>
          </w:tcPr>
          <w:p w14:paraId="014BD68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5722A2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85</w:t>
            </w:r>
          </w:p>
        </w:tc>
      </w:tr>
      <w:tr w:rsidR="006F0490" w14:paraId="3E858333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0BF1E86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</w:tcPr>
          <w:p w14:paraId="5A6DB27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3D63C95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11.76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3830914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55.9</w:t>
            </w:r>
          </w:p>
        </w:tc>
        <w:tc>
          <w:tcPr>
            <w:tcW w:w="250" w:type="pct"/>
            <w:vMerge/>
            <w:vAlign w:val="center"/>
          </w:tcPr>
          <w:p w14:paraId="3A416BB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7ACE240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149AEA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12BE5C3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7" w:type="pct"/>
            <w:vMerge/>
            <w:vAlign w:val="center"/>
          </w:tcPr>
          <w:p w14:paraId="2BE392A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547CE14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5DA98B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3E2161F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21B9525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/>
            <w:vAlign w:val="center"/>
          </w:tcPr>
          <w:p w14:paraId="5D98EA9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E6C568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13.49</w:t>
            </w:r>
          </w:p>
        </w:tc>
        <w:tc>
          <w:tcPr>
            <w:tcW w:w="290" w:type="pct"/>
            <w:vMerge/>
            <w:vAlign w:val="center"/>
          </w:tcPr>
          <w:p w14:paraId="2D416C2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1DF544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FB143D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75</w:t>
            </w:r>
          </w:p>
        </w:tc>
      </w:tr>
      <w:tr w:rsidR="006F0490" w14:paraId="28A118D9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2307166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</w:tcPr>
          <w:p w14:paraId="61F3C70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6026842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40A8794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1A41599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58176DB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5D9009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40F8650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vMerge/>
            <w:vAlign w:val="center"/>
          </w:tcPr>
          <w:p w14:paraId="144915B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52D2C23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A72267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083AF66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590ABBF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/>
            <w:vAlign w:val="center"/>
          </w:tcPr>
          <w:p w14:paraId="0BDA76B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709C90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11.93</w:t>
            </w:r>
          </w:p>
        </w:tc>
        <w:tc>
          <w:tcPr>
            <w:tcW w:w="290" w:type="pct"/>
            <w:vMerge/>
            <w:vAlign w:val="center"/>
          </w:tcPr>
          <w:p w14:paraId="2D71533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F91C6E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6899EE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65</w:t>
            </w:r>
          </w:p>
        </w:tc>
      </w:tr>
      <w:tr w:rsidR="006F0490" w14:paraId="67647888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4743010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restart"/>
            <w:shd w:val="clear" w:color="auto" w:fill="auto"/>
            <w:vAlign w:val="center"/>
          </w:tcPr>
          <w:p w14:paraId="708ADB8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1A14CB8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3.13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2AD0825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35.4</w:t>
            </w:r>
          </w:p>
        </w:tc>
        <w:tc>
          <w:tcPr>
            <w:tcW w:w="250" w:type="pct"/>
            <w:vMerge/>
            <w:vAlign w:val="center"/>
          </w:tcPr>
          <w:p w14:paraId="1C25E37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7494BA4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8BB126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0BBDE6B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57" w:type="pct"/>
            <w:vMerge/>
            <w:vAlign w:val="center"/>
          </w:tcPr>
          <w:p w14:paraId="0F49BB0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1A98B14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9" w:type="pct"/>
            <w:vMerge/>
            <w:vAlign w:val="center"/>
          </w:tcPr>
          <w:p w14:paraId="6ED5609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0AE8118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03F4F4D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676251B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41E5E9B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3.13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2C44049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0" w:type="pct"/>
            <w:vMerge/>
            <w:vAlign w:val="center"/>
          </w:tcPr>
          <w:p w14:paraId="48702EE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2C33F6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137</w:t>
            </w:r>
          </w:p>
        </w:tc>
      </w:tr>
      <w:tr w:rsidR="006F0490" w14:paraId="1E4CB0FB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1470EDF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</w:tcPr>
          <w:p w14:paraId="4B671B6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4D92974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3.65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0BC36C3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37.75</w:t>
            </w:r>
          </w:p>
        </w:tc>
        <w:tc>
          <w:tcPr>
            <w:tcW w:w="250" w:type="pct"/>
            <w:vMerge/>
            <w:vAlign w:val="center"/>
          </w:tcPr>
          <w:p w14:paraId="631B74D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2F5F17E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E25D08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3BBE181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257" w:type="pct"/>
            <w:vMerge/>
            <w:vAlign w:val="center"/>
          </w:tcPr>
          <w:p w14:paraId="06B03CF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321EE80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6B845C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46590EE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619E5FB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/>
            <w:vAlign w:val="center"/>
          </w:tcPr>
          <w:p w14:paraId="13CA72C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8A215D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3.65</w:t>
            </w:r>
          </w:p>
        </w:tc>
        <w:tc>
          <w:tcPr>
            <w:tcW w:w="290" w:type="pct"/>
            <w:vMerge/>
            <w:vAlign w:val="center"/>
          </w:tcPr>
          <w:p w14:paraId="5D2C688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BB3600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B76F97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133</w:t>
            </w:r>
          </w:p>
        </w:tc>
      </w:tr>
      <w:tr w:rsidR="006F0490" w14:paraId="69732181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7F2E5EE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</w:tcPr>
          <w:p w14:paraId="30FCB0D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6918328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3.68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6057D88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37.9</w:t>
            </w:r>
          </w:p>
        </w:tc>
        <w:tc>
          <w:tcPr>
            <w:tcW w:w="250" w:type="pct"/>
            <w:vMerge/>
            <w:vAlign w:val="center"/>
          </w:tcPr>
          <w:p w14:paraId="251BCC8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3682241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9AE95E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79B90D0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257" w:type="pct"/>
            <w:vMerge/>
            <w:vAlign w:val="center"/>
          </w:tcPr>
          <w:p w14:paraId="4B352D5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5219492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F195D1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7B157DC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0287BC4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2C4F8AA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0286D06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3.68</w:t>
            </w:r>
          </w:p>
        </w:tc>
        <w:tc>
          <w:tcPr>
            <w:tcW w:w="290" w:type="pct"/>
            <w:vMerge/>
            <w:vAlign w:val="center"/>
          </w:tcPr>
          <w:p w14:paraId="08F5146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D1D3E6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5EF53E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121</w:t>
            </w:r>
          </w:p>
        </w:tc>
      </w:tr>
      <w:tr w:rsidR="006F0490" w14:paraId="3DAC2457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00D9487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</w:tcPr>
          <w:p w14:paraId="2ABE386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5E86973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4.54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6C640F7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41.15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55B2B27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5" w:type="pct"/>
            <w:vMerge/>
            <w:vAlign w:val="center"/>
          </w:tcPr>
          <w:p w14:paraId="4375052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B536A0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4A18807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57" w:type="pct"/>
            <w:vMerge/>
            <w:vAlign w:val="center"/>
          </w:tcPr>
          <w:p w14:paraId="290525E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458CE6F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986555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4184FE3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2619576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/>
            <w:vAlign w:val="center"/>
          </w:tcPr>
          <w:p w14:paraId="3539DE1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0809AE2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4.54</w:t>
            </w:r>
          </w:p>
        </w:tc>
        <w:tc>
          <w:tcPr>
            <w:tcW w:w="290" w:type="pct"/>
            <w:vMerge/>
            <w:vAlign w:val="center"/>
          </w:tcPr>
          <w:p w14:paraId="766B2F4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9010B6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81F8E8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129</w:t>
            </w:r>
          </w:p>
        </w:tc>
      </w:tr>
      <w:tr w:rsidR="006F0490" w14:paraId="3C47CAC8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0FFB002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</w:tcPr>
          <w:p w14:paraId="2B41131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7A85FAB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5.15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00EF785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43.1</w:t>
            </w:r>
          </w:p>
        </w:tc>
        <w:tc>
          <w:tcPr>
            <w:tcW w:w="250" w:type="pct"/>
            <w:vMerge/>
            <w:vAlign w:val="center"/>
          </w:tcPr>
          <w:p w14:paraId="7DE8C79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663D12B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002EFD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1BB7AEE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257" w:type="pct"/>
            <w:vMerge/>
            <w:vAlign w:val="center"/>
          </w:tcPr>
          <w:p w14:paraId="70BE66D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537BBDB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D29E22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5AD5053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3936318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/>
            <w:vAlign w:val="center"/>
          </w:tcPr>
          <w:p w14:paraId="6F15D48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33869DB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5.15</w:t>
            </w:r>
          </w:p>
        </w:tc>
        <w:tc>
          <w:tcPr>
            <w:tcW w:w="290" w:type="pct"/>
            <w:vMerge/>
            <w:vAlign w:val="center"/>
          </w:tcPr>
          <w:p w14:paraId="4E5CBC7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6B6CBF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DBAA48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125</w:t>
            </w:r>
          </w:p>
        </w:tc>
      </w:tr>
      <w:tr w:rsidR="006F0490" w14:paraId="516970E3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293B236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restart"/>
            <w:shd w:val="clear" w:color="auto" w:fill="auto"/>
            <w:vAlign w:val="center"/>
          </w:tcPr>
          <w:p w14:paraId="5CCA5B4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5A1D388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8.52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2E0E0BD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50.9</w:t>
            </w:r>
          </w:p>
        </w:tc>
        <w:tc>
          <w:tcPr>
            <w:tcW w:w="250" w:type="pct"/>
            <w:vMerge/>
            <w:vAlign w:val="center"/>
          </w:tcPr>
          <w:p w14:paraId="6BE9733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75F73BE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8C2359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3D8E6A2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57" w:type="pct"/>
            <w:vMerge/>
            <w:vAlign w:val="center"/>
          </w:tcPr>
          <w:p w14:paraId="1B8BFA0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64044C9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3FB197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230CD78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3EB6169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6A8D549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4AF294A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14.46</w:t>
            </w:r>
          </w:p>
        </w:tc>
        <w:tc>
          <w:tcPr>
            <w:tcW w:w="290" w:type="pct"/>
            <w:vMerge/>
            <w:vAlign w:val="center"/>
          </w:tcPr>
          <w:p w14:paraId="573E5B5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E42A55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DCDF62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478</w:t>
            </w:r>
          </w:p>
        </w:tc>
      </w:tr>
      <w:tr w:rsidR="006F0490" w14:paraId="05D20EC2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551CA72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</w:tcPr>
          <w:p w14:paraId="47466D1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73D331D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082AF67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733D2CE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0CEFC02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4AB814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228BEE0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257" w:type="pct"/>
            <w:vMerge/>
            <w:vAlign w:val="center"/>
          </w:tcPr>
          <w:p w14:paraId="6D36EC2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6F0DEF0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496CF9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28A749D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34C8C9D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/>
            <w:vAlign w:val="center"/>
          </w:tcPr>
          <w:p w14:paraId="15F35BC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341496A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14.51</w:t>
            </w:r>
          </w:p>
        </w:tc>
        <w:tc>
          <w:tcPr>
            <w:tcW w:w="290" w:type="pct"/>
            <w:vMerge/>
            <w:vAlign w:val="center"/>
          </w:tcPr>
          <w:p w14:paraId="14E3F80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8AE23D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BA0E08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486</w:t>
            </w:r>
          </w:p>
        </w:tc>
      </w:tr>
      <w:tr w:rsidR="006F0490" w14:paraId="05E23569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668CE40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restart"/>
            <w:shd w:val="clear" w:color="auto" w:fill="auto"/>
            <w:vAlign w:val="center"/>
          </w:tcPr>
          <w:p w14:paraId="4615635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[Xiaomi]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3D910FA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11.76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0111FD4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55.9</w:t>
            </w:r>
          </w:p>
        </w:tc>
        <w:tc>
          <w:tcPr>
            <w:tcW w:w="250" w:type="pct"/>
            <w:vMerge/>
            <w:vAlign w:val="center"/>
          </w:tcPr>
          <w:p w14:paraId="2A2DE8C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3E46FFC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4CFDF4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75B4B44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57" w:type="pct"/>
            <w:vMerge/>
            <w:vAlign w:val="center"/>
          </w:tcPr>
          <w:p w14:paraId="3075D93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341A2A4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9" w:type="pct"/>
            <w:vMerge/>
            <w:vAlign w:val="center"/>
          </w:tcPr>
          <w:p w14:paraId="6AD5D5B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2873BB9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6(OOK)</w:t>
            </w: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7AF09D6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7BD30A1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6A375C3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15.76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68D8880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0" w:type="pct"/>
            <w:vMerge/>
            <w:vAlign w:val="center"/>
          </w:tcPr>
          <w:p w14:paraId="55E8937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66F462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6F0490" w14:paraId="609F930E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5227B35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</w:tcPr>
          <w:p w14:paraId="581710C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07EB80C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70B82E0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64C9C2C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2B42A4E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6BD5D3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9AD769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2EAAA15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62FC92C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E98702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091466E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0(BPSK)</w:t>
            </w:r>
          </w:p>
        </w:tc>
        <w:tc>
          <w:tcPr>
            <w:tcW w:w="369" w:type="pct"/>
            <w:vMerge/>
            <w:vAlign w:val="center"/>
          </w:tcPr>
          <w:p w14:paraId="6EBCB61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58A241B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63C097B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21.75</w:t>
            </w:r>
          </w:p>
        </w:tc>
        <w:tc>
          <w:tcPr>
            <w:tcW w:w="290" w:type="pct"/>
            <w:vMerge/>
            <w:vAlign w:val="center"/>
          </w:tcPr>
          <w:p w14:paraId="6E8A5B0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CD39AF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CED248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</w:t>
            </w:r>
          </w:p>
        </w:tc>
      </w:tr>
      <w:tr w:rsidR="006F0490" w14:paraId="44578E76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64D9608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</w:tcPr>
          <w:p w14:paraId="02589F6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1CE7875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793FB71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1C5F33A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0B4DB9A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FD72A2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3C79241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0.95</w:t>
            </w:r>
          </w:p>
        </w:tc>
        <w:tc>
          <w:tcPr>
            <w:tcW w:w="257" w:type="pct"/>
            <w:vMerge/>
            <w:vAlign w:val="center"/>
          </w:tcPr>
          <w:p w14:paraId="0E6B2F6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41052A4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E32B1D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79DC6D3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6(OOK)</w:t>
            </w:r>
          </w:p>
        </w:tc>
        <w:tc>
          <w:tcPr>
            <w:tcW w:w="369" w:type="pct"/>
            <w:shd w:val="clear" w:color="auto" w:fill="auto"/>
            <w:vAlign w:val="center"/>
          </w:tcPr>
          <w:p w14:paraId="18571CD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/>
            <w:vAlign w:val="center"/>
          </w:tcPr>
          <w:p w14:paraId="60FB3F8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21C1C1F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14.49</w:t>
            </w:r>
          </w:p>
        </w:tc>
        <w:tc>
          <w:tcPr>
            <w:tcW w:w="290" w:type="pct"/>
            <w:vMerge/>
            <w:vAlign w:val="center"/>
          </w:tcPr>
          <w:p w14:paraId="213AEDF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CC89A6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6D995E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</w:tr>
      <w:tr w:rsidR="006F0490" w14:paraId="7A41178E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6E0127C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restart"/>
            <w:shd w:val="clear" w:color="auto" w:fill="auto"/>
            <w:vAlign w:val="center"/>
          </w:tcPr>
          <w:p w14:paraId="3D5FA7C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19B456D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11.26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3674058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58.9</w:t>
            </w:r>
          </w:p>
        </w:tc>
        <w:tc>
          <w:tcPr>
            <w:tcW w:w="250" w:type="pct"/>
            <w:vMerge/>
            <w:vAlign w:val="center"/>
          </w:tcPr>
          <w:p w14:paraId="1C05690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169A3E7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65AC1F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52D08BD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0.58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259229F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90" w:type="pct"/>
            <w:vMerge/>
            <w:vAlign w:val="center"/>
          </w:tcPr>
          <w:p w14:paraId="73601D8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958A99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696FDE7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03B5C9A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7004F5E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10" w:type="pct"/>
            <w:vMerge w:val="restart"/>
            <w:shd w:val="clear" w:color="auto" w:fill="auto"/>
            <w:vAlign w:val="center"/>
          </w:tcPr>
          <w:p w14:paraId="0959DB7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290" w:type="pct"/>
            <w:vMerge/>
            <w:vAlign w:val="center"/>
          </w:tcPr>
          <w:p w14:paraId="5745EB9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06C5EB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8798DC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211</w:t>
            </w:r>
          </w:p>
        </w:tc>
      </w:tr>
      <w:tr w:rsidR="006F0490" w14:paraId="4D7C477B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2E31A3F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</w:tcPr>
          <w:p w14:paraId="416CEF1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0B1BFD9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35.48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4BDCA6A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73.02</w:t>
            </w:r>
          </w:p>
        </w:tc>
        <w:tc>
          <w:tcPr>
            <w:tcW w:w="250" w:type="pct"/>
            <w:vMerge/>
            <w:vAlign w:val="center"/>
          </w:tcPr>
          <w:p w14:paraId="6AF341B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112D07E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0794536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41" w:type="pct"/>
            <w:vMerge/>
            <w:vAlign w:val="center"/>
          </w:tcPr>
          <w:p w14:paraId="60514CC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29FB090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shd w:val="clear" w:color="auto" w:fill="auto"/>
            <w:vAlign w:val="center"/>
          </w:tcPr>
          <w:p w14:paraId="1E96BEE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-67.45</w:t>
            </w:r>
          </w:p>
        </w:tc>
        <w:tc>
          <w:tcPr>
            <w:tcW w:w="239" w:type="pct"/>
            <w:vMerge/>
            <w:vAlign w:val="center"/>
          </w:tcPr>
          <w:p w14:paraId="182701A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2B76698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78BB83C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4CBAA54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2F62B18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7840D4F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A36000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4AC350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215</w:t>
            </w:r>
          </w:p>
        </w:tc>
      </w:tr>
      <w:tr w:rsidR="006F0490" w14:paraId="677EAA8F" w14:textId="77777777" w:rsidTr="00862997">
        <w:trPr>
          <w:trHeight w:val="20"/>
        </w:trPr>
        <w:tc>
          <w:tcPr>
            <w:tcW w:w="286" w:type="pct"/>
            <w:vMerge w:val="restart"/>
            <w:shd w:val="clear" w:color="auto" w:fill="auto"/>
            <w:vAlign w:val="center"/>
          </w:tcPr>
          <w:p w14:paraId="33CF1B0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D2T2-A2</w:t>
            </w:r>
          </w:p>
        </w:tc>
        <w:tc>
          <w:tcPr>
            <w:tcW w:w="342" w:type="pct"/>
            <w:vMerge w:val="restart"/>
            <w:shd w:val="clear" w:color="auto" w:fill="auto"/>
            <w:vAlign w:val="center"/>
          </w:tcPr>
          <w:p w14:paraId="2B4C406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27502C2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7.98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49BAA17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49.9</w:t>
            </w:r>
          </w:p>
        </w:tc>
        <w:tc>
          <w:tcPr>
            <w:tcW w:w="250" w:type="pct"/>
            <w:vMerge/>
            <w:vAlign w:val="center"/>
          </w:tcPr>
          <w:p w14:paraId="17D24A0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796D92B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7BA1DFC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0C12ADC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43A1BF6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2F39966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9" w:type="pct"/>
            <w:vMerge/>
            <w:vAlign w:val="center"/>
          </w:tcPr>
          <w:p w14:paraId="4F4BFD8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3149230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9" w:type="pct"/>
            <w:shd w:val="clear" w:color="auto" w:fill="auto"/>
            <w:vAlign w:val="center"/>
          </w:tcPr>
          <w:p w14:paraId="5DD1328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3D8C82B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527EA0B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7.98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5EE91D5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0" w:type="pct"/>
            <w:vMerge/>
            <w:vAlign w:val="center"/>
          </w:tcPr>
          <w:p w14:paraId="30188D8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8F9F02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458</w:t>
            </w:r>
          </w:p>
        </w:tc>
      </w:tr>
      <w:tr w:rsidR="006F0490" w14:paraId="58AE188E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0162181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</w:tcPr>
          <w:p w14:paraId="2B43635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53475F9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8.14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742B1EC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50.21</w:t>
            </w:r>
          </w:p>
        </w:tc>
        <w:tc>
          <w:tcPr>
            <w:tcW w:w="250" w:type="pct"/>
            <w:vMerge/>
            <w:vAlign w:val="center"/>
          </w:tcPr>
          <w:p w14:paraId="35487E4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3921367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A32864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0F56745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02B8FA1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0D5EA30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2A08A7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63EC3EE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79354D8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/>
            <w:vAlign w:val="center"/>
          </w:tcPr>
          <w:p w14:paraId="0CEC145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7D49DB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8.14</w:t>
            </w:r>
          </w:p>
        </w:tc>
        <w:tc>
          <w:tcPr>
            <w:tcW w:w="290" w:type="pct"/>
            <w:vMerge/>
            <w:vAlign w:val="center"/>
          </w:tcPr>
          <w:p w14:paraId="12B3BFC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4D16C5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1363C2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450</w:t>
            </w:r>
          </w:p>
        </w:tc>
      </w:tr>
      <w:tr w:rsidR="006F0490" w14:paraId="021E4ACA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29F0D38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</w:tcPr>
          <w:p w14:paraId="16EEE67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660D0F1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8.43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1E08E2B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50.75</w:t>
            </w:r>
          </w:p>
        </w:tc>
        <w:tc>
          <w:tcPr>
            <w:tcW w:w="250" w:type="pct"/>
            <w:vMerge/>
            <w:vAlign w:val="center"/>
          </w:tcPr>
          <w:p w14:paraId="55EE358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2E88A54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B3A87B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F74496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4B318FF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476C1D5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9AE781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5540AF0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2D87F97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/>
            <w:vAlign w:val="center"/>
          </w:tcPr>
          <w:p w14:paraId="5478F94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3FFF1BF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8.43</w:t>
            </w:r>
          </w:p>
        </w:tc>
        <w:tc>
          <w:tcPr>
            <w:tcW w:w="290" w:type="pct"/>
            <w:vMerge/>
            <w:vAlign w:val="center"/>
          </w:tcPr>
          <w:p w14:paraId="38E0950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AC2975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633F3D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442</w:t>
            </w:r>
          </w:p>
        </w:tc>
      </w:tr>
      <w:tr w:rsidR="006F0490" w14:paraId="774AF160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5F27C60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restart"/>
            <w:shd w:val="clear" w:color="auto" w:fill="auto"/>
            <w:vAlign w:val="center"/>
          </w:tcPr>
          <w:p w14:paraId="13E4DF8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4E60E90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7.27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76D7C1D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49.5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4E339C2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5" w:type="pct"/>
            <w:vMerge/>
            <w:vAlign w:val="center"/>
          </w:tcPr>
          <w:p w14:paraId="2CFAA8F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72FC31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6E5B791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4641EC6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6A17255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4FFCF4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34C070E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55B7FCA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0E65398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C5C271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7.78</w:t>
            </w:r>
          </w:p>
        </w:tc>
        <w:tc>
          <w:tcPr>
            <w:tcW w:w="290" w:type="pct"/>
            <w:vMerge/>
            <w:vAlign w:val="center"/>
          </w:tcPr>
          <w:p w14:paraId="56536DC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9A814E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036F46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</w:t>
            </w:r>
          </w:p>
        </w:tc>
      </w:tr>
      <w:tr w:rsidR="006F0490" w14:paraId="3E009B6A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111AE78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</w:tcPr>
          <w:p w14:paraId="50314FC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0ECD88E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8.4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7E0A3EC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50.85</w:t>
            </w:r>
          </w:p>
        </w:tc>
        <w:tc>
          <w:tcPr>
            <w:tcW w:w="250" w:type="pct"/>
            <w:vMerge/>
            <w:vAlign w:val="center"/>
          </w:tcPr>
          <w:p w14:paraId="6A16C32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0649F3B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E172B3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39E29DC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45CA996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086AF4C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A3D6EA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71C9E56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6971EB1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5253DEC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7696CFA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8.49</w:t>
            </w:r>
          </w:p>
        </w:tc>
        <w:tc>
          <w:tcPr>
            <w:tcW w:w="290" w:type="pct"/>
            <w:vMerge/>
            <w:vAlign w:val="center"/>
          </w:tcPr>
          <w:p w14:paraId="12A87B6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492FA8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5A109C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</w:t>
            </w:r>
          </w:p>
        </w:tc>
      </w:tr>
      <w:tr w:rsidR="006F0490" w14:paraId="1C116049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38570B0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restart"/>
            <w:shd w:val="clear" w:color="auto" w:fill="auto"/>
            <w:vAlign w:val="center"/>
          </w:tcPr>
          <w:p w14:paraId="7E4FA78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50DA833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4.77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69E7BB9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41.89</w:t>
            </w:r>
          </w:p>
        </w:tc>
        <w:tc>
          <w:tcPr>
            <w:tcW w:w="250" w:type="pct"/>
            <w:vMerge/>
            <w:vAlign w:val="center"/>
          </w:tcPr>
          <w:p w14:paraId="7A14E3C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0E7230A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DC1C39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1D79964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7" w:type="pct"/>
            <w:vMerge/>
            <w:vAlign w:val="center"/>
          </w:tcPr>
          <w:p w14:paraId="5C86150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1EE0959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9" w:type="pct"/>
            <w:vMerge/>
            <w:vAlign w:val="center"/>
          </w:tcPr>
          <w:p w14:paraId="28D78D9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706065A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3D28723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/>
            <w:vAlign w:val="center"/>
          </w:tcPr>
          <w:p w14:paraId="53B1700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923BF8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4.77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4B77184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0" w:type="pct"/>
            <w:vMerge/>
            <w:vAlign w:val="center"/>
          </w:tcPr>
          <w:p w14:paraId="32EB0FC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EC9BAD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86</w:t>
            </w:r>
          </w:p>
        </w:tc>
      </w:tr>
      <w:tr w:rsidR="006F0490" w14:paraId="700B03BA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61A7A15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</w:tcPr>
          <w:p w14:paraId="76E66C9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00E1983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5.25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6999D72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43.39</w:t>
            </w:r>
          </w:p>
        </w:tc>
        <w:tc>
          <w:tcPr>
            <w:tcW w:w="250" w:type="pct"/>
            <w:vMerge/>
            <w:vAlign w:val="center"/>
          </w:tcPr>
          <w:p w14:paraId="4DDF536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0B8F54C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4B3751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43A09CD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vMerge/>
            <w:vAlign w:val="center"/>
          </w:tcPr>
          <w:p w14:paraId="03AD027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1F44C22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BD96F7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4F95260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27DFDA0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/>
            <w:vAlign w:val="center"/>
          </w:tcPr>
          <w:p w14:paraId="51BC9E2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C0B326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5.25</w:t>
            </w:r>
          </w:p>
        </w:tc>
        <w:tc>
          <w:tcPr>
            <w:tcW w:w="290" w:type="pct"/>
            <w:vMerge/>
            <w:vAlign w:val="center"/>
          </w:tcPr>
          <w:p w14:paraId="649A62A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1C77F7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D71565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66</w:t>
            </w:r>
          </w:p>
        </w:tc>
      </w:tr>
      <w:tr w:rsidR="006F0490" w14:paraId="3DD80DF1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719ADD8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</w:tcPr>
          <w:p w14:paraId="5D31275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41BED6F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5.93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514ADCC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45.29</w:t>
            </w:r>
          </w:p>
        </w:tc>
        <w:tc>
          <w:tcPr>
            <w:tcW w:w="250" w:type="pct"/>
            <w:vMerge/>
            <w:vAlign w:val="center"/>
          </w:tcPr>
          <w:p w14:paraId="4004F74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198FBDC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A706AB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05BAA5C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7" w:type="pct"/>
            <w:vMerge/>
            <w:vAlign w:val="center"/>
          </w:tcPr>
          <w:p w14:paraId="64769F1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35C1AFA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27CC7B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6807028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6FF9250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/>
            <w:vAlign w:val="center"/>
          </w:tcPr>
          <w:p w14:paraId="440F310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15D9849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5.93</w:t>
            </w:r>
          </w:p>
        </w:tc>
        <w:tc>
          <w:tcPr>
            <w:tcW w:w="290" w:type="pct"/>
            <w:vMerge/>
            <w:vAlign w:val="center"/>
          </w:tcPr>
          <w:p w14:paraId="54C01F3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9799D8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99E02A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76</w:t>
            </w:r>
          </w:p>
        </w:tc>
      </w:tr>
      <w:tr w:rsidR="006F0490" w14:paraId="1D2F48C8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249BB19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restart"/>
            <w:shd w:val="clear" w:color="auto" w:fill="auto"/>
            <w:vAlign w:val="center"/>
          </w:tcPr>
          <w:p w14:paraId="03F8BBE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784E7DA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8.52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7636D0C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50.9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2FF5023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5" w:type="pct"/>
            <w:vMerge/>
            <w:vAlign w:val="center"/>
          </w:tcPr>
          <w:p w14:paraId="6563E02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39B645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3B65BA4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57" w:type="pct"/>
            <w:vMerge/>
            <w:vAlign w:val="center"/>
          </w:tcPr>
          <w:p w14:paraId="48A7C04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6688747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9" w:type="pct"/>
            <w:vMerge/>
            <w:vAlign w:val="center"/>
          </w:tcPr>
          <w:p w14:paraId="1BE962D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6382530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19B8543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4F82A00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141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61434B7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7.92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6DB41E2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0" w:type="pct"/>
            <w:vMerge/>
            <w:vAlign w:val="center"/>
          </w:tcPr>
          <w:p w14:paraId="31F4AD6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2AD4B5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479</w:t>
            </w:r>
          </w:p>
        </w:tc>
      </w:tr>
      <w:tr w:rsidR="006F0490" w14:paraId="4C105631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3A07D8C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</w:tcPr>
          <w:p w14:paraId="5A14260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5202DAC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52905CD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0746555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304484A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FA2E92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37D6F36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257" w:type="pct"/>
            <w:vMerge/>
            <w:vAlign w:val="center"/>
          </w:tcPr>
          <w:p w14:paraId="4C45854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22169EC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8D5212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036613F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7E17A33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/>
            <w:vAlign w:val="center"/>
          </w:tcPr>
          <w:p w14:paraId="6BDC9A2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091337C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8.18</w:t>
            </w:r>
          </w:p>
        </w:tc>
        <w:tc>
          <w:tcPr>
            <w:tcW w:w="290" w:type="pct"/>
            <w:vMerge/>
            <w:vAlign w:val="center"/>
          </w:tcPr>
          <w:p w14:paraId="414F337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6755CB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F72396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487</w:t>
            </w:r>
          </w:p>
        </w:tc>
      </w:tr>
      <w:tr w:rsidR="006F0490" w14:paraId="075D9DB8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29C77DB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restart"/>
            <w:shd w:val="clear" w:color="auto" w:fill="auto"/>
            <w:vAlign w:val="center"/>
          </w:tcPr>
          <w:p w14:paraId="652F1FE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[Xiaomi]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5BE90C1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16816FE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47.89</w:t>
            </w:r>
          </w:p>
        </w:tc>
        <w:tc>
          <w:tcPr>
            <w:tcW w:w="250" w:type="pct"/>
            <w:vMerge/>
            <w:vAlign w:val="center"/>
          </w:tcPr>
          <w:p w14:paraId="7EAF98F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318BE23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E734C7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0848AF2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0.95</w:t>
            </w:r>
          </w:p>
        </w:tc>
        <w:tc>
          <w:tcPr>
            <w:tcW w:w="257" w:type="pct"/>
            <w:vMerge/>
            <w:vAlign w:val="center"/>
          </w:tcPr>
          <w:p w14:paraId="6773F05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65D8018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9" w:type="pct"/>
            <w:vMerge/>
            <w:vAlign w:val="center"/>
          </w:tcPr>
          <w:p w14:paraId="2ABFCCF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1B281F8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6(OOK)</w:t>
            </w:r>
          </w:p>
        </w:tc>
        <w:tc>
          <w:tcPr>
            <w:tcW w:w="369" w:type="pct"/>
            <w:shd w:val="clear" w:color="auto" w:fill="auto"/>
            <w:vAlign w:val="center"/>
          </w:tcPr>
          <w:p w14:paraId="6D4DCC5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5CA5FB9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66B136E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7.01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3794297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0" w:type="pct"/>
            <w:vMerge/>
            <w:vAlign w:val="center"/>
          </w:tcPr>
          <w:p w14:paraId="4A07832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D3EA57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</w:tr>
      <w:tr w:rsidR="006F0490" w14:paraId="13F88F09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2D78622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</w:tcPr>
          <w:p w14:paraId="7E594DF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431230D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7.6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2BE77B1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49.19</w:t>
            </w:r>
          </w:p>
        </w:tc>
        <w:tc>
          <w:tcPr>
            <w:tcW w:w="250" w:type="pct"/>
            <w:vMerge/>
            <w:vAlign w:val="center"/>
          </w:tcPr>
          <w:p w14:paraId="6A6A384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07FD357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7F7CE0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18A788D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57" w:type="pct"/>
            <w:vMerge/>
            <w:vAlign w:val="center"/>
          </w:tcPr>
          <w:p w14:paraId="6E39263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217D3B0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C4EEE1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5B109AB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270BEDF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/>
            <w:vAlign w:val="center"/>
          </w:tcPr>
          <w:p w14:paraId="0FB5F3C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254FBB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7.63</w:t>
            </w:r>
          </w:p>
        </w:tc>
        <w:tc>
          <w:tcPr>
            <w:tcW w:w="290" w:type="pct"/>
            <w:vMerge/>
            <w:vAlign w:val="center"/>
          </w:tcPr>
          <w:p w14:paraId="21499C0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FF4B99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A810DB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6F0490" w14:paraId="2CB9DE1B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4194066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</w:tcPr>
          <w:p w14:paraId="66C6E88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77D42D1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10.5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21D3546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54.19</w:t>
            </w:r>
          </w:p>
        </w:tc>
        <w:tc>
          <w:tcPr>
            <w:tcW w:w="250" w:type="pct"/>
            <w:vMerge/>
            <w:vAlign w:val="center"/>
          </w:tcPr>
          <w:p w14:paraId="4358D28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41921F5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DCA698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793F876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153B7EE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2680F63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C730EC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2509A30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0(BPSK)</w:t>
            </w:r>
          </w:p>
        </w:tc>
        <w:tc>
          <w:tcPr>
            <w:tcW w:w="369" w:type="pct"/>
            <w:vMerge/>
            <w:vAlign w:val="center"/>
          </w:tcPr>
          <w:p w14:paraId="7DBF539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2FF7068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32C30D5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10.53</w:t>
            </w:r>
          </w:p>
        </w:tc>
        <w:tc>
          <w:tcPr>
            <w:tcW w:w="290" w:type="pct"/>
            <w:vMerge/>
            <w:vAlign w:val="center"/>
          </w:tcPr>
          <w:p w14:paraId="7FE38C5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78B8EE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FF59DF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6F0490" w14:paraId="58A5C645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718A6F5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restart"/>
            <w:shd w:val="clear" w:color="auto" w:fill="auto"/>
            <w:vAlign w:val="center"/>
          </w:tcPr>
          <w:p w14:paraId="66DDA1D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5F97658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10.76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4E1F393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58.4</w:t>
            </w:r>
          </w:p>
        </w:tc>
        <w:tc>
          <w:tcPr>
            <w:tcW w:w="250" w:type="pct"/>
            <w:vMerge/>
            <w:vAlign w:val="center"/>
          </w:tcPr>
          <w:p w14:paraId="1EE219B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63025B0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C6BD11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7F40871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0.58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698B586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90" w:type="pct"/>
            <w:vMerge/>
            <w:vAlign w:val="center"/>
          </w:tcPr>
          <w:p w14:paraId="21CAE8D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0536B4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1B466CB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9" w:type="pct"/>
            <w:vMerge/>
            <w:vAlign w:val="center"/>
          </w:tcPr>
          <w:p w14:paraId="77C562A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6A657A8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 w:val="restart"/>
            <w:shd w:val="clear" w:color="auto" w:fill="auto"/>
            <w:vAlign w:val="center"/>
          </w:tcPr>
          <w:p w14:paraId="521B58C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290" w:type="pct"/>
            <w:vMerge/>
            <w:vAlign w:val="center"/>
          </w:tcPr>
          <w:p w14:paraId="7E289C4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701656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B9B1C9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212</w:t>
            </w:r>
          </w:p>
        </w:tc>
      </w:tr>
      <w:tr w:rsidR="006F0490" w14:paraId="0A7B7041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6AB41BF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</w:tcPr>
          <w:p w14:paraId="1AA2610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626FF74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7C6EDE3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445012B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4EEAC06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1EE546E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41" w:type="pct"/>
            <w:vMerge/>
            <w:vAlign w:val="center"/>
          </w:tcPr>
          <w:p w14:paraId="5CDCF66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23E6F23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shd w:val="clear" w:color="auto" w:fill="auto"/>
            <w:vAlign w:val="center"/>
          </w:tcPr>
          <w:p w14:paraId="6DE7056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-67.45</w:t>
            </w:r>
          </w:p>
        </w:tc>
        <w:tc>
          <w:tcPr>
            <w:tcW w:w="239" w:type="pct"/>
            <w:vMerge/>
            <w:vAlign w:val="center"/>
          </w:tcPr>
          <w:p w14:paraId="52C7A0C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4F6EDFA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6B871E2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399D7EA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6A10086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041F6BC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4767DA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0BF004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216</w:t>
            </w:r>
          </w:p>
        </w:tc>
      </w:tr>
      <w:tr w:rsidR="006F0490" w14:paraId="0E9EF066" w14:textId="77777777" w:rsidTr="00862997">
        <w:trPr>
          <w:trHeight w:val="20"/>
        </w:trPr>
        <w:tc>
          <w:tcPr>
            <w:tcW w:w="286" w:type="pct"/>
            <w:vMerge w:val="restart"/>
            <w:shd w:val="clear" w:color="auto" w:fill="auto"/>
            <w:vAlign w:val="center"/>
          </w:tcPr>
          <w:p w14:paraId="3C8E1EC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D2T2-B</w:t>
            </w:r>
          </w:p>
        </w:tc>
        <w:tc>
          <w:tcPr>
            <w:tcW w:w="342" w:type="pct"/>
            <w:vMerge w:val="restart"/>
            <w:shd w:val="clear" w:color="auto" w:fill="auto"/>
            <w:vAlign w:val="center"/>
          </w:tcPr>
          <w:p w14:paraId="333F250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187CB05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8.52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028522C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50.9</w:t>
            </w:r>
          </w:p>
        </w:tc>
        <w:tc>
          <w:tcPr>
            <w:tcW w:w="250" w:type="pct"/>
            <w:vMerge/>
            <w:vAlign w:val="center"/>
          </w:tcPr>
          <w:p w14:paraId="48937F0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5D7D613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2E06C5B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54DB84F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0489249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1C4D906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9" w:type="pct"/>
            <w:vMerge/>
            <w:vAlign w:val="center"/>
          </w:tcPr>
          <w:p w14:paraId="66AA315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2A34841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9" w:type="pct"/>
            <w:vMerge/>
            <w:vAlign w:val="center"/>
          </w:tcPr>
          <w:p w14:paraId="3BBD49B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67C2C58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10" w:type="pct"/>
            <w:vMerge w:val="restart"/>
            <w:shd w:val="clear" w:color="auto" w:fill="auto"/>
            <w:vAlign w:val="center"/>
          </w:tcPr>
          <w:p w14:paraId="361FCAA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7CADDB2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0" w:type="pct"/>
            <w:vMerge/>
            <w:vAlign w:val="center"/>
          </w:tcPr>
          <w:p w14:paraId="34BE593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57257C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452</w:t>
            </w:r>
          </w:p>
        </w:tc>
      </w:tr>
      <w:tr w:rsidR="006F0490" w14:paraId="2FD9CA19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027930E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</w:tcPr>
          <w:p w14:paraId="7E54E79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1A44E95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60B79D0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7F0FA56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164A33E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7B698C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7311204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730F3C6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2A8CE65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A6DE7A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655DE80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5E9A80D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/>
            <w:vAlign w:val="center"/>
          </w:tcPr>
          <w:p w14:paraId="684DE2C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0F02570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67D21DE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2D2301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48C926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444</w:t>
            </w:r>
          </w:p>
        </w:tc>
      </w:tr>
      <w:tr w:rsidR="006F0490" w14:paraId="3C833C79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512AE68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</w:tcPr>
          <w:p w14:paraId="75DB249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731749E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5F7B4B2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17FE28F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0C75C4B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D07D96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512B034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7A28A41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042CBBA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328150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73BC07E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0F874E7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/>
            <w:vAlign w:val="center"/>
          </w:tcPr>
          <w:p w14:paraId="54DA956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60A19C2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32EF7B6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85ECB7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7B1011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460</w:t>
            </w:r>
          </w:p>
        </w:tc>
      </w:tr>
      <w:tr w:rsidR="006F0490" w14:paraId="6C3BBF86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11B3D07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</w:tcPr>
          <w:p w14:paraId="3A521FC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7B9A035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5E7FDA1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69DF170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2E840E0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40" w:type="pct"/>
            <w:vMerge/>
            <w:vAlign w:val="center"/>
          </w:tcPr>
          <w:p w14:paraId="1B1A5D1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5D71E03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74B3AC4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2BE4AA6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E6B365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7211B06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2BA8595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/>
            <w:vAlign w:val="center"/>
          </w:tcPr>
          <w:p w14:paraId="74796D2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715D2A4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1E2B361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AC5E90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58A0DA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454</w:t>
            </w:r>
          </w:p>
        </w:tc>
      </w:tr>
      <w:tr w:rsidR="006F0490" w14:paraId="5C250E55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4B2F666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</w:tcPr>
          <w:p w14:paraId="7479290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6728E68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2720F7B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36CB776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36AF868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6C99F8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7FFA8CE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49FC925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79863F4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E37ACA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28E6DBA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3B84975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/>
            <w:vAlign w:val="center"/>
          </w:tcPr>
          <w:p w14:paraId="68AEB50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1162BD6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1408202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6C68A4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9B3A74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446</w:t>
            </w:r>
          </w:p>
        </w:tc>
      </w:tr>
      <w:tr w:rsidR="006F0490" w14:paraId="4D0FE688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14A3ADE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</w:tcPr>
          <w:p w14:paraId="6653DE7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3A899F9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4CBC5E7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717FCED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4F2E29D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90868D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2AAAF0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3908D4B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22D4528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66F092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2CBE8CD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252DB0A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/>
            <w:vAlign w:val="center"/>
          </w:tcPr>
          <w:p w14:paraId="64DED85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541FAF5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5E95AB7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EDFC36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9592C9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462</w:t>
            </w:r>
          </w:p>
        </w:tc>
      </w:tr>
      <w:tr w:rsidR="006F0490" w14:paraId="1E6E3CD7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760BD52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restart"/>
            <w:shd w:val="clear" w:color="auto" w:fill="auto"/>
            <w:vAlign w:val="center"/>
          </w:tcPr>
          <w:p w14:paraId="3EFD52F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1765D70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9.09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38F711F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51.9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797821B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10B166A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40" w:type="pct"/>
            <w:vMerge/>
            <w:vAlign w:val="center"/>
          </w:tcPr>
          <w:p w14:paraId="00BC0F7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49AA89F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2E7CCAD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047E58D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E224B6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04B3837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75C725F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7409A98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31BAD1F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10.73</w:t>
            </w:r>
          </w:p>
        </w:tc>
        <w:tc>
          <w:tcPr>
            <w:tcW w:w="290" w:type="pct"/>
            <w:vMerge/>
            <w:vAlign w:val="center"/>
          </w:tcPr>
          <w:p w14:paraId="671552F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81D631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A703A0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</w:tr>
      <w:tr w:rsidR="006F0490" w14:paraId="74A8D24B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0620BCF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</w:tcPr>
          <w:p w14:paraId="30FE977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320679F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3D82C81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5D43B4E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0980273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46D10E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372EDA1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1B71929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6F10F2A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83A0E6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6646F9C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4BEA27D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7106E19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3009DF3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11.7</w:t>
            </w:r>
          </w:p>
        </w:tc>
        <w:tc>
          <w:tcPr>
            <w:tcW w:w="290" w:type="pct"/>
            <w:vMerge/>
            <w:vAlign w:val="center"/>
          </w:tcPr>
          <w:p w14:paraId="05C5D83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205750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667515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</w:t>
            </w:r>
          </w:p>
        </w:tc>
      </w:tr>
      <w:tr w:rsidR="006F0490" w14:paraId="324A188D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0B9876F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</w:tcPr>
          <w:p w14:paraId="7318B4F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15E3AD1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5A74364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3753235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0B7FFA3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40" w:type="pct"/>
            <w:vMerge/>
            <w:vAlign w:val="center"/>
          </w:tcPr>
          <w:p w14:paraId="47AE73C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0A9D9AA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5B42B2F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28D86D5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1E7AAF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7F9702C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5F524A7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730047E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6CD2F5A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10.72</w:t>
            </w:r>
          </w:p>
        </w:tc>
        <w:tc>
          <w:tcPr>
            <w:tcW w:w="290" w:type="pct"/>
            <w:vMerge/>
            <w:vAlign w:val="center"/>
          </w:tcPr>
          <w:p w14:paraId="7427035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7B94F8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B2C6C7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</w:t>
            </w:r>
          </w:p>
        </w:tc>
      </w:tr>
      <w:tr w:rsidR="006F0490" w14:paraId="15E1A890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5F9CB4B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</w:tcPr>
          <w:p w14:paraId="19CD7BA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7B0D0E0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3EE01F6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3720710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729CFA7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B42DBF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EFE4A8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1C7D2FA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0999C5A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B40630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202492D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3622D11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70BD6BE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2DE0538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11.7</w:t>
            </w:r>
          </w:p>
        </w:tc>
        <w:tc>
          <w:tcPr>
            <w:tcW w:w="290" w:type="pct"/>
            <w:vMerge/>
            <w:vAlign w:val="center"/>
          </w:tcPr>
          <w:p w14:paraId="11F061B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DE0975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C1BE9B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6F0490" w14:paraId="7A38C60F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0D0C4DB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restart"/>
            <w:shd w:val="clear" w:color="auto" w:fill="auto"/>
            <w:vAlign w:val="center"/>
          </w:tcPr>
          <w:p w14:paraId="2C0D4DA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1569BF8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11.73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14E5D4D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55.86</w:t>
            </w:r>
          </w:p>
        </w:tc>
        <w:tc>
          <w:tcPr>
            <w:tcW w:w="250" w:type="pct"/>
            <w:vMerge/>
            <w:vAlign w:val="center"/>
          </w:tcPr>
          <w:p w14:paraId="50242A4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1676D9A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887EEA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41DB252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7" w:type="pct"/>
            <w:vMerge/>
            <w:vAlign w:val="center"/>
          </w:tcPr>
          <w:p w14:paraId="0F2C402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2FA4DD0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9" w:type="pct"/>
            <w:vMerge/>
            <w:vAlign w:val="center"/>
          </w:tcPr>
          <w:p w14:paraId="62BF068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5569D4A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5810480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03A7752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10" w:type="pct"/>
            <w:vMerge w:val="restart"/>
            <w:shd w:val="clear" w:color="auto" w:fill="auto"/>
            <w:vAlign w:val="center"/>
          </w:tcPr>
          <w:p w14:paraId="4A463FB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04084F6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0" w:type="pct"/>
            <w:vMerge/>
            <w:vAlign w:val="center"/>
          </w:tcPr>
          <w:p w14:paraId="4DDB64D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4B90D1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89</w:t>
            </w:r>
          </w:p>
        </w:tc>
      </w:tr>
      <w:tr w:rsidR="006F0490" w14:paraId="4EE1F3E6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6F13140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</w:tcPr>
          <w:p w14:paraId="49F41DA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3522195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11.76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7832BC4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55.9</w:t>
            </w:r>
          </w:p>
        </w:tc>
        <w:tc>
          <w:tcPr>
            <w:tcW w:w="250" w:type="pct"/>
            <w:vMerge/>
            <w:vAlign w:val="center"/>
          </w:tcPr>
          <w:p w14:paraId="4D6DC6E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0775A24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40" w:type="pct"/>
            <w:vMerge/>
            <w:vAlign w:val="center"/>
          </w:tcPr>
          <w:p w14:paraId="46DE72E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5EE9DE5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7" w:type="pct"/>
            <w:vMerge/>
            <w:vAlign w:val="center"/>
          </w:tcPr>
          <w:p w14:paraId="4D0420E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326E06B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204966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450B249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57889F8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/>
            <w:vAlign w:val="center"/>
          </w:tcPr>
          <w:p w14:paraId="2F5C1D7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7BE30C8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5064C75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5408A9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8123E0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77</w:t>
            </w:r>
          </w:p>
        </w:tc>
      </w:tr>
      <w:tr w:rsidR="006F0490" w14:paraId="358E170B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4D568D3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</w:tcPr>
          <w:p w14:paraId="0C74DFA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7AB4237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6BC16F5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76DA023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2495256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8C86CE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0C07CD1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2254A58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245F1DA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000B7C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669724A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4F66397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1FB679E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36700C5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0396CCB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B37364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02B3B4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78</w:t>
            </w:r>
          </w:p>
        </w:tc>
      </w:tr>
      <w:tr w:rsidR="006F0490" w14:paraId="2CEC3FE9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2716CB5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</w:tcPr>
          <w:p w14:paraId="3083103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2F10BD8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3043D7C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35BAEC0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5EFD9B7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242E72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1BAB57E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vMerge/>
            <w:vAlign w:val="center"/>
          </w:tcPr>
          <w:p w14:paraId="175724D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052DE8C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D47365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3FFC759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5338988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/>
            <w:vAlign w:val="center"/>
          </w:tcPr>
          <w:p w14:paraId="3D3FFEA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5B1952C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7589EE7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78E385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613B3F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68</w:t>
            </w:r>
          </w:p>
        </w:tc>
      </w:tr>
      <w:tr w:rsidR="006F0490" w14:paraId="600529FB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7E5C890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</w:tcPr>
          <w:p w14:paraId="3F03063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7212A99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51022EB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5BC65F4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6441B68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804386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64F5903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3BA9F63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0257F90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3F9088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03C85F5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38FD42B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66F6309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0DB210C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033B786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B87629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3DDD36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67</w:t>
            </w:r>
          </w:p>
        </w:tc>
      </w:tr>
      <w:tr w:rsidR="006F0490" w14:paraId="19B307D3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4128682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</w:tcPr>
          <w:p w14:paraId="4630CEE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597E3DD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5B18789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54D6235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3617E56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DC87DD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1F91017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7" w:type="pct"/>
            <w:vMerge/>
            <w:vAlign w:val="center"/>
          </w:tcPr>
          <w:p w14:paraId="18F11F7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7550389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1990E4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07C627B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57ED7FF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/>
            <w:vAlign w:val="center"/>
          </w:tcPr>
          <w:p w14:paraId="4D53690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13F0BE6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15C6651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721091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967444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87</w:t>
            </w:r>
          </w:p>
        </w:tc>
      </w:tr>
      <w:tr w:rsidR="006F0490" w14:paraId="262180A1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043FEDB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</w:tcPr>
          <w:p w14:paraId="238E501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25A2F29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7742920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4FEA0A3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6095AAE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8C9529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0E72C81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64740F7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53836AD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3A726B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6E859F3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173AAFC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4175CC7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5F32D2E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3BD15BD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9BDB10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D3D5CE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88</w:t>
            </w:r>
          </w:p>
        </w:tc>
      </w:tr>
      <w:tr w:rsidR="006F0490" w14:paraId="3D5F9BA0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6E50663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</w:tcPr>
          <w:p w14:paraId="1D6F5CD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5449C24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2CAF08A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51EB562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4C557A4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40" w:type="pct"/>
            <w:vMerge/>
            <w:vAlign w:val="center"/>
          </w:tcPr>
          <w:p w14:paraId="063FBFC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56ADA0B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7" w:type="pct"/>
            <w:vMerge/>
            <w:vAlign w:val="center"/>
          </w:tcPr>
          <w:p w14:paraId="5DFB81B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14AD3A2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49BD13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78B6F56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1DF1BEB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/>
            <w:vAlign w:val="center"/>
          </w:tcPr>
          <w:p w14:paraId="5E2D8EC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14CA3EA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2DD283E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01A283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685281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79</w:t>
            </w:r>
          </w:p>
        </w:tc>
      </w:tr>
      <w:tr w:rsidR="006F0490" w14:paraId="21B7303F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17E223D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</w:tcPr>
          <w:p w14:paraId="598623E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0A1C609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7DB2242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36218E7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40640C6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93BBD3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63D6572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7" w:type="pct"/>
            <w:vMerge/>
            <w:vAlign w:val="center"/>
          </w:tcPr>
          <w:p w14:paraId="30DB005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5CA7C1E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AC751C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3B9A01D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1E462D5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/>
            <w:vAlign w:val="center"/>
          </w:tcPr>
          <w:p w14:paraId="054622F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6EB85F0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3223898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860F4F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AA25C2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69</w:t>
            </w:r>
          </w:p>
        </w:tc>
      </w:tr>
      <w:tr w:rsidR="006F0490" w14:paraId="3FF0BACD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0BC2AB1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restart"/>
            <w:shd w:val="clear" w:color="auto" w:fill="auto"/>
            <w:vAlign w:val="center"/>
          </w:tcPr>
          <w:p w14:paraId="46297E4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40DE07C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2.08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20DCB6D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29.06</w:t>
            </w:r>
          </w:p>
        </w:tc>
        <w:tc>
          <w:tcPr>
            <w:tcW w:w="250" w:type="pct"/>
            <w:vMerge/>
            <w:vAlign w:val="center"/>
          </w:tcPr>
          <w:p w14:paraId="4E5FC26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4AB2CBC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83F842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47BCB7B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57" w:type="pct"/>
            <w:vMerge/>
            <w:vAlign w:val="center"/>
          </w:tcPr>
          <w:p w14:paraId="2DE187A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401E022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9" w:type="pct"/>
            <w:vMerge/>
            <w:vAlign w:val="center"/>
          </w:tcPr>
          <w:p w14:paraId="5A44C4D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1B405AE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0EED026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3580F34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10" w:type="pct"/>
            <w:vMerge w:val="restart"/>
            <w:shd w:val="clear" w:color="auto" w:fill="auto"/>
            <w:vAlign w:val="center"/>
          </w:tcPr>
          <w:p w14:paraId="2F01621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631D569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0" w:type="pct"/>
            <w:vMerge/>
            <w:vAlign w:val="center"/>
          </w:tcPr>
          <w:p w14:paraId="778F9BD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B5AA82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139</w:t>
            </w:r>
          </w:p>
        </w:tc>
      </w:tr>
      <w:tr w:rsidR="006F0490" w14:paraId="1C83564C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113B28E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</w:tcPr>
          <w:p w14:paraId="259C3AD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758A5B0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2.82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57D28D8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33.76</w:t>
            </w:r>
          </w:p>
        </w:tc>
        <w:tc>
          <w:tcPr>
            <w:tcW w:w="250" w:type="pct"/>
            <w:vMerge/>
            <w:vAlign w:val="center"/>
          </w:tcPr>
          <w:p w14:paraId="438C759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7E88243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7E2C75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62075C8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257" w:type="pct"/>
            <w:vMerge/>
            <w:vAlign w:val="center"/>
          </w:tcPr>
          <w:p w14:paraId="4F7693A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130AF58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67A656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4090278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754A734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/>
            <w:vAlign w:val="center"/>
          </w:tcPr>
          <w:p w14:paraId="4436A02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7EAAB4C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75E65AD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137991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CF8B6A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135</w:t>
            </w:r>
          </w:p>
        </w:tc>
      </w:tr>
      <w:tr w:rsidR="006F0490" w14:paraId="7EA35D70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7592556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</w:tcPr>
          <w:p w14:paraId="09E27E2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510E40D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2.88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2ADB159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34.06</w:t>
            </w:r>
          </w:p>
        </w:tc>
        <w:tc>
          <w:tcPr>
            <w:tcW w:w="250" w:type="pct"/>
            <w:vMerge/>
            <w:vAlign w:val="center"/>
          </w:tcPr>
          <w:p w14:paraId="31D7D0E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3F768E6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241E6C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753E2BB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257" w:type="pct"/>
            <w:vMerge/>
            <w:vAlign w:val="center"/>
          </w:tcPr>
          <w:p w14:paraId="6D1FEEC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7D177C3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906226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4B63899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44A21F1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1A8FF99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20670B3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2C2541E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C5CF78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58FF47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123</w:t>
            </w:r>
          </w:p>
        </w:tc>
      </w:tr>
      <w:tr w:rsidR="006F0490" w14:paraId="41AE06E9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5C447F7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</w:tcPr>
          <w:p w14:paraId="4ADA896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3CD58BA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4.37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675B8D1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40.56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3E3F814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5" w:type="pct"/>
            <w:vMerge/>
            <w:vAlign w:val="center"/>
          </w:tcPr>
          <w:p w14:paraId="254F017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2F8246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649A162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57" w:type="pct"/>
            <w:vMerge/>
            <w:vAlign w:val="center"/>
          </w:tcPr>
          <w:p w14:paraId="0651BF7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092B59D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F22D25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55EB4A4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3E8CC83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/>
            <w:vAlign w:val="center"/>
          </w:tcPr>
          <w:p w14:paraId="39E940E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446B480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62B77FF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4B5533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B46441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131</w:t>
            </w:r>
          </w:p>
        </w:tc>
      </w:tr>
      <w:tr w:rsidR="006F0490" w14:paraId="5A0E4BF5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4C4BDE1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</w:tcPr>
          <w:p w14:paraId="159473E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7B2EF9F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5.62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5438A0D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44.46</w:t>
            </w:r>
          </w:p>
        </w:tc>
        <w:tc>
          <w:tcPr>
            <w:tcW w:w="250" w:type="pct"/>
            <w:vMerge/>
            <w:vAlign w:val="center"/>
          </w:tcPr>
          <w:p w14:paraId="1B80559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255F6B4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8A24C5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65579A7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257" w:type="pct"/>
            <w:vMerge/>
            <w:vAlign w:val="center"/>
          </w:tcPr>
          <w:p w14:paraId="6CCEBB6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51F819E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606E22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411FACB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7731D68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/>
            <w:vAlign w:val="center"/>
          </w:tcPr>
          <w:p w14:paraId="4E00B28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0BCE57B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0608ADF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606174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2B7A3A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127</w:t>
            </w:r>
          </w:p>
        </w:tc>
      </w:tr>
      <w:tr w:rsidR="006F0490" w14:paraId="2D22471C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7184CD5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restart"/>
            <w:shd w:val="clear" w:color="auto" w:fill="auto"/>
            <w:vAlign w:val="center"/>
          </w:tcPr>
          <w:p w14:paraId="0EC79E6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1B15076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8.52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10C8B09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50.9</w:t>
            </w:r>
          </w:p>
        </w:tc>
        <w:tc>
          <w:tcPr>
            <w:tcW w:w="250" w:type="pct"/>
            <w:vMerge/>
            <w:vAlign w:val="center"/>
          </w:tcPr>
          <w:p w14:paraId="7E2A511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3876A65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40" w:type="pct"/>
            <w:vMerge/>
            <w:vAlign w:val="center"/>
          </w:tcPr>
          <w:p w14:paraId="3AD84B8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16D6071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57" w:type="pct"/>
            <w:vMerge/>
            <w:vAlign w:val="center"/>
          </w:tcPr>
          <w:p w14:paraId="2BDA7B5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77BA496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09E4F2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1450671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6B8E91F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5783E4E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10" w:type="pct"/>
            <w:vMerge/>
            <w:vAlign w:val="center"/>
          </w:tcPr>
          <w:p w14:paraId="79F0BF0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23DDD60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068738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224E99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480</w:t>
            </w:r>
          </w:p>
        </w:tc>
      </w:tr>
      <w:tr w:rsidR="006F0490" w14:paraId="2163A1EE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170EBD5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</w:tcPr>
          <w:p w14:paraId="2B816C1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1F1DB4B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51AB511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34537D9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020591E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ABA029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3D010D0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257" w:type="pct"/>
            <w:vMerge/>
            <w:vAlign w:val="center"/>
          </w:tcPr>
          <w:p w14:paraId="6C5DB7A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625B9A5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F3E0F8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3AE729F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5141433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/>
            <w:vAlign w:val="center"/>
          </w:tcPr>
          <w:p w14:paraId="4FBB889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6872ED6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1C097FC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376B69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C48013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488</w:t>
            </w:r>
          </w:p>
        </w:tc>
      </w:tr>
      <w:tr w:rsidR="006F0490" w14:paraId="2FDCC83A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0647E02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</w:tcPr>
          <w:p w14:paraId="0E7031C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013397A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334DF07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500F807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7DC03C2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40" w:type="pct"/>
            <w:vMerge/>
            <w:vAlign w:val="center"/>
          </w:tcPr>
          <w:p w14:paraId="52D0309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17E58A2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57" w:type="pct"/>
            <w:vMerge/>
            <w:vAlign w:val="center"/>
          </w:tcPr>
          <w:p w14:paraId="5BF16D2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57F473F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811909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34E3C93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21AC1CB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/>
            <w:vAlign w:val="center"/>
          </w:tcPr>
          <w:p w14:paraId="62D5DC5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4171C85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4520C02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478514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6D260E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481</w:t>
            </w:r>
          </w:p>
        </w:tc>
      </w:tr>
      <w:tr w:rsidR="006F0490" w14:paraId="32C05C46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43FA1D0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</w:tcPr>
          <w:p w14:paraId="6D388C1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2D62C2B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40D5C70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6440D60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26604BE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74D741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516BDB5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257" w:type="pct"/>
            <w:vMerge/>
            <w:vAlign w:val="center"/>
          </w:tcPr>
          <w:p w14:paraId="31CA86E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41A60DC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A6B7E8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28E20F2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vAlign w:val="center"/>
          </w:tcPr>
          <w:p w14:paraId="036D478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8" w:type="pct"/>
            <w:vMerge/>
            <w:vAlign w:val="center"/>
          </w:tcPr>
          <w:p w14:paraId="125CFA0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13EFBF8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6F9426C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19FFCE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1B6F42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489</w:t>
            </w:r>
          </w:p>
        </w:tc>
      </w:tr>
      <w:tr w:rsidR="006F0490" w14:paraId="014596E6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18A0AB7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restart"/>
            <w:shd w:val="clear" w:color="auto" w:fill="auto"/>
            <w:vAlign w:val="center"/>
          </w:tcPr>
          <w:p w14:paraId="66DDE8DD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[Xiaomi]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6A3B45D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11.76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7EF2537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55.9</w:t>
            </w:r>
          </w:p>
        </w:tc>
        <w:tc>
          <w:tcPr>
            <w:tcW w:w="250" w:type="pct"/>
            <w:vMerge/>
            <w:vAlign w:val="center"/>
          </w:tcPr>
          <w:p w14:paraId="3178F5B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08764BB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40" w:type="pct"/>
            <w:vMerge/>
            <w:vAlign w:val="center"/>
          </w:tcPr>
          <w:p w14:paraId="3D4358B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5BB0196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57" w:type="pct"/>
            <w:vMerge/>
            <w:vAlign w:val="center"/>
          </w:tcPr>
          <w:p w14:paraId="0DCBA75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58DE7D8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9" w:type="pct"/>
            <w:vMerge/>
            <w:vAlign w:val="center"/>
          </w:tcPr>
          <w:p w14:paraId="6A83941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54D5189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6(OOK)</w:t>
            </w: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0E1D115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0C2F81E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10" w:type="pct"/>
            <w:vMerge w:val="restart"/>
            <w:shd w:val="clear" w:color="auto" w:fill="auto"/>
            <w:vAlign w:val="center"/>
          </w:tcPr>
          <w:p w14:paraId="1596B34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5168DED8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0" w:type="pct"/>
            <w:vMerge/>
            <w:vAlign w:val="center"/>
          </w:tcPr>
          <w:p w14:paraId="3F39F0D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CD84E6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6F0490" w14:paraId="31F87832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65BAAD3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</w:tcPr>
          <w:p w14:paraId="4594625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688D617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12E2205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07FEEC2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59B6E33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836CA2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48F5537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068EEEC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346AB17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C26068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59D5580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0(BPSK)</w:t>
            </w:r>
          </w:p>
        </w:tc>
        <w:tc>
          <w:tcPr>
            <w:tcW w:w="369" w:type="pct"/>
            <w:vMerge/>
            <w:vAlign w:val="center"/>
          </w:tcPr>
          <w:p w14:paraId="689E456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1AD86F5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7C34DD1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1312657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3CB635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CAFDE85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</w:t>
            </w:r>
          </w:p>
        </w:tc>
      </w:tr>
      <w:tr w:rsidR="006F0490" w14:paraId="40135B35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2427F4F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</w:tcPr>
          <w:p w14:paraId="2BECDF8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3947077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74F5610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04972CD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36A121D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E9BB26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16182B4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0.95</w:t>
            </w:r>
          </w:p>
        </w:tc>
        <w:tc>
          <w:tcPr>
            <w:tcW w:w="257" w:type="pct"/>
            <w:vMerge/>
            <w:vAlign w:val="center"/>
          </w:tcPr>
          <w:p w14:paraId="38421BE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5B35ABE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510E38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63F6BD9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6(OOK)</w:t>
            </w:r>
          </w:p>
        </w:tc>
        <w:tc>
          <w:tcPr>
            <w:tcW w:w="369" w:type="pct"/>
            <w:shd w:val="clear" w:color="auto" w:fill="auto"/>
            <w:vAlign w:val="center"/>
          </w:tcPr>
          <w:p w14:paraId="0BD41F21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/>
            <w:vAlign w:val="center"/>
          </w:tcPr>
          <w:p w14:paraId="63BADD3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12C5C24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47BBE1B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DCEBF8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F95C78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6F0490" w14:paraId="2322B148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419ED4B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</w:tcPr>
          <w:p w14:paraId="0552A5B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4EABB99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2CFBAF7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4E8771B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 w:val="restart"/>
            <w:shd w:val="clear" w:color="auto" w:fill="auto"/>
            <w:vAlign w:val="center"/>
          </w:tcPr>
          <w:p w14:paraId="3D22ABF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40" w:type="pct"/>
            <w:vMerge/>
            <w:vAlign w:val="center"/>
          </w:tcPr>
          <w:p w14:paraId="762BC97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08DCD6E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57" w:type="pct"/>
            <w:vMerge/>
            <w:vAlign w:val="center"/>
          </w:tcPr>
          <w:p w14:paraId="1B2D8C1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3D63902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F9E7E3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6E5DC1F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1DE7692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/>
            <w:vAlign w:val="center"/>
          </w:tcPr>
          <w:p w14:paraId="51BA45E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721879F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300D05A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E9DAAC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1AE9F5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6F0490" w14:paraId="2A58C924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04F7DC3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</w:tcPr>
          <w:p w14:paraId="33C9132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43EFECA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66575CD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4091CCE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346F364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98212A4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7E11F70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123F363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1E0EBD8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688F78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3F8D8F1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0(BPSK)</w:t>
            </w:r>
          </w:p>
        </w:tc>
        <w:tc>
          <w:tcPr>
            <w:tcW w:w="369" w:type="pct"/>
            <w:vMerge/>
            <w:vAlign w:val="center"/>
          </w:tcPr>
          <w:p w14:paraId="34B798B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026B384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665B607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5A90E9E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469717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C32F7C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</w:t>
            </w:r>
          </w:p>
        </w:tc>
      </w:tr>
      <w:tr w:rsidR="006F0490" w14:paraId="19B15F75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2B292BD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</w:tcPr>
          <w:p w14:paraId="6584A98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2D69987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470B961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228A411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14:paraId="2CF0849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21BA89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1A20705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0.95</w:t>
            </w:r>
          </w:p>
        </w:tc>
        <w:tc>
          <w:tcPr>
            <w:tcW w:w="257" w:type="pct"/>
            <w:vMerge/>
            <w:vAlign w:val="center"/>
          </w:tcPr>
          <w:p w14:paraId="69839E1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7955A1D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52D9C4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21D02E7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6(OOK)</w:t>
            </w:r>
          </w:p>
        </w:tc>
        <w:tc>
          <w:tcPr>
            <w:tcW w:w="369" w:type="pct"/>
            <w:shd w:val="clear" w:color="auto" w:fill="auto"/>
            <w:vAlign w:val="center"/>
          </w:tcPr>
          <w:p w14:paraId="4A93AF0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8" w:type="pct"/>
            <w:vMerge/>
            <w:vAlign w:val="center"/>
          </w:tcPr>
          <w:p w14:paraId="1EAE559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2115741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4F137D1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9B2699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C89B354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</w:t>
            </w:r>
          </w:p>
        </w:tc>
      </w:tr>
      <w:tr w:rsidR="006F0490" w14:paraId="5EA0C889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44A7B8F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 w:val="restart"/>
            <w:shd w:val="clear" w:color="auto" w:fill="auto"/>
            <w:vAlign w:val="center"/>
          </w:tcPr>
          <w:p w14:paraId="71707F3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03CCB7B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11.26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5FAFFE5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58.9</w:t>
            </w:r>
          </w:p>
        </w:tc>
        <w:tc>
          <w:tcPr>
            <w:tcW w:w="250" w:type="pct"/>
            <w:vMerge/>
            <w:vAlign w:val="center"/>
          </w:tcPr>
          <w:p w14:paraId="7DBDC8F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14:paraId="74D398C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40" w:type="pct"/>
            <w:vMerge/>
            <w:vAlign w:val="center"/>
          </w:tcPr>
          <w:p w14:paraId="7497E2A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01DFFA77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0.58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08986533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90" w:type="pct"/>
            <w:vMerge/>
            <w:vAlign w:val="center"/>
          </w:tcPr>
          <w:p w14:paraId="596F115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4F865A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186161C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14:paraId="6AF2125F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</w:tcPr>
          <w:p w14:paraId="63B7ADF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10" w:type="pct"/>
            <w:vMerge/>
            <w:vAlign w:val="center"/>
          </w:tcPr>
          <w:p w14:paraId="189A96E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7D9C0D8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6BF1C2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CA7DB9C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213</w:t>
            </w:r>
          </w:p>
        </w:tc>
      </w:tr>
      <w:tr w:rsidR="006F0490" w14:paraId="30FD426A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593A19F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</w:tcPr>
          <w:p w14:paraId="25021B2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5CD8708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766197D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190B518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14:paraId="6242641B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40" w:type="pct"/>
            <w:vMerge/>
            <w:vAlign w:val="center"/>
          </w:tcPr>
          <w:p w14:paraId="28073A0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3849C65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014A6FA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1FAA9CD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F505E1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793595B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17BD867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5CDD50B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316F28A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10770E7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271F05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81E645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214</w:t>
            </w:r>
          </w:p>
        </w:tc>
      </w:tr>
      <w:tr w:rsidR="006F0490" w14:paraId="3CFC4A26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7EE9B54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</w:tcPr>
          <w:p w14:paraId="66DD07D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4881A34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60.71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14:paraId="3061F080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81.35</w:t>
            </w:r>
          </w:p>
        </w:tc>
        <w:tc>
          <w:tcPr>
            <w:tcW w:w="250" w:type="pct"/>
            <w:vMerge/>
            <w:vAlign w:val="center"/>
          </w:tcPr>
          <w:p w14:paraId="3854353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14:paraId="118978B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61E8A4C6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41" w:type="pct"/>
            <w:vMerge/>
            <w:vAlign w:val="center"/>
          </w:tcPr>
          <w:p w14:paraId="350624C9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47BDF93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5E0F077A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-67.45</w:t>
            </w:r>
          </w:p>
        </w:tc>
        <w:tc>
          <w:tcPr>
            <w:tcW w:w="239" w:type="pct"/>
            <w:vMerge/>
            <w:vAlign w:val="center"/>
          </w:tcPr>
          <w:p w14:paraId="019EB24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402946C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0A8CE7A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5A9EFEA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209C2D7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22896EE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D6F3AC7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F2EAEFE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217</w:t>
            </w:r>
          </w:p>
        </w:tc>
      </w:tr>
      <w:tr w:rsidR="006F0490" w14:paraId="3E341144" w14:textId="77777777" w:rsidTr="00862997">
        <w:trPr>
          <w:trHeight w:val="20"/>
        </w:trPr>
        <w:tc>
          <w:tcPr>
            <w:tcW w:w="286" w:type="pct"/>
            <w:vMerge/>
            <w:vAlign w:val="center"/>
          </w:tcPr>
          <w:p w14:paraId="35B561A8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</w:tcPr>
          <w:p w14:paraId="0A70394F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14:paraId="0E5345E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2BAE2762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/>
            <w:vAlign w:val="center"/>
          </w:tcPr>
          <w:p w14:paraId="53299A5D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14:paraId="7E13D1B9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40" w:type="pct"/>
            <w:vMerge/>
            <w:vAlign w:val="center"/>
          </w:tcPr>
          <w:p w14:paraId="5961B4A5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45C0353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vMerge/>
            <w:vAlign w:val="center"/>
          </w:tcPr>
          <w:p w14:paraId="28F8316A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548C741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B4D91BC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59DC9FCE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vAlign w:val="center"/>
          </w:tcPr>
          <w:p w14:paraId="7FEB78C0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14:paraId="0784529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7A603F0B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595F75F1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E3C7C96" w14:textId="77777777" w:rsidR="006F0490" w:rsidRDefault="006F0490" w:rsidP="00862997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1845EC2" w14:textId="77777777" w:rsidR="006F0490" w:rsidRDefault="002D4B5B" w:rsidP="00862997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218</w:t>
            </w:r>
          </w:p>
        </w:tc>
      </w:tr>
    </w:tbl>
    <w:p w14:paraId="6E8740E8" w14:textId="77777777" w:rsidR="006F0490" w:rsidRDefault="006F0490" w:rsidP="001F6CD6"/>
    <w:p w14:paraId="0C9CBEF7" w14:textId="1D14D593" w:rsidR="006F0490" w:rsidRDefault="002D4B5B" w:rsidP="006C658D">
      <w:pPr>
        <w:pStyle w:val="TH"/>
      </w:pPr>
      <w:r>
        <w:rPr>
          <w:noProof/>
        </w:rPr>
        <w:lastRenderedPageBreak/>
        <w:drawing>
          <wp:inline distT="0" distB="0" distL="0" distR="0" wp14:anchorId="23EADC0C" wp14:editId="0408755B">
            <wp:extent cx="9074785" cy="5012055"/>
            <wp:effectExtent l="0" t="0" r="0" b="0"/>
            <wp:docPr id="974140239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4140239" name="Picture 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74785" cy="5012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56B6E9" w14:textId="435234E7" w:rsidR="006F0490" w:rsidRDefault="006C658D" w:rsidP="006C658D">
      <w:pPr>
        <w:pStyle w:val="TF"/>
        <w:rPr>
          <w:rFonts w:ascii="Times New Roman" w:hAnsi="Times New Roman"/>
        </w:rPr>
      </w:pPr>
      <w:r>
        <w:rPr>
          <w:rFonts w:hint="eastAsia"/>
        </w:rPr>
        <w:t>Figure</w:t>
      </w:r>
      <w:r>
        <w:t xml:space="preserve"> 7.1.2.</w:t>
      </w:r>
      <w:r>
        <w:rPr>
          <w:rFonts w:hint="eastAsia"/>
        </w:rPr>
        <w:t>2</w:t>
      </w:r>
      <w:r>
        <w:t>.</w:t>
      </w:r>
      <w:r>
        <w:rPr>
          <w:rFonts w:hint="eastAsia"/>
        </w:rPr>
        <w:t>1.1-</w:t>
      </w:r>
      <w:r>
        <w:t>1</w:t>
      </w:r>
    </w:p>
    <w:p w14:paraId="3C0F7DD2" w14:textId="77777777" w:rsidR="006F0490" w:rsidRDefault="002D4B5B" w:rsidP="001F6CD6">
      <w:pPr>
        <w:pStyle w:val="TH"/>
      </w:pPr>
      <w:r>
        <w:rPr>
          <w:rFonts w:hint="eastAsia"/>
        </w:rPr>
        <w:lastRenderedPageBreak/>
        <w:t>Table</w:t>
      </w:r>
      <w:r>
        <w:t xml:space="preserve"> 7.1.2.</w:t>
      </w:r>
      <w:r>
        <w:rPr>
          <w:rFonts w:hint="eastAsia"/>
        </w:rPr>
        <w:t>2</w:t>
      </w:r>
      <w:r>
        <w:t>.</w:t>
      </w:r>
      <w:r>
        <w:rPr>
          <w:rFonts w:hint="eastAsia"/>
        </w:rPr>
        <w:t>1.1-2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2"/>
        <w:gridCol w:w="983"/>
        <w:gridCol w:w="1143"/>
        <w:gridCol w:w="732"/>
        <w:gridCol w:w="712"/>
        <w:gridCol w:w="641"/>
        <w:gridCol w:w="683"/>
        <w:gridCol w:w="686"/>
        <w:gridCol w:w="732"/>
        <w:gridCol w:w="909"/>
        <w:gridCol w:w="678"/>
        <w:gridCol w:w="663"/>
        <w:gridCol w:w="1052"/>
        <w:gridCol w:w="621"/>
        <w:gridCol w:w="881"/>
        <w:gridCol w:w="827"/>
        <w:gridCol w:w="687"/>
        <w:gridCol w:w="839"/>
      </w:tblGrid>
      <w:tr w:rsidR="006F0490" w:rsidRPr="00806C6B" w14:paraId="18ACB757" w14:textId="77777777">
        <w:trPr>
          <w:trHeight w:val="210"/>
        </w:trPr>
        <w:tc>
          <w:tcPr>
            <w:tcW w:w="4703" w:type="pct"/>
            <w:gridSpan w:val="17"/>
            <w:shd w:val="clear" w:color="auto" w:fill="auto"/>
            <w:noWrap/>
            <w:vAlign w:val="center"/>
          </w:tcPr>
          <w:p w14:paraId="395AC458" w14:textId="77777777" w:rsidR="006F0490" w:rsidRPr="00806C6B" w:rsidRDefault="002D4B5B" w:rsidP="001F6CD6">
            <w:pPr>
              <w:pStyle w:val="TAH"/>
              <w:rPr>
                <w:rFonts w:eastAsia="DengXian"/>
                <w:lang w:val="fr-FR"/>
              </w:rPr>
            </w:pPr>
            <w:r w:rsidRPr="00806C6B">
              <w:rPr>
                <w:rFonts w:eastAsia="DengXian"/>
                <w:lang w:val="fr-FR"/>
              </w:rPr>
              <w:t xml:space="preserve">~1kbps, </w:t>
            </w:r>
            <w:proofErr w:type="spellStart"/>
            <w:r w:rsidRPr="00806C6B">
              <w:rPr>
                <w:rFonts w:eastAsia="DengXian"/>
                <w:lang w:val="fr-FR"/>
              </w:rPr>
              <w:t>device</w:t>
            </w:r>
            <w:proofErr w:type="spellEnd"/>
            <w:r w:rsidRPr="00806C6B">
              <w:rPr>
                <w:rFonts w:eastAsia="DengXian"/>
                <w:lang w:val="fr-FR"/>
              </w:rPr>
              <w:t xml:space="preserve"> 2a, D2T2, </w:t>
            </w:r>
            <w:proofErr w:type="spellStart"/>
            <w:r w:rsidRPr="00806C6B">
              <w:rPr>
                <w:rFonts w:eastAsia="DengXian"/>
                <w:lang w:val="fr-FR"/>
              </w:rPr>
              <w:t>InH</w:t>
            </w:r>
            <w:proofErr w:type="spellEnd"/>
            <w:r w:rsidRPr="00806C6B">
              <w:rPr>
                <w:rFonts w:eastAsia="DengXian"/>
                <w:lang w:val="fr-FR"/>
              </w:rPr>
              <w:t>-Office LOS</w:t>
            </w:r>
          </w:p>
        </w:tc>
        <w:tc>
          <w:tcPr>
            <w:tcW w:w="297" w:type="pct"/>
            <w:shd w:val="clear" w:color="auto" w:fill="auto"/>
            <w:noWrap/>
            <w:vAlign w:val="center"/>
          </w:tcPr>
          <w:p w14:paraId="6A2B42C0" w14:textId="77777777" w:rsidR="006F0490" w:rsidRPr="00806C6B" w:rsidRDefault="006F0490" w:rsidP="001F6CD6">
            <w:pPr>
              <w:pStyle w:val="TAH"/>
              <w:rPr>
                <w:rFonts w:eastAsia="DengXian"/>
                <w:lang w:val="fr-FR"/>
              </w:rPr>
            </w:pPr>
          </w:p>
        </w:tc>
      </w:tr>
      <w:tr w:rsidR="006F0490" w14:paraId="24D77178" w14:textId="77777777">
        <w:trPr>
          <w:trHeight w:val="1870"/>
        </w:trPr>
        <w:tc>
          <w:tcPr>
            <w:tcW w:w="2508" w:type="pct"/>
            <w:gridSpan w:val="9"/>
            <w:shd w:val="clear" w:color="auto" w:fill="auto"/>
          </w:tcPr>
          <w:p w14:paraId="35023430" w14:textId="75B5484D" w:rsidR="006F0490" w:rsidRDefault="002D4B5B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Header columns description:</w:t>
            </w: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br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(1a)</w:t>
            </w:r>
            <w:r w:rsidR="006C658D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6C658D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Distance, min(R2D, D2R)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(1b)</w:t>
            </w:r>
            <w:r w:rsidR="006C658D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6C658D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MPL, min(R2D, D2R)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(2)</w:t>
            </w:r>
            <w:r w:rsidR="006C658D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6C658D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BLER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(3)</w:t>
            </w:r>
            <w:r w:rsidR="006C658D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6C658D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CW case. (See TR38.XXX section YYY)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(4)</w:t>
            </w:r>
            <w:r w:rsidR="006C658D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6C658D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 Alternative 1 or 2. (See TR38.XXX section YYY)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(5)</w:t>
            </w:r>
            <w:r w:rsidR="006C658D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6C658D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D2R data rate (kbps). (Refer to [0m] in LLS table, also see editors' notes [info-D2R-datarate]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(6)</w:t>
            </w:r>
            <w:r w:rsidR="001F6CD6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1F6CD6">
              <w:tab/>
            </w: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TxPower</w:t>
            </w:r>
            <w:proofErr w:type="spellEnd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[dBm]. (See R2D[1E] in link budget table)</w:t>
            </w:r>
          </w:p>
        </w:tc>
        <w:tc>
          <w:tcPr>
            <w:tcW w:w="2195" w:type="pct"/>
            <w:gridSpan w:val="8"/>
            <w:shd w:val="clear" w:color="auto" w:fill="auto"/>
          </w:tcPr>
          <w:p w14:paraId="3098D607" w14:textId="391E3699" w:rsidR="006F0490" w:rsidRDefault="002D4B5B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(7)</w:t>
            </w:r>
            <w:r w:rsidR="001F6CD6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1F6CD6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R2D Receiver sensitivity [dBm]. (See R2D[2L]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(8)</w:t>
            </w:r>
            <w:r w:rsidR="001F6CD6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1F6CD6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On Object Penalty [dB] (See R2D[2H]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(9)</w:t>
            </w:r>
            <w:r w:rsidR="001F6CD6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1F6CD6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Backscatter loss [dB] (See [1H]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(10) </w:t>
            </w:r>
            <w:r w:rsidR="001F6CD6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message size for D2R [bit] 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(11) </w:t>
            </w:r>
            <w:r w:rsidR="001F6CD6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CW cancellation [dB] (See D2R[2K]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(12) </w:t>
            </w:r>
            <w:r w:rsidR="001F6CD6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CW2D distance [m] (See D2R[1E3]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(13) </w:t>
            </w:r>
            <w:r w:rsidR="001F6CD6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D2R coherent or non-coherent receiver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(14) </w:t>
            </w:r>
            <w:r w:rsidR="001F6CD6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Carrier frequency (MHz)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(15) </w:t>
            </w:r>
            <w:r w:rsidR="001F6CD6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Row indices in the table.</w:t>
            </w:r>
          </w:p>
        </w:tc>
        <w:tc>
          <w:tcPr>
            <w:tcW w:w="297" w:type="pct"/>
            <w:shd w:val="clear" w:color="auto" w:fill="auto"/>
          </w:tcPr>
          <w:p w14:paraId="7257940B" w14:textId="77777777" w:rsidR="006F0490" w:rsidRDefault="002D4B5B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6F0490" w14:paraId="0EF3A0EB" w14:textId="77777777">
        <w:trPr>
          <w:trHeight w:val="210"/>
        </w:trPr>
        <w:tc>
          <w:tcPr>
            <w:tcW w:w="286" w:type="pct"/>
            <w:shd w:val="clear" w:color="D9E1F2" w:fill="D9E1F2"/>
            <w:noWrap/>
            <w:vAlign w:val="center"/>
          </w:tcPr>
          <w:p w14:paraId="7828CBA7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DxTx</w:t>
            </w:r>
            <w:proofErr w:type="spellEnd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-Y</w:t>
            </w:r>
          </w:p>
        </w:tc>
        <w:tc>
          <w:tcPr>
            <w:tcW w:w="346" w:type="pct"/>
            <w:shd w:val="clear" w:color="D9E1F2" w:fill="D9E1F2"/>
            <w:noWrap/>
            <w:vAlign w:val="center"/>
          </w:tcPr>
          <w:p w14:paraId="5019B54F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402" w:type="pct"/>
            <w:shd w:val="clear" w:color="D9E1F2" w:fill="D9E1F2"/>
            <w:noWrap/>
            <w:vAlign w:val="center"/>
          </w:tcPr>
          <w:p w14:paraId="054D8A6B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 xml:space="preserve">(1a) </w:t>
            </w: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Distance</w:t>
            </w:r>
          </w:p>
        </w:tc>
        <w:tc>
          <w:tcPr>
            <w:tcW w:w="258" w:type="pct"/>
            <w:shd w:val="clear" w:color="D9E1F2" w:fill="D9E1F2"/>
            <w:noWrap/>
            <w:vAlign w:val="center"/>
          </w:tcPr>
          <w:p w14:paraId="0AC3E1DF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(1b) MPL</w:t>
            </w:r>
          </w:p>
        </w:tc>
        <w:tc>
          <w:tcPr>
            <w:tcW w:w="251" w:type="pct"/>
            <w:shd w:val="clear" w:color="D9E1F2" w:fill="D9E1F2"/>
            <w:noWrap/>
            <w:vAlign w:val="center"/>
          </w:tcPr>
          <w:p w14:paraId="17BCE7EE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(2)BLER</w:t>
            </w:r>
          </w:p>
        </w:tc>
        <w:tc>
          <w:tcPr>
            <w:tcW w:w="226" w:type="pct"/>
            <w:shd w:val="clear" w:color="D9E1F2" w:fill="D9E1F2"/>
            <w:noWrap/>
            <w:vAlign w:val="center"/>
          </w:tcPr>
          <w:p w14:paraId="451A469D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(3)CW</w:t>
            </w:r>
          </w:p>
        </w:tc>
        <w:tc>
          <w:tcPr>
            <w:tcW w:w="241" w:type="pct"/>
            <w:shd w:val="clear" w:color="D9E1F2" w:fill="D9E1F2"/>
            <w:noWrap/>
            <w:vAlign w:val="center"/>
          </w:tcPr>
          <w:p w14:paraId="1C13D4DF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(4)Alt</w:t>
            </w:r>
          </w:p>
        </w:tc>
        <w:tc>
          <w:tcPr>
            <w:tcW w:w="242" w:type="pct"/>
            <w:shd w:val="clear" w:color="D9E1F2" w:fill="D9E1F2"/>
            <w:noWrap/>
            <w:vAlign w:val="center"/>
          </w:tcPr>
          <w:p w14:paraId="3FDA2EB3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(5)kbps</w:t>
            </w:r>
          </w:p>
        </w:tc>
        <w:tc>
          <w:tcPr>
            <w:tcW w:w="258" w:type="pct"/>
            <w:shd w:val="clear" w:color="D9E1F2" w:fill="D9E1F2"/>
            <w:noWrap/>
            <w:vAlign w:val="center"/>
          </w:tcPr>
          <w:p w14:paraId="303E7201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(6)</w:t>
            </w: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TxPwr</w:t>
            </w:r>
            <w:proofErr w:type="spellEnd"/>
          </w:p>
        </w:tc>
        <w:tc>
          <w:tcPr>
            <w:tcW w:w="290" w:type="pct"/>
            <w:shd w:val="clear" w:color="D9E1F2" w:fill="D9E1F2"/>
            <w:noWrap/>
            <w:vAlign w:val="center"/>
          </w:tcPr>
          <w:p w14:paraId="66A85632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(7)R2DSens</w:t>
            </w:r>
          </w:p>
        </w:tc>
        <w:tc>
          <w:tcPr>
            <w:tcW w:w="239" w:type="pct"/>
            <w:shd w:val="clear" w:color="D9E1F2" w:fill="D9E1F2"/>
            <w:noWrap/>
            <w:vAlign w:val="center"/>
          </w:tcPr>
          <w:p w14:paraId="62FFA117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(8)OOP</w:t>
            </w:r>
          </w:p>
        </w:tc>
        <w:tc>
          <w:tcPr>
            <w:tcW w:w="234" w:type="pct"/>
            <w:shd w:val="clear" w:color="D9E1F2" w:fill="D9E1F2"/>
            <w:noWrap/>
            <w:vAlign w:val="center"/>
          </w:tcPr>
          <w:p w14:paraId="03D3E2E6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(9)BSL</w:t>
            </w:r>
          </w:p>
        </w:tc>
        <w:tc>
          <w:tcPr>
            <w:tcW w:w="370" w:type="pct"/>
            <w:shd w:val="clear" w:color="D9E1F2" w:fill="D9E1F2"/>
            <w:noWrap/>
            <w:vAlign w:val="center"/>
          </w:tcPr>
          <w:p w14:paraId="72B44879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(10)bit</w:t>
            </w:r>
          </w:p>
        </w:tc>
        <w:tc>
          <w:tcPr>
            <w:tcW w:w="219" w:type="pct"/>
            <w:shd w:val="clear" w:color="D9E1F2" w:fill="D9E1F2"/>
            <w:noWrap/>
            <w:vAlign w:val="center"/>
          </w:tcPr>
          <w:p w14:paraId="094D4FA2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(11)CW</w:t>
            </w:r>
          </w:p>
        </w:tc>
        <w:tc>
          <w:tcPr>
            <w:tcW w:w="310" w:type="pct"/>
            <w:shd w:val="clear" w:color="D9E1F2" w:fill="D9E1F2"/>
            <w:noWrap/>
            <w:vAlign w:val="center"/>
          </w:tcPr>
          <w:p w14:paraId="75F4AF1F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(12)CW2D</w:t>
            </w:r>
          </w:p>
        </w:tc>
        <w:tc>
          <w:tcPr>
            <w:tcW w:w="291" w:type="pct"/>
            <w:shd w:val="clear" w:color="D9E1F2" w:fill="D9E1F2"/>
            <w:noWrap/>
            <w:vAlign w:val="center"/>
          </w:tcPr>
          <w:p w14:paraId="46EF3E15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241" w:type="pct"/>
            <w:shd w:val="clear" w:color="D9E1F2" w:fill="D9E1F2"/>
            <w:noWrap/>
            <w:vAlign w:val="center"/>
          </w:tcPr>
          <w:p w14:paraId="632D955A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(14)</w:t>
            </w:r>
          </w:p>
        </w:tc>
        <w:tc>
          <w:tcPr>
            <w:tcW w:w="297" w:type="pct"/>
            <w:shd w:val="clear" w:color="D9E1F2" w:fill="D9E1F2"/>
            <w:noWrap/>
            <w:vAlign w:val="center"/>
          </w:tcPr>
          <w:p w14:paraId="66C782D9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(15)index</w:t>
            </w:r>
          </w:p>
        </w:tc>
      </w:tr>
      <w:tr w:rsidR="006F0490" w14:paraId="26A64ACE" w14:textId="77777777">
        <w:trPr>
          <w:trHeight w:val="210"/>
        </w:trPr>
        <w:tc>
          <w:tcPr>
            <w:tcW w:w="286" w:type="pct"/>
            <w:vMerge w:val="restart"/>
            <w:shd w:val="clear" w:color="auto" w:fill="auto"/>
            <w:vAlign w:val="center"/>
          </w:tcPr>
          <w:p w14:paraId="337101EE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D2T2-A1</w:t>
            </w:r>
          </w:p>
        </w:tc>
        <w:tc>
          <w:tcPr>
            <w:tcW w:w="346" w:type="pct"/>
            <w:vMerge w:val="restart"/>
            <w:shd w:val="clear" w:color="auto" w:fill="auto"/>
            <w:vAlign w:val="center"/>
          </w:tcPr>
          <w:p w14:paraId="1163E7E6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 w14:paraId="40C40D44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45.09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3C3DB1B6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60.1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25D75BF3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51EF4208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2-2</w:t>
            </w: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62C5150E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3DC5A65C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628BDCF4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2AA86C10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1A46591D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17D562F6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14:paraId="70423E66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3860B063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705B9E01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295.86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05C9769E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1CD82E64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297" w:type="pct"/>
            <w:shd w:val="clear" w:color="auto" w:fill="auto"/>
            <w:vAlign w:val="center"/>
          </w:tcPr>
          <w:p w14:paraId="2C788580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50</w:t>
            </w:r>
          </w:p>
        </w:tc>
      </w:tr>
      <w:tr w:rsidR="006F0490" w14:paraId="764E3B0B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5490895E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47F2AE65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44192AF6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14920A25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419BDAB3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1321D3C8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3C64F77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39E3375C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5CCFA7ED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256A1155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127A25F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restart"/>
            <w:shd w:val="clear" w:color="auto" w:fill="auto"/>
            <w:vAlign w:val="center"/>
          </w:tcPr>
          <w:p w14:paraId="188D1511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70" w:type="pct"/>
            <w:vMerge/>
            <w:vAlign w:val="center"/>
          </w:tcPr>
          <w:p w14:paraId="776DFF12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51DF43D5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7D3A2A9A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198.46</w:t>
            </w:r>
          </w:p>
        </w:tc>
        <w:tc>
          <w:tcPr>
            <w:tcW w:w="291" w:type="pct"/>
            <w:vMerge/>
            <w:vAlign w:val="center"/>
          </w:tcPr>
          <w:p w14:paraId="3B814930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69E177FF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9C56F5F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</w:t>
            </w:r>
          </w:p>
        </w:tc>
      </w:tr>
      <w:tr w:rsidR="006F0490" w14:paraId="0C5DDF72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323C034B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restart"/>
            <w:shd w:val="clear" w:color="auto" w:fill="auto"/>
            <w:vAlign w:val="center"/>
          </w:tcPr>
          <w:p w14:paraId="4357161C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 w14:paraId="7EF7FD0B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26.48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0AB39D23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56.1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27A01139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6" w:type="pct"/>
            <w:vMerge/>
            <w:vAlign w:val="center"/>
          </w:tcPr>
          <w:p w14:paraId="42C17273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2508F34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3792872C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8" w:type="pct"/>
            <w:vMerge/>
            <w:vAlign w:val="center"/>
          </w:tcPr>
          <w:p w14:paraId="0B586F31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5AAE53DC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9" w:type="pct"/>
            <w:vMerge/>
            <w:vAlign w:val="center"/>
          </w:tcPr>
          <w:p w14:paraId="6CD40D70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1E147ED2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14:paraId="1351FEF5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4BAEA71D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064DE086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54.45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74AB381D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1" w:type="pct"/>
            <w:vMerge/>
            <w:vAlign w:val="center"/>
          </w:tcPr>
          <w:p w14:paraId="67949CA8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B4AB711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</w:t>
            </w:r>
          </w:p>
        </w:tc>
      </w:tr>
      <w:tr w:rsidR="006F0490" w14:paraId="0FCFB556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0851CAD8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44DF7D50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4CD72C6B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75CFF436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45D8B8AC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26317E78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53CD8F38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0FFC3814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5A001DD9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5185EBB7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9B0BC2D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2C2FC505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vAlign w:val="center"/>
          </w:tcPr>
          <w:p w14:paraId="3FA60CE9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604A140B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14EFDC31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68.73</w:t>
            </w:r>
          </w:p>
        </w:tc>
        <w:tc>
          <w:tcPr>
            <w:tcW w:w="291" w:type="pct"/>
            <w:vMerge/>
            <w:vAlign w:val="center"/>
          </w:tcPr>
          <w:p w14:paraId="50DEF062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3B8BC5E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11F10AE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</w:t>
            </w:r>
          </w:p>
        </w:tc>
      </w:tr>
      <w:tr w:rsidR="006F0490" w14:paraId="72495266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2E6C5AB7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restart"/>
            <w:shd w:val="clear" w:color="auto" w:fill="auto"/>
            <w:vAlign w:val="center"/>
          </w:tcPr>
          <w:p w14:paraId="0DE0FA59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 w14:paraId="0AF0CFF9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45.09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53673A4E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60.1</w:t>
            </w:r>
          </w:p>
        </w:tc>
        <w:tc>
          <w:tcPr>
            <w:tcW w:w="251" w:type="pct"/>
            <w:vMerge/>
            <w:vAlign w:val="center"/>
          </w:tcPr>
          <w:p w14:paraId="3A349AAD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0F1EBE9C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29831F65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26582C6D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8" w:type="pct"/>
            <w:vMerge/>
            <w:vAlign w:val="center"/>
          </w:tcPr>
          <w:p w14:paraId="1FAD170F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4E5A5C89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9" w:type="pct"/>
            <w:vMerge/>
            <w:vAlign w:val="center"/>
          </w:tcPr>
          <w:p w14:paraId="7B9CD58C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4AB95DA3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vAlign w:val="center"/>
          </w:tcPr>
          <w:p w14:paraId="444A00C5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660C5523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022B1C2D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132.93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4AE49282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1" w:type="pct"/>
            <w:vMerge/>
            <w:vAlign w:val="center"/>
          </w:tcPr>
          <w:p w14:paraId="3DD56CDB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FBDE00E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80</w:t>
            </w:r>
          </w:p>
        </w:tc>
      </w:tr>
      <w:tr w:rsidR="006F0490" w14:paraId="14B08D3D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01EB00AE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2F85BCCC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38A8B0AF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3A8EFA7F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1A2CBA92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40FE441D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7587D48A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76F1A153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8" w:type="pct"/>
            <w:vMerge/>
            <w:vAlign w:val="center"/>
          </w:tcPr>
          <w:p w14:paraId="2EC6DC46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1DFD2B4B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472A920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0DCEF20A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57283310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/>
            <w:vAlign w:val="center"/>
          </w:tcPr>
          <w:p w14:paraId="3C3BC6F4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C4C45D2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124.37</w:t>
            </w:r>
          </w:p>
        </w:tc>
        <w:tc>
          <w:tcPr>
            <w:tcW w:w="291" w:type="pct"/>
            <w:vMerge/>
            <w:vAlign w:val="center"/>
          </w:tcPr>
          <w:p w14:paraId="751F788E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5360D5AC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4F20B83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70</w:t>
            </w:r>
          </w:p>
        </w:tc>
      </w:tr>
      <w:tr w:rsidR="006F0490" w14:paraId="0E454A89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54271F2C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7BE3B5CB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69C232A4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5A1DAE32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3FB08E3A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734D2DA5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72DD0654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2448BA3B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8" w:type="pct"/>
            <w:vMerge/>
            <w:vAlign w:val="center"/>
          </w:tcPr>
          <w:p w14:paraId="151D2AB3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1AFBD086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97B60B2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1D397976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14:paraId="40F573D1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9" w:type="pct"/>
            <w:vMerge/>
            <w:vAlign w:val="center"/>
          </w:tcPr>
          <w:p w14:paraId="2368EB80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0B1F476C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107.43</w:t>
            </w:r>
          </w:p>
        </w:tc>
        <w:tc>
          <w:tcPr>
            <w:tcW w:w="291" w:type="pct"/>
            <w:vMerge/>
            <w:vAlign w:val="center"/>
          </w:tcPr>
          <w:p w14:paraId="4A03BD5F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0C84B5C3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A3DC1EB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90</w:t>
            </w:r>
          </w:p>
        </w:tc>
      </w:tr>
      <w:tr w:rsidR="006F0490" w14:paraId="4660807F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13492E68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restart"/>
            <w:shd w:val="clear" w:color="auto" w:fill="auto"/>
            <w:vAlign w:val="center"/>
          </w:tcPr>
          <w:p w14:paraId="79860DF1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402" w:type="pct"/>
            <w:vMerge/>
            <w:vAlign w:val="center"/>
          </w:tcPr>
          <w:p w14:paraId="26D1BF4D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57A4C46A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670FEF5F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695EF9AF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7B9D972C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67BD62B3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258" w:type="pct"/>
            <w:vMerge/>
            <w:vAlign w:val="center"/>
          </w:tcPr>
          <w:p w14:paraId="678066A2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43EE4D7C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81F78D2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5A6AE3E8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vAlign w:val="center"/>
          </w:tcPr>
          <w:p w14:paraId="51B63065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556B68DC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14A2956B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76.83</w:t>
            </w:r>
          </w:p>
        </w:tc>
        <w:tc>
          <w:tcPr>
            <w:tcW w:w="291" w:type="pct"/>
            <w:vMerge/>
            <w:vAlign w:val="center"/>
          </w:tcPr>
          <w:p w14:paraId="3C4AE703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208D4053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5E968A5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243</w:t>
            </w:r>
          </w:p>
        </w:tc>
      </w:tr>
      <w:tr w:rsidR="006F0490" w14:paraId="1F6DCD00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7F2E59F4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303DF355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53ACC9F0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26CBCFA9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73EA4734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7DBA9AA9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7ACC4080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08D35920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8" w:type="pct"/>
            <w:vMerge/>
            <w:vAlign w:val="center"/>
          </w:tcPr>
          <w:p w14:paraId="2F0EE662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69A91B8F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793349D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05562196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545333F5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/>
            <w:vAlign w:val="center"/>
          </w:tcPr>
          <w:p w14:paraId="16FD2E40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09E4047A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96.99</w:t>
            </w:r>
          </w:p>
        </w:tc>
        <w:tc>
          <w:tcPr>
            <w:tcW w:w="291" w:type="pct"/>
            <w:vMerge/>
            <w:vAlign w:val="center"/>
          </w:tcPr>
          <w:p w14:paraId="0B8C6AC8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24E91F73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E683960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237</w:t>
            </w:r>
          </w:p>
        </w:tc>
      </w:tr>
      <w:tr w:rsidR="006F0490" w14:paraId="20E165D4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525E4A85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065DC223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55ED68D1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0FDB0B4C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614D0F44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644F876E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5A0B7E18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05F15795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8" w:type="pct"/>
            <w:vMerge/>
            <w:vAlign w:val="center"/>
          </w:tcPr>
          <w:p w14:paraId="16B9A215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6A8BC6E2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F59C257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01814F36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58C888A8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/>
            <w:vAlign w:val="center"/>
          </w:tcPr>
          <w:p w14:paraId="202F7E29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907A3C4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90.14</w:t>
            </w:r>
          </w:p>
        </w:tc>
        <w:tc>
          <w:tcPr>
            <w:tcW w:w="291" w:type="pct"/>
            <w:vMerge/>
            <w:vAlign w:val="center"/>
          </w:tcPr>
          <w:p w14:paraId="15226AE0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646AD097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0D11A0D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240</w:t>
            </w:r>
          </w:p>
        </w:tc>
      </w:tr>
      <w:tr w:rsidR="006F0490" w14:paraId="243DAE78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020C284C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27729A84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729E888D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46E98ED2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0918E309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6" w:type="pct"/>
            <w:vMerge/>
            <w:vAlign w:val="center"/>
          </w:tcPr>
          <w:p w14:paraId="1ACA9475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68AE0B37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77F13E74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258" w:type="pct"/>
            <w:vMerge/>
            <w:vAlign w:val="center"/>
          </w:tcPr>
          <w:p w14:paraId="7CF5E38B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002751FF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F8158E8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203CC21B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55EF5768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9" w:type="pct"/>
            <w:vMerge/>
            <w:vAlign w:val="center"/>
          </w:tcPr>
          <w:p w14:paraId="59F90333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0FCB43D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105.05</w:t>
            </w:r>
          </w:p>
        </w:tc>
        <w:tc>
          <w:tcPr>
            <w:tcW w:w="291" w:type="pct"/>
            <w:vMerge/>
            <w:vAlign w:val="center"/>
          </w:tcPr>
          <w:p w14:paraId="399B538A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6E0A4A2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318A9FA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225</w:t>
            </w:r>
          </w:p>
        </w:tc>
      </w:tr>
      <w:tr w:rsidR="006F0490" w14:paraId="11D931FE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6D5AF27B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55153E10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2AFABC83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701EB91D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65B09155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41C45733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245219E5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7CB81BE9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8" w:type="pct"/>
            <w:vMerge/>
            <w:vAlign w:val="center"/>
          </w:tcPr>
          <w:p w14:paraId="3E13C2EA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17295BDC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8B5BA06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5EAE4D5F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5FDB2381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/>
            <w:vAlign w:val="center"/>
          </w:tcPr>
          <w:p w14:paraId="74EDFE93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694C5120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128.26</w:t>
            </w:r>
          </w:p>
        </w:tc>
        <w:tc>
          <w:tcPr>
            <w:tcW w:w="291" w:type="pct"/>
            <w:vMerge/>
            <w:vAlign w:val="center"/>
          </w:tcPr>
          <w:p w14:paraId="2FD11F0E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04A11B2E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39C64F1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219</w:t>
            </w:r>
          </w:p>
        </w:tc>
      </w:tr>
      <w:tr w:rsidR="006F0490" w14:paraId="00D3095B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545F98D7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72775974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67AF9FD0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5792E553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3974772C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440C9A8A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32918BE1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14B01839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8" w:type="pct"/>
            <w:vMerge/>
            <w:vAlign w:val="center"/>
          </w:tcPr>
          <w:p w14:paraId="429E023F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42C905ED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4F5232D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3B53332A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01DEA67B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/>
            <w:vAlign w:val="center"/>
          </w:tcPr>
          <w:p w14:paraId="55A57674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7BE1BB5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119.21</w:t>
            </w:r>
          </w:p>
        </w:tc>
        <w:tc>
          <w:tcPr>
            <w:tcW w:w="291" w:type="pct"/>
            <w:vMerge/>
            <w:vAlign w:val="center"/>
          </w:tcPr>
          <w:p w14:paraId="6339B7E2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38503DBB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95D0699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222</w:t>
            </w:r>
          </w:p>
        </w:tc>
      </w:tr>
      <w:tr w:rsidR="006F0490" w14:paraId="5F9FA73A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3B1A9F95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restart"/>
            <w:shd w:val="clear" w:color="auto" w:fill="auto"/>
            <w:vAlign w:val="center"/>
          </w:tcPr>
          <w:p w14:paraId="0768E176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402" w:type="pct"/>
            <w:shd w:val="clear" w:color="auto" w:fill="auto"/>
            <w:vAlign w:val="center"/>
          </w:tcPr>
          <w:p w14:paraId="5D9E3200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7.99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18F10471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47.1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71441FBD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6" w:type="pct"/>
            <w:vMerge/>
            <w:vAlign w:val="center"/>
          </w:tcPr>
          <w:p w14:paraId="5D829ACE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7679C87E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390D8D0C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258" w:type="pct"/>
            <w:vMerge/>
            <w:vAlign w:val="center"/>
          </w:tcPr>
          <w:p w14:paraId="57E8E830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1D2069AF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9" w:type="pct"/>
            <w:vMerge/>
            <w:vAlign w:val="center"/>
          </w:tcPr>
          <w:p w14:paraId="7F8315CB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62E807ED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7A85009C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5B7567FE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422356E9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7.99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60CA081A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1" w:type="pct"/>
            <w:vMerge/>
            <w:vAlign w:val="center"/>
          </w:tcPr>
          <w:p w14:paraId="41A5B705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D6B1209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134</w:t>
            </w:r>
          </w:p>
        </w:tc>
      </w:tr>
      <w:tr w:rsidR="006F0490" w14:paraId="76B3A976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0ADF529C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3470EBC9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shd w:val="clear" w:color="auto" w:fill="auto"/>
            <w:vAlign w:val="center"/>
          </w:tcPr>
          <w:p w14:paraId="6B1251F0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9.63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38DE4ED0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48.5</w:t>
            </w:r>
          </w:p>
        </w:tc>
        <w:tc>
          <w:tcPr>
            <w:tcW w:w="251" w:type="pct"/>
            <w:vMerge/>
            <w:vAlign w:val="center"/>
          </w:tcPr>
          <w:p w14:paraId="43824752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77F6F2BF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57CB810C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35228659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58" w:type="pct"/>
            <w:vMerge/>
            <w:vAlign w:val="center"/>
          </w:tcPr>
          <w:p w14:paraId="0888C7C5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02649654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7E7CC1C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428E45D6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6719F04A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/>
            <w:vAlign w:val="center"/>
          </w:tcPr>
          <w:p w14:paraId="69244702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2FC508CB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9.63</w:t>
            </w:r>
          </w:p>
        </w:tc>
        <w:tc>
          <w:tcPr>
            <w:tcW w:w="291" w:type="pct"/>
            <w:vMerge/>
            <w:vAlign w:val="center"/>
          </w:tcPr>
          <w:p w14:paraId="34EF3142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57417ED3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6AB5A4B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138</w:t>
            </w:r>
          </w:p>
        </w:tc>
      </w:tr>
      <w:tr w:rsidR="006F0490" w14:paraId="5DF2CF3D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6579193D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71CA1F49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shd w:val="clear" w:color="auto" w:fill="auto"/>
            <w:vAlign w:val="center"/>
          </w:tcPr>
          <w:p w14:paraId="721F2376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10.78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2FA04E18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49.35</w:t>
            </w:r>
          </w:p>
        </w:tc>
        <w:tc>
          <w:tcPr>
            <w:tcW w:w="251" w:type="pct"/>
            <w:vMerge/>
            <w:vAlign w:val="center"/>
          </w:tcPr>
          <w:p w14:paraId="33E0BBAC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4F8C7DDD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5BC572F5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40D7FB84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258" w:type="pct"/>
            <w:vMerge/>
            <w:vAlign w:val="center"/>
          </w:tcPr>
          <w:p w14:paraId="38D8E0FA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733BB17B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414B3A5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393C9370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14:paraId="63F10900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/>
            <w:vAlign w:val="center"/>
          </w:tcPr>
          <w:p w14:paraId="30F3329F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7CE9CDA2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10.78</w:t>
            </w:r>
          </w:p>
        </w:tc>
        <w:tc>
          <w:tcPr>
            <w:tcW w:w="291" w:type="pct"/>
            <w:vMerge/>
            <w:vAlign w:val="center"/>
          </w:tcPr>
          <w:p w14:paraId="3082B1D2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20EC8368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C79F683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122</w:t>
            </w:r>
          </w:p>
        </w:tc>
      </w:tr>
      <w:tr w:rsidR="006F0490" w14:paraId="10D07BFB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47053439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2DB1391D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shd w:val="clear" w:color="auto" w:fill="auto"/>
            <w:vAlign w:val="center"/>
          </w:tcPr>
          <w:p w14:paraId="02E8CF2D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11.52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3860A952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49.85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6F4C7C90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6" w:type="pct"/>
            <w:vMerge/>
            <w:vAlign w:val="center"/>
          </w:tcPr>
          <w:p w14:paraId="6453A5FC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7813902E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218F3A89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258" w:type="pct"/>
            <w:vMerge/>
            <w:vAlign w:val="center"/>
          </w:tcPr>
          <w:p w14:paraId="0EC55D22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4492A024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8166729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1E8060D2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vAlign w:val="center"/>
          </w:tcPr>
          <w:p w14:paraId="3E0F125C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6340247E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2EC4E425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11.52</w:t>
            </w:r>
          </w:p>
        </w:tc>
        <w:tc>
          <w:tcPr>
            <w:tcW w:w="291" w:type="pct"/>
            <w:vMerge/>
            <w:vAlign w:val="center"/>
          </w:tcPr>
          <w:p w14:paraId="52712845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5A22CE2F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44CC93A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126</w:t>
            </w:r>
          </w:p>
        </w:tc>
      </w:tr>
      <w:tr w:rsidR="006F0490" w14:paraId="1A5D0BBF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293111B8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5A8188E6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shd w:val="clear" w:color="auto" w:fill="auto"/>
            <w:vAlign w:val="center"/>
          </w:tcPr>
          <w:p w14:paraId="366DBD37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12.07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2B00C2C5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50.2</w:t>
            </w:r>
          </w:p>
        </w:tc>
        <w:tc>
          <w:tcPr>
            <w:tcW w:w="251" w:type="pct"/>
            <w:vMerge/>
            <w:vAlign w:val="center"/>
          </w:tcPr>
          <w:p w14:paraId="573CC699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519BBCEA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5EAB34F9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691C17BC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58" w:type="pct"/>
            <w:vMerge/>
            <w:vAlign w:val="center"/>
          </w:tcPr>
          <w:p w14:paraId="75C77AFC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00C600C6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7185CB5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0CA96F1D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14:paraId="5B1864EE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/>
            <w:vAlign w:val="center"/>
          </w:tcPr>
          <w:p w14:paraId="51E4DD8B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4140A97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12.07</w:t>
            </w:r>
          </w:p>
        </w:tc>
        <w:tc>
          <w:tcPr>
            <w:tcW w:w="291" w:type="pct"/>
            <w:vMerge/>
            <w:vAlign w:val="center"/>
          </w:tcPr>
          <w:p w14:paraId="1FE72EAE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02F68B4D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74AC464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130</w:t>
            </w:r>
          </w:p>
        </w:tc>
      </w:tr>
      <w:tr w:rsidR="006F0490" w14:paraId="7C7C678D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7E985994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restart"/>
            <w:shd w:val="clear" w:color="auto" w:fill="auto"/>
            <w:vAlign w:val="center"/>
          </w:tcPr>
          <w:p w14:paraId="35B16FA3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 w14:paraId="73149734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23.18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77F9A1AB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55.1</w:t>
            </w:r>
          </w:p>
        </w:tc>
        <w:tc>
          <w:tcPr>
            <w:tcW w:w="251" w:type="pct"/>
            <w:vMerge/>
            <w:vAlign w:val="center"/>
          </w:tcPr>
          <w:p w14:paraId="3EBC2005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5225463E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7B049DF9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7B2D5769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58" w:type="pct"/>
            <w:vMerge/>
            <w:vAlign w:val="center"/>
          </w:tcPr>
          <w:p w14:paraId="157F3E06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4D7B2ECA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9BEE795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7BC6FDB1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vAlign w:val="center"/>
          </w:tcPr>
          <w:p w14:paraId="1BFF62D8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2F7FAF8B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507E2E61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98.29</w:t>
            </w:r>
          </w:p>
        </w:tc>
        <w:tc>
          <w:tcPr>
            <w:tcW w:w="291" w:type="pct"/>
            <w:vMerge/>
            <w:vAlign w:val="center"/>
          </w:tcPr>
          <w:p w14:paraId="13C612A3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30C5B110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B266EFB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474</w:t>
            </w:r>
          </w:p>
        </w:tc>
      </w:tr>
      <w:tr w:rsidR="006F0490" w14:paraId="5795E0EF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4B9D7A4B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736962A3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2CFA0DCA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0FEFBA8E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7AD48797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466299ED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4FB7EC7E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5DF87DFB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258" w:type="pct"/>
            <w:vMerge/>
            <w:vAlign w:val="center"/>
          </w:tcPr>
          <w:p w14:paraId="2105E8B7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7ABD88D9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437DAE7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7DD5A34F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07E71446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9" w:type="pct"/>
            <w:vMerge/>
            <w:vAlign w:val="center"/>
          </w:tcPr>
          <w:p w14:paraId="47017D99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1F3C2AF4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88.92</w:t>
            </w:r>
          </w:p>
        </w:tc>
        <w:tc>
          <w:tcPr>
            <w:tcW w:w="291" w:type="pct"/>
            <w:vMerge/>
            <w:vAlign w:val="center"/>
          </w:tcPr>
          <w:p w14:paraId="62489A58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6561BA8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06FAEE9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482</w:t>
            </w:r>
          </w:p>
        </w:tc>
      </w:tr>
      <w:tr w:rsidR="006F0490" w14:paraId="1320597F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2BE304D2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restart"/>
            <w:shd w:val="clear" w:color="auto" w:fill="auto"/>
            <w:vAlign w:val="center"/>
          </w:tcPr>
          <w:p w14:paraId="3F3CC2FB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 w14:paraId="1910F718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11.17</w:t>
            </w:r>
          </w:p>
        </w:tc>
        <w:tc>
          <w:tcPr>
            <w:tcW w:w="258" w:type="pct"/>
            <w:vMerge/>
            <w:vAlign w:val="center"/>
          </w:tcPr>
          <w:p w14:paraId="3AE41A60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5BD4B9BA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6" w:type="pct"/>
            <w:vMerge/>
            <w:vAlign w:val="center"/>
          </w:tcPr>
          <w:p w14:paraId="0AE60125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34C6A37C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437AAAFB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8" w:type="pct"/>
            <w:vMerge/>
            <w:vAlign w:val="center"/>
          </w:tcPr>
          <w:p w14:paraId="53FE3E57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5BAA83AB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78A1ED3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48CD471D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062E01CC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2E07B5EB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78DAC4CB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35.72</w:t>
            </w:r>
          </w:p>
        </w:tc>
        <w:tc>
          <w:tcPr>
            <w:tcW w:w="291" w:type="pct"/>
            <w:vMerge/>
            <w:vAlign w:val="center"/>
          </w:tcPr>
          <w:p w14:paraId="7BBCAA6F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0FE36CEC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2D6524F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517</w:t>
            </w:r>
          </w:p>
        </w:tc>
      </w:tr>
      <w:tr w:rsidR="006F0490" w14:paraId="03E782A3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5B162AD6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7C763B71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5ED346E0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6A52DDB5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08105CE6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76C8857F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05B63DD8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3B6F3FBE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35ED1F4F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64D6F7E2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5F07F4E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1650A3E3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2EABF90F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9" w:type="pct"/>
            <w:vMerge/>
            <w:vAlign w:val="center"/>
          </w:tcPr>
          <w:p w14:paraId="167E73C4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0C2BEC57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20.03</w:t>
            </w:r>
          </w:p>
        </w:tc>
        <w:tc>
          <w:tcPr>
            <w:tcW w:w="291" w:type="pct"/>
            <w:vMerge/>
            <w:vAlign w:val="center"/>
          </w:tcPr>
          <w:p w14:paraId="0C1679AF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5546EB44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CBC6E7D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519</w:t>
            </w:r>
          </w:p>
        </w:tc>
      </w:tr>
      <w:tr w:rsidR="006F0490" w14:paraId="3F667E21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638B56CB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738D90B2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18F4EC89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0722FE98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648DB0E2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6" w:type="pct"/>
            <w:vMerge/>
            <w:vAlign w:val="center"/>
          </w:tcPr>
          <w:p w14:paraId="2AC7B9A0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4B28FBB4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7E4CF44A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6944BB28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0CCCEC8A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C9B190A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551C633B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3D17BD07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/>
            <w:vAlign w:val="center"/>
          </w:tcPr>
          <w:p w14:paraId="52BB9347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010DED8D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38.65</w:t>
            </w:r>
          </w:p>
        </w:tc>
        <w:tc>
          <w:tcPr>
            <w:tcW w:w="291" w:type="pct"/>
            <w:vMerge/>
            <w:vAlign w:val="center"/>
          </w:tcPr>
          <w:p w14:paraId="0E5EFD23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6D21E30F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8109665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516</w:t>
            </w:r>
          </w:p>
        </w:tc>
      </w:tr>
      <w:tr w:rsidR="006F0490" w14:paraId="737A8851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5A017EDF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066D0469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1F4EE9FE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31737171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34D3D06C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3CEF86F1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4C189EDF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6793AA40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26F73FE7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765B54E9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8D5603D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1CD9C5BA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69832192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9" w:type="pct"/>
            <w:vMerge/>
            <w:vAlign w:val="center"/>
          </w:tcPr>
          <w:p w14:paraId="66ABD64C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69490FE7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21.12</w:t>
            </w:r>
          </w:p>
        </w:tc>
        <w:tc>
          <w:tcPr>
            <w:tcW w:w="291" w:type="pct"/>
            <w:vMerge/>
            <w:vAlign w:val="center"/>
          </w:tcPr>
          <w:p w14:paraId="32F3F925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54A9CD51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1368434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518</w:t>
            </w:r>
          </w:p>
        </w:tc>
      </w:tr>
      <w:tr w:rsidR="006F0490" w14:paraId="3A43815F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3ECC8BEE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14:paraId="4820F0B8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[IDCC]</w:t>
            </w:r>
          </w:p>
        </w:tc>
        <w:tc>
          <w:tcPr>
            <w:tcW w:w="402" w:type="pct"/>
            <w:shd w:val="clear" w:color="auto" w:fill="auto"/>
            <w:vAlign w:val="center"/>
          </w:tcPr>
          <w:p w14:paraId="32BF92B8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23.18</w:t>
            </w:r>
          </w:p>
        </w:tc>
        <w:tc>
          <w:tcPr>
            <w:tcW w:w="258" w:type="pct"/>
            <w:vMerge/>
            <w:vAlign w:val="center"/>
          </w:tcPr>
          <w:p w14:paraId="7A6C6871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2BEFC1D2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27EB580D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0A9DBE7F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60A1C475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58" w:type="pct"/>
            <w:vMerge/>
            <w:vAlign w:val="center"/>
          </w:tcPr>
          <w:p w14:paraId="38FAB0CB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045D31FE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6539360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4F4982E5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14:paraId="522F6DCC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shd w:val="clear" w:color="auto" w:fill="auto"/>
            <w:vAlign w:val="center"/>
          </w:tcPr>
          <w:p w14:paraId="00940673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49C82D5D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161.89</w:t>
            </w:r>
          </w:p>
        </w:tc>
        <w:tc>
          <w:tcPr>
            <w:tcW w:w="291" w:type="pct"/>
            <w:vMerge/>
            <w:vAlign w:val="center"/>
          </w:tcPr>
          <w:p w14:paraId="1F811C7C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372E7BDE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D52BDAE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464</w:t>
            </w:r>
          </w:p>
        </w:tc>
      </w:tr>
      <w:tr w:rsidR="006F0490" w14:paraId="330F9D1B" w14:textId="77777777">
        <w:trPr>
          <w:trHeight w:val="210"/>
        </w:trPr>
        <w:tc>
          <w:tcPr>
            <w:tcW w:w="286" w:type="pct"/>
            <w:vMerge w:val="restart"/>
            <w:shd w:val="clear" w:color="auto" w:fill="auto"/>
            <w:vAlign w:val="center"/>
          </w:tcPr>
          <w:p w14:paraId="4AC6E617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D2T2-A2</w:t>
            </w:r>
          </w:p>
        </w:tc>
        <w:tc>
          <w:tcPr>
            <w:tcW w:w="346" w:type="pct"/>
            <w:vMerge w:val="restart"/>
            <w:shd w:val="clear" w:color="auto" w:fill="auto"/>
            <w:vAlign w:val="center"/>
          </w:tcPr>
          <w:p w14:paraId="4B75CC42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402" w:type="pct"/>
            <w:shd w:val="clear" w:color="auto" w:fill="auto"/>
            <w:vAlign w:val="center"/>
          </w:tcPr>
          <w:p w14:paraId="0129D9E5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34.6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3D98D878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58.11</w:t>
            </w:r>
          </w:p>
        </w:tc>
        <w:tc>
          <w:tcPr>
            <w:tcW w:w="251" w:type="pct"/>
            <w:vMerge/>
            <w:vAlign w:val="center"/>
          </w:tcPr>
          <w:p w14:paraId="2BB548DD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64B92059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2D1ADCE9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7A99A3AB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258" w:type="pct"/>
            <w:vMerge/>
            <w:vAlign w:val="center"/>
          </w:tcPr>
          <w:p w14:paraId="7328CCD5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7F46EF00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9" w:type="pct"/>
            <w:vMerge/>
            <w:vAlign w:val="center"/>
          </w:tcPr>
          <w:p w14:paraId="5F4BDB4B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7C28B5AB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vAlign w:val="center"/>
          </w:tcPr>
          <w:p w14:paraId="40CE50C4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45FD3B8E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1EE293F3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34.6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75529130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1" w:type="pct"/>
            <w:vMerge/>
            <w:vAlign w:val="center"/>
          </w:tcPr>
          <w:p w14:paraId="7B98DC50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248EF43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46</w:t>
            </w:r>
          </w:p>
        </w:tc>
      </w:tr>
      <w:tr w:rsidR="006F0490" w14:paraId="7762D7B1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790ADE63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3102640B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shd w:val="clear" w:color="auto" w:fill="auto"/>
            <w:vAlign w:val="center"/>
          </w:tcPr>
          <w:p w14:paraId="43C4B903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45.09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6CFA78B6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60.1</w:t>
            </w:r>
          </w:p>
        </w:tc>
        <w:tc>
          <w:tcPr>
            <w:tcW w:w="251" w:type="pct"/>
            <w:vMerge/>
            <w:vAlign w:val="center"/>
          </w:tcPr>
          <w:p w14:paraId="5FF5C90A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732E6643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56160C2E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26DE13A9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30A4F0CB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42B670A4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C0C15B2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auto" w:fill="auto"/>
            <w:vAlign w:val="center"/>
          </w:tcPr>
          <w:p w14:paraId="26A950DE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0" w:type="pct"/>
            <w:vMerge/>
            <w:vAlign w:val="center"/>
          </w:tcPr>
          <w:p w14:paraId="48900A39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58E501AD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647E22EF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51.57</w:t>
            </w:r>
          </w:p>
        </w:tc>
        <w:tc>
          <w:tcPr>
            <w:tcW w:w="291" w:type="pct"/>
            <w:vMerge/>
            <w:vAlign w:val="center"/>
          </w:tcPr>
          <w:p w14:paraId="560F29E7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EC75F28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19A4C02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51</w:t>
            </w:r>
          </w:p>
        </w:tc>
      </w:tr>
      <w:tr w:rsidR="006F0490" w14:paraId="69BA4222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25F9A1E1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restart"/>
            <w:shd w:val="clear" w:color="auto" w:fill="auto"/>
            <w:vAlign w:val="center"/>
          </w:tcPr>
          <w:p w14:paraId="74C402E3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 w14:paraId="1EAFA99D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26.48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540ABC48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56.1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3AE6049A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6" w:type="pct"/>
            <w:vMerge/>
            <w:vAlign w:val="center"/>
          </w:tcPr>
          <w:p w14:paraId="254B57BF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5671FF05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6E514B57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8" w:type="pct"/>
            <w:vMerge/>
            <w:vAlign w:val="center"/>
          </w:tcPr>
          <w:p w14:paraId="3FC4315B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64A6477F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9" w:type="pct"/>
            <w:vMerge/>
            <w:vAlign w:val="center"/>
          </w:tcPr>
          <w:p w14:paraId="5A11D25D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restart"/>
            <w:shd w:val="clear" w:color="auto" w:fill="auto"/>
            <w:vAlign w:val="center"/>
          </w:tcPr>
          <w:p w14:paraId="78C023F5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14:paraId="7E30569A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/>
            <w:vAlign w:val="center"/>
          </w:tcPr>
          <w:p w14:paraId="1F7741AA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3D1EEA01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28.1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6603FAA2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1" w:type="pct"/>
            <w:vMerge/>
            <w:vAlign w:val="center"/>
          </w:tcPr>
          <w:p w14:paraId="41B303A0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B9EE4C0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</w:t>
            </w:r>
          </w:p>
        </w:tc>
      </w:tr>
      <w:tr w:rsidR="006F0490" w14:paraId="1DCB5DA8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29880EE2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63AFC998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69D5AFB9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45C32E70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6BD95D8B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0CE69C0E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05FD70A0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66D64BB1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4622AD87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3B67E0EC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B2C7F26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15169E3D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vAlign w:val="center"/>
          </w:tcPr>
          <w:p w14:paraId="1FC13DF0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5371E75E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3C5F06B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35.47</w:t>
            </w:r>
          </w:p>
        </w:tc>
        <w:tc>
          <w:tcPr>
            <w:tcW w:w="291" w:type="pct"/>
            <w:vMerge/>
            <w:vAlign w:val="center"/>
          </w:tcPr>
          <w:p w14:paraId="6BA50898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35479340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5E8C49C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</w:t>
            </w:r>
          </w:p>
        </w:tc>
      </w:tr>
      <w:tr w:rsidR="006F0490" w14:paraId="2A66D2B8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1DD4A65D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restart"/>
            <w:shd w:val="clear" w:color="auto" w:fill="auto"/>
            <w:vAlign w:val="center"/>
          </w:tcPr>
          <w:p w14:paraId="01FEF756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402" w:type="pct"/>
            <w:shd w:val="clear" w:color="auto" w:fill="auto"/>
            <w:vAlign w:val="center"/>
          </w:tcPr>
          <w:p w14:paraId="2D633E8A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19.74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5362F2A0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53.89</w:t>
            </w:r>
          </w:p>
        </w:tc>
        <w:tc>
          <w:tcPr>
            <w:tcW w:w="251" w:type="pct"/>
            <w:vMerge/>
            <w:vAlign w:val="center"/>
          </w:tcPr>
          <w:p w14:paraId="1602C157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02BFD896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4E4ABE4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23A3028E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8" w:type="pct"/>
            <w:vMerge/>
            <w:vAlign w:val="center"/>
          </w:tcPr>
          <w:p w14:paraId="3FA5B8F5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53B571C2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9" w:type="pct"/>
            <w:vMerge/>
            <w:vAlign w:val="center"/>
          </w:tcPr>
          <w:p w14:paraId="72DA08BF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318E8F75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45224FF3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9" w:type="pct"/>
            <w:vMerge/>
            <w:vAlign w:val="center"/>
          </w:tcPr>
          <w:p w14:paraId="5061EBF4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7A5BED7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19.74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0C9717B9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1" w:type="pct"/>
            <w:vMerge/>
            <w:vAlign w:val="center"/>
          </w:tcPr>
          <w:p w14:paraId="1B75D0FA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1DEC636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91</w:t>
            </w:r>
          </w:p>
        </w:tc>
      </w:tr>
      <w:tr w:rsidR="006F0490" w14:paraId="5CFE7631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45AEB329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5A1C0F53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shd w:val="clear" w:color="auto" w:fill="auto"/>
            <w:vAlign w:val="center"/>
          </w:tcPr>
          <w:p w14:paraId="0184BE6B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22.85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5C89CB7D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54.99</w:t>
            </w:r>
          </w:p>
        </w:tc>
        <w:tc>
          <w:tcPr>
            <w:tcW w:w="251" w:type="pct"/>
            <w:vMerge/>
            <w:vAlign w:val="center"/>
          </w:tcPr>
          <w:p w14:paraId="2D50523B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7D6F5BE0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3424944A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7A59B4B8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8" w:type="pct"/>
            <w:vMerge/>
            <w:vAlign w:val="center"/>
          </w:tcPr>
          <w:p w14:paraId="5E76EEE1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13B70748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F9F0AF4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43741C84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5876C0C1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/>
            <w:vAlign w:val="center"/>
          </w:tcPr>
          <w:p w14:paraId="5ECD8CEB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0EA4074A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22.85</w:t>
            </w:r>
          </w:p>
        </w:tc>
        <w:tc>
          <w:tcPr>
            <w:tcW w:w="291" w:type="pct"/>
            <w:vMerge/>
            <w:vAlign w:val="center"/>
          </w:tcPr>
          <w:p w14:paraId="45B85549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4BAC9C39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7F21438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71</w:t>
            </w:r>
          </w:p>
        </w:tc>
      </w:tr>
      <w:tr w:rsidR="006F0490" w14:paraId="3DFE150A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29092B71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5FD44845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shd w:val="clear" w:color="auto" w:fill="auto"/>
            <w:vAlign w:val="center"/>
          </w:tcPr>
          <w:p w14:paraId="6DE55E13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24.42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1356E508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55.49</w:t>
            </w:r>
          </w:p>
        </w:tc>
        <w:tc>
          <w:tcPr>
            <w:tcW w:w="251" w:type="pct"/>
            <w:vMerge/>
            <w:vAlign w:val="center"/>
          </w:tcPr>
          <w:p w14:paraId="079D2D91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33E9B5FE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27F7B275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6485FC88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8" w:type="pct"/>
            <w:vMerge/>
            <w:vAlign w:val="center"/>
          </w:tcPr>
          <w:p w14:paraId="0335D8EF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43CFEF0A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B121E8A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212A5EB0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717F5582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/>
            <w:vAlign w:val="center"/>
          </w:tcPr>
          <w:p w14:paraId="3D0058AF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157002C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24.42</w:t>
            </w:r>
          </w:p>
        </w:tc>
        <w:tc>
          <w:tcPr>
            <w:tcW w:w="291" w:type="pct"/>
            <w:vMerge/>
            <w:vAlign w:val="center"/>
          </w:tcPr>
          <w:p w14:paraId="11AE8695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6F6DB980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F724641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81</w:t>
            </w:r>
          </w:p>
        </w:tc>
      </w:tr>
      <w:tr w:rsidR="006F0490" w14:paraId="1837046F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5779E9E9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restart"/>
            <w:shd w:val="clear" w:color="auto" w:fill="auto"/>
            <w:vAlign w:val="center"/>
          </w:tcPr>
          <w:p w14:paraId="7B0F8235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402" w:type="pct"/>
            <w:shd w:val="clear" w:color="auto" w:fill="auto"/>
            <w:vAlign w:val="center"/>
          </w:tcPr>
          <w:p w14:paraId="1D03210B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42.12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1C176B28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59.59</w:t>
            </w:r>
          </w:p>
        </w:tc>
        <w:tc>
          <w:tcPr>
            <w:tcW w:w="251" w:type="pct"/>
            <w:vMerge/>
            <w:vAlign w:val="center"/>
          </w:tcPr>
          <w:p w14:paraId="49768DEF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642FF0B3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E31EBEE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7C34C853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258" w:type="pct"/>
            <w:vMerge/>
            <w:vAlign w:val="center"/>
          </w:tcPr>
          <w:p w14:paraId="0FF60135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6B98F4D7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5F5CAD9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2173D2A8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7365391D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0D4D15AF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61458FB2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42.12</w:t>
            </w:r>
          </w:p>
        </w:tc>
        <w:tc>
          <w:tcPr>
            <w:tcW w:w="291" w:type="pct"/>
            <w:vMerge/>
            <w:vAlign w:val="center"/>
          </w:tcPr>
          <w:p w14:paraId="44A6978D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4610C7AD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CC90E51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244</w:t>
            </w:r>
          </w:p>
        </w:tc>
      </w:tr>
      <w:tr w:rsidR="006F0490" w14:paraId="68A4F4DC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11B1C2FC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6B91FAE9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 w14:paraId="5A53B3C7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45.09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5824D24D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60.1</w:t>
            </w:r>
          </w:p>
        </w:tc>
        <w:tc>
          <w:tcPr>
            <w:tcW w:w="251" w:type="pct"/>
            <w:vMerge/>
            <w:vAlign w:val="center"/>
          </w:tcPr>
          <w:p w14:paraId="17A4BB3A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25AF5F16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53DF9F9D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44FB34F5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8" w:type="pct"/>
            <w:vMerge/>
            <w:vAlign w:val="center"/>
          </w:tcPr>
          <w:p w14:paraId="742B7C8F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435666D2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4B35D47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500E6893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53CEABF0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/>
            <w:vAlign w:val="center"/>
          </w:tcPr>
          <w:p w14:paraId="3AA6FC8A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3333189E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53.17</w:t>
            </w:r>
          </w:p>
        </w:tc>
        <w:tc>
          <w:tcPr>
            <w:tcW w:w="291" w:type="pct"/>
            <w:vMerge/>
            <w:vAlign w:val="center"/>
          </w:tcPr>
          <w:p w14:paraId="4A44411C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3782B59A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C7D9409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238</w:t>
            </w:r>
          </w:p>
        </w:tc>
      </w:tr>
      <w:tr w:rsidR="006F0490" w14:paraId="07A039A6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1B5282BA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476DD523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5B968910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3915137D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789972BB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31D36559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5E3D316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6025BEF8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8" w:type="pct"/>
            <w:vMerge/>
            <w:vAlign w:val="center"/>
          </w:tcPr>
          <w:p w14:paraId="231C10FA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06C41B58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C59AE40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077E9855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1EA6A882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/>
            <w:vAlign w:val="center"/>
          </w:tcPr>
          <w:p w14:paraId="7A9B3C78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306BBF1B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49.42</w:t>
            </w:r>
          </w:p>
        </w:tc>
        <w:tc>
          <w:tcPr>
            <w:tcW w:w="291" w:type="pct"/>
            <w:vMerge/>
            <w:vAlign w:val="center"/>
          </w:tcPr>
          <w:p w14:paraId="308F3DDC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0244EC9B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93594F5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241</w:t>
            </w:r>
          </w:p>
        </w:tc>
      </w:tr>
      <w:tr w:rsidR="006F0490" w14:paraId="49A40D68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28D05A17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5C1CF474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5DDAE6A6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31CF4659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77CA8837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6" w:type="pct"/>
            <w:vMerge/>
            <w:vAlign w:val="center"/>
          </w:tcPr>
          <w:p w14:paraId="2FD8958D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22EE0789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20A3C6EC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258" w:type="pct"/>
            <w:vMerge/>
            <w:vAlign w:val="center"/>
          </w:tcPr>
          <w:p w14:paraId="46130F65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6442705A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3DD24A7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35D41374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23FB1B7D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9" w:type="pct"/>
            <w:vMerge/>
            <w:vAlign w:val="center"/>
          </w:tcPr>
          <w:p w14:paraId="735A55C9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6B99F5E1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57.59</w:t>
            </w:r>
          </w:p>
        </w:tc>
        <w:tc>
          <w:tcPr>
            <w:tcW w:w="291" w:type="pct"/>
            <w:vMerge/>
            <w:vAlign w:val="center"/>
          </w:tcPr>
          <w:p w14:paraId="0C7AAE4E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597D99A9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27CD27E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226</w:t>
            </w:r>
          </w:p>
        </w:tc>
      </w:tr>
      <w:tr w:rsidR="006F0490" w14:paraId="03805B30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35A31C42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4D7FE2C6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3E2B94C1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28F68D40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1595A1A0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286634A5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73FE5649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7F411F22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8" w:type="pct"/>
            <w:vMerge/>
            <w:vAlign w:val="center"/>
          </w:tcPr>
          <w:p w14:paraId="00545BDC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3F54A7D1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DB6CCCD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58DBAE76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7EC0C479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/>
            <w:vAlign w:val="center"/>
          </w:tcPr>
          <w:p w14:paraId="443E4D78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252EC3A5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70.32</w:t>
            </w:r>
          </w:p>
        </w:tc>
        <w:tc>
          <w:tcPr>
            <w:tcW w:w="291" w:type="pct"/>
            <w:vMerge/>
            <w:vAlign w:val="center"/>
          </w:tcPr>
          <w:p w14:paraId="0E145C9F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3E3204C5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FEDDE92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220</w:t>
            </w:r>
          </w:p>
        </w:tc>
      </w:tr>
      <w:tr w:rsidR="006F0490" w14:paraId="4EF8FCE4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6E36F33D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4D1E4AD8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1E2A18A9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5000DD37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4C336E4E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6C1B92AE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78D71013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6D909446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8" w:type="pct"/>
            <w:vMerge/>
            <w:vAlign w:val="center"/>
          </w:tcPr>
          <w:p w14:paraId="5E952682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1AF3246B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CC8D284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3F411441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14:paraId="3EB2D6A8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/>
            <w:vAlign w:val="center"/>
          </w:tcPr>
          <w:p w14:paraId="6DE1CB16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0A3905F4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65.35</w:t>
            </w:r>
          </w:p>
        </w:tc>
        <w:tc>
          <w:tcPr>
            <w:tcW w:w="291" w:type="pct"/>
            <w:vMerge/>
            <w:vAlign w:val="center"/>
          </w:tcPr>
          <w:p w14:paraId="48A617F7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26F22CA8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3A7FF46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223</w:t>
            </w:r>
          </w:p>
        </w:tc>
      </w:tr>
      <w:tr w:rsidR="006F0490" w14:paraId="449FC9DF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410A9636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restart"/>
            <w:shd w:val="clear" w:color="auto" w:fill="auto"/>
            <w:vAlign w:val="center"/>
          </w:tcPr>
          <w:p w14:paraId="4E317839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 w14:paraId="5ADDFE0B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23.18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1167D5F3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55.1</w:t>
            </w:r>
          </w:p>
        </w:tc>
        <w:tc>
          <w:tcPr>
            <w:tcW w:w="251" w:type="pct"/>
            <w:vMerge/>
            <w:vAlign w:val="center"/>
          </w:tcPr>
          <w:p w14:paraId="5787789C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032ACE65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C3CA461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5D7ACCBE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58" w:type="pct"/>
            <w:vMerge/>
            <w:vAlign w:val="center"/>
          </w:tcPr>
          <w:p w14:paraId="4B0D8C02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61C113A6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9" w:type="pct"/>
            <w:vMerge/>
            <w:vAlign w:val="center"/>
          </w:tcPr>
          <w:p w14:paraId="471BA8DC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0B29ECCC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vAlign w:val="center"/>
          </w:tcPr>
          <w:p w14:paraId="626DFEA9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30CF8E36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141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258F67EA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28.38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09923BA0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1" w:type="pct"/>
            <w:vMerge/>
            <w:vAlign w:val="center"/>
          </w:tcPr>
          <w:p w14:paraId="4A0624C5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8BD6385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475</w:t>
            </w:r>
          </w:p>
        </w:tc>
      </w:tr>
      <w:tr w:rsidR="006F0490" w14:paraId="49AE4F65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411040B6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278F51A6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403C0461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5980C41F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3BF0ACA8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1B1C893E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30C9CBB1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489819AB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258" w:type="pct"/>
            <w:vMerge/>
            <w:vAlign w:val="center"/>
          </w:tcPr>
          <w:p w14:paraId="0E1DA332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220A6220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3631881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0BAFCD28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725E2529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9" w:type="pct"/>
            <w:vMerge/>
            <w:vAlign w:val="center"/>
          </w:tcPr>
          <w:p w14:paraId="20C4877D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2E8E87F9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27.25</w:t>
            </w:r>
          </w:p>
        </w:tc>
        <w:tc>
          <w:tcPr>
            <w:tcW w:w="291" w:type="pct"/>
            <w:vMerge/>
            <w:vAlign w:val="center"/>
          </w:tcPr>
          <w:p w14:paraId="2D0332D3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6EC19A8C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452DB28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483</w:t>
            </w:r>
          </w:p>
        </w:tc>
      </w:tr>
      <w:tr w:rsidR="006F0490" w14:paraId="0A3C128D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3F28A291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14:paraId="14F17C74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[IDCC]</w:t>
            </w:r>
          </w:p>
        </w:tc>
        <w:tc>
          <w:tcPr>
            <w:tcW w:w="402" w:type="pct"/>
            <w:vMerge/>
            <w:vAlign w:val="center"/>
          </w:tcPr>
          <w:p w14:paraId="0F403793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2DA0B62E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0979C9E5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20431F19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4A0CD1CE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68D9AFDD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58" w:type="pct"/>
            <w:vMerge/>
            <w:vAlign w:val="center"/>
          </w:tcPr>
          <w:p w14:paraId="023C9DEF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6A839BD5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5FE3B8E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153FAD20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14:paraId="46E165BD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shd w:val="clear" w:color="auto" w:fill="auto"/>
            <w:vAlign w:val="center"/>
          </w:tcPr>
          <w:p w14:paraId="5008D794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7E433363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28.22</w:t>
            </w:r>
          </w:p>
        </w:tc>
        <w:tc>
          <w:tcPr>
            <w:tcW w:w="291" w:type="pct"/>
            <w:vMerge/>
            <w:vAlign w:val="center"/>
          </w:tcPr>
          <w:p w14:paraId="73174902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5F58CF3B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D12EDDC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465</w:t>
            </w:r>
          </w:p>
        </w:tc>
      </w:tr>
      <w:tr w:rsidR="006F0490" w14:paraId="17E32B62" w14:textId="77777777">
        <w:trPr>
          <w:trHeight w:val="210"/>
        </w:trPr>
        <w:tc>
          <w:tcPr>
            <w:tcW w:w="286" w:type="pct"/>
            <w:vMerge w:val="restart"/>
            <w:shd w:val="clear" w:color="auto" w:fill="auto"/>
            <w:vAlign w:val="center"/>
          </w:tcPr>
          <w:p w14:paraId="3DA067FD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D2T2-B</w:t>
            </w:r>
          </w:p>
        </w:tc>
        <w:tc>
          <w:tcPr>
            <w:tcW w:w="346" w:type="pct"/>
            <w:vMerge w:val="restart"/>
            <w:shd w:val="clear" w:color="auto" w:fill="auto"/>
            <w:vAlign w:val="center"/>
          </w:tcPr>
          <w:p w14:paraId="4DC23AAA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 w14:paraId="2F5158DC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45.09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5ECAC63D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60.1</w:t>
            </w:r>
          </w:p>
        </w:tc>
        <w:tc>
          <w:tcPr>
            <w:tcW w:w="251" w:type="pct"/>
            <w:vMerge/>
            <w:vAlign w:val="center"/>
          </w:tcPr>
          <w:p w14:paraId="2423F598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12917D1F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41" w:type="pct"/>
            <w:vMerge/>
            <w:vAlign w:val="center"/>
          </w:tcPr>
          <w:p w14:paraId="7279CAE0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4568F18E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258" w:type="pct"/>
            <w:vMerge/>
            <w:vAlign w:val="center"/>
          </w:tcPr>
          <w:p w14:paraId="6607A9ED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4F0EE507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9" w:type="pct"/>
            <w:vMerge/>
            <w:vAlign w:val="center"/>
          </w:tcPr>
          <w:p w14:paraId="09752805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auto" w:fill="auto"/>
            <w:vAlign w:val="center"/>
          </w:tcPr>
          <w:p w14:paraId="6E8CFF8F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0" w:type="pct"/>
            <w:vMerge/>
            <w:vAlign w:val="center"/>
          </w:tcPr>
          <w:p w14:paraId="3235168C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39AECD9B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10" w:type="pct"/>
            <w:vMerge w:val="restart"/>
            <w:shd w:val="clear" w:color="auto" w:fill="auto"/>
            <w:vAlign w:val="center"/>
          </w:tcPr>
          <w:p w14:paraId="0212777F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197F01DB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1" w:type="pct"/>
            <w:vMerge/>
            <w:vAlign w:val="center"/>
          </w:tcPr>
          <w:p w14:paraId="3876E350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3FB39BF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52</w:t>
            </w:r>
          </w:p>
        </w:tc>
      </w:tr>
      <w:tr w:rsidR="006F0490" w14:paraId="00F6CDC9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0103FDA9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1126F292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1E348B08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60C67587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3897A668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2CD7A439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67C3DA46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5F9998C7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2286F2F8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2E23E46B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1FEABEC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shd w:val="clear" w:color="auto" w:fill="auto"/>
            <w:vAlign w:val="center"/>
          </w:tcPr>
          <w:p w14:paraId="1216486A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70" w:type="pct"/>
            <w:vMerge/>
            <w:vAlign w:val="center"/>
          </w:tcPr>
          <w:p w14:paraId="7BE4CF83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13F9DFF6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74118E25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608720F8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3B08A9ED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66BCF26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47</w:t>
            </w:r>
          </w:p>
        </w:tc>
      </w:tr>
      <w:tr w:rsidR="006F0490" w14:paraId="6AEFBBC1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1741377E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3BFA9B57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18263149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0C3D830E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2ED97924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680937BD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41" w:type="pct"/>
            <w:vMerge/>
            <w:vAlign w:val="center"/>
          </w:tcPr>
          <w:p w14:paraId="44AC2973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1BBEE7D0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05CFD189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10A62660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11AEDCA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restart"/>
            <w:shd w:val="clear" w:color="auto" w:fill="auto"/>
            <w:vAlign w:val="center"/>
          </w:tcPr>
          <w:p w14:paraId="11215213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0" w:type="pct"/>
            <w:vMerge/>
            <w:vAlign w:val="center"/>
          </w:tcPr>
          <w:p w14:paraId="465667C3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7BD77AE7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1492F2AC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6474629C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5FF7E85E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49A34FE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53</w:t>
            </w:r>
          </w:p>
        </w:tc>
      </w:tr>
      <w:tr w:rsidR="006F0490" w14:paraId="127D82DA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0A02BFE5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26887382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5BC4085C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0A818BDD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26DF59FB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618BAA9A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461CCD88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5A05B059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274B2D49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0A151307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587AE49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21360FF2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vAlign w:val="center"/>
          </w:tcPr>
          <w:p w14:paraId="320E8032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7158CA5D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76584792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33BE9A8F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323C36CB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B0ED13A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</w:t>
            </w:r>
          </w:p>
        </w:tc>
      </w:tr>
      <w:tr w:rsidR="006F0490" w14:paraId="75FD7B74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7411A46F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63DE1BDA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5ADF58D4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455FA6AA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0189A5F2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18AFF4C1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314D60AA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008222DB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1B7FD329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11D49272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302CBC6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restart"/>
            <w:shd w:val="clear" w:color="auto" w:fill="auto"/>
            <w:vAlign w:val="center"/>
          </w:tcPr>
          <w:p w14:paraId="3D5032C9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70" w:type="pct"/>
            <w:vMerge/>
            <w:vAlign w:val="center"/>
          </w:tcPr>
          <w:p w14:paraId="48B92A47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0297B6CB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114C4AC9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36DDCDF9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7633A8D6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6E122B6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48</w:t>
            </w:r>
          </w:p>
        </w:tc>
      </w:tr>
      <w:tr w:rsidR="006F0490" w14:paraId="2020CEA1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1875FB18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012E7534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6E53092E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029419E2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06B1AEF9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69923EF4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2A8605D4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729A4F7C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24E82E1A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7A3D5E34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F53EB07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716C2203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vAlign w:val="center"/>
          </w:tcPr>
          <w:p w14:paraId="5C61CF50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2F5B2494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5697068C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7AE31F51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76356D4B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AAED4A6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49</w:t>
            </w:r>
          </w:p>
        </w:tc>
      </w:tr>
      <w:tr w:rsidR="006F0490" w14:paraId="2E81C1D5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25A3C6BD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restart"/>
            <w:shd w:val="clear" w:color="auto" w:fill="auto"/>
            <w:vAlign w:val="center"/>
          </w:tcPr>
          <w:p w14:paraId="170C08BE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 w14:paraId="43B830D2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26.48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0C35D34A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56.1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07F7800C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3CF80EBF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41" w:type="pct"/>
            <w:vMerge/>
            <w:vAlign w:val="center"/>
          </w:tcPr>
          <w:p w14:paraId="135A8CAE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13D3BA24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8" w:type="pct"/>
            <w:vMerge/>
            <w:vAlign w:val="center"/>
          </w:tcPr>
          <w:p w14:paraId="3C98C322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4B82B0D7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9" w:type="pct"/>
            <w:vMerge/>
            <w:vAlign w:val="center"/>
          </w:tcPr>
          <w:p w14:paraId="6FC6F880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3F3842E2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14:paraId="6C6A9FA8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517BDBC7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17AB42ED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54.5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20334B93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1" w:type="pct"/>
            <w:vMerge/>
            <w:vAlign w:val="center"/>
          </w:tcPr>
          <w:p w14:paraId="6AE71932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EBE885A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</w:t>
            </w:r>
          </w:p>
        </w:tc>
      </w:tr>
      <w:tr w:rsidR="006F0490" w14:paraId="37FB97F0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42F5D9C0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6CAF7EA1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2399C533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5D2EFFC8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6F1775B8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720BFA6B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5092CE56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2B028FA3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1C4D2441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56748264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EBB19AF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7AD522DE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vAlign w:val="center"/>
          </w:tcPr>
          <w:p w14:paraId="5DA785C0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7EC2EE30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1738A6AB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68.79</w:t>
            </w:r>
          </w:p>
        </w:tc>
        <w:tc>
          <w:tcPr>
            <w:tcW w:w="291" w:type="pct"/>
            <w:vMerge/>
            <w:vAlign w:val="center"/>
          </w:tcPr>
          <w:p w14:paraId="735EB214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2E29FCE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B19631A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</w:t>
            </w:r>
          </w:p>
        </w:tc>
      </w:tr>
      <w:tr w:rsidR="006F0490" w14:paraId="5BFE2DBB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4A00B491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181C0B79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06F0F0E9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6456C6DA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7017797A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4F9C26D2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41" w:type="pct"/>
            <w:vMerge/>
            <w:vAlign w:val="center"/>
          </w:tcPr>
          <w:p w14:paraId="348A168A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308F7437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0A6A31C8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27048A4B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43A2168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75207B87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vAlign w:val="center"/>
          </w:tcPr>
          <w:p w14:paraId="7A2FE7D8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1ADE48C6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C9A9EC8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54.45</w:t>
            </w:r>
          </w:p>
        </w:tc>
        <w:tc>
          <w:tcPr>
            <w:tcW w:w="291" w:type="pct"/>
            <w:vMerge/>
            <w:vAlign w:val="center"/>
          </w:tcPr>
          <w:p w14:paraId="32CA4A1B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589B36B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EB4DFE5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</w:tr>
      <w:tr w:rsidR="006F0490" w14:paraId="544878F0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412D3B18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7F40F197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798120F1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69D9BDC0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615166DC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0AE3E649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64062242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5A5D3077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4419340D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15EEA301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EF00D64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5A3E9FBA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vAlign w:val="center"/>
          </w:tcPr>
          <w:p w14:paraId="2F8279B7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3B841E79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691DC40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68.73</w:t>
            </w:r>
          </w:p>
        </w:tc>
        <w:tc>
          <w:tcPr>
            <w:tcW w:w="291" w:type="pct"/>
            <w:vMerge/>
            <w:vAlign w:val="center"/>
          </w:tcPr>
          <w:p w14:paraId="34BB6A5A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4EBD624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682D595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</w:t>
            </w:r>
          </w:p>
        </w:tc>
      </w:tr>
      <w:tr w:rsidR="006F0490" w14:paraId="786FAA2C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7B5477C9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restart"/>
            <w:shd w:val="clear" w:color="auto" w:fill="auto"/>
            <w:vAlign w:val="center"/>
          </w:tcPr>
          <w:p w14:paraId="728449BC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 w14:paraId="580DAAE8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45.09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1F6258A1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60.1</w:t>
            </w:r>
          </w:p>
        </w:tc>
        <w:tc>
          <w:tcPr>
            <w:tcW w:w="251" w:type="pct"/>
            <w:vMerge/>
            <w:vAlign w:val="center"/>
          </w:tcPr>
          <w:p w14:paraId="1AEEE3DE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59A88B25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41" w:type="pct"/>
            <w:vMerge/>
            <w:vAlign w:val="center"/>
          </w:tcPr>
          <w:p w14:paraId="31EEFFEE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38DD201C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8" w:type="pct"/>
            <w:vMerge/>
            <w:vAlign w:val="center"/>
          </w:tcPr>
          <w:p w14:paraId="16259310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3A878BD4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9" w:type="pct"/>
            <w:vMerge/>
            <w:vAlign w:val="center"/>
          </w:tcPr>
          <w:p w14:paraId="7D0C14A3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53809C23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vAlign w:val="center"/>
          </w:tcPr>
          <w:p w14:paraId="07F2CC5A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08963FD0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10" w:type="pct"/>
            <w:vMerge w:val="restart"/>
            <w:shd w:val="clear" w:color="auto" w:fill="auto"/>
            <w:vAlign w:val="center"/>
          </w:tcPr>
          <w:p w14:paraId="071ABB00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27849777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1" w:type="pct"/>
            <w:vMerge/>
            <w:vAlign w:val="center"/>
          </w:tcPr>
          <w:p w14:paraId="24B36701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18362BD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82</w:t>
            </w:r>
          </w:p>
        </w:tc>
      </w:tr>
      <w:tr w:rsidR="006F0490" w14:paraId="086E4F66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6EE05F0E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30AB8CB4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4041AF88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32F7BB97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64E458C2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272E0091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2AD87858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4D8D8E40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4A9715A0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212575F1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52A57B9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34741E63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vAlign w:val="center"/>
          </w:tcPr>
          <w:p w14:paraId="65BE8F0F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5A831D25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73020774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2FE4E660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7B66C6D0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0E626E1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83</w:t>
            </w:r>
          </w:p>
        </w:tc>
      </w:tr>
      <w:tr w:rsidR="006F0490" w14:paraId="458647F9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0AE89E60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191083B2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29990DB2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6FAF2AD2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2E0AAD3B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6AA47C7C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434888E6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50B8AFF4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8" w:type="pct"/>
            <w:vMerge/>
            <w:vAlign w:val="center"/>
          </w:tcPr>
          <w:p w14:paraId="5842F9A8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1C708FF4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54F4907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6DB14CA9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14:paraId="45D6D54C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/>
            <w:vAlign w:val="center"/>
          </w:tcPr>
          <w:p w14:paraId="5DC19FA5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68167161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40087A6B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204D2F18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C14657D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72</w:t>
            </w:r>
          </w:p>
        </w:tc>
      </w:tr>
      <w:tr w:rsidR="006F0490" w14:paraId="6533CA9C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4B83F3F2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2032789D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4B49CF83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69AAC26F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56F2011A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1D21280D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C0A39E4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4F5B9806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07E400DD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5101DA3A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F1DC8E6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44B0F3A0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vAlign w:val="center"/>
          </w:tcPr>
          <w:p w14:paraId="537F1352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4D151498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3CC3E2F6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41E6C5BE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4D3CE3B6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3F8A737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73</w:t>
            </w:r>
          </w:p>
        </w:tc>
      </w:tr>
      <w:tr w:rsidR="006F0490" w14:paraId="3230E0E6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0EF0B684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43969263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027AAECB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37905885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37A0B7B1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2BB3D5D2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2D1EAEEF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0D29D1E8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8" w:type="pct"/>
            <w:vMerge/>
            <w:vAlign w:val="center"/>
          </w:tcPr>
          <w:p w14:paraId="186664E9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2B39F7E4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9E7B6F9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796363CB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14:paraId="74F84DD1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9" w:type="pct"/>
            <w:vMerge/>
            <w:vAlign w:val="center"/>
          </w:tcPr>
          <w:p w14:paraId="74CE3A7E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26A6DF73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6AD6F300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533537FE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BB1E1D1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92</w:t>
            </w:r>
          </w:p>
        </w:tc>
      </w:tr>
      <w:tr w:rsidR="006F0490" w14:paraId="245EFB04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1830A675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1D6E943F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363A0224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6A70DCF7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06D9F149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720A332A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0C59D490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6D3C46FE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3C7C5E55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0A3BB7A0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0003950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13A370C8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vAlign w:val="center"/>
          </w:tcPr>
          <w:p w14:paraId="002A5D69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744E33D2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772705B5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2F12FA19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061168FA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4F4F4C4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93</w:t>
            </w:r>
          </w:p>
        </w:tc>
      </w:tr>
      <w:tr w:rsidR="006F0490" w14:paraId="5DEACC34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6AD08CEF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5DBBADC6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04067600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06E99527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4A0BA0A8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3B1F1C4E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41" w:type="pct"/>
            <w:vMerge/>
            <w:vAlign w:val="center"/>
          </w:tcPr>
          <w:p w14:paraId="338DBCEB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5F956261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8" w:type="pct"/>
            <w:vMerge/>
            <w:vAlign w:val="center"/>
          </w:tcPr>
          <w:p w14:paraId="00EC095F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7A3024BA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3FDDBA6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5CE039DB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21187C7F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/>
            <w:vAlign w:val="center"/>
          </w:tcPr>
          <w:p w14:paraId="436CEA3B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4462A7F5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17D249A2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795F8757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0D81D59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84</w:t>
            </w:r>
          </w:p>
        </w:tc>
      </w:tr>
      <w:tr w:rsidR="006F0490" w14:paraId="77AA76D4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13A8BDCF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4B867CA6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0168CCF7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2C8BDF59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0D0414FB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70A59046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A9CC0A2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0A96D801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8" w:type="pct"/>
            <w:vMerge/>
            <w:vAlign w:val="center"/>
          </w:tcPr>
          <w:p w14:paraId="57E946F9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2B54A988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9F88F89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7FA75F65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5303A3B8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/>
            <w:vAlign w:val="center"/>
          </w:tcPr>
          <w:p w14:paraId="4DACB7C3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76129F95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43811EF9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4B8E1C6F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5E5B055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74</w:t>
            </w:r>
          </w:p>
        </w:tc>
      </w:tr>
      <w:tr w:rsidR="006F0490" w14:paraId="3FC90351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619DADEE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79267AAB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543CF1F3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411ACC9F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3C28C555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032711FE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0CE9F506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0669A00E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8" w:type="pct"/>
            <w:vMerge/>
            <w:vAlign w:val="center"/>
          </w:tcPr>
          <w:p w14:paraId="1D2DFE63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0884E73A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DA73EAF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441CBCA1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14:paraId="1D7D4C79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9" w:type="pct"/>
            <w:vMerge/>
            <w:vAlign w:val="center"/>
          </w:tcPr>
          <w:p w14:paraId="6AEB8B95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6956B3DC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3E3EEBF1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0EEE6168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A1B98FD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94</w:t>
            </w:r>
          </w:p>
        </w:tc>
      </w:tr>
      <w:tr w:rsidR="006F0490" w14:paraId="7E8F3AFD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1D91195D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restart"/>
            <w:shd w:val="clear" w:color="auto" w:fill="auto"/>
            <w:vAlign w:val="center"/>
          </w:tcPr>
          <w:p w14:paraId="6286BD94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402" w:type="pct"/>
            <w:vMerge/>
            <w:vAlign w:val="center"/>
          </w:tcPr>
          <w:p w14:paraId="6623CAD4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06290EB8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70266B4D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0CEF6D99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584C4D8A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02478180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258" w:type="pct"/>
            <w:vMerge/>
            <w:vAlign w:val="center"/>
          </w:tcPr>
          <w:p w14:paraId="0C3FC13A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04E48A9E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EA690E0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6710C8E1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vAlign w:val="center"/>
          </w:tcPr>
          <w:p w14:paraId="09F73B14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6CA231D9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10" w:type="pct"/>
            <w:vMerge/>
            <w:vAlign w:val="center"/>
          </w:tcPr>
          <w:p w14:paraId="255F4BE4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53EF3F9F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C688FC7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2609709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245</w:t>
            </w:r>
          </w:p>
        </w:tc>
      </w:tr>
      <w:tr w:rsidR="006F0490" w14:paraId="2E89FB9D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57D6EC87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6B3CD12E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1731BF42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6A831008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410AE091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5955F676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51DCFA43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2579BDAC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8" w:type="pct"/>
            <w:vMerge/>
            <w:vAlign w:val="center"/>
          </w:tcPr>
          <w:p w14:paraId="4A6E4773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03B7EA10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19B0EC7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7492AD26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3A09883C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/>
            <w:vAlign w:val="center"/>
          </w:tcPr>
          <w:p w14:paraId="1ABC4256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43499D3B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7A21BEEA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7BA61914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E1D210F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239</w:t>
            </w:r>
          </w:p>
        </w:tc>
      </w:tr>
      <w:tr w:rsidR="006F0490" w14:paraId="786DC111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7E869497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0BFF6DE7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6127F2EF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549FA79F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0BEE4EB7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504E6EB0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6BF93638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52A1EBD8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8" w:type="pct"/>
            <w:vMerge/>
            <w:vAlign w:val="center"/>
          </w:tcPr>
          <w:p w14:paraId="28E18DB8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700693EC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765BAE5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24BFCE44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6D58CFD5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/>
            <w:vAlign w:val="center"/>
          </w:tcPr>
          <w:p w14:paraId="032A0303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7DC23B77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1F7038F9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2F4672DD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CB149EC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242</w:t>
            </w:r>
          </w:p>
        </w:tc>
      </w:tr>
      <w:tr w:rsidR="006F0490" w14:paraId="3D2C52AE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25949D51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5163F4E1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02B64E62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26E9B5A2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6EE9CBE3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6" w:type="pct"/>
            <w:vMerge/>
            <w:vAlign w:val="center"/>
          </w:tcPr>
          <w:p w14:paraId="1A3FB19D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88D881D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08AB7D3B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258" w:type="pct"/>
            <w:vMerge/>
            <w:vAlign w:val="center"/>
          </w:tcPr>
          <w:p w14:paraId="35EFF8DB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522ABAC8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C4C6099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2922B489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3374B546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9" w:type="pct"/>
            <w:vMerge/>
            <w:vAlign w:val="center"/>
          </w:tcPr>
          <w:p w14:paraId="1F5B1F8A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05D5B433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726EAB71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AB4009E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6887CE7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227</w:t>
            </w:r>
          </w:p>
        </w:tc>
      </w:tr>
      <w:tr w:rsidR="006F0490" w14:paraId="1F0B4A46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686CAFDB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2CA34BD0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0FA02995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0E67E364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428B37E3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71EBE105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012469B1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6CF75BED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8" w:type="pct"/>
            <w:vMerge/>
            <w:vAlign w:val="center"/>
          </w:tcPr>
          <w:p w14:paraId="688E8EE1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400C35D0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F7951DE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5C467B4D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16F52805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/>
            <w:vAlign w:val="center"/>
          </w:tcPr>
          <w:p w14:paraId="560D02A2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4C2AF13E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2675C30C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0EC86FF0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A7B1617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221</w:t>
            </w:r>
          </w:p>
        </w:tc>
      </w:tr>
      <w:tr w:rsidR="006F0490" w14:paraId="66D288D4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0F2D11B6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4F0D2206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45DF0EC8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1946D6E4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4DAEA033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3F44A748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47D25E6E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6C7D83AA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8" w:type="pct"/>
            <w:vMerge/>
            <w:vAlign w:val="center"/>
          </w:tcPr>
          <w:p w14:paraId="26310B91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4295886D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D9F93C3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6DF49BB2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5C05DF3E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/>
            <w:vAlign w:val="center"/>
          </w:tcPr>
          <w:p w14:paraId="685236CC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350D11D1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5171535F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03983231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0CA2AA4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224</w:t>
            </w:r>
          </w:p>
        </w:tc>
      </w:tr>
      <w:tr w:rsidR="006F0490" w14:paraId="1A794F2F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35D81026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restart"/>
            <w:shd w:val="clear" w:color="auto" w:fill="auto"/>
            <w:vAlign w:val="center"/>
          </w:tcPr>
          <w:p w14:paraId="3CF04CA9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402" w:type="pct"/>
            <w:shd w:val="clear" w:color="auto" w:fill="auto"/>
            <w:vAlign w:val="center"/>
          </w:tcPr>
          <w:p w14:paraId="69B9B47A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14.4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144D984C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51.52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7FD84544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6" w:type="pct"/>
            <w:vMerge/>
            <w:vAlign w:val="center"/>
          </w:tcPr>
          <w:p w14:paraId="26E6419C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6A6FB38B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5A47CC56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258" w:type="pct"/>
            <w:vMerge/>
            <w:vAlign w:val="center"/>
          </w:tcPr>
          <w:p w14:paraId="0F76EE37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609D67D4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9" w:type="pct"/>
            <w:vMerge/>
            <w:vAlign w:val="center"/>
          </w:tcPr>
          <w:p w14:paraId="11A52488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07773A32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040039E7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17BA0D11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10" w:type="pct"/>
            <w:vMerge w:val="restart"/>
            <w:shd w:val="clear" w:color="auto" w:fill="auto"/>
            <w:vAlign w:val="center"/>
          </w:tcPr>
          <w:p w14:paraId="5793F6DA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6271F371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1" w:type="pct"/>
            <w:vMerge/>
            <w:vAlign w:val="center"/>
          </w:tcPr>
          <w:p w14:paraId="4895259E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CD109FF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136</w:t>
            </w:r>
          </w:p>
        </w:tc>
      </w:tr>
      <w:tr w:rsidR="006F0490" w14:paraId="0652874B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3ADF85DB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2C1EFCD9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shd w:val="clear" w:color="auto" w:fill="auto"/>
            <w:vAlign w:val="center"/>
          </w:tcPr>
          <w:p w14:paraId="3BD6E5F3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20.9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3E40824E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54.32</w:t>
            </w:r>
          </w:p>
        </w:tc>
        <w:tc>
          <w:tcPr>
            <w:tcW w:w="251" w:type="pct"/>
            <w:vMerge/>
            <w:vAlign w:val="center"/>
          </w:tcPr>
          <w:p w14:paraId="4BD3BACF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14B27430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D2018E0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73670F21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58" w:type="pct"/>
            <w:vMerge/>
            <w:vAlign w:val="center"/>
          </w:tcPr>
          <w:p w14:paraId="53BC6950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7E20F382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12AAD13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6D3E8CA3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13A64825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/>
            <w:vAlign w:val="center"/>
          </w:tcPr>
          <w:p w14:paraId="6D2A81E4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12C5E87D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4D74C32C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3705EEE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8F6922C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</w:tr>
      <w:tr w:rsidR="006F0490" w14:paraId="413A11E0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271CEB8A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1B84D5D1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 w14:paraId="520B6DBE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23.18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1B7E026B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55.1</w:t>
            </w:r>
          </w:p>
        </w:tc>
        <w:tc>
          <w:tcPr>
            <w:tcW w:w="251" w:type="pct"/>
            <w:vMerge/>
            <w:vAlign w:val="center"/>
          </w:tcPr>
          <w:p w14:paraId="4C2F8808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5682677B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63C8CBF3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29450331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258" w:type="pct"/>
            <w:vMerge/>
            <w:vAlign w:val="center"/>
          </w:tcPr>
          <w:p w14:paraId="57984771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07F98F53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BFC0B64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5F4DC38F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455422AF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/>
            <w:vAlign w:val="center"/>
          </w:tcPr>
          <w:p w14:paraId="47C37654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309F5DCB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6CDDF016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95076CD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EEA6539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124</w:t>
            </w:r>
          </w:p>
        </w:tc>
      </w:tr>
      <w:tr w:rsidR="006F0490" w14:paraId="0C4BDA46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6BCC93DE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22518F28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2DEDAD66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122200EB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3D89E933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6" w:type="pct"/>
            <w:vMerge/>
            <w:vAlign w:val="center"/>
          </w:tcPr>
          <w:p w14:paraId="6EC41B59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745A0CA8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3DA47574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58" w:type="pct"/>
            <w:vMerge/>
            <w:vAlign w:val="center"/>
          </w:tcPr>
          <w:p w14:paraId="693AB6AF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0C7F45B9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9A27E23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39CDB379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236AE99F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/>
            <w:vAlign w:val="center"/>
          </w:tcPr>
          <w:p w14:paraId="5791493C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7BB35FC8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2B6E6575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4536FF43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9EB8B4C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132</w:t>
            </w:r>
          </w:p>
        </w:tc>
      </w:tr>
      <w:tr w:rsidR="006F0490" w14:paraId="55B6DF66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550165FA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31B20AA7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164F728D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00EA4273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3603E43C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4E579CF3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22D02B4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63CD607F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258" w:type="pct"/>
            <w:vMerge/>
            <w:vAlign w:val="center"/>
          </w:tcPr>
          <w:p w14:paraId="58FBCF50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4F4D0E79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A310CB3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26C11994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58FF017B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/>
            <w:vAlign w:val="center"/>
          </w:tcPr>
          <w:p w14:paraId="49E8A6CC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7D53B526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0F59793B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768C7AD0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650681D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128</w:t>
            </w:r>
          </w:p>
        </w:tc>
      </w:tr>
      <w:tr w:rsidR="006F0490" w14:paraId="56F346B0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63A5351A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restart"/>
            <w:shd w:val="clear" w:color="auto" w:fill="auto"/>
            <w:vAlign w:val="center"/>
          </w:tcPr>
          <w:p w14:paraId="53F3199C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402" w:type="pct"/>
            <w:vMerge/>
            <w:vAlign w:val="center"/>
          </w:tcPr>
          <w:p w14:paraId="302A567B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63447A3C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5512298F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34D14404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41" w:type="pct"/>
            <w:vMerge/>
            <w:vAlign w:val="center"/>
          </w:tcPr>
          <w:p w14:paraId="5B2B2AF6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221C1395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58" w:type="pct"/>
            <w:vMerge/>
            <w:vAlign w:val="center"/>
          </w:tcPr>
          <w:p w14:paraId="2A280A68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5D23F200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707C902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10B737DB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5FE69623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2C1AA4CB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10" w:type="pct"/>
            <w:vMerge/>
            <w:vAlign w:val="center"/>
          </w:tcPr>
          <w:p w14:paraId="1530BEB0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0A102F98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29FEA2E7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8BC32BD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476</w:t>
            </w:r>
          </w:p>
        </w:tc>
      </w:tr>
      <w:tr w:rsidR="006F0490" w14:paraId="313AE3A2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4DEBB976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6736B071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381BD151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1E39EA58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2EDFE43F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5E441A27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75AC3F21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6BFEC395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258" w:type="pct"/>
            <w:vMerge/>
            <w:vAlign w:val="center"/>
          </w:tcPr>
          <w:p w14:paraId="27A208DE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0E3AE91E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50DEDC8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0267C8E2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6292348E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9" w:type="pct"/>
            <w:vMerge/>
            <w:vAlign w:val="center"/>
          </w:tcPr>
          <w:p w14:paraId="1DF71D1B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2C246668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0B797635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4DB87B3C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95C9E8A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484</w:t>
            </w:r>
          </w:p>
        </w:tc>
      </w:tr>
      <w:tr w:rsidR="006F0490" w14:paraId="2E009BFD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3B3B8CFA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769C2577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5F562D7B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081BAD37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28D0CF2E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6DA8D407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41" w:type="pct"/>
            <w:vMerge/>
            <w:vAlign w:val="center"/>
          </w:tcPr>
          <w:p w14:paraId="00DAF2DA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6AA354A8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58" w:type="pct"/>
            <w:vMerge/>
            <w:vAlign w:val="center"/>
          </w:tcPr>
          <w:p w14:paraId="16F3AB78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1D05D1E5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351F39F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79FBBB6D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49524C4B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/>
            <w:vAlign w:val="center"/>
          </w:tcPr>
          <w:p w14:paraId="7545C836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111EC033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63C00C50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59A54435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4369BB7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477</w:t>
            </w:r>
          </w:p>
        </w:tc>
      </w:tr>
      <w:tr w:rsidR="006F0490" w14:paraId="62A3D401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686D10F3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3B302487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40F61840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3C0D147C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5CD7AC97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59050B00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3183D94A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2A33C101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258" w:type="pct"/>
            <w:vMerge/>
            <w:vAlign w:val="center"/>
          </w:tcPr>
          <w:p w14:paraId="1E800407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30275104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F5BE370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3331297D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0011662C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9" w:type="pct"/>
            <w:vMerge/>
            <w:vAlign w:val="center"/>
          </w:tcPr>
          <w:p w14:paraId="36895D95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4ED7EE6D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4CE2B625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30728E85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5D25F6E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485</w:t>
            </w:r>
          </w:p>
        </w:tc>
      </w:tr>
      <w:tr w:rsidR="006F0490" w14:paraId="48D9F078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42090A6C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restart"/>
            <w:shd w:val="clear" w:color="auto" w:fill="auto"/>
            <w:vAlign w:val="center"/>
          </w:tcPr>
          <w:p w14:paraId="6FE1A5D3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[IDCC]</w:t>
            </w:r>
          </w:p>
        </w:tc>
        <w:tc>
          <w:tcPr>
            <w:tcW w:w="402" w:type="pct"/>
            <w:vMerge/>
            <w:vAlign w:val="center"/>
          </w:tcPr>
          <w:p w14:paraId="3EA392A1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243CF173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51077CC7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14:paraId="274ABA62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41" w:type="pct"/>
            <w:vMerge/>
            <w:vAlign w:val="center"/>
          </w:tcPr>
          <w:p w14:paraId="78DCFE24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510EA24A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58" w:type="pct"/>
            <w:vMerge/>
            <w:vAlign w:val="center"/>
          </w:tcPr>
          <w:p w14:paraId="3974CA6C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50866D65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01FA590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691F7866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14:paraId="775AE141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748072A5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10" w:type="pct"/>
            <w:vMerge w:val="restart"/>
            <w:shd w:val="clear" w:color="auto" w:fill="auto"/>
            <w:vAlign w:val="center"/>
          </w:tcPr>
          <w:p w14:paraId="7EBB23D7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91" w:type="pct"/>
            <w:vMerge/>
            <w:vAlign w:val="center"/>
          </w:tcPr>
          <w:p w14:paraId="6C5AF1B4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77F7774E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BA8E158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466</w:t>
            </w:r>
          </w:p>
        </w:tc>
      </w:tr>
      <w:tr w:rsidR="006F0490" w14:paraId="62D66D45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6BEAFD0A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30FA537B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0E61706D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4B22B7CD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0DF201C7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183ADBA7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41" w:type="pct"/>
            <w:vMerge/>
            <w:vAlign w:val="center"/>
          </w:tcPr>
          <w:p w14:paraId="25095D87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7355BEEF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3B8ACE30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5714C88D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35E9D24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6FBF58B3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vAlign w:val="center"/>
          </w:tcPr>
          <w:p w14:paraId="1ABAB714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080E2B0C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2296285A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7596D8FD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370F4903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070CF88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467</w:t>
            </w:r>
          </w:p>
        </w:tc>
      </w:tr>
      <w:tr w:rsidR="006F0490" w14:paraId="32E20ABD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572ADA3D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22033EC3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718B8831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10F4B956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1776E3B3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4709FA22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64CDB55A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42B33714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7054DDFE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02D5506A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C7A9ECA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172A92A4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vAlign w:val="center"/>
          </w:tcPr>
          <w:p w14:paraId="57484D3B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0BC7BE5B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08DE6E72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583FC688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21B03550" w14:textId="77777777" w:rsidR="006F0490" w:rsidRDefault="006F0490" w:rsidP="001F6CD6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FF9F2BC" w14:textId="77777777" w:rsidR="006F0490" w:rsidRDefault="002D4B5B" w:rsidP="001F6CD6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468</w:t>
            </w:r>
          </w:p>
        </w:tc>
      </w:tr>
    </w:tbl>
    <w:p w14:paraId="24C2B2A1" w14:textId="77777777" w:rsidR="006F0490" w:rsidRDefault="006F0490" w:rsidP="006C658D"/>
    <w:p w14:paraId="4DC5ED89" w14:textId="209332B9" w:rsidR="006F0490" w:rsidRDefault="002D4B5B" w:rsidP="006C658D">
      <w:pPr>
        <w:pStyle w:val="TH"/>
      </w:pPr>
      <w:r>
        <w:rPr>
          <w:rFonts w:hint="eastAsia"/>
          <w:noProof/>
        </w:rPr>
        <w:drawing>
          <wp:inline distT="0" distB="0" distL="0" distR="0" wp14:anchorId="538AD1FD" wp14:editId="0FA6BE04">
            <wp:extent cx="9074785" cy="5012055"/>
            <wp:effectExtent l="0" t="0" r="0" b="0"/>
            <wp:docPr id="59380293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3802937" name="Picture 1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74785" cy="5012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3687DF" w14:textId="4A0D95A2" w:rsidR="006F0490" w:rsidRDefault="006C658D" w:rsidP="006C658D">
      <w:pPr>
        <w:pStyle w:val="TF"/>
      </w:pPr>
      <w:r>
        <w:rPr>
          <w:rFonts w:hint="eastAsia"/>
        </w:rPr>
        <w:t>Figure</w:t>
      </w:r>
      <w:r>
        <w:t xml:space="preserve"> 7.1.2.</w:t>
      </w:r>
      <w:r>
        <w:rPr>
          <w:rFonts w:hint="eastAsia"/>
        </w:rPr>
        <w:t>2</w:t>
      </w:r>
      <w:r>
        <w:t>.</w:t>
      </w:r>
      <w:r>
        <w:rPr>
          <w:rFonts w:hint="eastAsia"/>
        </w:rPr>
        <w:t>1.1-2</w:t>
      </w:r>
    </w:p>
    <w:p w14:paraId="0CC13D3A" w14:textId="77777777" w:rsidR="006F0490" w:rsidRDefault="002D4B5B" w:rsidP="006C658D">
      <w:pPr>
        <w:pStyle w:val="H6"/>
      </w:pPr>
      <w:r>
        <w:rPr>
          <w:rFonts w:hint="eastAsia"/>
        </w:rPr>
        <w:lastRenderedPageBreak/>
        <w:t>7.1.2.2.1.2</w:t>
      </w:r>
      <w:r>
        <w:tab/>
      </w:r>
      <w:r>
        <w:rPr>
          <w:rFonts w:hint="eastAsia"/>
        </w:rPr>
        <w:t>[5~7kbps]</w:t>
      </w:r>
    </w:p>
    <w:p w14:paraId="6C569E54" w14:textId="77777777" w:rsidR="006F0490" w:rsidRDefault="002D4B5B" w:rsidP="006C658D">
      <w:pPr>
        <w:pStyle w:val="TH"/>
      </w:pPr>
      <w:r>
        <w:rPr>
          <w:rFonts w:hint="eastAsia"/>
        </w:rPr>
        <w:t>Table</w:t>
      </w:r>
      <w:r>
        <w:t xml:space="preserve"> 7.1.2.</w:t>
      </w:r>
      <w:r>
        <w:rPr>
          <w:rFonts w:hint="eastAsia"/>
        </w:rPr>
        <w:t>2</w:t>
      </w:r>
      <w:r>
        <w:t>.</w:t>
      </w:r>
      <w:r>
        <w:rPr>
          <w:rFonts w:hint="eastAsia"/>
        </w:rPr>
        <w:t>1.2-</w:t>
      </w:r>
      <w: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9"/>
        <w:gridCol w:w="1174"/>
        <w:gridCol w:w="1122"/>
        <w:gridCol w:w="717"/>
        <w:gridCol w:w="699"/>
        <w:gridCol w:w="628"/>
        <w:gridCol w:w="669"/>
        <w:gridCol w:w="675"/>
        <w:gridCol w:w="720"/>
        <w:gridCol w:w="909"/>
        <w:gridCol w:w="666"/>
        <w:gridCol w:w="666"/>
        <w:gridCol w:w="1035"/>
        <w:gridCol w:w="609"/>
        <w:gridCol w:w="866"/>
        <w:gridCol w:w="812"/>
        <w:gridCol w:w="672"/>
        <w:gridCol w:w="843"/>
      </w:tblGrid>
      <w:tr w:rsidR="006F0490" w:rsidRPr="00806C6B" w14:paraId="2FA34C7F" w14:textId="77777777">
        <w:trPr>
          <w:trHeight w:val="210"/>
        </w:trPr>
        <w:tc>
          <w:tcPr>
            <w:tcW w:w="4703" w:type="pct"/>
            <w:gridSpan w:val="17"/>
            <w:shd w:val="clear" w:color="auto" w:fill="auto"/>
            <w:noWrap/>
            <w:vAlign w:val="center"/>
          </w:tcPr>
          <w:p w14:paraId="5204E890" w14:textId="77777777" w:rsidR="006F0490" w:rsidRPr="00806C6B" w:rsidRDefault="002D4B5B" w:rsidP="006C658D">
            <w:pPr>
              <w:pStyle w:val="TAH"/>
              <w:rPr>
                <w:rFonts w:eastAsia="DengXian"/>
                <w:lang w:val="fr-FR"/>
              </w:rPr>
            </w:pPr>
            <w:r w:rsidRPr="00806C6B">
              <w:rPr>
                <w:rFonts w:eastAsia="DengXian"/>
                <w:lang w:val="fr-FR"/>
              </w:rPr>
              <w:t xml:space="preserve">~5-7kbps, </w:t>
            </w:r>
            <w:proofErr w:type="spellStart"/>
            <w:r w:rsidRPr="00806C6B">
              <w:rPr>
                <w:rFonts w:eastAsia="DengXian"/>
                <w:lang w:val="fr-FR"/>
              </w:rPr>
              <w:t>device</w:t>
            </w:r>
            <w:proofErr w:type="spellEnd"/>
            <w:r w:rsidRPr="00806C6B">
              <w:rPr>
                <w:rFonts w:eastAsia="DengXian"/>
                <w:lang w:val="fr-FR"/>
              </w:rPr>
              <w:t xml:space="preserve"> 2a, D2T2, </w:t>
            </w:r>
            <w:proofErr w:type="spellStart"/>
            <w:r w:rsidRPr="00806C6B">
              <w:rPr>
                <w:rFonts w:eastAsia="DengXian"/>
                <w:lang w:val="fr-FR"/>
              </w:rPr>
              <w:t>InF</w:t>
            </w:r>
            <w:proofErr w:type="spellEnd"/>
            <w:r w:rsidRPr="00806C6B">
              <w:rPr>
                <w:rFonts w:eastAsia="DengXian"/>
                <w:lang w:val="fr-FR"/>
              </w:rPr>
              <w:t>-DL NLOS</w:t>
            </w:r>
          </w:p>
        </w:tc>
        <w:tc>
          <w:tcPr>
            <w:tcW w:w="297" w:type="pct"/>
            <w:shd w:val="clear" w:color="auto" w:fill="auto"/>
            <w:noWrap/>
            <w:vAlign w:val="center"/>
          </w:tcPr>
          <w:p w14:paraId="215AB375" w14:textId="77777777" w:rsidR="006F0490" w:rsidRPr="00806C6B" w:rsidRDefault="006F0490" w:rsidP="006C658D">
            <w:pPr>
              <w:pStyle w:val="TAH"/>
              <w:rPr>
                <w:rFonts w:eastAsia="DengXian"/>
                <w:lang w:val="fr-FR"/>
              </w:rPr>
            </w:pPr>
          </w:p>
        </w:tc>
      </w:tr>
      <w:tr w:rsidR="006F0490" w14:paraId="633BD27A" w14:textId="77777777">
        <w:trPr>
          <w:trHeight w:val="1870"/>
        </w:trPr>
        <w:tc>
          <w:tcPr>
            <w:tcW w:w="2540" w:type="pct"/>
            <w:gridSpan w:val="9"/>
            <w:shd w:val="clear" w:color="auto" w:fill="auto"/>
          </w:tcPr>
          <w:p w14:paraId="26BA786F" w14:textId="27AA260C" w:rsidR="006F0490" w:rsidRDefault="002D4B5B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Header columns description:</w:t>
            </w: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br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(1a)</w:t>
            </w:r>
            <w:r w:rsidR="006C658D">
              <w:t xml:space="preserve"> </w:t>
            </w:r>
            <w:r w:rsidR="006C658D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Distance, min(R2D, D2R)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(1b)</w:t>
            </w:r>
            <w:r w:rsidR="006C658D">
              <w:t xml:space="preserve"> </w:t>
            </w:r>
            <w:r w:rsidR="006C658D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MPL, min(R2D, D2R)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(2)</w:t>
            </w:r>
            <w:r w:rsidR="006C658D">
              <w:t xml:space="preserve"> </w:t>
            </w:r>
            <w:r w:rsidR="006C658D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BLER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(3)</w:t>
            </w:r>
            <w:r w:rsidR="006C658D">
              <w:t xml:space="preserve"> </w:t>
            </w:r>
            <w:r w:rsidR="006C658D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CW case. (See TR38.XXX section YYY)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(4)</w:t>
            </w:r>
            <w:r w:rsidR="006C658D">
              <w:t xml:space="preserve"> </w:t>
            </w:r>
            <w:r w:rsidR="006C658D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 Alternative 1 or 2. (See TR38.XXX section YYY)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(5)</w:t>
            </w:r>
            <w:r w:rsidR="006C658D">
              <w:t xml:space="preserve"> </w:t>
            </w:r>
            <w:r w:rsidR="006C658D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D2R data rate (kbps). (Refer to [0m] in LLS table, also see editors' notes [info-D2R-datarate]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(6)</w:t>
            </w:r>
            <w:r w:rsidR="006C658D">
              <w:t xml:space="preserve"> </w:t>
            </w:r>
            <w:r w:rsidR="006C658D">
              <w:tab/>
            </w: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TxPower</w:t>
            </w:r>
            <w:proofErr w:type="spellEnd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[dBm]. (See R2D[1E] in link budget table)</w:t>
            </w:r>
          </w:p>
        </w:tc>
        <w:tc>
          <w:tcPr>
            <w:tcW w:w="2163" w:type="pct"/>
            <w:gridSpan w:val="8"/>
            <w:shd w:val="clear" w:color="auto" w:fill="auto"/>
          </w:tcPr>
          <w:p w14:paraId="5AAAFB10" w14:textId="19ABDDBF" w:rsidR="006F0490" w:rsidRDefault="002D4B5B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(7)</w:t>
            </w:r>
            <w:r w:rsidR="006C658D">
              <w:t xml:space="preserve"> </w:t>
            </w:r>
            <w:r w:rsidR="006C658D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R2D Receiver sensitivity [dBm]. (See R2D[2L]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(8)</w:t>
            </w:r>
            <w:r w:rsidR="006C658D">
              <w:t xml:space="preserve"> </w:t>
            </w:r>
            <w:r w:rsidR="006C658D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On Object Penalty [dB] (See R2D[2H]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(9)</w:t>
            </w:r>
            <w:r w:rsidR="006C658D">
              <w:t xml:space="preserve"> </w:t>
            </w:r>
            <w:r w:rsidR="006C658D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Backscatter loss [dB] (See [1H]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(10) </w:t>
            </w:r>
            <w:r w:rsidR="006C658D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message size for D2R [bit] 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(11) </w:t>
            </w:r>
            <w:r w:rsidR="006C658D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CW cancellation [dB] (See D2R[2K]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(12) </w:t>
            </w:r>
            <w:r w:rsidR="006C658D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CW2D distance [m] (See D2R[1E3]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(13) </w:t>
            </w:r>
            <w:r w:rsidR="006C658D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D2R coherent or non-coherent receiver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(14) </w:t>
            </w:r>
            <w:r w:rsidR="006C658D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Carrier frequency (MHz)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(15) </w:t>
            </w:r>
            <w:r w:rsidR="006C658D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Row indices in the table.</w:t>
            </w:r>
          </w:p>
        </w:tc>
        <w:tc>
          <w:tcPr>
            <w:tcW w:w="297" w:type="pct"/>
            <w:shd w:val="clear" w:color="auto" w:fill="auto"/>
          </w:tcPr>
          <w:p w14:paraId="6C6E6C40" w14:textId="77777777" w:rsidR="006F0490" w:rsidRDefault="002D4B5B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6F0490" w14:paraId="2F1FE7BC" w14:textId="77777777">
        <w:trPr>
          <w:trHeight w:val="210"/>
        </w:trPr>
        <w:tc>
          <w:tcPr>
            <w:tcW w:w="282" w:type="pct"/>
            <w:shd w:val="clear" w:color="D9E1F2" w:fill="D9E1F2"/>
            <w:noWrap/>
            <w:vAlign w:val="center"/>
          </w:tcPr>
          <w:p w14:paraId="09067CA6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DxTx</w:t>
            </w:r>
            <w:proofErr w:type="spellEnd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-Y</w:t>
            </w:r>
          </w:p>
        </w:tc>
        <w:tc>
          <w:tcPr>
            <w:tcW w:w="413" w:type="pct"/>
            <w:shd w:val="clear" w:color="D9E1F2" w:fill="D9E1F2"/>
            <w:noWrap/>
            <w:vAlign w:val="center"/>
          </w:tcPr>
          <w:p w14:paraId="58E8961D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395" w:type="pct"/>
            <w:shd w:val="clear" w:color="D9E1F2" w:fill="D9E1F2"/>
            <w:noWrap/>
            <w:vAlign w:val="center"/>
          </w:tcPr>
          <w:p w14:paraId="6DD3BE02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(1a) Distance</w:t>
            </w:r>
          </w:p>
        </w:tc>
        <w:tc>
          <w:tcPr>
            <w:tcW w:w="253" w:type="pct"/>
            <w:shd w:val="clear" w:color="D9E1F2" w:fill="D9E1F2"/>
            <w:noWrap/>
            <w:vAlign w:val="center"/>
          </w:tcPr>
          <w:p w14:paraId="6F2D4D02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(1b) MPL</w:t>
            </w:r>
          </w:p>
        </w:tc>
        <w:tc>
          <w:tcPr>
            <w:tcW w:w="247" w:type="pct"/>
            <w:shd w:val="clear" w:color="D9E1F2" w:fill="D9E1F2"/>
            <w:noWrap/>
            <w:vAlign w:val="center"/>
          </w:tcPr>
          <w:p w14:paraId="37F0305A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(2)BLER</w:t>
            </w:r>
          </w:p>
        </w:tc>
        <w:tc>
          <w:tcPr>
            <w:tcW w:w="222" w:type="pct"/>
            <w:shd w:val="clear" w:color="D9E1F2" w:fill="D9E1F2"/>
            <w:noWrap/>
            <w:vAlign w:val="center"/>
          </w:tcPr>
          <w:p w14:paraId="147BB275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(3)CW</w:t>
            </w:r>
          </w:p>
        </w:tc>
        <w:tc>
          <w:tcPr>
            <w:tcW w:w="236" w:type="pct"/>
            <w:shd w:val="clear" w:color="D9E1F2" w:fill="D9E1F2"/>
            <w:noWrap/>
            <w:vAlign w:val="center"/>
          </w:tcPr>
          <w:p w14:paraId="6879EA1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(4)Alt</w:t>
            </w:r>
          </w:p>
        </w:tc>
        <w:tc>
          <w:tcPr>
            <w:tcW w:w="238" w:type="pct"/>
            <w:shd w:val="clear" w:color="D9E1F2" w:fill="D9E1F2"/>
            <w:noWrap/>
            <w:vAlign w:val="center"/>
          </w:tcPr>
          <w:p w14:paraId="2816B8BF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(5)kbps</w:t>
            </w:r>
          </w:p>
        </w:tc>
        <w:tc>
          <w:tcPr>
            <w:tcW w:w="253" w:type="pct"/>
            <w:shd w:val="clear" w:color="D9E1F2" w:fill="D9E1F2"/>
            <w:noWrap/>
            <w:vAlign w:val="center"/>
          </w:tcPr>
          <w:p w14:paraId="0ABA2DF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(6)</w:t>
            </w: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TxPwr</w:t>
            </w:r>
            <w:proofErr w:type="spellEnd"/>
          </w:p>
        </w:tc>
        <w:tc>
          <w:tcPr>
            <w:tcW w:w="286" w:type="pct"/>
            <w:shd w:val="clear" w:color="D9E1F2" w:fill="D9E1F2"/>
            <w:noWrap/>
            <w:vAlign w:val="center"/>
          </w:tcPr>
          <w:p w14:paraId="23810CA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(7)R2DSens</w:t>
            </w:r>
          </w:p>
        </w:tc>
        <w:tc>
          <w:tcPr>
            <w:tcW w:w="235" w:type="pct"/>
            <w:shd w:val="clear" w:color="D9E1F2" w:fill="D9E1F2"/>
            <w:noWrap/>
            <w:vAlign w:val="center"/>
          </w:tcPr>
          <w:p w14:paraId="28CF52EA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(8)OOP</w:t>
            </w:r>
          </w:p>
        </w:tc>
        <w:tc>
          <w:tcPr>
            <w:tcW w:w="235" w:type="pct"/>
            <w:shd w:val="clear" w:color="D9E1F2" w:fill="D9E1F2"/>
            <w:noWrap/>
            <w:vAlign w:val="center"/>
          </w:tcPr>
          <w:p w14:paraId="34AC923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(9)BSL</w:t>
            </w:r>
          </w:p>
        </w:tc>
        <w:tc>
          <w:tcPr>
            <w:tcW w:w="364" w:type="pct"/>
            <w:shd w:val="clear" w:color="D9E1F2" w:fill="D9E1F2"/>
            <w:noWrap/>
            <w:vAlign w:val="center"/>
          </w:tcPr>
          <w:p w14:paraId="5B72B64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(10)bit</w:t>
            </w:r>
          </w:p>
        </w:tc>
        <w:tc>
          <w:tcPr>
            <w:tcW w:w="215" w:type="pct"/>
            <w:shd w:val="clear" w:color="D9E1F2" w:fill="D9E1F2"/>
            <w:noWrap/>
            <w:vAlign w:val="center"/>
          </w:tcPr>
          <w:p w14:paraId="5AC6A6C4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(11)CW</w:t>
            </w:r>
          </w:p>
        </w:tc>
        <w:tc>
          <w:tcPr>
            <w:tcW w:w="305" w:type="pct"/>
            <w:shd w:val="clear" w:color="D9E1F2" w:fill="D9E1F2"/>
            <w:noWrap/>
            <w:vAlign w:val="center"/>
          </w:tcPr>
          <w:p w14:paraId="11F88E2A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(12)CW2D</w:t>
            </w:r>
          </w:p>
        </w:tc>
        <w:tc>
          <w:tcPr>
            <w:tcW w:w="286" w:type="pct"/>
            <w:shd w:val="clear" w:color="D9E1F2" w:fill="D9E1F2"/>
            <w:noWrap/>
            <w:vAlign w:val="center"/>
          </w:tcPr>
          <w:p w14:paraId="0772966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237" w:type="pct"/>
            <w:shd w:val="clear" w:color="D9E1F2" w:fill="D9E1F2"/>
            <w:noWrap/>
            <w:vAlign w:val="center"/>
          </w:tcPr>
          <w:p w14:paraId="51FFFF1F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(14)</w:t>
            </w:r>
          </w:p>
        </w:tc>
        <w:tc>
          <w:tcPr>
            <w:tcW w:w="297" w:type="pct"/>
            <w:shd w:val="clear" w:color="D9E1F2" w:fill="D9E1F2"/>
            <w:noWrap/>
            <w:vAlign w:val="center"/>
          </w:tcPr>
          <w:p w14:paraId="64EB3A1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(15)index</w:t>
            </w:r>
          </w:p>
        </w:tc>
      </w:tr>
      <w:tr w:rsidR="006F0490" w14:paraId="7F70702D" w14:textId="77777777">
        <w:trPr>
          <w:trHeight w:val="210"/>
        </w:trPr>
        <w:tc>
          <w:tcPr>
            <w:tcW w:w="282" w:type="pct"/>
            <w:vMerge w:val="restart"/>
            <w:shd w:val="clear" w:color="auto" w:fill="auto"/>
            <w:vAlign w:val="center"/>
          </w:tcPr>
          <w:p w14:paraId="7609E24C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D2T2-A1</w:t>
            </w: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743B76F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2850D20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8.52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3F954136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50.9</w:t>
            </w: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5BF38E15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299E90D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2-2</w:t>
            </w: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4326B64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3F2BDADF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10787A6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78FB74C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61BC40E6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0E129764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7A469704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14:paraId="011C5D6F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38390ADF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14.08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7F62D28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0D341962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297" w:type="pct"/>
            <w:shd w:val="clear" w:color="auto" w:fill="auto"/>
            <w:vAlign w:val="center"/>
          </w:tcPr>
          <w:p w14:paraId="22BE73E2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449</w:t>
            </w:r>
          </w:p>
        </w:tc>
      </w:tr>
      <w:tr w:rsidR="006F0490" w14:paraId="05CA2F7D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178C6EB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17FA8B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1978263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15F96A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B23554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558A72D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3B65A57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58A630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90613B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292ECC8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3689B8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F24418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0CF2683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5" w:type="pct"/>
            <w:vMerge/>
            <w:vAlign w:val="center"/>
          </w:tcPr>
          <w:p w14:paraId="4A955BE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EF376CC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15.03</w:t>
            </w:r>
          </w:p>
        </w:tc>
        <w:tc>
          <w:tcPr>
            <w:tcW w:w="286" w:type="pct"/>
            <w:vMerge/>
            <w:vAlign w:val="center"/>
          </w:tcPr>
          <w:p w14:paraId="3D214DB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1AE7A7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D9DB23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441</w:t>
            </w:r>
          </w:p>
        </w:tc>
      </w:tr>
      <w:tr w:rsidR="006F0490" w14:paraId="772BC992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388C838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19EF04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497538B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10D017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AFF3B9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0C9E745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35E0F41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200AD5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F07733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1BDB17A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F2787B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A8E185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6849EABF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5" w:type="pct"/>
            <w:vMerge/>
            <w:vAlign w:val="center"/>
          </w:tcPr>
          <w:p w14:paraId="76BF935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E84C81A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13.75</w:t>
            </w:r>
          </w:p>
        </w:tc>
        <w:tc>
          <w:tcPr>
            <w:tcW w:w="286" w:type="pct"/>
            <w:vMerge/>
            <w:vAlign w:val="center"/>
          </w:tcPr>
          <w:p w14:paraId="36FD503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EFAD50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7CB23DD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457</w:t>
            </w:r>
          </w:p>
        </w:tc>
      </w:tr>
      <w:tr w:rsidR="006F0490" w14:paraId="5723B52B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65E0E2A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7F63B07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2E761EAC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9.09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4838B1F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51.9</w:t>
            </w:r>
          </w:p>
        </w:tc>
        <w:tc>
          <w:tcPr>
            <w:tcW w:w="247" w:type="pct"/>
            <w:vMerge/>
            <w:vAlign w:val="center"/>
          </w:tcPr>
          <w:p w14:paraId="457CE78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63CBC40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1B2CC03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1ED63514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53" w:type="pct"/>
            <w:vMerge/>
            <w:vAlign w:val="center"/>
          </w:tcPr>
          <w:p w14:paraId="1ABEFDD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2C1DA03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7990A4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52CB9B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restart"/>
            <w:shd w:val="clear" w:color="auto" w:fill="auto"/>
            <w:vAlign w:val="center"/>
          </w:tcPr>
          <w:p w14:paraId="6FDC51A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14:paraId="72346C45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602A8ABA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10.18</w:t>
            </w:r>
          </w:p>
        </w:tc>
        <w:tc>
          <w:tcPr>
            <w:tcW w:w="286" w:type="pct"/>
            <w:vMerge/>
            <w:vAlign w:val="center"/>
          </w:tcPr>
          <w:p w14:paraId="5B18DE8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41ED76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E39B6BA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</w:tr>
      <w:tr w:rsidR="006F0490" w14:paraId="783F73A9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0FEA03E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FA52B4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1E7A4BF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4C1F2C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F8C0CF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2ADA5AE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15DE8E2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6009BD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067D5A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1A7D6C1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8A8C68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DD54C3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5ADA8B2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0D199D4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AB39086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9.58</w:t>
            </w:r>
          </w:p>
        </w:tc>
        <w:tc>
          <w:tcPr>
            <w:tcW w:w="286" w:type="pct"/>
            <w:vMerge/>
            <w:vAlign w:val="center"/>
          </w:tcPr>
          <w:p w14:paraId="45BC357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05B75A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FBCC78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29</w:t>
            </w:r>
          </w:p>
        </w:tc>
      </w:tr>
      <w:tr w:rsidR="006F0490" w14:paraId="458C3C85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354510A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359BE29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3851204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2.82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B50716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33.75</w:t>
            </w: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781B50EF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4AFCDCD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1B0A28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50581C5D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253" w:type="pct"/>
            <w:vMerge/>
            <w:vAlign w:val="center"/>
          </w:tcPr>
          <w:p w14:paraId="5F44F74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73CF09F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8BDA11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DD9EC4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3C49985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14:paraId="6E6503F6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3455D87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2.82</w:t>
            </w:r>
          </w:p>
        </w:tc>
        <w:tc>
          <w:tcPr>
            <w:tcW w:w="286" w:type="pct"/>
            <w:vMerge/>
            <w:vAlign w:val="center"/>
          </w:tcPr>
          <w:p w14:paraId="5C5E673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CAA408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A79966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153</w:t>
            </w:r>
          </w:p>
        </w:tc>
      </w:tr>
      <w:tr w:rsidR="006F0490" w14:paraId="46411834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2FFA964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B63109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627FFD3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2.83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322260F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33.8</w:t>
            </w:r>
          </w:p>
        </w:tc>
        <w:tc>
          <w:tcPr>
            <w:tcW w:w="247" w:type="pct"/>
            <w:vMerge/>
            <w:vAlign w:val="center"/>
          </w:tcPr>
          <w:p w14:paraId="301AE9B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1383CF6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2B9047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4EED968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253" w:type="pct"/>
            <w:vMerge/>
            <w:vAlign w:val="center"/>
          </w:tcPr>
          <w:p w14:paraId="0BB4D3E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3332C98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E69C36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A7A9A0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4C73637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5" w:type="pct"/>
            <w:vMerge/>
            <w:vAlign w:val="center"/>
          </w:tcPr>
          <w:p w14:paraId="01BCC31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195664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2.83</w:t>
            </w:r>
          </w:p>
        </w:tc>
        <w:tc>
          <w:tcPr>
            <w:tcW w:w="286" w:type="pct"/>
            <w:vMerge/>
            <w:vAlign w:val="center"/>
          </w:tcPr>
          <w:p w14:paraId="1B80B31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363644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70AD95A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149</w:t>
            </w:r>
          </w:p>
        </w:tc>
      </w:tr>
      <w:tr w:rsidR="006F0490" w14:paraId="3239A2DC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4A4A59C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16428A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1A7848F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3.97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393EB5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39.05</w:t>
            </w: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2CB870FA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3AD2F0C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96BC07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45C425BF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253" w:type="pct"/>
            <w:vMerge/>
            <w:vAlign w:val="center"/>
          </w:tcPr>
          <w:p w14:paraId="10E8DBE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50497D7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E5E454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195480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06F82E9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5" w:type="pct"/>
            <w:vMerge/>
            <w:vAlign w:val="center"/>
          </w:tcPr>
          <w:p w14:paraId="7A1F799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487AA6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3.97</w:t>
            </w:r>
          </w:p>
        </w:tc>
        <w:tc>
          <w:tcPr>
            <w:tcW w:w="286" w:type="pct"/>
            <w:vMerge/>
            <w:vAlign w:val="center"/>
          </w:tcPr>
          <w:p w14:paraId="03A1460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D074F4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C7867F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145</w:t>
            </w:r>
          </w:p>
        </w:tc>
      </w:tr>
      <w:tr w:rsidR="006F0490" w14:paraId="7DF9B246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68299ED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FC0BFC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40893AC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4.04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BA10B8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39.35</w:t>
            </w:r>
          </w:p>
        </w:tc>
        <w:tc>
          <w:tcPr>
            <w:tcW w:w="247" w:type="pct"/>
            <w:vMerge/>
            <w:vAlign w:val="center"/>
          </w:tcPr>
          <w:p w14:paraId="1C444A6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02E838B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1D4039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5D9AAC85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253" w:type="pct"/>
            <w:vMerge/>
            <w:vAlign w:val="center"/>
          </w:tcPr>
          <w:p w14:paraId="11D9540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5979E8C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4E4491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4D53B5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73536594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5" w:type="pct"/>
            <w:vMerge/>
            <w:vAlign w:val="center"/>
          </w:tcPr>
          <w:p w14:paraId="616CD63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762510C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4.04</w:t>
            </w:r>
          </w:p>
        </w:tc>
        <w:tc>
          <w:tcPr>
            <w:tcW w:w="286" w:type="pct"/>
            <w:vMerge/>
            <w:vAlign w:val="center"/>
          </w:tcPr>
          <w:p w14:paraId="01CC102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C93828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202516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141</w:t>
            </w:r>
          </w:p>
        </w:tc>
      </w:tr>
      <w:tr w:rsidR="006F0490" w14:paraId="74A0CBBF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6F391E8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7D550345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416B735D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8.52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2359605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50.9</w:t>
            </w:r>
          </w:p>
        </w:tc>
        <w:tc>
          <w:tcPr>
            <w:tcW w:w="247" w:type="pct"/>
            <w:vMerge/>
            <w:vAlign w:val="center"/>
          </w:tcPr>
          <w:p w14:paraId="6CC9127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78D702A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B8C9D6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0C7F33D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5.08</w:t>
            </w:r>
          </w:p>
        </w:tc>
        <w:tc>
          <w:tcPr>
            <w:tcW w:w="253" w:type="pct"/>
            <w:vMerge/>
            <w:vAlign w:val="center"/>
          </w:tcPr>
          <w:p w14:paraId="06F4743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6B1BCCF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4929E7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7D5C50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4EF52F55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14:paraId="2F259EC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51491C65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12.43</w:t>
            </w:r>
          </w:p>
        </w:tc>
        <w:tc>
          <w:tcPr>
            <w:tcW w:w="286" w:type="pct"/>
            <w:vMerge/>
            <w:vAlign w:val="center"/>
          </w:tcPr>
          <w:p w14:paraId="7CD3424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FA38E9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0A2123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502</w:t>
            </w:r>
          </w:p>
        </w:tc>
      </w:tr>
      <w:tr w:rsidR="006F0490" w14:paraId="550B46A2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57B5587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30EE33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4D2F414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8E7C5D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E9C9CE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393CD3D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D97AB3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6E90E54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5.49</w:t>
            </w:r>
          </w:p>
        </w:tc>
        <w:tc>
          <w:tcPr>
            <w:tcW w:w="253" w:type="pct"/>
            <w:vMerge/>
            <w:vAlign w:val="center"/>
          </w:tcPr>
          <w:p w14:paraId="47B7BAF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6E8C732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D2AFF8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598CB6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restart"/>
            <w:shd w:val="clear" w:color="auto" w:fill="auto"/>
            <w:vAlign w:val="center"/>
          </w:tcPr>
          <w:p w14:paraId="21C042E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5" w:type="pct"/>
            <w:vMerge/>
            <w:vAlign w:val="center"/>
          </w:tcPr>
          <w:p w14:paraId="67D4586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84FA315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12.16</w:t>
            </w:r>
          </w:p>
        </w:tc>
        <w:tc>
          <w:tcPr>
            <w:tcW w:w="286" w:type="pct"/>
            <w:vMerge/>
            <w:vAlign w:val="center"/>
          </w:tcPr>
          <w:p w14:paraId="023043A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0A0548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1D6B5D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494</w:t>
            </w:r>
          </w:p>
        </w:tc>
      </w:tr>
      <w:tr w:rsidR="006F0490" w14:paraId="2A537D17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2CA197F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14:paraId="4E505DF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</w:t>
            </w: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Spreadtrum</w:t>
            </w:r>
            <w:proofErr w:type="spellEnd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]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7C308D4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DA9263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53.85</w:t>
            </w:r>
          </w:p>
        </w:tc>
        <w:tc>
          <w:tcPr>
            <w:tcW w:w="247" w:type="pct"/>
            <w:vMerge/>
            <w:vAlign w:val="center"/>
          </w:tcPr>
          <w:p w14:paraId="0D2B55F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528D735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178EBA8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5997AD4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3" w:type="pct"/>
            <w:vMerge/>
            <w:vAlign w:val="center"/>
          </w:tcPr>
          <w:p w14:paraId="2ADF78E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5A2CFB6C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5" w:type="pct"/>
            <w:vMerge/>
            <w:vAlign w:val="center"/>
          </w:tcPr>
          <w:p w14:paraId="0AB6341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AF9A96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26E5AE9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shd w:val="clear" w:color="auto" w:fill="auto"/>
            <w:vAlign w:val="center"/>
          </w:tcPr>
          <w:p w14:paraId="5467913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243B24A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10.3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0BF9F88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37" w:type="pct"/>
            <w:vMerge/>
            <w:vAlign w:val="center"/>
          </w:tcPr>
          <w:p w14:paraId="0FC129E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071D70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95</w:t>
            </w:r>
          </w:p>
        </w:tc>
      </w:tr>
      <w:tr w:rsidR="006F0490" w14:paraId="0DAF0FA9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5FF2A8C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7B40F1CD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05894D65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8.59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F6AE25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55.9</w:t>
            </w: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427A553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6A22D8C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5E3D31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2025F00D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253" w:type="pct"/>
            <w:vMerge/>
            <w:vAlign w:val="center"/>
          </w:tcPr>
          <w:p w14:paraId="6A76DC4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6CED09B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C9AE30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3D05A32C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4" w:type="pct"/>
            <w:vMerge/>
            <w:vAlign w:val="center"/>
          </w:tcPr>
          <w:p w14:paraId="1C5197F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14:paraId="013FB56D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041FD026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286" w:type="pct"/>
            <w:vMerge/>
            <w:vAlign w:val="center"/>
          </w:tcPr>
          <w:p w14:paraId="5380E21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26EC96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F32749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195</w:t>
            </w:r>
          </w:p>
        </w:tc>
      </w:tr>
      <w:tr w:rsidR="006F0490" w14:paraId="3F351219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0FF87B3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A9BEF5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5B3A51FF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18.7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768789A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64.52</w:t>
            </w:r>
          </w:p>
        </w:tc>
        <w:tc>
          <w:tcPr>
            <w:tcW w:w="247" w:type="pct"/>
            <w:vMerge/>
            <w:vAlign w:val="center"/>
          </w:tcPr>
          <w:p w14:paraId="2DE7AB6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2BA740C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4A6CA1C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8" w:type="pct"/>
            <w:vMerge/>
            <w:vAlign w:val="center"/>
          </w:tcPr>
          <w:p w14:paraId="4488265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632BA0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53179F1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-67.45</w:t>
            </w:r>
          </w:p>
        </w:tc>
        <w:tc>
          <w:tcPr>
            <w:tcW w:w="235" w:type="pct"/>
            <w:vMerge/>
            <w:vAlign w:val="center"/>
          </w:tcPr>
          <w:p w14:paraId="4C40366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674454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45931E5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37FFF67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719F7E5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0EBF79A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2AB84D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913FF46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199</w:t>
            </w:r>
          </w:p>
        </w:tc>
      </w:tr>
      <w:tr w:rsidR="006F0490" w14:paraId="723685AC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7204119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2124874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[NOK]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1166A78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11.76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A34CB3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55.9</w:t>
            </w:r>
          </w:p>
        </w:tc>
        <w:tc>
          <w:tcPr>
            <w:tcW w:w="247" w:type="pct"/>
            <w:vMerge/>
            <w:vAlign w:val="center"/>
          </w:tcPr>
          <w:p w14:paraId="4665D90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4C438A4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561DA4F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4A4F186F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6.43</w:t>
            </w:r>
          </w:p>
        </w:tc>
        <w:tc>
          <w:tcPr>
            <w:tcW w:w="253" w:type="pct"/>
            <w:vMerge/>
            <w:vAlign w:val="center"/>
          </w:tcPr>
          <w:p w14:paraId="57693FB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7BBDAD0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5" w:type="pct"/>
            <w:vMerge/>
            <w:vAlign w:val="center"/>
          </w:tcPr>
          <w:p w14:paraId="36A3370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E824FB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583939A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14:paraId="2666C15F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4F152856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21.37</w:t>
            </w:r>
          </w:p>
        </w:tc>
        <w:tc>
          <w:tcPr>
            <w:tcW w:w="286" w:type="pct"/>
            <w:vMerge/>
            <w:vAlign w:val="center"/>
          </w:tcPr>
          <w:p w14:paraId="79B9486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41A829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8117EB4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336</w:t>
            </w:r>
          </w:p>
        </w:tc>
      </w:tr>
      <w:tr w:rsidR="006F0490" w14:paraId="76298C3C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30B2FFD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E0E75C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6BCA6CB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FB8FB7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6933E5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59CABDE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1E5541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5D8B1A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5243AB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19EC8F2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33C0EB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20CD2D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5100D4C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27EF8DE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C23352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23.09</w:t>
            </w:r>
          </w:p>
        </w:tc>
        <w:tc>
          <w:tcPr>
            <w:tcW w:w="286" w:type="pct"/>
            <w:vMerge/>
            <w:vAlign w:val="center"/>
          </w:tcPr>
          <w:p w14:paraId="5DB9E98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0410F9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B0050D4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335</w:t>
            </w:r>
          </w:p>
        </w:tc>
      </w:tr>
      <w:tr w:rsidR="006F0490" w14:paraId="135CD123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32F5D4F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BF86C5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2461003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851800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9A8EAF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504B444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28707E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146CD8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448BA0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051622B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D3DD35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07E09D4D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4" w:type="pct"/>
            <w:vMerge/>
            <w:vAlign w:val="center"/>
          </w:tcPr>
          <w:p w14:paraId="4EFF426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31A3426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F386E12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15.08</w:t>
            </w:r>
          </w:p>
        </w:tc>
        <w:tc>
          <w:tcPr>
            <w:tcW w:w="286" w:type="pct"/>
            <w:vMerge/>
            <w:vAlign w:val="center"/>
          </w:tcPr>
          <w:p w14:paraId="12E388E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E07A9A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7048486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337</w:t>
            </w:r>
          </w:p>
        </w:tc>
      </w:tr>
      <w:tr w:rsidR="006F0490" w14:paraId="2824A0DA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6ACFF7F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4769A1AA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[IITK]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3A6BE13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13.29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7AC728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57.8</w:t>
            </w:r>
          </w:p>
        </w:tc>
        <w:tc>
          <w:tcPr>
            <w:tcW w:w="247" w:type="pct"/>
            <w:vMerge/>
            <w:vAlign w:val="center"/>
          </w:tcPr>
          <w:p w14:paraId="0DB31DB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2B88639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2A61EE8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 Alt1</w:t>
            </w: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0A0873E2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3" w:type="pct"/>
            <w:vMerge/>
            <w:vAlign w:val="center"/>
          </w:tcPr>
          <w:p w14:paraId="0152597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4F3F75E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5" w:type="pct"/>
            <w:vMerge/>
            <w:vAlign w:val="center"/>
          </w:tcPr>
          <w:p w14:paraId="509A53C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B8C646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63F4102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14:paraId="251D122C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674EDF9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9.34</w:t>
            </w:r>
          </w:p>
        </w:tc>
        <w:tc>
          <w:tcPr>
            <w:tcW w:w="286" w:type="pct"/>
            <w:vMerge/>
            <w:vAlign w:val="center"/>
          </w:tcPr>
          <w:p w14:paraId="57E3F01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E7E1BC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6FBE24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416</w:t>
            </w:r>
          </w:p>
        </w:tc>
      </w:tr>
      <w:tr w:rsidR="006F0490" w14:paraId="253F373D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203B839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635159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5D8B4AB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3BDC25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1D5737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54BBCA1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343B13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6F33A7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C15CD4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3B70060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3A475C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7479D2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4164A1A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4C9B791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3820C6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8.21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2F228E1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7" w:type="pct"/>
            <w:vMerge/>
            <w:vAlign w:val="center"/>
          </w:tcPr>
          <w:p w14:paraId="5BB26E9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74A377A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432</w:t>
            </w:r>
          </w:p>
        </w:tc>
      </w:tr>
      <w:tr w:rsidR="006F0490" w14:paraId="60E375B3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0536D29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338A90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4FB8DBF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1DB609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5815036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3930670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10EC610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7528D2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4FDDB9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69DD580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B8755F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1F9D8D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2901AB7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401BE6D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974CF6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12.08</w:t>
            </w:r>
          </w:p>
        </w:tc>
        <w:tc>
          <w:tcPr>
            <w:tcW w:w="286" w:type="pct"/>
            <w:vMerge/>
            <w:vAlign w:val="center"/>
          </w:tcPr>
          <w:p w14:paraId="61458CD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438051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427408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424</w:t>
            </w:r>
          </w:p>
        </w:tc>
      </w:tr>
      <w:tr w:rsidR="006F0490" w14:paraId="0618D02C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11273B2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914386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07C5ACD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58404D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4B9FB4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1DE8B5F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0399BE5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C27E1E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111392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6CCA3A6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530365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5A1CA9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6AE545D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78B60EA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B5D98CC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14.24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50BBD2DA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37" w:type="pct"/>
            <w:vMerge/>
            <w:vAlign w:val="center"/>
          </w:tcPr>
          <w:p w14:paraId="5094E21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AB17D1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408</w:t>
            </w:r>
          </w:p>
        </w:tc>
      </w:tr>
      <w:tr w:rsidR="006F0490" w14:paraId="1E7E9233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00F6E25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A5683A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0405087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15.68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022930F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60.36</w:t>
            </w: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5970962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4F3C52E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844EC0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720151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4D63546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86" w:type="pct"/>
            <w:vMerge/>
            <w:vAlign w:val="center"/>
          </w:tcPr>
          <w:p w14:paraId="38C6AC6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8D19DF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CA550A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4D13637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7BDCB04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C63E6B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8.23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7F96E09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7" w:type="pct"/>
            <w:vMerge/>
            <w:vAlign w:val="center"/>
          </w:tcPr>
          <w:p w14:paraId="5A338A4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64BA17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436</w:t>
            </w:r>
          </w:p>
        </w:tc>
      </w:tr>
      <w:tr w:rsidR="006F0490" w14:paraId="7755A5C9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78BB6FF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9C239F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3B372C5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16.13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EAC3355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60.8</w:t>
            </w:r>
          </w:p>
        </w:tc>
        <w:tc>
          <w:tcPr>
            <w:tcW w:w="247" w:type="pct"/>
            <w:vMerge/>
            <w:vAlign w:val="center"/>
          </w:tcPr>
          <w:p w14:paraId="3F3A332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36C9088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959071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7712A2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B6C357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614B579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26C1B6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863958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0F6B6F5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279A877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E4C930F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9.36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0AB29FB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37" w:type="pct"/>
            <w:vMerge/>
            <w:vAlign w:val="center"/>
          </w:tcPr>
          <w:p w14:paraId="01A4D28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B2CF8E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420</w:t>
            </w:r>
          </w:p>
        </w:tc>
      </w:tr>
      <w:tr w:rsidR="006F0490" w14:paraId="65CCB010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2BC5FCA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5797E3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00ECA42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1625CA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0588A55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663BF4E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530030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DF0D3F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AFFD1C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23201B4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1C37E6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3D45EA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653FF97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6252516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B09A9F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14.28</w:t>
            </w:r>
          </w:p>
        </w:tc>
        <w:tc>
          <w:tcPr>
            <w:tcW w:w="286" w:type="pct"/>
            <w:vMerge/>
            <w:vAlign w:val="center"/>
          </w:tcPr>
          <w:p w14:paraId="0CCA68D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C258AA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743F9A2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412</w:t>
            </w:r>
          </w:p>
        </w:tc>
      </w:tr>
      <w:tr w:rsidR="006F0490" w14:paraId="592C2100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788B4B7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2DA5B5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5DEFB78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05FBCF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3E0EED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6736FD1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398B03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3AD7C7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18D6B9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6965C28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FE43E6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23B10A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5EFB57B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6B621C5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DE538C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12.11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4DBFECC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7" w:type="pct"/>
            <w:vMerge/>
            <w:vAlign w:val="center"/>
          </w:tcPr>
          <w:p w14:paraId="56EA865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E31D7A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428</w:t>
            </w:r>
          </w:p>
        </w:tc>
      </w:tr>
      <w:tr w:rsidR="006F0490" w14:paraId="3E98C538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0CFAE15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0FA335AD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034EDF6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7.43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3DC423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48.77</w:t>
            </w: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33E3FCE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4C696BF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035EE53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6A8B427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7B82D6BA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6574A08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35" w:type="pct"/>
            <w:vMerge/>
            <w:vAlign w:val="center"/>
          </w:tcPr>
          <w:p w14:paraId="463FE1D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BC6E94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38F097F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14:paraId="0102E80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678B18D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286" w:type="pct"/>
            <w:vMerge/>
            <w:vAlign w:val="center"/>
          </w:tcPr>
          <w:p w14:paraId="5E45164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B75424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C7C10AD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299</w:t>
            </w:r>
          </w:p>
        </w:tc>
      </w:tr>
      <w:tr w:rsidR="006F0490" w14:paraId="7FC7D411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05D2BF4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101AB2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38103AF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1B2948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AF90E4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5FA6AB9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18109C5D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8" w:type="pct"/>
            <w:vMerge/>
            <w:vAlign w:val="center"/>
          </w:tcPr>
          <w:p w14:paraId="504B689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7F8234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056F0E8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-67.35</w:t>
            </w:r>
          </w:p>
        </w:tc>
        <w:tc>
          <w:tcPr>
            <w:tcW w:w="235" w:type="pct"/>
            <w:vMerge/>
            <w:vAlign w:val="center"/>
          </w:tcPr>
          <w:p w14:paraId="108D048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CF333F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691E4A4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4A153A3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2B66824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16A0D02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25D893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966975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331</w:t>
            </w:r>
          </w:p>
        </w:tc>
      </w:tr>
      <w:tr w:rsidR="006F0490" w14:paraId="48F4D3D2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301F819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3BC648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2D69C95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8.84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E5CF155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51.47</w:t>
            </w: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5EA3199A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321A0CF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2C70991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8" w:type="pct"/>
            <w:vMerge/>
            <w:vAlign w:val="center"/>
          </w:tcPr>
          <w:p w14:paraId="76AE62D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B11ED1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19C1DDF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35" w:type="pct"/>
            <w:vMerge/>
            <w:vAlign w:val="center"/>
          </w:tcPr>
          <w:p w14:paraId="3D6DB05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413B2E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restart"/>
            <w:shd w:val="clear" w:color="auto" w:fill="auto"/>
            <w:vAlign w:val="center"/>
          </w:tcPr>
          <w:p w14:paraId="72C24C6F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5" w:type="pct"/>
            <w:vMerge/>
            <w:vAlign w:val="center"/>
          </w:tcPr>
          <w:p w14:paraId="22FB315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19A0A98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439562F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503327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6B2EB2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287</w:t>
            </w:r>
          </w:p>
        </w:tc>
      </w:tr>
      <w:tr w:rsidR="006F0490" w14:paraId="4150EF59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736EFB3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3A8B50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7A3619D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88B66A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6EE5BE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6148861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364CB35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8" w:type="pct"/>
            <w:vMerge/>
            <w:vAlign w:val="center"/>
          </w:tcPr>
          <w:p w14:paraId="3787DC2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2169B9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685ACEC2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-75.45</w:t>
            </w:r>
          </w:p>
        </w:tc>
        <w:tc>
          <w:tcPr>
            <w:tcW w:w="235" w:type="pct"/>
            <w:vMerge/>
            <w:vAlign w:val="center"/>
          </w:tcPr>
          <w:p w14:paraId="7EBAD49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07ACF8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6278D8F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5127806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7375A3A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0313BB9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70FA69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E76741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311</w:t>
            </w:r>
          </w:p>
        </w:tc>
      </w:tr>
      <w:tr w:rsidR="006F0490" w14:paraId="7E15C813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58FB045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0E37E9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227C24AC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10.55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F97AEB5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54.22</w:t>
            </w:r>
          </w:p>
        </w:tc>
        <w:tc>
          <w:tcPr>
            <w:tcW w:w="247" w:type="pct"/>
            <w:vMerge/>
            <w:vAlign w:val="center"/>
          </w:tcPr>
          <w:p w14:paraId="49160F8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6E5E633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36121A04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8" w:type="pct"/>
            <w:vMerge/>
            <w:vAlign w:val="center"/>
          </w:tcPr>
          <w:p w14:paraId="6F7CD2D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2B21FB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267832A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35" w:type="pct"/>
            <w:vMerge/>
            <w:vAlign w:val="center"/>
          </w:tcPr>
          <w:p w14:paraId="6C3C3C2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DDDB92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restart"/>
            <w:shd w:val="clear" w:color="auto" w:fill="auto"/>
            <w:vAlign w:val="center"/>
          </w:tcPr>
          <w:p w14:paraId="1E15048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5" w:type="pct"/>
            <w:vMerge/>
            <w:vAlign w:val="center"/>
          </w:tcPr>
          <w:p w14:paraId="275B967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7FA7605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5328BE8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D222CD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32002BD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295</w:t>
            </w:r>
          </w:p>
        </w:tc>
      </w:tr>
      <w:tr w:rsidR="006F0490" w14:paraId="366C287C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24A982A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6072ED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2C9CE1F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994D3B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D8ABBF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4E58E9B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4409D662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8" w:type="pct"/>
            <w:vMerge/>
            <w:vAlign w:val="center"/>
          </w:tcPr>
          <w:p w14:paraId="4872587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5B80E5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610BF6C6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-78.85</w:t>
            </w:r>
          </w:p>
        </w:tc>
        <w:tc>
          <w:tcPr>
            <w:tcW w:w="235" w:type="pct"/>
            <w:vMerge/>
            <w:vAlign w:val="center"/>
          </w:tcPr>
          <w:p w14:paraId="230706D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F9E11B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4E1A686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6623355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6FC23E3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09D9CE9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3D79EE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1F8875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327</w:t>
            </w:r>
          </w:p>
        </w:tc>
      </w:tr>
      <w:tr w:rsidR="006F0490" w14:paraId="4D13A915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6E59F2C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BC3324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5A6BB49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70FAE70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647EEFC2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74C0C01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219516C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8" w:type="pct"/>
            <w:vMerge/>
            <w:vAlign w:val="center"/>
          </w:tcPr>
          <w:p w14:paraId="6F98B36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026623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6B9280AA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35" w:type="pct"/>
            <w:vMerge/>
            <w:vAlign w:val="center"/>
          </w:tcPr>
          <w:p w14:paraId="6E5EEBC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A88DCA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restart"/>
            <w:shd w:val="clear" w:color="auto" w:fill="auto"/>
            <w:vAlign w:val="center"/>
          </w:tcPr>
          <w:p w14:paraId="7F84FF8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5" w:type="pct"/>
            <w:vMerge/>
            <w:vAlign w:val="center"/>
          </w:tcPr>
          <w:p w14:paraId="2C4ACAB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4C50643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43225F1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8A7A50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27351BD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291</w:t>
            </w:r>
          </w:p>
        </w:tc>
      </w:tr>
      <w:tr w:rsidR="006F0490" w14:paraId="3496BC46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064A7A5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2447B8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4842CF2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6126D3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BF5244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167DD2A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7407D544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8" w:type="pct"/>
            <w:vMerge/>
            <w:vAlign w:val="center"/>
          </w:tcPr>
          <w:p w14:paraId="6B8D882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FAD93D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310D7E3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235" w:type="pct"/>
            <w:vMerge/>
            <w:vAlign w:val="center"/>
          </w:tcPr>
          <w:p w14:paraId="6DAEE48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982213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4041969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2F3B2DF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0C5F5A6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411B52E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047E73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17F1D5F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315</w:t>
            </w:r>
          </w:p>
        </w:tc>
      </w:tr>
      <w:tr w:rsidR="006F0490" w14:paraId="65AD676D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15C19F8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4011A634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00220085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8.52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337AA9D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50.9</w:t>
            </w:r>
          </w:p>
        </w:tc>
        <w:tc>
          <w:tcPr>
            <w:tcW w:w="247" w:type="pct"/>
            <w:vMerge/>
            <w:vAlign w:val="center"/>
          </w:tcPr>
          <w:p w14:paraId="03D14C9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0F73C4F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6757696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Budget-Alt-1</w:t>
            </w: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1F7481EC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3" w:type="pct"/>
            <w:vMerge/>
            <w:vAlign w:val="center"/>
          </w:tcPr>
          <w:p w14:paraId="53A8EFD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13069C72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5" w:type="pct"/>
            <w:vMerge/>
            <w:vAlign w:val="center"/>
          </w:tcPr>
          <w:p w14:paraId="7FAC8CD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9A4F71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restart"/>
            <w:shd w:val="clear" w:color="auto" w:fill="auto"/>
            <w:vAlign w:val="center"/>
          </w:tcPr>
          <w:p w14:paraId="68A9050D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14:paraId="3733A4A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534182B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57.21</w:t>
            </w:r>
          </w:p>
        </w:tc>
        <w:tc>
          <w:tcPr>
            <w:tcW w:w="286" w:type="pct"/>
            <w:vMerge/>
            <w:vAlign w:val="center"/>
          </w:tcPr>
          <w:p w14:paraId="133FDE8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44992A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58CCD5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163</w:t>
            </w:r>
          </w:p>
        </w:tc>
      </w:tr>
      <w:tr w:rsidR="006F0490" w14:paraId="752198A8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4865B9F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19CB5E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73FBA2C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7A0A52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shd w:val="clear" w:color="auto" w:fill="auto"/>
            <w:vAlign w:val="center"/>
          </w:tcPr>
          <w:p w14:paraId="08ECAE1A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7ADFC24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52C3B4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CEA58B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55A93E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7EE84DC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0FC646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DA44AD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02D7CCE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2BDCBFF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EBD3ED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59.85</w:t>
            </w:r>
          </w:p>
        </w:tc>
        <w:tc>
          <w:tcPr>
            <w:tcW w:w="286" w:type="pct"/>
            <w:vMerge/>
            <w:vAlign w:val="center"/>
          </w:tcPr>
          <w:p w14:paraId="4D20ECB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324FE5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D3D563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171</w:t>
            </w:r>
          </w:p>
        </w:tc>
      </w:tr>
      <w:tr w:rsidR="006F0490" w14:paraId="76874082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24EA4E9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4BD6679A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</w:t>
            </w: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ChinaTelecom</w:t>
            </w:r>
            <w:proofErr w:type="spellEnd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]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7B5149DF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11.76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788BE26D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55.9</w:t>
            </w: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297A5786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557C871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2558892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50917ACC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253" w:type="pct"/>
            <w:vMerge/>
            <w:vAlign w:val="center"/>
          </w:tcPr>
          <w:p w14:paraId="7820CCB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1D5A2B7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5" w:type="pct"/>
            <w:vMerge/>
            <w:vAlign w:val="center"/>
          </w:tcPr>
          <w:p w14:paraId="2742943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03C612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restart"/>
            <w:shd w:val="clear" w:color="auto" w:fill="auto"/>
            <w:vAlign w:val="center"/>
          </w:tcPr>
          <w:p w14:paraId="67684CAA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14:paraId="27520FB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1232BAC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13.75</w:t>
            </w:r>
          </w:p>
        </w:tc>
        <w:tc>
          <w:tcPr>
            <w:tcW w:w="286" w:type="pct"/>
            <w:vMerge/>
            <w:vAlign w:val="center"/>
          </w:tcPr>
          <w:p w14:paraId="3F34141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BF3D89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4C862E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364</w:t>
            </w:r>
          </w:p>
        </w:tc>
      </w:tr>
      <w:tr w:rsidR="006F0490" w14:paraId="0EAAA40C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3DC2C07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35DD41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719F62A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A98A64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D2F537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3BA126F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3060907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392408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CC2501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65873C0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017935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37B670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602CB19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2DA5C84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C01C84D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286" w:type="pct"/>
            <w:vMerge/>
            <w:vAlign w:val="center"/>
          </w:tcPr>
          <w:p w14:paraId="7B6E10C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885B3B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C4BAFF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360</w:t>
            </w:r>
          </w:p>
        </w:tc>
      </w:tr>
      <w:tr w:rsidR="006F0490" w14:paraId="7F6C5180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436429D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4A6E46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4194B9C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1A6EA7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B7DD0C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24BEBA8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405E15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0A3D2A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7D6168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0B2B378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3FDDA8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CB57ED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29D05D2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39930AA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90C357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14.64</w:t>
            </w:r>
          </w:p>
        </w:tc>
        <w:tc>
          <w:tcPr>
            <w:tcW w:w="286" w:type="pct"/>
            <w:vMerge/>
            <w:vAlign w:val="center"/>
          </w:tcPr>
          <w:p w14:paraId="446C8BD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33DC75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41547B2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362</w:t>
            </w:r>
          </w:p>
        </w:tc>
      </w:tr>
      <w:tr w:rsidR="006F0490" w14:paraId="1421A140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797F938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E4BC84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2C505AF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1BD73A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C0B2FB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5432CCC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3BE7092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957A1C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1E5D2A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08CFA44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0DD9CB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0D30F4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6BFDB9A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7FC7678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FDB5A45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13.66</w:t>
            </w:r>
          </w:p>
        </w:tc>
        <w:tc>
          <w:tcPr>
            <w:tcW w:w="286" w:type="pct"/>
            <w:vMerge/>
            <w:vAlign w:val="center"/>
          </w:tcPr>
          <w:p w14:paraId="3D22D3C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C230A1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7466F1D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366</w:t>
            </w:r>
          </w:p>
        </w:tc>
      </w:tr>
      <w:tr w:rsidR="006F0490" w14:paraId="21EE8F39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6933D56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490049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240C61E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A14C75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5A30281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047E481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BA005A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506929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832957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379D555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9E0CE2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051107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30F2B4A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6A0A10D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F34C03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15.76</w:t>
            </w:r>
          </w:p>
        </w:tc>
        <w:tc>
          <w:tcPr>
            <w:tcW w:w="286" w:type="pct"/>
            <w:vMerge/>
            <w:vAlign w:val="center"/>
          </w:tcPr>
          <w:p w14:paraId="45BF4CC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6F17B1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90BBA16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365</w:t>
            </w:r>
          </w:p>
        </w:tc>
      </w:tr>
      <w:tr w:rsidR="006F0490" w14:paraId="4460A358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57F93E2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FD1F36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04726CD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4C71C9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5A0E9E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193A385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98FE08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FA692F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460A60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4ACD6ED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6233A2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07BB00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341CFB0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56D6E00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0C5D7E5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16.58</w:t>
            </w:r>
          </w:p>
        </w:tc>
        <w:tc>
          <w:tcPr>
            <w:tcW w:w="286" w:type="pct"/>
            <w:vMerge/>
            <w:vAlign w:val="center"/>
          </w:tcPr>
          <w:p w14:paraId="79C52EA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C9C262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D7032F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359</w:t>
            </w:r>
          </w:p>
        </w:tc>
      </w:tr>
      <w:tr w:rsidR="006F0490" w14:paraId="008C110B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4A6750D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8953B3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100CC70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53B431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D8A698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21FF508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AC07DB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5A3C44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6AE8A4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40FA8FA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76570F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9ABFDF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163AA9B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638DF28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579CFF9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3D068E6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F9144D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30A633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361</w:t>
            </w:r>
          </w:p>
        </w:tc>
      </w:tr>
      <w:tr w:rsidR="006F0490" w14:paraId="21B54456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187675F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3993E1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78EF826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76BB38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9D22F9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2F7756A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1044B02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627377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988966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27FE6E5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6DAFA2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9BBBD7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3260CF3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46F9EEA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D458B0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15.79</w:t>
            </w:r>
          </w:p>
        </w:tc>
        <w:tc>
          <w:tcPr>
            <w:tcW w:w="286" w:type="pct"/>
            <w:vMerge/>
            <w:vAlign w:val="center"/>
          </w:tcPr>
          <w:p w14:paraId="6FF3903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DF1685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13DFA3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363</w:t>
            </w:r>
          </w:p>
        </w:tc>
      </w:tr>
      <w:tr w:rsidR="006F0490" w14:paraId="77DE5B49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420B52B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771D8A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759251A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952F6E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ED65B7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1080183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1D2D8EA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7C5AD7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59CE5E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1F2BCA5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DFF6C0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AE17B9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374EA79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5F8143E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D17814F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15.24</w:t>
            </w:r>
          </w:p>
        </w:tc>
        <w:tc>
          <w:tcPr>
            <w:tcW w:w="286" w:type="pct"/>
            <w:vMerge/>
            <w:vAlign w:val="center"/>
          </w:tcPr>
          <w:p w14:paraId="09C8A5F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193CEB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E6E4874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367</w:t>
            </w:r>
          </w:p>
        </w:tc>
      </w:tr>
      <w:tr w:rsidR="006F0490" w14:paraId="505993A6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2860F4D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A9E60C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18F3AFB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7A9289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F8727A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4F08589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0E3B00B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897CD0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2A1E0E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573F04A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7A2F7C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208571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050230B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40131BF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824C3DF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15.21</w:t>
            </w:r>
          </w:p>
        </w:tc>
        <w:tc>
          <w:tcPr>
            <w:tcW w:w="286" w:type="pct"/>
            <w:vMerge/>
            <w:vAlign w:val="center"/>
          </w:tcPr>
          <w:p w14:paraId="757B267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080798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BC2198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368</w:t>
            </w:r>
          </w:p>
        </w:tc>
      </w:tr>
      <w:tr w:rsidR="006F0490" w14:paraId="62DADEBA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1782381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79ADF28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[Tejas]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213E767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9.68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453A77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57.22</w:t>
            </w:r>
          </w:p>
        </w:tc>
        <w:tc>
          <w:tcPr>
            <w:tcW w:w="247" w:type="pct"/>
            <w:vMerge/>
            <w:vAlign w:val="center"/>
          </w:tcPr>
          <w:p w14:paraId="484B8FB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15D433A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08CF141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0B41AE1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71BF662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86" w:type="pct"/>
            <w:vMerge/>
            <w:vAlign w:val="center"/>
          </w:tcPr>
          <w:p w14:paraId="56BE541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5EAD98B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44C805C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6(OOK)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4891D18C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5" w:type="pct"/>
            <w:vMerge/>
            <w:vAlign w:val="center"/>
          </w:tcPr>
          <w:p w14:paraId="1D20BB2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BB9ACF4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9.68</w:t>
            </w:r>
          </w:p>
        </w:tc>
        <w:tc>
          <w:tcPr>
            <w:tcW w:w="286" w:type="pct"/>
            <w:vMerge/>
            <w:vAlign w:val="center"/>
          </w:tcPr>
          <w:p w14:paraId="6D2CCCE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ABE9A7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D3845CF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523</w:t>
            </w:r>
          </w:p>
        </w:tc>
      </w:tr>
      <w:tr w:rsidR="006F0490" w14:paraId="79C7BAD4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019F7F2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EDED9F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265D5CF6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6C40216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58.33</w:t>
            </w:r>
          </w:p>
        </w:tc>
        <w:tc>
          <w:tcPr>
            <w:tcW w:w="247" w:type="pct"/>
            <w:vMerge/>
            <w:vAlign w:val="center"/>
          </w:tcPr>
          <w:p w14:paraId="0890F31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3BCA7ED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26FDA0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780B86D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3" w:type="pct"/>
            <w:vMerge/>
            <w:vAlign w:val="center"/>
          </w:tcPr>
          <w:p w14:paraId="6D41F46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164AC42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D53DBD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524BDF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0D995D5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5" w:type="pct"/>
            <w:vMerge/>
            <w:vAlign w:val="center"/>
          </w:tcPr>
          <w:p w14:paraId="4F9DAE1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6F2B7A25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6" w:type="pct"/>
            <w:vMerge/>
            <w:vAlign w:val="center"/>
          </w:tcPr>
          <w:p w14:paraId="71F9D19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7EA099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87E8BD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520</w:t>
            </w:r>
          </w:p>
        </w:tc>
      </w:tr>
      <w:tr w:rsidR="006F0490" w14:paraId="735EB6EC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7E573D4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3D73DD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236C219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652936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57.57</w:t>
            </w:r>
          </w:p>
        </w:tc>
        <w:tc>
          <w:tcPr>
            <w:tcW w:w="247" w:type="pct"/>
            <w:vMerge/>
            <w:vAlign w:val="center"/>
          </w:tcPr>
          <w:p w14:paraId="28EC8FB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1651F7A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197C1C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15F0C00A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53" w:type="pct"/>
            <w:vMerge/>
            <w:vAlign w:val="center"/>
          </w:tcPr>
          <w:p w14:paraId="5003F89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4364216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3624BE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D05B9F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7FBB769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5" w:type="pct"/>
            <w:vMerge/>
            <w:vAlign w:val="center"/>
          </w:tcPr>
          <w:p w14:paraId="55C089F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5679BB2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170D624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780A7A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DAC3AF6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526</w:t>
            </w:r>
          </w:p>
        </w:tc>
      </w:tr>
      <w:tr w:rsidR="006F0490" w14:paraId="59B18336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139C677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23ABB5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5230DFE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80A73D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40BC20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52201B4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34C25EB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1FB92F2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6.6</w:t>
            </w:r>
          </w:p>
        </w:tc>
        <w:tc>
          <w:tcPr>
            <w:tcW w:w="253" w:type="pct"/>
            <w:vMerge/>
            <w:vAlign w:val="center"/>
          </w:tcPr>
          <w:p w14:paraId="1E52073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4BEB96F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80BF86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E45130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restart"/>
            <w:shd w:val="clear" w:color="auto" w:fill="auto"/>
            <w:vAlign w:val="center"/>
          </w:tcPr>
          <w:p w14:paraId="6AF7F9AA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5" w:type="pct"/>
            <w:vMerge/>
            <w:vAlign w:val="center"/>
          </w:tcPr>
          <w:p w14:paraId="4631CDF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7FB85E0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5EFBAA0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7B5A73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EDD452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529</w:t>
            </w:r>
          </w:p>
        </w:tc>
      </w:tr>
      <w:tr w:rsidR="006F0490" w14:paraId="2D1BF280" w14:textId="77777777">
        <w:trPr>
          <w:trHeight w:val="210"/>
        </w:trPr>
        <w:tc>
          <w:tcPr>
            <w:tcW w:w="282" w:type="pct"/>
            <w:vMerge w:val="restart"/>
            <w:shd w:val="clear" w:color="auto" w:fill="auto"/>
            <w:vAlign w:val="center"/>
          </w:tcPr>
          <w:p w14:paraId="0A039D5D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D2T2-A2</w:t>
            </w: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47B8BE1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1561793C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7.43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774B675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48.78</w:t>
            </w:r>
          </w:p>
        </w:tc>
        <w:tc>
          <w:tcPr>
            <w:tcW w:w="247" w:type="pct"/>
            <w:vMerge/>
            <w:vAlign w:val="center"/>
          </w:tcPr>
          <w:p w14:paraId="3388812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16D0203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970D6C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08EBEF8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E51BF9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0130467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340B528A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316A4AC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4" w:type="pct"/>
            <w:vMerge/>
            <w:vAlign w:val="center"/>
          </w:tcPr>
          <w:p w14:paraId="55C3A70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14:paraId="4DEC4506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7C20C84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7.43</w:t>
            </w:r>
          </w:p>
        </w:tc>
        <w:tc>
          <w:tcPr>
            <w:tcW w:w="286" w:type="pct"/>
            <w:vMerge/>
            <w:vAlign w:val="center"/>
          </w:tcPr>
          <w:p w14:paraId="10AF2D9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B75F5A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75E70D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459</w:t>
            </w:r>
          </w:p>
        </w:tc>
      </w:tr>
      <w:tr w:rsidR="006F0490" w14:paraId="476E9D9E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2432DEC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E99870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72DE18B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7.61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D672A6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49.15</w:t>
            </w:r>
          </w:p>
        </w:tc>
        <w:tc>
          <w:tcPr>
            <w:tcW w:w="247" w:type="pct"/>
            <w:vMerge/>
            <w:vAlign w:val="center"/>
          </w:tcPr>
          <w:p w14:paraId="09D1957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4860DCD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704E45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1B7EAD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7B8234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5E2E1BF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9F4471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B57640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02A5C00F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5" w:type="pct"/>
            <w:vMerge/>
            <w:vAlign w:val="center"/>
          </w:tcPr>
          <w:p w14:paraId="2BC5AC8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979AAC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7.61</w:t>
            </w:r>
          </w:p>
        </w:tc>
        <w:tc>
          <w:tcPr>
            <w:tcW w:w="286" w:type="pct"/>
            <w:vMerge/>
            <w:vAlign w:val="center"/>
          </w:tcPr>
          <w:p w14:paraId="2B98F04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545B94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EE2374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451</w:t>
            </w:r>
          </w:p>
        </w:tc>
      </w:tr>
      <w:tr w:rsidR="006F0490" w14:paraId="22AEFF12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79A18A8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54CCFA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2EC7663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8.12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2A9A52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50.16</w:t>
            </w:r>
          </w:p>
        </w:tc>
        <w:tc>
          <w:tcPr>
            <w:tcW w:w="247" w:type="pct"/>
            <w:vMerge/>
            <w:vAlign w:val="center"/>
          </w:tcPr>
          <w:p w14:paraId="31307F3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2C8E0CF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095513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B59051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1243A7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65E3A02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884B9F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6DFE37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1626542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5" w:type="pct"/>
            <w:vMerge/>
            <w:vAlign w:val="center"/>
          </w:tcPr>
          <w:p w14:paraId="577722A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07A1DC5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8.12</w:t>
            </w:r>
          </w:p>
        </w:tc>
        <w:tc>
          <w:tcPr>
            <w:tcW w:w="286" w:type="pct"/>
            <w:vMerge/>
            <w:vAlign w:val="center"/>
          </w:tcPr>
          <w:p w14:paraId="37D4B6A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670055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289272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443</w:t>
            </w:r>
          </w:p>
        </w:tc>
      </w:tr>
      <w:tr w:rsidR="006F0490" w14:paraId="0CDEBA58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2E7C267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6BDC5D4C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7FF4240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6.03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417A884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47.75</w:t>
            </w:r>
          </w:p>
        </w:tc>
        <w:tc>
          <w:tcPr>
            <w:tcW w:w="247" w:type="pct"/>
            <w:vMerge/>
            <w:vAlign w:val="center"/>
          </w:tcPr>
          <w:p w14:paraId="2AA8A6C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2313A79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41130A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62839C74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53" w:type="pct"/>
            <w:vMerge/>
            <w:vAlign w:val="center"/>
          </w:tcPr>
          <w:p w14:paraId="6E15F3A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5B31C5A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F79870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43E7AE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restart"/>
            <w:shd w:val="clear" w:color="auto" w:fill="auto"/>
            <w:vAlign w:val="center"/>
          </w:tcPr>
          <w:p w14:paraId="3BFCC0F6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5" w:type="pct"/>
            <w:vMerge/>
            <w:vAlign w:val="center"/>
          </w:tcPr>
          <w:p w14:paraId="6A83722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FC0669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6.95</w:t>
            </w:r>
          </w:p>
        </w:tc>
        <w:tc>
          <w:tcPr>
            <w:tcW w:w="286" w:type="pct"/>
            <w:vMerge/>
            <w:vAlign w:val="center"/>
          </w:tcPr>
          <w:p w14:paraId="232C8FD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F95FA0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7A6963F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30</w:t>
            </w:r>
          </w:p>
        </w:tc>
      </w:tr>
      <w:tr w:rsidR="006F0490" w14:paraId="517B0918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579F721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AE80DE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536A504D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6.68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0977DB4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48.7</w:t>
            </w:r>
          </w:p>
        </w:tc>
        <w:tc>
          <w:tcPr>
            <w:tcW w:w="247" w:type="pct"/>
            <w:vMerge/>
            <w:vAlign w:val="center"/>
          </w:tcPr>
          <w:p w14:paraId="3EBE332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21BDA4C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0366596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881983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EB96C3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5A796BF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F2F076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A3B776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666139E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3AF6702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B39C5AA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7.39</w:t>
            </w:r>
          </w:p>
        </w:tc>
        <w:tc>
          <w:tcPr>
            <w:tcW w:w="286" w:type="pct"/>
            <w:vMerge/>
            <w:vAlign w:val="center"/>
          </w:tcPr>
          <w:p w14:paraId="1260CC6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68E1D0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4FC6352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34</w:t>
            </w:r>
          </w:p>
        </w:tc>
      </w:tr>
      <w:tr w:rsidR="006F0490" w14:paraId="746BC8C2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7818C26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68E787D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1554396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8.52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B29D6AA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50.9</w:t>
            </w:r>
          </w:p>
        </w:tc>
        <w:tc>
          <w:tcPr>
            <w:tcW w:w="247" w:type="pct"/>
            <w:vMerge/>
            <w:vAlign w:val="center"/>
          </w:tcPr>
          <w:p w14:paraId="6F1D19D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4A751E0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0A0DD2F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4F6391E4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5.08</w:t>
            </w:r>
          </w:p>
        </w:tc>
        <w:tc>
          <w:tcPr>
            <w:tcW w:w="253" w:type="pct"/>
            <w:vMerge/>
            <w:vAlign w:val="center"/>
          </w:tcPr>
          <w:p w14:paraId="39E0C63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7F205B5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75DA12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DFD239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734A8B4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14:paraId="0DCE0AB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141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347E0C4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7.67</w:t>
            </w:r>
          </w:p>
        </w:tc>
        <w:tc>
          <w:tcPr>
            <w:tcW w:w="286" w:type="pct"/>
            <w:vMerge/>
            <w:vAlign w:val="center"/>
          </w:tcPr>
          <w:p w14:paraId="62AA256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4690AC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CCF368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503</w:t>
            </w:r>
          </w:p>
        </w:tc>
      </w:tr>
      <w:tr w:rsidR="006F0490" w14:paraId="64A8A52F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6601B40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A63A28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0B5F84F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A7CC2B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F47795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0405FC2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4A75B4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536691D5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5.49</w:t>
            </w:r>
          </w:p>
        </w:tc>
        <w:tc>
          <w:tcPr>
            <w:tcW w:w="253" w:type="pct"/>
            <w:vMerge/>
            <w:vAlign w:val="center"/>
          </w:tcPr>
          <w:p w14:paraId="20F571C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031A60C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600178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C92557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restart"/>
            <w:shd w:val="clear" w:color="auto" w:fill="auto"/>
            <w:vAlign w:val="center"/>
          </w:tcPr>
          <w:p w14:paraId="44E62135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5" w:type="pct"/>
            <w:vMerge/>
            <w:vAlign w:val="center"/>
          </w:tcPr>
          <w:p w14:paraId="4B94B9B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3A52B3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286" w:type="pct"/>
            <w:vMerge/>
            <w:vAlign w:val="center"/>
          </w:tcPr>
          <w:p w14:paraId="1277F4B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EF3BD2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7ABCB7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495</w:t>
            </w:r>
          </w:p>
        </w:tc>
      </w:tr>
      <w:tr w:rsidR="006F0490" w14:paraId="42A8644C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34D5F4E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14:paraId="0F224E24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</w:t>
            </w: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Spreadtrum</w:t>
            </w:r>
            <w:proofErr w:type="spellEnd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]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321C8256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7.49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AC0ED1F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48.89</w:t>
            </w:r>
          </w:p>
        </w:tc>
        <w:tc>
          <w:tcPr>
            <w:tcW w:w="247" w:type="pct"/>
            <w:vMerge/>
            <w:vAlign w:val="center"/>
          </w:tcPr>
          <w:p w14:paraId="2655638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34D709E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38A3CC0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7ED795C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3" w:type="pct"/>
            <w:vMerge/>
            <w:vAlign w:val="center"/>
          </w:tcPr>
          <w:p w14:paraId="2F995CE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298D64D5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5" w:type="pct"/>
            <w:vMerge/>
            <w:vAlign w:val="center"/>
          </w:tcPr>
          <w:p w14:paraId="3061F63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92FE76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7DCD86E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14:paraId="50BD2B0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04278C2D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7.49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7C39406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37" w:type="pct"/>
            <w:vMerge/>
            <w:vAlign w:val="center"/>
          </w:tcPr>
          <w:p w14:paraId="3B68E07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178643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</w:tr>
      <w:tr w:rsidR="006F0490" w14:paraId="62031A85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511C8FC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4FC57D4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66648D92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5.72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3A98066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51.39</w:t>
            </w: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7539D07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45FF508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EC1291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0351BC8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253" w:type="pct"/>
            <w:vMerge/>
            <w:vAlign w:val="center"/>
          </w:tcPr>
          <w:p w14:paraId="71BA865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1BC0CF1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ED660B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1149AD9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4" w:type="pct"/>
            <w:vMerge/>
            <w:vAlign w:val="center"/>
          </w:tcPr>
          <w:p w14:paraId="5294600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2134C9E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0132893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286" w:type="pct"/>
            <w:vMerge/>
            <w:vAlign w:val="center"/>
          </w:tcPr>
          <w:p w14:paraId="0AC61AA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CFA650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D03488C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196</w:t>
            </w:r>
          </w:p>
        </w:tc>
      </w:tr>
      <w:tr w:rsidR="006F0490" w14:paraId="449B3576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2C1D3D3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8C2BCE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61D5B3C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E5F76D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F5F1F3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4F3DB6F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0DA19CE5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8" w:type="pct"/>
            <w:vMerge/>
            <w:vAlign w:val="center"/>
          </w:tcPr>
          <w:p w14:paraId="0C0CAB4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D136B1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4D00BA02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-67.45</w:t>
            </w:r>
          </w:p>
        </w:tc>
        <w:tc>
          <w:tcPr>
            <w:tcW w:w="235" w:type="pct"/>
            <w:vMerge/>
            <w:vAlign w:val="center"/>
          </w:tcPr>
          <w:p w14:paraId="2FECB85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768C4B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7950460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179C2DD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5D96CE0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7D6B666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C4407D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8ED59C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200</w:t>
            </w:r>
          </w:p>
        </w:tc>
      </w:tr>
      <w:tr w:rsidR="006F0490" w14:paraId="17EFE04D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115ED30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7DD1666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[NOK]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6551D76D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6.8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FC26D5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47.39</w:t>
            </w:r>
          </w:p>
        </w:tc>
        <w:tc>
          <w:tcPr>
            <w:tcW w:w="247" w:type="pct"/>
            <w:vMerge/>
            <w:vAlign w:val="center"/>
          </w:tcPr>
          <w:p w14:paraId="30EA001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1C126FD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0A5A2E4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40AE2E16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6.43</w:t>
            </w:r>
          </w:p>
        </w:tc>
        <w:tc>
          <w:tcPr>
            <w:tcW w:w="253" w:type="pct"/>
            <w:vMerge/>
            <w:vAlign w:val="center"/>
          </w:tcPr>
          <w:p w14:paraId="752AE91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0A3D152A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5" w:type="pct"/>
            <w:vMerge/>
            <w:vAlign w:val="center"/>
          </w:tcPr>
          <w:p w14:paraId="64619ED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10174286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4" w:type="pct"/>
            <w:vMerge/>
            <w:vAlign w:val="center"/>
          </w:tcPr>
          <w:p w14:paraId="675FCCC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614077D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14242C2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6.8</w:t>
            </w:r>
          </w:p>
        </w:tc>
        <w:tc>
          <w:tcPr>
            <w:tcW w:w="286" w:type="pct"/>
            <w:vMerge/>
            <w:vAlign w:val="center"/>
          </w:tcPr>
          <w:p w14:paraId="6607C32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2D75FC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B813C3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343</w:t>
            </w:r>
          </w:p>
        </w:tc>
      </w:tr>
      <w:tr w:rsidR="006F0490" w14:paraId="1FB3A586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687CA70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12105E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3AEC052C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9.63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B8F40C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52.79</w:t>
            </w:r>
          </w:p>
        </w:tc>
        <w:tc>
          <w:tcPr>
            <w:tcW w:w="247" w:type="pct"/>
            <w:vMerge/>
            <w:vAlign w:val="center"/>
          </w:tcPr>
          <w:p w14:paraId="11B5CDD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06A5A07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1B0AEC4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D160B0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1B0B7D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138ABAA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C2888C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4A149695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4" w:type="pct"/>
            <w:vMerge/>
            <w:vAlign w:val="center"/>
          </w:tcPr>
          <w:p w14:paraId="12E1ACD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76B1993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64FA14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9.63</w:t>
            </w:r>
          </w:p>
        </w:tc>
        <w:tc>
          <w:tcPr>
            <w:tcW w:w="286" w:type="pct"/>
            <w:vMerge/>
            <w:vAlign w:val="center"/>
          </w:tcPr>
          <w:p w14:paraId="07EB19F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14F747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033D65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342</w:t>
            </w:r>
          </w:p>
        </w:tc>
      </w:tr>
      <w:tr w:rsidR="006F0490" w14:paraId="206EF313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49E1C33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50A33D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2374E2A2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62714A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53.99</w:t>
            </w:r>
          </w:p>
        </w:tc>
        <w:tc>
          <w:tcPr>
            <w:tcW w:w="247" w:type="pct"/>
            <w:vMerge/>
            <w:vAlign w:val="center"/>
          </w:tcPr>
          <w:p w14:paraId="344F2BA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5C4B2E6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B3F820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E6D10C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928826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421F451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4A977F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46D047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5550539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05A3C15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63C04C2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10.4</w:t>
            </w:r>
          </w:p>
        </w:tc>
        <w:tc>
          <w:tcPr>
            <w:tcW w:w="286" w:type="pct"/>
            <w:vMerge/>
            <w:vAlign w:val="center"/>
          </w:tcPr>
          <w:p w14:paraId="778F797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634A9B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D5FD4A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341</w:t>
            </w:r>
          </w:p>
        </w:tc>
      </w:tr>
      <w:tr w:rsidR="006F0490" w14:paraId="0A891DC1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5B6FEDE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7006942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[IITK]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476D8E54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13.29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0FA0C5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57.8</w:t>
            </w:r>
          </w:p>
        </w:tc>
        <w:tc>
          <w:tcPr>
            <w:tcW w:w="247" w:type="pct"/>
            <w:vMerge/>
            <w:vAlign w:val="center"/>
          </w:tcPr>
          <w:p w14:paraId="23B8986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7BBAD09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48E0839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 Alt1</w:t>
            </w: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68256982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3" w:type="pct"/>
            <w:vMerge/>
            <w:vAlign w:val="center"/>
          </w:tcPr>
          <w:p w14:paraId="7E4D93C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012AA37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5" w:type="pct"/>
            <w:vMerge/>
            <w:vAlign w:val="center"/>
          </w:tcPr>
          <w:p w14:paraId="5BCED1C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28533B5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4" w:type="pct"/>
            <w:vMerge/>
            <w:vAlign w:val="center"/>
          </w:tcPr>
          <w:p w14:paraId="1C18D28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14:paraId="7F50341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42EA5986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9.34</w:t>
            </w:r>
          </w:p>
        </w:tc>
        <w:tc>
          <w:tcPr>
            <w:tcW w:w="286" w:type="pct"/>
            <w:vMerge/>
            <w:vAlign w:val="center"/>
          </w:tcPr>
          <w:p w14:paraId="3379528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05EFD1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7217B6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417</w:t>
            </w:r>
          </w:p>
        </w:tc>
      </w:tr>
      <w:tr w:rsidR="006F0490" w14:paraId="3F790083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4947331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B7F686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71D5CF1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277DAF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B16FAA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7B9A03B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E8CC49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95FAC1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65A3EF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0F2E0AD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46342D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F07C5F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08424D7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72A221D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0FA53D5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8.21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2E6EFAE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7" w:type="pct"/>
            <w:vMerge/>
            <w:vAlign w:val="center"/>
          </w:tcPr>
          <w:p w14:paraId="729C58A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3026F6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433</w:t>
            </w:r>
          </w:p>
        </w:tc>
      </w:tr>
      <w:tr w:rsidR="006F0490" w14:paraId="070FA3D3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201574B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22A484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5B23721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9DC629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16BE7E2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24FAE64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861F80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1751F7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5464E1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652F757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8BB3D2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22543C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1AA6F26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11AD441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F19D975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12.08</w:t>
            </w:r>
          </w:p>
        </w:tc>
        <w:tc>
          <w:tcPr>
            <w:tcW w:w="286" w:type="pct"/>
            <w:vMerge/>
            <w:vAlign w:val="center"/>
          </w:tcPr>
          <w:p w14:paraId="5DB832B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E7DC4A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9EE53BF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425</w:t>
            </w:r>
          </w:p>
        </w:tc>
      </w:tr>
      <w:tr w:rsidR="006F0490" w14:paraId="0016FDD9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7E0C9C8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4DE072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14C5B68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FF8B5A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35CD81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1BDB259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13E5BB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0513BF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777682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5AE4453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24011A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EF299E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6C07D38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034B602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DB3835D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14.24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6AC37B86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37" w:type="pct"/>
            <w:vMerge/>
            <w:vAlign w:val="center"/>
          </w:tcPr>
          <w:p w14:paraId="6866B47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725616A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409</w:t>
            </w:r>
          </w:p>
        </w:tc>
      </w:tr>
      <w:tr w:rsidR="006F0490" w14:paraId="1E1120E6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0D15153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CDCDA3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3FAB7C2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15.68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0C709FC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60.36</w:t>
            </w: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5ED6E14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748CA39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26C2F3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B5D4CA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655217BA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86" w:type="pct"/>
            <w:vMerge/>
            <w:vAlign w:val="center"/>
          </w:tcPr>
          <w:p w14:paraId="196526D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88FF20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543D96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36F8BB8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7F3F2C3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58F4132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8.23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53C4FC7F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7" w:type="pct"/>
            <w:vMerge/>
            <w:vAlign w:val="center"/>
          </w:tcPr>
          <w:p w14:paraId="47176C1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89B04B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437</w:t>
            </w:r>
          </w:p>
        </w:tc>
      </w:tr>
      <w:tr w:rsidR="006F0490" w14:paraId="7D435AD2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1227DC6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E3FA59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0ABFD4C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16.13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7C5321C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60.8</w:t>
            </w:r>
          </w:p>
        </w:tc>
        <w:tc>
          <w:tcPr>
            <w:tcW w:w="247" w:type="pct"/>
            <w:vMerge/>
            <w:vAlign w:val="center"/>
          </w:tcPr>
          <w:p w14:paraId="1C4475D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09696DC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CA55FB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F566D1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1A4C5C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79435D3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85D157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60CB56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00989F2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7A1DF6A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A8D397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9.36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46E18D5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37" w:type="pct"/>
            <w:vMerge/>
            <w:vAlign w:val="center"/>
          </w:tcPr>
          <w:p w14:paraId="55F78AD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496EE5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421</w:t>
            </w:r>
          </w:p>
        </w:tc>
      </w:tr>
      <w:tr w:rsidR="006F0490" w14:paraId="0FFE609C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1C001FD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BD2C7E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704B133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B2C6D2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42648B72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26466E2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6FDA56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BBFB10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3F6DAA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302FA17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E52602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93F465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7B79EB0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0F39E4E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B0E38EC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14.28</w:t>
            </w:r>
          </w:p>
        </w:tc>
        <w:tc>
          <w:tcPr>
            <w:tcW w:w="286" w:type="pct"/>
            <w:vMerge/>
            <w:vAlign w:val="center"/>
          </w:tcPr>
          <w:p w14:paraId="2BAA7D8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69E0B3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8221EA5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413</w:t>
            </w:r>
          </w:p>
        </w:tc>
      </w:tr>
      <w:tr w:rsidR="006F0490" w14:paraId="4580F995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2CCCEAC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C57D7A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60F8986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BFA86F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519C29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184B38E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18D1ECA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8707F2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ECA2B9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4CF743C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4F10AA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E329A2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2651DE0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2DBFB48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E7E17F5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12.11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3669D53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7" w:type="pct"/>
            <w:vMerge/>
            <w:vAlign w:val="center"/>
          </w:tcPr>
          <w:p w14:paraId="1525763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934467C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429</w:t>
            </w:r>
          </w:p>
        </w:tc>
      </w:tr>
      <w:tr w:rsidR="006F0490" w14:paraId="0C01A302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7FF3B09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42CAFE3A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0087E1B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6.74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77EA2F5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47.27</w:t>
            </w: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6E27405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72DB912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6C5D9A9A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5E0100C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6786BADC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36BB8674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35" w:type="pct"/>
            <w:vMerge/>
            <w:vAlign w:val="center"/>
          </w:tcPr>
          <w:p w14:paraId="5321E5A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6735B5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2284944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14:paraId="5339B9B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68978636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286" w:type="pct"/>
            <w:vMerge/>
            <w:vAlign w:val="center"/>
          </w:tcPr>
          <w:p w14:paraId="1804BDC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8F248C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1DFA674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300</w:t>
            </w:r>
          </w:p>
        </w:tc>
      </w:tr>
      <w:tr w:rsidR="006F0490" w14:paraId="24A7DFC9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35D748A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F0B596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1172A93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6D2EED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522512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608F255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6E98904F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8" w:type="pct"/>
            <w:vMerge/>
            <w:vAlign w:val="center"/>
          </w:tcPr>
          <w:p w14:paraId="6DE523C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A99831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3E4723C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-67.35</w:t>
            </w:r>
          </w:p>
        </w:tc>
        <w:tc>
          <w:tcPr>
            <w:tcW w:w="235" w:type="pct"/>
            <w:vMerge/>
            <w:vAlign w:val="center"/>
          </w:tcPr>
          <w:p w14:paraId="4A34975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E9F66E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243ACA5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7E72189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7A264BA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2A30DD4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FA5824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B847C7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332</w:t>
            </w:r>
          </w:p>
        </w:tc>
      </w:tr>
      <w:tr w:rsidR="006F0490" w14:paraId="445A4E13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5740F3E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1DA464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5DC7E032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8.02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7F0D17A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49.97</w:t>
            </w: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4CA1241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5CF1657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33CF209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8" w:type="pct"/>
            <w:vMerge/>
            <w:vAlign w:val="center"/>
          </w:tcPr>
          <w:p w14:paraId="2C20F7F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7D5E62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33EA04DC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35" w:type="pct"/>
            <w:vMerge/>
            <w:vAlign w:val="center"/>
          </w:tcPr>
          <w:p w14:paraId="33C93E5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A69885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restart"/>
            <w:shd w:val="clear" w:color="auto" w:fill="auto"/>
            <w:vAlign w:val="center"/>
          </w:tcPr>
          <w:p w14:paraId="4D9F56C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5" w:type="pct"/>
            <w:vMerge/>
            <w:vAlign w:val="center"/>
          </w:tcPr>
          <w:p w14:paraId="74D1EC5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34646E5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0BEADEC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C71F8F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B6A3404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288</w:t>
            </w:r>
          </w:p>
        </w:tc>
      </w:tr>
      <w:tr w:rsidR="006F0490" w14:paraId="091386AF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577219D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F55953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2149FF2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ECD458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3F1B3F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3A912B9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6E416604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8" w:type="pct"/>
            <w:vMerge/>
            <w:vAlign w:val="center"/>
          </w:tcPr>
          <w:p w14:paraId="5DF3897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2ED3DD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426985D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-75.45</w:t>
            </w:r>
          </w:p>
        </w:tc>
        <w:tc>
          <w:tcPr>
            <w:tcW w:w="235" w:type="pct"/>
            <w:vMerge/>
            <w:vAlign w:val="center"/>
          </w:tcPr>
          <w:p w14:paraId="6540802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681BD2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6A42383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0974697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51FF6E0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4F2D9E7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4245E5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24340A4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312</w:t>
            </w:r>
          </w:p>
        </w:tc>
      </w:tr>
      <w:tr w:rsidR="006F0490" w14:paraId="31AAA6F0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4D22966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2F0DB6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2D1E3DDC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9.58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7C37FE4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52.72</w:t>
            </w:r>
          </w:p>
        </w:tc>
        <w:tc>
          <w:tcPr>
            <w:tcW w:w="247" w:type="pct"/>
            <w:vMerge/>
            <w:vAlign w:val="center"/>
          </w:tcPr>
          <w:p w14:paraId="0B22F67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5754D7E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6CEC12CF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8" w:type="pct"/>
            <w:vMerge/>
            <w:vAlign w:val="center"/>
          </w:tcPr>
          <w:p w14:paraId="379A712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AF2E86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13CAF3CA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35" w:type="pct"/>
            <w:vMerge/>
            <w:vAlign w:val="center"/>
          </w:tcPr>
          <w:p w14:paraId="6BF7589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B0E41E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restart"/>
            <w:shd w:val="clear" w:color="auto" w:fill="auto"/>
            <w:vAlign w:val="center"/>
          </w:tcPr>
          <w:p w14:paraId="3D039C8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5" w:type="pct"/>
            <w:vMerge/>
            <w:vAlign w:val="center"/>
          </w:tcPr>
          <w:p w14:paraId="4E98BDC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54B6951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7B81E2C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0E6B7B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E223726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296</w:t>
            </w:r>
          </w:p>
        </w:tc>
      </w:tr>
      <w:tr w:rsidR="006F0490" w14:paraId="27A096D7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7AD3220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0CD1C0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27B9A02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741969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A3AEEF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51EDE72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2EC974D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8" w:type="pct"/>
            <w:vMerge/>
            <w:vAlign w:val="center"/>
          </w:tcPr>
          <w:p w14:paraId="01946CB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61B980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5BA4EFF5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-78.85</w:t>
            </w:r>
          </w:p>
        </w:tc>
        <w:tc>
          <w:tcPr>
            <w:tcW w:w="235" w:type="pct"/>
            <w:vMerge/>
            <w:vAlign w:val="center"/>
          </w:tcPr>
          <w:p w14:paraId="6196690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2477E3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6BC1F3E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0AB78CD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3EA1C69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5F4BEC6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EB87CE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69BF206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328</w:t>
            </w:r>
          </w:p>
        </w:tc>
      </w:tr>
      <w:tr w:rsidR="006F0490" w14:paraId="263563D1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56C7749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CD0D7C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32F341CA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392FC15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78181F95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50808B3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6E68BE9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8" w:type="pct"/>
            <w:vMerge/>
            <w:vAlign w:val="center"/>
          </w:tcPr>
          <w:p w14:paraId="4363FD3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DF5414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74D71484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35" w:type="pct"/>
            <w:vMerge/>
            <w:vAlign w:val="center"/>
          </w:tcPr>
          <w:p w14:paraId="7A3AFB5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3CA493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restart"/>
            <w:shd w:val="clear" w:color="auto" w:fill="auto"/>
            <w:vAlign w:val="center"/>
          </w:tcPr>
          <w:p w14:paraId="4268D8B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5" w:type="pct"/>
            <w:vMerge/>
            <w:vAlign w:val="center"/>
          </w:tcPr>
          <w:p w14:paraId="4B4ED4B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2A439AC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7E96329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31EAFD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B4C390D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292</w:t>
            </w:r>
          </w:p>
        </w:tc>
      </w:tr>
      <w:tr w:rsidR="006F0490" w14:paraId="6E58BF83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6943165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DBC605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4EC8E2E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BB607C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154E57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10F3B1F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700013B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8" w:type="pct"/>
            <w:vMerge/>
            <w:vAlign w:val="center"/>
          </w:tcPr>
          <w:p w14:paraId="4E02624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C7FFF6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6575D73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235" w:type="pct"/>
            <w:vMerge/>
            <w:vAlign w:val="center"/>
          </w:tcPr>
          <w:p w14:paraId="74CDB5F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2CB8B6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25B05FE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7A5C57E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43A4B56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20CFCF5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F52FD4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DCC36A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316</w:t>
            </w:r>
          </w:p>
        </w:tc>
      </w:tr>
      <w:tr w:rsidR="006F0490" w14:paraId="5A593238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5DB7FC8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76607FB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6F108F2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8.52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6950DF26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50.9</w:t>
            </w:r>
          </w:p>
        </w:tc>
        <w:tc>
          <w:tcPr>
            <w:tcW w:w="247" w:type="pct"/>
            <w:vMerge/>
            <w:vAlign w:val="center"/>
          </w:tcPr>
          <w:p w14:paraId="5E8DAB1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7BEA707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6BE98BE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Budget-Alt-1</w:t>
            </w: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79A7F9F2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3" w:type="pct"/>
            <w:vMerge/>
            <w:vAlign w:val="center"/>
          </w:tcPr>
          <w:p w14:paraId="3C2CB69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1A64CA0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5" w:type="pct"/>
            <w:vMerge/>
            <w:vAlign w:val="center"/>
          </w:tcPr>
          <w:p w14:paraId="27A7DB0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D8A0C2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restart"/>
            <w:shd w:val="clear" w:color="auto" w:fill="auto"/>
            <w:vAlign w:val="center"/>
          </w:tcPr>
          <w:p w14:paraId="640237D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14:paraId="4425527A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66D9F992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57.21</w:t>
            </w:r>
          </w:p>
        </w:tc>
        <w:tc>
          <w:tcPr>
            <w:tcW w:w="286" w:type="pct"/>
            <w:vMerge/>
            <w:vAlign w:val="center"/>
          </w:tcPr>
          <w:p w14:paraId="53483B6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51C487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915F4B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165</w:t>
            </w:r>
          </w:p>
        </w:tc>
      </w:tr>
      <w:tr w:rsidR="006F0490" w14:paraId="7EAED166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2AE87B5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3D183A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07B3F0C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D29306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5033A48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683BD49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A568C6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554269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858BE3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0F86955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91BA4B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489C05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63A5941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622FFEC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64D840F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59.85</w:t>
            </w:r>
          </w:p>
        </w:tc>
        <w:tc>
          <w:tcPr>
            <w:tcW w:w="286" w:type="pct"/>
            <w:vMerge/>
            <w:vAlign w:val="center"/>
          </w:tcPr>
          <w:p w14:paraId="46D0320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C1B222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7FB4C66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173</w:t>
            </w:r>
          </w:p>
        </w:tc>
      </w:tr>
      <w:tr w:rsidR="006F0490" w14:paraId="18E2564D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13A4291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1BC86A7D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72A9F3C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8.5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CFB211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46.65</w:t>
            </w:r>
          </w:p>
        </w:tc>
        <w:tc>
          <w:tcPr>
            <w:tcW w:w="247" w:type="pct"/>
            <w:vMerge/>
            <w:vAlign w:val="center"/>
          </w:tcPr>
          <w:p w14:paraId="493167E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076C5FE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63A7662C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2807969A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253" w:type="pct"/>
            <w:vMerge/>
            <w:vAlign w:val="center"/>
          </w:tcPr>
          <w:p w14:paraId="46296C0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3E216F4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3B7D05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DC14F2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5C05B2E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14:paraId="61AD22C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4A1D1F56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4.33</w:t>
            </w:r>
          </w:p>
        </w:tc>
        <w:tc>
          <w:tcPr>
            <w:tcW w:w="286" w:type="pct"/>
            <w:vMerge/>
            <w:vAlign w:val="center"/>
          </w:tcPr>
          <w:p w14:paraId="5A4812A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A00D73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D4DB33F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506</w:t>
            </w:r>
          </w:p>
        </w:tc>
      </w:tr>
      <w:tr w:rsidR="006F0490" w14:paraId="6D039730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3E15765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86A453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7FEF409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188E2F1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43.35</w:t>
            </w:r>
          </w:p>
        </w:tc>
        <w:tc>
          <w:tcPr>
            <w:tcW w:w="247" w:type="pct"/>
            <w:shd w:val="clear" w:color="auto" w:fill="auto"/>
            <w:vAlign w:val="center"/>
          </w:tcPr>
          <w:p w14:paraId="21B0277F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7DE7ECD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5757BF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721DC2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907455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26FCFD6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291C1D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CC721A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3E6248B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5B8BD6B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EB9F71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3.06</w:t>
            </w:r>
          </w:p>
        </w:tc>
        <w:tc>
          <w:tcPr>
            <w:tcW w:w="286" w:type="pct"/>
            <w:vMerge/>
            <w:vAlign w:val="center"/>
          </w:tcPr>
          <w:p w14:paraId="5F48EC7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BA3A90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097722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507</w:t>
            </w:r>
          </w:p>
        </w:tc>
      </w:tr>
      <w:tr w:rsidR="006F0490" w14:paraId="7EEAFDC5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3DCBF5C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4A108D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40DD24B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7ED6E0BD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46.4</w:t>
            </w:r>
          </w:p>
        </w:tc>
        <w:tc>
          <w:tcPr>
            <w:tcW w:w="247" w:type="pct"/>
            <w:shd w:val="clear" w:color="auto" w:fill="auto"/>
            <w:vAlign w:val="center"/>
          </w:tcPr>
          <w:p w14:paraId="1478A574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7370111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D4D1AF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2104DC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68468D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60B5E32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CD76B9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F474A5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5CFB8DD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397D980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23ED28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4.21</w:t>
            </w:r>
          </w:p>
        </w:tc>
        <w:tc>
          <w:tcPr>
            <w:tcW w:w="286" w:type="pct"/>
            <w:vMerge/>
            <w:vAlign w:val="center"/>
          </w:tcPr>
          <w:p w14:paraId="5F1EB05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76122F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4878AF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508</w:t>
            </w:r>
          </w:p>
        </w:tc>
      </w:tr>
      <w:tr w:rsidR="006F0490" w14:paraId="7A13F338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181658D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C5A134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16A2845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73BB55D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43</w:t>
            </w: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74D821D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2296488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A69821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CB1844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12C677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1F89371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E141DF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4CD73B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28DC13F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1DF682D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506F822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2.95</w:t>
            </w:r>
          </w:p>
        </w:tc>
        <w:tc>
          <w:tcPr>
            <w:tcW w:w="286" w:type="pct"/>
            <w:vMerge/>
            <w:vAlign w:val="center"/>
          </w:tcPr>
          <w:p w14:paraId="4769EB6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57860A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61FB94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509</w:t>
            </w:r>
          </w:p>
        </w:tc>
      </w:tr>
      <w:tr w:rsidR="006F0490" w14:paraId="53F8E17C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6A66930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7C23F5D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</w:t>
            </w: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ChinaTelecom</w:t>
            </w:r>
            <w:proofErr w:type="spellEnd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]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0A9A578D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4.22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E1D832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39.99</w:t>
            </w:r>
          </w:p>
        </w:tc>
        <w:tc>
          <w:tcPr>
            <w:tcW w:w="247" w:type="pct"/>
            <w:vMerge/>
            <w:vAlign w:val="center"/>
          </w:tcPr>
          <w:p w14:paraId="2D3E561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4B78F2F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A0EB6D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218840C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253" w:type="pct"/>
            <w:vMerge/>
            <w:vAlign w:val="center"/>
          </w:tcPr>
          <w:p w14:paraId="0329C57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748968C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5" w:type="pct"/>
            <w:vMerge/>
            <w:vAlign w:val="center"/>
          </w:tcPr>
          <w:p w14:paraId="56849DF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8ADD6A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restart"/>
            <w:shd w:val="clear" w:color="auto" w:fill="auto"/>
            <w:vAlign w:val="center"/>
          </w:tcPr>
          <w:p w14:paraId="0010225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5" w:type="pct"/>
            <w:vMerge/>
            <w:vAlign w:val="center"/>
          </w:tcPr>
          <w:p w14:paraId="0602A93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F21961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5.86</w:t>
            </w:r>
          </w:p>
        </w:tc>
        <w:tc>
          <w:tcPr>
            <w:tcW w:w="286" w:type="pct"/>
            <w:vMerge/>
            <w:vAlign w:val="center"/>
          </w:tcPr>
          <w:p w14:paraId="3688D1D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9E5E2D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33B45FD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376</w:t>
            </w:r>
          </w:p>
        </w:tc>
      </w:tr>
      <w:tr w:rsidR="006F0490" w14:paraId="6239F647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0DEF457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F47A90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6B2CA5D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4.24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AE2442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40.09</w:t>
            </w:r>
          </w:p>
        </w:tc>
        <w:tc>
          <w:tcPr>
            <w:tcW w:w="247" w:type="pct"/>
            <w:vMerge/>
            <w:vAlign w:val="center"/>
          </w:tcPr>
          <w:p w14:paraId="455E58E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4F86492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DB01FF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8C77B0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7C6D6C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6229EB4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D33E6F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B30B2A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264376F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053856C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D64B5E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5.9</w:t>
            </w:r>
          </w:p>
        </w:tc>
        <w:tc>
          <w:tcPr>
            <w:tcW w:w="286" w:type="pct"/>
            <w:vMerge/>
            <w:vAlign w:val="center"/>
          </w:tcPr>
          <w:p w14:paraId="7BA2401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A80C96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9BA7C2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374</w:t>
            </w:r>
          </w:p>
        </w:tc>
      </w:tr>
      <w:tr w:rsidR="006F0490" w14:paraId="5CB88480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64A9E34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480DA5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3E44C9E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4.52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0030A72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41.06</w:t>
            </w:r>
          </w:p>
        </w:tc>
        <w:tc>
          <w:tcPr>
            <w:tcW w:w="247" w:type="pct"/>
            <w:vMerge/>
            <w:vAlign w:val="center"/>
          </w:tcPr>
          <w:p w14:paraId="3FB49B9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0EC1EA8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04E8AB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02B7FB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FD074E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3B2112A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ED4DFD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79B1E4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24E5836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13EED8B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CFBC2B6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6.28</w:t>
            </w:r>
          </w:p>
        </w:tc>
        <w:tc>
          <w:tcPr>
            <w:tcW w:w="286" w:type="pct"/>
            <w:vMerge/>
            <w:vAlign w:val="center"/>
          </w:tcPr>
          <w:p w14:paraId="716993B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A55886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E5EFA6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372</w:t>
            </w:r>
          </w:p>
        </w:tc>
      </w:tr>
      <w:tr w:rsidR="006F0490" w14:paraId="0071EECC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2DC008D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B2071A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66B5FBEC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4.63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E8E732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41.44</w:t>
            </w:r>
          </w:p>
        </w:tc>
        <w:tc>
          <w:tcPr>
            <w:tcW w:w="247" w:type="pct"/>
            <w:vMerge/>
            <w:vAlign w:val="center"/>
          </w:tcPr>
          <w:p w14:paraId="69E4D15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0A401B1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85B764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7D55B7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F2367C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6C51454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4DBF55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5609D5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6681FBE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23A9EE8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930F64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6.43</w:t>
            </w:r>
          </w:p>
        </w:tc>
        <w:tc>
          <w:tcPr>
            <w:tcW w:w="286" w:type="pct"/>
            <w:vMerge/>
            <w:vAlign w:val="center"/>
          </w:tcPr>
          <w:p w14:paraId="7663F87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43F2FA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71374B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370</w:t>
            </w:r>
          </w:p>
        </w:tc>
      </w:tr>
      <w:tr w:rsidR="006F0490" w14:paraId="66271FEF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2DE2B8D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DD8DFF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34145132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A7BBA3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41.69</w:t>
            </w: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47A39BA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6A97676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D66BF6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9CA666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4C6706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2BD2FF4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897204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8BF12F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1546BA1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555EA91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B8A179F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6.54</w:t>
            </w:r>
          </w:p>
        </w:tc>
        <w:tc>
          <w:tcPr>
            <w:tcW w:w="286" w:type="pct"/>
            <w:vMerge/>
            <w:vAlign w:val="center"/>
          </w:tcPr>
          <w:p w14:paraId="6BB90C0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51007A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30306C2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377</w:t>
            </w:r>
          </w:p>
        </w:tc>
      </w:tr>
      <w:tr w:rsidR="006F0490" w14:paraId="7C5F57F1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0600FD6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F06094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559E866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3D967A94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41.66</w:t>
            </w:r>
          </w:p>
        </w:tc>
        <w:tc>
          <w:tcPr>
            <w:tcW w:w="247" w:type="pct"/>
            <w:vMerge/>
            <w:vAlign w:val="center"/>
          </w:tcPr>
          <w:p w14:paraId="50E947D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20761FA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EA84E7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9D7D39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7DC70D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5EE2AC8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9023DD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60A554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7576D3F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6AAEB3F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B3C34D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6.52</w:t>
            </w:r>
          </w:p>
        </w:tc>
        <w:tc>
          <w:tcPr>
            <w:tcW w:w="286" w:type="pct"/>
            <w:vMerge/>
            <w:vAlign w:val="center"/>
          </w:tcPr>
          <w:p w14:paraId="5FC4424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73032C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F19D07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378</w:t>
            </w:r>
          </w:p>
        </w:tc>
      </w:tr>
      <w:tr w:rsidR="006F0490" w14:paraId="1EC63220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70BDBC4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9ECAFD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48234A16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4.86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CDE0C8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42.21</w:t>
            </w:r>
          </w:p>
        </w:tc>
        <w:tc>
          <w:tcPr>
            <w:tcW w:w="247" w:type="pct"/>
            <w:vMerge/>
            <w:vAlign w:val="center"/>
          </w:tcPr>
          <w:p w14:paraId="3D945FE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0030033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CF8878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57466D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D9A26B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6DCB0D0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1BF65E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6B5877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3D1AC8A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47919CF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84097B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6.76</w:t>
            </w:r>
          </w:p>
        </w:tc>
        <w:tc>
          <w:tcPr>
            <w:tcW w:w="286" w:type="pct"/>
            <w:vMerge/>
            <w:vAlign w:val="center"/>
          </w:tcPr>
          <w:p w14:paraId="2108057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BC7825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FE0666D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375</w:t>
            </w:r>
          </w:p>
        </w:tc>
      </w:tr>
      <w:tr w:rsidR="006F0490" w14:paraId="65A25410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347DB6E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5DE045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4158A02C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4.87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0057E6C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42.24</w:t>
            </w:r>
          </w:p>
        </w:tc>
        <w:tc>
          <w:tcPr>
            <w:tcW w:w="247" w:type="pct"/>
            <w:vMerge/>
            <w:vAlign w:val="center"/>
          </w:tcPr>
          <w:p w14:paraId="6DCF9ED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510CB0D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EE9D62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BC9045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9B8286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78F2534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3729C0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ED9419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4FB51CE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7222EA3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07F2195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6.77</w:t>
            </w:r>
          </w:p>
        </w:tc>
        <w:tc>
          <w:tcPr>
            <w:tcW w:w="286" w:type="pct"/>
            <w:vMerge/>
            <w:vAlign w:val="center"/>
          </w:tcPr>
          <w:p w14:paraId="68382B9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DEC3CB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AE2B0B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373</w:t>
            </w:r>
          </w:p>
        </w:tc>
      </w:tr>
      <w:tr w:rsidR="006F0490" w14:paraId="2C53DC05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1F7FE61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8ABF3D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47B6BBB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5.12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84BA322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43</w:t>
            </w:r>
          </w:p>
        </w:tc>
        <w:tc>
          <w:tcPr>
            <w:tcW w:w="247" w:type="pct"/>
            <w:vMerge/>
            <w:vAlign w:val="center"/>
          </w:tcPr>
          <w:p w14:paraId="18BE38C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5494F39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1511A9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F767BB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F75A37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2F0C6FE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B2DFE2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E7C2D6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7CE7BA3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60DEAC8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598EE42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7.11</w:t>
            </w:r>
          </w:p>
        </w:tc>
        <w:tc>
          <w:tcPr>
            <w:tcW w:w="286" w:type="pct"/>
            <w:vMerge/>
            <w:vAlign w:val="center"/>
          </w:tcPr>
          <w:p w14:paraId="59D3B62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A01193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7323625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371</w:t>
            </w:r>
          </w:p>
        </w:tc>
      </w:tr>
      <w:tr w:rsidR="006F0490" w14:paraId="251519B2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282C769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CCE89B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2A8561C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5A041F2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42.99</w:t>
            </w:r>
          </w:p>
        </w:tc>
        <w:tc>
          <w:tcPr>
            <w:tcW w:w="247" w:type="pct"/>
            <w:vMerge/>
            <w:vAlign w:val="center"/>
          </w:tcPr>
          <w:p w14:paraId="6B2AEBA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68A0895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1C1B6A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F8A168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F8E8F9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7B281C5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CD489E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0BA46D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553C989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10B6EE0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54D6C1E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4DD9DE0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A27E9A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83C1C44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369</w:t>
            </w:r>
          </w:p>
        </w:tc>
      </w:tr>
      <w:tr w:rsidR="006F0490" w14:paraId="7320D45F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358795F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2D90BF1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[Tejas]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2500464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693DE1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51.74</w:t>
            </w:r>
          </w:p>
        </w:tc>
        <w:tc>
          <w:tcPr>
            <w:tcW w:w="247" w:type="pct"/>
            <w:vMerge/>
            <w:vAlign w:val="center"/>
          </w:tcPr>
          <w:p w14:paraId="41BCE8B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0738505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166F7C6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4E04C1AD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786FB84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86" w:type="pct"/>
            <w:vMerge/>
            <w:vAlign w:val="center"/>
          </w:tcPr>
          <w:p w14:paraId="006BBF7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409DCB4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008CCE86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6(OOK)</w:t>
            </w:r>
          </w:p>
        </w:tc>
        <w:tc>
          <w:tcPr>
            <w:tcW w:w="364" w:type="pct"/>
            <w:vMerge w:val="restart"/>
            <w:shd w:val="clear" w:color="auto" w:fill="auto"/>
            <w:vAlign w:val="center"/>
          </w:tcPr>
          <w:p w14:paraId="34DB943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14:paraId="66D0E76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774A4A52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5.9</w:t>
            </w:r>
          </w:p>
        </w:tc>
        <w:tc>
          <w:tcPr>
            <w:tcW w:w="286" w:type="pct"/>
            <w:vMerge/>
            <w:vAlign w:val="center"/>
          </w:tcPr>
          <w:p w14:paraId="7812238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AE9AFB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2069F7A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524</w:t>
            </w:r>
          </w:p>
        </w:tc>
      </w:tr>
      <w:tr w:rsidR="006F0490" w14:paraId="25F6BF78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4D80448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CD217B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32E44FB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6.13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7BD3454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52.16</w:t>
            </w:r>
          </w:p>
        </w:tc>
        <w:tc>
          <w:tcPr>
            <w:tcW w:w="247" w:type="pct"/>
            <w:vMerge/>
            <w:vAlign w:val="center"/>
          </w:tcPr>
          <w:p w14:paraId="73164D5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39A1456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AEFD7E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5E39C8AD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53" w:type="pct"/>
            <w:vMerge/>
            <w:vAlign w:val="center"/>
          </w:tcPr>
          <w:p w14:paraId="69D46B1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151D2DD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B738A5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A8DDB4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6F231AA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30C3226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490CD02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6.13</w:t>
            </w:r>
          </w:p>
        </w:tc>
        <w:tc>
          <w:tcPr>
            <w:tcW w:w="286" w:type="pct"/>
            <w:vMerge/>
            <w:vAlign w:val="center"/>
          </w:tcPr>
          <w:p w14:paraId="0B9AE54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05A9E9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F832A3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527</w:t>
            </w:r>
          </w:p>
        </w:tc>
      </w:tr>
      <w:tr w:rsidR="006F0490" w14:paraId="2448A10C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061C296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16C05F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282EAB0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163150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129FCA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72CE6BB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4075A5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5922B0F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6.6</w:t>
            </w:r>
          </w:p>
        </w:tc>
        <w:tc>
          <w:tcPr>
            <w:tcW w:w="253" w:type="pct"/>
            <w:vMerge/>
            <w:vAlign w:val="center"/>
          </w:tcPr>
          <w:p w14:paraId="22EC1EC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57661F8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3D41FF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BDBEB3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3EDCD4E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5" w:type="pct"/>
            <w:vMerge/>
            <w:vAlign w:val="center"/>
          </w:tcPr>
          <w:p w14:paraId="38DFCBD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7C9B42C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6B5EBAE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C359A5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F6FEFA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530</w:t>
            </w:r>
          </w:p>
        </w:tc>
      </w:tr>
      <w:tr w:rsidR="006F0490" w14:paraId="240BD3A5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11570D9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3B2527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7B11B66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18F8932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52.98</w:t>
            </w:r>
          </w:p>
        </w:tc>
        <w:tc>
          <w:tcPr>
            <w:tcW w:w="247" w:type="pct"/>
            <w:vMerge/>
            <w:vAlign w:val="center"/>
          </w:tcPr>
          <w:p w14:paraId="2A8F461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557FBA3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0189B9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6B16ADA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3" w:type="pct"/>
            <w:vMerge/>
            <w:vAlign w:val="center"/>
          </w:tcPr>
          <w:p w14:paraId="600FB9E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565C9B0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9B444E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3C3C78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18C9703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5" w:type="pct"/>
            <w:vMerge/>
            <w:vAlign w:val="center"/>
          </w:tcPr>
          <w:p w14:paraId="02E1B07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73C771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6.6</w:t>
            </w:r>
          </w:p>
        </w:tc>
        <w:tc>
          <w:tcPr>
            <w:tcW w:w="286" w:type="pct"/>
            <w:vMerge/>
            <w:vAlign w:val="center"/>
          </w:tcPr>
          <w:p w14:paraId="55B1725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37D55C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A5117D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521</w:t>
            </w:r>
          </w:p>
        </w:tc>
      </w:tr>
      <w:tr w:rsidR="006F0490" w14:paraId="6C3F8EB4" w14:textId="77777777">
        <w:trPr>
          <w:trHeight w:val="210"/>
        </w:trPr>
        <w:tc>
          <w:tcPr>
            <w:tcW w:w="282" w:type="pct"/>
            <w:vMerge w:val="restart"/>
            <w:shd w:val="clear" w:color="auto" w:fill="auto"/>
            <w:vAlign w:val="center"/>
          </w:tcPr>
          <w:p w14:paraId="74C31A2F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D2T2-B</w:t>
            </w: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7BD07495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07156D8C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8.52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C18393F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50.9</w:t>
            </w:r>
          </w:p>
        </w:tc>
        <w:tc>
          <w:tcPr>
            <w:tcW w:w="247" w:type="pct"/>
            <w:vMerge/>
            <w:vAlign w:val="center"/>
          </w:tcPr>
          <w:p w14:paraId="2859183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7D0349F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6" w:type="pct"/>
            <w:vMerge/>
            <w:vAlign w:val="center"/>
          </w:tcPr>
          <w:p w14:paraId="0238EA2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C7BFC8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1B94053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1898D99D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3AE10C3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669E6BF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66A03E8A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14:paraId="2C8C183D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158AA96A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6" w:type="pct"/>
            <w:vMerge/>
            <w:vAlign w:val="center"/>
          </w:tcPr>
          <w:p w14:paraId="0392056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3E5F53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7FE278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453</w:t>
            </w:r>
          </w:p>
        </w:tc>
      </w:tr>
      <w:tr w:rsidR="006F0490" w14:paraId="1E1CE10C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5D528AC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2A3943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187AEA1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E73267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2982A6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029EA21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1ABCC71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72F61F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FCDA3E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1F14F19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18400B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01B8F4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7C54256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5" w:type="pct"/>
            <w:vMerge/>
            <w:vAlign w:val="center"/>
          </w:tcPr>
          <w:p w14:paraId="432BD5D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03B7182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22259C5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7EB236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2B9D49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445</w:t>
            </w:r>
          </w:p>
        </w:tc>
      </w:tr>
      <w:tr w:rsidR="006F0490" w14:paraId="4F05AB20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54F2547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F9E26A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213E9A7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9B84BA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E3B14A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2B93C2C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EA5098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C6BCF8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F04F9B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0CED61A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9C86B5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8CB6F8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5F82765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5" w:type="pct"/>
            <w:vMerge/>
            <w:vAlign w:val="center"/>
          </w:tcPr>
          <w:p w14:paraId="2B02E1D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289DCC3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48B04A2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E196A6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0148A2D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461</w:t>
            </w:r>
          </w:p>
        </w:tc>
      </w:tr>
      <w:tr w:rsidR="006F0490" w14:paraId="4B2A6A49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2782CF1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050088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796465C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BA186B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EBA0B6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625417A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6" w:type="pct"/>
            <w:vMerge/>
            <w:vAlign w:val="center"/>
          </w:tcPr>
          <w:p w14:paraId="4F1B519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6158FA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434E14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5BB3DC1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E0FB3D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B72927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556915BA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5" w:type="pct"/>
            <w:vMerge/>
            <w:vAlign w:val="center"/>
          </w:tcPr>
          <w:p w14:paraId="3B73532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52496C5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65CEEEE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EB0A3F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98FC2A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455</w:t>
            </w:r>
          </w:p>
        </w:tc>
      </w:tr>
      <w:tr w:rsidR="006F0490" w14:paraId="4DE4265C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353C5D8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7DC797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102D261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F1A57D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0A8514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74440FC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21D209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278847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47FB9C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7307DA1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F47994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8CFED5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6BD022ED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5" w:type="pct"/>
            <w:vMerge/>
            <w:vAlign w:val="center"/>
          </w:tcPr>
          <w:p w14:paraId="2AD8CA8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59DE23D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3A129D1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7206F7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260FD5A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447</w:t>
            </w:r>
          </w:p>
        </w:tc>
      </w:tr>
      <w:tr w:rsidR="006F0490" w14:paraId="11C03289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44A067E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8BE992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23073D2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7C1A09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A39924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5DAD58B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E31B47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3E5B58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E7152D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2C8392F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EA9E28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665066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4CB271D5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5" w:type="pct"/>
            <w:vMerge/>
            <w:vAlign w:val="center"/>
          </w:tcPr>
          <w:p w14:paraId="74C5D3D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645DBD2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7B2F0C6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6FCFB2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23BF8AF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463</w:t>
            </w:r>
          </w:p>
        </w:tc>
      </w:tr>
      <w:tr w:rsidR="006F0490" w14:paraId="24177AF6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155F66E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07FB30B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4A88A7EF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9.09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779F524A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51.9</w:t>
            </w:r>
          </w:p>
        </w:tc>
        <w:tc>
          <w:tcPr>
            <w:tcW w:w="247" w:type="pct"/>
            <w:vMerge/>
            <w:vAlign w:val="center"/>
          </w:tcPr>
          <w:p w14:paraId="3624D24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3DA2B45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6" w:type="pct"/>
            <w:vMerge/>
            <w:vAlign w:val="center"/>
          </w:tcPr>
          <w:p w14:paraId="25ED7EA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232132C6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53" w:type="pct"/>
            <w:vMerge/>
            <w:vAlign w:val="center"/>
          </w:tcPr>
          <w:p w14:paraId="4BA5A8C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2D49964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B1687B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A616F9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restart"/>
            <w:shd w:val="clear" w:color="auto" w:fill="auto"/>
            <w:vAlign w:val="center"/>
          </w:tcPr>
          <w:p w14:paraId="7702D44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14:paraId="4296EBF5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32E6DE2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9.58</w:t>
            </w:r>
          </w:p>
        </w:tc>
        <w:tc>
          <w:tcPr>
            <w:tcW w:w="286" w:type="pct"/>
            <w:vMerge/>
            <w:vAlign w:val="center"/>
          </w:tcPr>
          <w:p w14:paraId="5DE5A1A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D77B74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4BEBAF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31</w:t>
            </w:r>
          </w:p>
        </w:tc>
      </w:tr>
      <w:tr w:rsidR="006F0490" w14:paraId="22483648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33D4F20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B56CFE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1C72184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01A02F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0F130F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1FEFA4F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7990EB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5D5908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D15E73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4C547CA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03EF1C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9CD3FD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02172D4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4E31585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61696A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10.19</w:t>
            </w:r>
          </w:p>
        </w:tc>
        <w:tc>
          <w:tcPr>
            <w:tcW w:w="286" w:type="pct"/>
            <w:vMerge/>
            <w:vAlign w:val="center"/>
          </w:tcPr>
          <w:p w14:paraId="3B9EC3D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4CAC40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1CFF72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35</w:t>
            </w:r>
          </w:p>
        </w:tc>
      </w:tr>
      <w:tr w:rsidR="006F0490" w14:paraId="22881879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47572FB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6CE5BD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65A72C1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952488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4B5B11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0957D33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6" w:type="pct"/>
            <w:vMerge/>
            <w:vAlign w:val="center"/>
          </w:tcPr>
          <w:p w14:paraId="094DC0B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6E7E68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982C68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7906A61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F1FC9E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19095A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32CAFEF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30A5146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80C0A0F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10.18</w:t>
            </w:r>
          </w:p>
        </w:tc>
        <w:tc>
          <w:tcPr>
            <w:tcW w:w="286" w:type="pct"/>
            <w:vMerge/>
            <w:vAlign w:val="center"/>
          </w:tcPr>
          <w:p w14:paraId="10EAB11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698E92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334FAD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</w:t>
            </w:r>
          </w:p>
        </w:tc>
      </w:tr>
      <w:tr w:rsidR="006F0490" w14:paraId="4B6FA9A1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5A1F91E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82E3C3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70C9D5C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A1A7F5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59517C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33BE3D4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442B78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E874F8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80271D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30D70F3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5707CD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7720A3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3CFFA09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35C0F0A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5DC7C0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9.58</w:t>
            </w:r>
          </w:p>
        </w:tc>
        <w:tc>
          <w:tcPr>
            <w:tcW w:w="286" w:type="pct"/>
            <w:vMerge/>
            <w:vAlign w:val="center"/>
          </w:tcPr>
          <w:p w14:paraId="368DDD3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B6CA9A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2B52C42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32</w:t>
            </w:r>
          </w:p>
        </w:tc>
      </w:tr>
      <w:tr w:rsidR="006F0490" w14:paraId="14C3A506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15CB748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3942669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436678E2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1.68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D3861A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25.76</w:t>
            </w: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070603B5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0CC8DC4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10B8032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7E5E148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253" w:type="pct"/>
            <w:vMerge/>
            <w:vAlign w:val="center"/>
          </w:tcPr>
          <w:p w14:paraId="7A46A10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029CCB6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43344D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DE4EEE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62AF16D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14:paraId="720C5C5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5F4084AC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6" w:type="pct"/>
            <w:vMerge/>
            <w:vAlign w:val="center"/>
          </w:tcPr>
          <w:p w14:paraId="492EA48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D69E9E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33EA16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155</w:t>
            </w:r>
          </w:p>
        </w:tc>
      </w:tr>
      <w:tr w:rsidR="006F0490" w14:paraId="41D29941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309E832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C1AC4A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39F68E0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1.69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2B2D90A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25.86</w:t>
            </w:r>
          </w:p>
        </w:tc>
        <w:tc>
          <w:tcPr>
            <w:tcW w:w="247" w:type="pct"/>
            <w:vMerge/>
            <w:vAlign w:val="center"/>
          </w:tcPr>
          <w:p w14:paraId="623D273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5F15D62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3C63F7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477E484C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253" w:type="pct"/>
            <w:vMerge/>
            <w:vAlign w:val="center"/>
          </w:tcPr>
          <w:p w14:paraId="52A853B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1E9F7D1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78F131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6DBCEC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6999042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5" w:type="pct"/>
            <w:vMerge/>
            <w:vAlign w:val="center"/>
          </w:tcPr>
          <w:p w14:paraId="2E4063C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77413B9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1C98B9D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A1E7C2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E8D67C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151</w:t>
            </w:r>
          </w:p>
        </w:tc>
      </w:tr>
      <w:tr w:rsidR="006F0490" w14:paraId="262E22C6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474E1E5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AEFC82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7BDD548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3.34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4FFD3B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36.36</w:t>
            </w: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156B1C0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491F2A0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B9D626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6FD50B44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253" w:type="pct"/>
            <w:vMerge/>
            <w:vAlign w:val="center"/>
          </w:tcPr>
          <w:p w14:paraId="5B1E279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2EE1974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F76882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152A4A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7A826124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5" w:type="pct"/>
            <w:vMerge/>
            <w:vAlign w:val="center"/>
          </w:tcPr>
          <w:p w14:paraId="76D5AC2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7E3AE4D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346998E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21C4B9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28D6A2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147</w:t>
            </w:r>
          </w:p>
        </w:tc>
      </w:tr>
      <w:tr w:rsidR="006F0490" w14:paraId="7A186818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52F8E02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0BBB99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2CCBC10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3.47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FB8137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36.96</w:t>
            </w:r>
          </w:p>
        </w:tc>
        <w:tc>
          <w:tcPr>
            <w:tcW w:w="247" w:type="pct"/>
            <w:vMerge/>
            <w:vAlign w:val="center"/>
          </w:tcPr>
          <w:p w14:paraId="73CF765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78FD18E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0B1B35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5C39942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253" w:type="pct"/>
            <w:vMerge/>
            <w:vAlign w:val="center"/>
          </w:tcPr>
          <w:p w14:paraId="27F47E1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6995485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F04F63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C676AB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4674A45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5" w:type="pct"/>
            <w:vMerge/>
            <w:vAlign w:val="center"/>
          </w:tcPr>
          <w:p w14:paraId="03D0DB7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7E7F6F5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79DF4F0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6E75AB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4910276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143</w:t>
            </w:r>
          </w:p>
        </w:tc>
      </w:tr>
      <w:tr w:rsidR="006F0490" w14:paraId="7A89C5E6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155E4B0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5D71B53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6E42F9F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8.52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1A7C6EE5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50.9</w:t>
            </w:r>
          </w:p>
        </w:tc>
        <w:tc>
          <w:tcPr>
            <w:tcW w:w="247" w:type="pct"/>
            <w:vMerge/>
            <w:vAlign w:val="center"/>
          </w:tcPr>
          <w:p w14:paraId="32B70BE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3350660D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6" w:type="pct"/>
            <w:vMerge/>
            <w:vAlign w:val="center"/>
          </w:tcPr>
          <w:p w14:paraId="2E67BEF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5D16C79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5.08</w:t>
            </w:r>
          </w:p>
        </w:tc>
        <w:tc>
          <w:tcPr>
            <w:tcW w:w="253" w:type="pct"/>
            <w:vMerge/>
            <w:vAlign w:val="center"/>
          </w:tcPr>
          <w:p w14:paraId="4DF3402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07F1B5C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ED8167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2E2DEC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7488277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14:paraId="265EF785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vMerge/>
            <w:vAlign w:val="center"/>
          </w:tcPr>
          <w:p w14:paraId="244A636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54D39E0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562ADA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5AC356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504</w:t>
            </w:r>
          </w:p>
        </w:tc>
      </w:tr>
      <w:tr w:rsidR="006F0490" w14:paraId="1CA29132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1279F0B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B1415C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7C95A00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3293A3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FABD5D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6E38060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64C21B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61B66E54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5.49</w:t>
            </w:r>
          </w:p>
        </w:tc>
        <w:tc>
          <w:tcPr>
            <w:tcW w:w="253" w:type="pct"/>
            <w:vMerge/>
            <w:vAlign w:val="center"/>
          </w:tcPr>
          <w:p w14:paraId="2EB3684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33B53F5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B4CDA7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E6678A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1C2F5B96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5" w:type="pct"/>
            <w:vMerge/>
            <w:vAlign w:val="center"/>
          </w:tcPr>
          <w:p w14:paraId="5FD956D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2FE47B2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6B5537D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F4D426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1F91B8C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496</w:t>
            </w:r>
          </w:p>
        </w:tc>
      </w:tr>
      <w:tr w:rsidR="006F0490" w14:paraId="2F724C8C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23A8DBA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FFF106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1725E40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3A92CB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C2467D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0BB00E94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6" w:type="pct"/>
            <w:vMerge/>
            <w:vAlign w:val="center"/>
          </w:tcPr>
          <w:p w14:paraId="7C2C001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3F0C07EF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5.08</w:t>
            </w:r>
          </w:p>
        </w:tc>
        <w:tc>
          <w:tcPr>
            <w:tcW w:w="253" w:type="pct"/>
            <w:vMerge/>
            <w:vAlign w:val="center"/>
          </w:tcPr>
          <w:p w14:paraId="4B9941A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517877B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5965FD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4E8385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1BC71F8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5" w:type="pct"/>
            <w:vMerge/>
            <w:vAlign w:val="center"/>
          </w:tcPr>
          <w:p w14:paraId="41114C6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4FAD7E8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4DDD1E0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6D693F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0F844BF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505</w:t>
            </w:r>
          </w:p>
        </w:tc>
      </w:tr>
      <w:tr w:rsidR="006F0490" w14:paraId="50919CC7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4EEF65A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11CC7B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5826627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39D394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1ABAA9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41BC537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0DB230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21DB5D65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5.49</w:t>
            </w:r>
          </w:p>
        </w:tc>
        <w:tc>
          <w:tcPr>
            <w:tcW w:w="253" w:type="pct"/>
            <w:vMerge/>
            <w:vAlign w:val="center"/>
          </w:tcPr>
          <w:p w14:paraId="779AB8C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05B01A1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FE4BB3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4F014C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restart"/>
            <w:shd w:val="clear" w:color="auto" w:fill="auto"/>
            <w:vAlign w:val="center"/>
          </w:tcPr>
          <w:p w14:paraId="595A460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5" w:type="pct"/>
            <w:vMerge/>
            <w:vAlign w:val="center"/>
          </w:tcPr>
          <w:p w14:paraId="773C45D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5E4F384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202E84B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3A6053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322292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497</w:t>
            </w:r>
          </w:p>
        </w:tc>
      </w:tr>
      <w:tr w:rsidR="006F0490" w14:paraId="538142DD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7D384F7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14:paraId="744C8806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</w:t>
            </w: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Spreadtrum</w:t>
            </w:r>
            <w:proofErr w:type="spellEnd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]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370B56A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10.62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907091F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54.31</w:t>
            </w:r>
          </w:p>
        </w:tc>
        <w:tc>
          <w:tcPr>
            <w:tcW w:w="247" w:type="pct"/>
            <w:vMerge/>
            <w:vAlign w:val="center"/>
          </w:tcPr>
          <w:p w14:paraId="2DF5D1A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4A7933B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6C1958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6B9114C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3" w:type="pct"/>
            <w:vMerge/>
            <w:vAlign w:val="center"/>
          </w:tcPr>
          <w:p w14:paraId="37D823B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79DEE72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5" w:type="pct"/>
            <w:vMerge/>
            <w:vAlign w:val="center"/>
          </w:tcPr>
          <w:p w14:paraId="77562AB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FB28CC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3FCF420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shd w:val="clear" w:color="auto" w:fill="auto"/>
            <w:vAlign w:val="center"/>
          </w:tcPr>
          <w:p w14:paraId="0D23CB1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31325FE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7496367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37" w:type="pct"/>
            <w:vMerge/>
            <w:vAlign w:val="center"/>
          </w:tcPr>
          <w:p w14:paraId="41B4AF1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BAD542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97</w:t>
            </w:r>
          </w:p>
        </w:tc>
      </w:tr>
      <w:tr w:rsidR="006F0490" w14:paraId="55918E8C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20EF001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0BE22F3F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7F3B37A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8.59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1DD33BF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55.9</w:t>
            </w: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4BAF559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2073F8F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6" w:type="pct"/>
            <w:vMerge/>
            <w:vAlign w:val="center"/>
          </w:tcPr>
          <w:p w14:paraId="1C231DE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0A3E2E2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253" w:type="pct"/>
            <w:vMerge/>
            <w:vAlign w:val="center"/>
          </w:tcPr>
          <w:p w14:paraId="0E7CAFB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606CA48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2F1256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383520D6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4" w:type="pct"/>
            <w:vMerge/>
            <w:vAlign w:val="center"/>
          </w:tcPr>
          <w:p w14:paraId="6939769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14:paraId="5C87C90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05" w:type="pct"/>
            <w:vMerge/>
            <w:vAlign w:val="center"/>
          </w:tcPr>
          <w:p w14:paraId="6037547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45B0A4B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4ACA70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E906C25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197</w:t>
            </w:r>
          </w:p>
        </w:tc>
      </w:tr>
      <w:tr w:rsidR="006F0490" w14:paraId="0EFF9940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4C16792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532EDB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5DD74F5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80AA03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AB1CE0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523AA1A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6" w:type="pct"/>
            <w:vMerge/>
            <w:vAlign w:val="center"/>
          </w:tcPr>
          <w:p w14:paraId="2E58C18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E05894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56F25F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2410DDD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61B117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778E67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042DD82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6DC9BB6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6F279F4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5E167BF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F9EF22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FBD5F5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198</w:t>
            </w:r>
          </w:p>
        </w:tc>
      </w:tr>
      <w:tr w:rsidR="006F0490" w14:paraId="305B0560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7EA6DD6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288984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2D45B56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32.07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64C13D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71.45</w:t>
            </w:r>
          </w:p>
        </w:tc>
        <w:tc>
          <w:tcPr>
            <w:tcW w:w="247" w:type="pct"/>
            <w:vMerge/>
            <w:vAlign w:val="center"/>
          </w:tcPr>
          <w:p w14:paraId="0FA1210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337BE24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32A593F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8" w:type="pct"/>
            <w:vMerge/>
            <w:vAlign w:val="center"/>
          </w:tcPr>
          <w:p w14:paraId="152B3FF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74154D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605FECA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-67.45</w:t>
            </w:r>
          </w:p>
        </w:tc>
        <w:tc>
          <w:tcPr>
            <w:tcW w:w="235" w:type="pct"/>
            <w:vMerge/>
            <w:vAlign w:val="center"/>
          </w:tcPr>
          <w:p w14:paraId="5B07BAB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2938AD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01437F4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1576A0B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0300186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35B4BB7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1887B1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BE80D82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202</w:t>
            </w:r>
          </w:p>
        </w:tc>
      </w:tr>
      <w:tr w:rsidR="006F0490" w14:paraId="3FA0A4E8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2EEA02D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27C29E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5060726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50.03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F120AC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78.35</w:t>
            </w:r>
          </w:p>
        </w:tc>
        <w:tc>
          <w:tcPr>
            <w:tcW w:w="247" w:type="pct"/>
            <w:vMerge/>
            <w:vAlign w:val="center"/>
          </w:tcPr>
          <w:p w14:paraId="1234259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759325FC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6" w:type="pct"/>
            <w:vMerge/>
            <w:vAlign w:val="center"/>
          </w:tcPr>
          <w:p w14:paraId="292538B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3FDD49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BD0A3D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5E29DE1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73A360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F36A4C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4E5CF72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5F838E1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54EE847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5D5C6B9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D999AE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8D8C8EA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201</w:t>
            </w:r>
          </w:p>
        </w:tc>
      </w:tr>
      <w:tr w:rsidR="006F0490" w14:paraId="608E22DA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10E3215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7482BDE6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[NOK]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56BC22B4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11.76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A8C40DD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55.9</w:t>
            </w:r>
          </w:p>
        </w:tc>
        <w:tc>
          <w:tcPr>
            <w:tcW w:w="247" w:type="pct"/>
            <w:vMerge/>
            <w:vAlign w:val="center"/>
          </w:tcPr>
          <w:p w14:paraId="41A1203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5D5DFE8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79FB4AE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3874638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6.43</w:t>
            </w:r>
          </w:p>
        </w:tc>
        <w:tc>
          <w:tcPr>
            <w:tcW w:w="253" w:type="pct"/>
            <w:vMerge/>
            <w:vAlign w:val="center"/>
          </w:tcPr>
          <w:p w14:paraId="641BA23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1329EB5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5" w:type="pct"/>
            <w:vMerge/>
            <w:vAlign w:val="center"/>
          </w:tcPr>
          <w:p w14:paraId="4A367BF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73F7DC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49C88E6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14:paraId="2E0C338D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05" w:type="pct"/>
            <w:vMerge/>
            <w:vAlign w:val="center"/>
          </w:tcPr>
          <w:p w14:paraId="2522872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38A7E8B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C969C0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8EB93B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349</w:t>
            </w:r>
          </w:p>
        </w:tc>
      </w:tr>
      <w:tr w:rsidR="006F0490" w14:paraId="11E00EF9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47DBE37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9B1C64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1411B77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6B91AB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643A6D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6C6377D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3EF8693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AEA1A9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20B972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71B2B41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FB4D3E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731A86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1715169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1F0F41D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275CCEE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2E7A8E4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EB0CDC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FD3F80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347</w:t>
            </w:r>
          </w:p>
        </w:tc>
      </w:tr>
      <w:tr w:rsidR="006F0490" w14:paraId="3518977D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5BAB30C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17B700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0786852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EB0031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1743B5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731631B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357EAFB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82714B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E5243C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6500572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91C763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33F01045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4" w:type="pct"/>
            <w:vMerge/>
            <w:vAlign w:val="center"/>
          </w:tcPr>
          <w:p w14:paraId="1BACFD5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567E9C2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5239B04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0A2C766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6C7026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BB3A046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351</w:t>
            </w:r>
          </w:p>
        </w:tc>
      </w:tr>
      <w:tr w:rsidR="006F0490" w14:paraId="659F3318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0B786C3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5DBDFE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7F29990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9E081E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4E4452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343E832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6" w:type="pct"/>
            <w:vMerge/>
            <w:vAlign w:val="center"/>
          </w:tcPr>
          <w:p w14:paraId="5D3929C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505B31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6B4E28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14635F7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351120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182E1F5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4" w:type="pct"/>
            <w:vMerge/>
            <w:vAlign w:val="center"/>
          </w:tcPr>
          <w:p w14:paraId="3C75234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74D7FA8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1CB286F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07F0E36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F501A2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F07B45C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348</w:t>
            </w:r>
          </w:p>
        </w:tc>
      </w:tr>
      <w:tr w:rsidR="006F0490" w14:paraId="64FE10C6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2777FB5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0F2B18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3990FE8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A81584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F23C64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3A7B482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68B9AE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4C2FD4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77BEA8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47E042E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173BBA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FF231A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1966F06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1D20F7C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14CE8A2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5295B8A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4D8CB8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C041DF5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350</w:t>
            </w:r>
          </w:p>
        </w:tc>
      </w:tr>
      <w:tr w:rsidR="006F0490" w14:paraId="35997E07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01D674C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B4B42B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314A944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5279B6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B815A9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1C7D381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0ADD66A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AB8EE0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38FC9E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4E414A1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9C4C79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4D291D1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4" w:type="pct"/>
            <w:vMerge/>
            <w:vAlign w:val="center"/>
          </w:tcPr>
          <w:p w14:paraId="3D4E725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058481A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476E3FD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6B946EC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86AA74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EA11B1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352</w:t>
            </w:r>
          </w:p>
        </w:tc>
      </w:tr>
      <w:tr w:rsidR="006F0490" w14:paraId="1169C40E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5C84946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653E26A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[IITK]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1C5DE2CF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12.86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8D2E8A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57.29</w:t>
            </w:r>
          </w:p>
        </w:tc>
        <w:tc>
          <w:tcPr>
            <w:tcW w:w="247" w:type="pct"/>
            <w:vMerge/>
            <w:vAlign w:val="center"/>
          </w:tcPr>
          <w:p w14:paraId="2E3342A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7F8FE1A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4DD14C64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 Alt1</w:t>
            </w: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716C682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66E37E9F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407D824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5" w:type="pct"/>
            <w:vMerge/>
            <w:vAlign w:val="center"/>
          </w:tcPr>
          <w:p w14:paraId="29FC134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67C155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214C355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14:paraId="03A789C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vMerge/>
            <w:vAlign w:val="center"/>
          </w:tcPr>
          <w:p w14:paraId="4D5C4C3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68E5908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7" w:type="pct"/>
            <w:vMerge/>
            <w:vAlign w:val="center"/>
          </w:tcPr>
          <w:p w14:paraId="49E793F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42458A6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438</w:t>
            </w:r>
          </w:p>
        </w:tc>
      </w:tr>
      <w:tr w:rsidR="006F0490" w14:paraId="491BFC70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2193083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0AE98C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65287EC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5D94B31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57.33</w:t>
            </w:r>
          </w:p>
        </w:tc>
        <w:tc>
          <w:tcPr>
            <w:tcW w:w="247" w:type="pct"/>
            <w:vMerge/>
            <w:vAlign w:val="center"/>
          </w:tcPr>
          <w:p w14:paraId="2CA783E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317BE2C6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6" w:type="pct"/>
            <w:vMerge/>
            <w:vAlign w:val="center"/>
          </w:tcPr>
          <w:p w14:paraId="78B7A60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86A8F6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B0B2E8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2704533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BF9807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DC1DEA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7188422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135DB71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0D44E15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2684A79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A1ED49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BCE017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439</w:t>
            </w:r>
          </w:p>
        </w:tc>
      </w:tr>
      <w:tr w:rsidR="006F0490" w14:paraId="2F6CA9FA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51B0415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1C7424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0445926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13.29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7C0F3F2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57.8</w:t>
            </w:r>
          </w:p>
        </w:tc>
        <w:tc>
          <w:tcPr>
            <w:tcW w:w="247" w:type="pct"/>
            <w:vMerge/>
            <w:vAlign w:val="center"/>
          </w:tcPr>
          <w:p w14:paraId="6FF5C58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42A7C5A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6" w:type="pct"/>
            <w:vMerge/>
            <w:vAlign w:val="center"/>
          </w:tcPr>
          <w:p w14:paraId="39566A0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32DE6D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2FD48E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6" w:type="pct"/>
            <w:vMerge/>
            <w:vAlign w:val="center"/>
          </w:tcPr>
          <w:p w14:paraId="59E1AED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1FE26E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E285FB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7DECAE7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7BEF0EC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1D16136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72F311AF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37" w:type="pct"/>
            <w:vMerge/>
            <w:vAlign w:val="center"/>
          </w:tcPr>
          <w:p w14:paraId="71FA5A6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C6B6774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418</w:t>
            </w:r>
          </w:p>
        </w:tc>
      </w:tr>
      <w:tr w:rsidR="006F0490" w14:paraId="711FA996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76C1B7A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0B0829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0E8E1EB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D3C253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76DC90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19C5D96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631FF5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71C710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92A33D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6313FF2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1301D4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DDF5F9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7D6406C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01655DD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28CE78B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13FAF73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7" w:type="pct"/>
            <w:vMerge/>
            <w:vAlign w:val="center"/>
          </w:tcPr>
          <w:p w14:paraId="1DEB481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63A998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434</w:t>
            </w:r>
          </w:p>
        </w:tc>
      </w:tr>
      <w:tr w:rsidR="006F0490" w14:paraId="3EB93EE1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66B9DF2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3B3623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13CCB46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F3178A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7EEA97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39E6F07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6" w:type="pct"/>
            <w:vMerge/>
            <w:vAlign w:val="center"/>
          </w:tcPr>
          <w:p w14:paraId="6BA33F8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0C9BA8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6065AD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3CD8873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9C7DB9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33EFEF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02C78FB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3CE208D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467B2A3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7E0FF465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37" w:type="pct"/>
            <w:vMerge/>
            <w:vAlign w:val="center"/>
          </w:tcPr>
          <w:p w14:paraId="451FB42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C4F7144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419</w:t>
            </w:r>
          </w:p>
        </w:tc>
      </w:tr>
      <w:tr w:rsidR="006F0490" w14:paraId="32B4B860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63AE1D4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9A5D09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5940C3C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4A320E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1320A9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17CC55E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1508A17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7261EB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C74B12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03BC6C1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E8ADF0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09A1BD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132B690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03688AB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5C9EFE5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5A8FA08D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7" w:type="pct"/>
            <w:vMerge/>
            <w:vAlign w:val="center"/>
          </w:tcPr>
          <w:p w14:paraId="530F185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5268B25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435</w:t>
            </w:r>
          </w:p>
        </w:tc>
      </w:tr>
      <w:tr w:rsidR="006F0490" w14:paraId="1F278B56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5A11FB9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EEE8D7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20B65A3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EAEA76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5D58C43A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316CCC8C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6" w:type="pct"/>
            <w:vMerge/>
            <w:vAlign w:val="center"/>
          </w:tcPr>
          <w:p w14:paraId="35EFEAC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00EBEE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0BF030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1AE5071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F4D5FA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65C991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196AAD8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2C8FCC2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239842F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234E0A86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37" w:type="pct"/>
            <w:vMerge/>
            <w:vAlign w:val="center"/>
          </w:tcPr>
          <w:p w14:paraId="03F675C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110DE2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410</w:t>
            </w:r>
          </w:p>
        </w:tc>
      </w:tr>
      <w:tr w:rsidR="006F0490" w14:paraId="6A58CAAF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4B191DC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D99778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238C1E8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17C3E1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666EDC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55BC6A3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3844B7E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F4FB13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F4D9F4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0FE572D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074681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CCB2CF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59884F6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5D5AF63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05A36C2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6977D58C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7" w:type="pct"/>
            <w:vMerge/>
            <w:vAlign w:val="center"/>
          </w:tcPr>
          <w:p w14:paraId="3548587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376A9B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426</w:t>
            </w:r>
          </w:p>
        </w:tc>
      </w:tr>
      <w:tr w:rsidR="006F0490" w14:paraId="5CE7564A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6B647E2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949860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64A8646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B1FDE4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09EA84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61AB6464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6" w:type="pct"/>
            <w:vMerge/>
            <w:vAlign w:val="center"/>
          </w:tcPr>
          <w:p w14:paraId="0737490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EF9DB7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2659EC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0F8A036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CB1539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9E0E28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435E6B7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184DB72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7877535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14C50F1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37" w:type="pct"/>
            <w:vMerge/>
            <w:vAlign w:val="center"/>
          </w:tcPr>
          <w:p w14:paraId="66E0C12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75E6F7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411</w:t>
            </w:r>
          </w:p>
        </w:tc>
      </w:tr>
      <w:tr w:rsidR="006F0490" w14:paraId="511970B1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31E62CD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653641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283479D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033D82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FF7DA8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4286899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3E5A32D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55D1DA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04838D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6DB92C0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3DBE56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5FCCA9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5DF47D1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076F8F5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5DDB722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46B6D85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7" w:type="pct"/>
            <w:vMerge/>
            <w:vAlign w:val="center"/>
          </w:tcPr>
          <w:p w14:paraId="6F969F2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065812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427</w:t>
            </w:r>
          </w:p>
        </w:tc>
      </w:tr>
      <w:tr w:rsidR="006F0490" w14:paraId="56942099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58050BD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4A53C8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620F208A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16.13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79603BC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60.8</w:t>
            </w: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7BE12AFC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083AF7A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6" w:type="pct"/>
            <w:vMerge/>
            <w:vAlign w:val="center"/>
          </w:tcPr>
          <w:p w14:paraId="593C00C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DF7ED0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B4DDC1F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86" w:type="pct"/>
            <w:vMerge/>
            <w:vAlign w:val="center"/>
          </w:tcPr>
          <w:p w14:paraId="5502675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843DC9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E7227C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3C6BF8F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153B247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18F322C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4289161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37" w:type="pct"/>
            <w:vMerge/>
            <w:vAlign w:val="center"/>
          </w:tcPr>
          <w:p w14:paraId="2020366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ED32DE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422</w:t>
            </w:r>
          </w:p>
        </w:tc>
      </w:tr>
      <w:tr w:rsidR="006F0490" w14:paraId="3D143902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0BB3843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0E33A4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283E52B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9F6EE9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12B4B1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44EB9C5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6" w:type="pct"/>
            <w:vMerge/>
            <w:vAlign w:val="center"/>
          </w:tcPr>
          <w:p w14:paraId="1DD8EB2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5C115B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B6A3D2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35B90C2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71458A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299339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4A5D018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6D111B9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445C8ED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2DE12C1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2665C7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BF5BB04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423</w:t>
            </w:r>
          </w:p>
        </w:tc>
      </w:tr>
      <w:tr w:rsidR="006F0490" w14:paraId="7D1D5F15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4BDBD02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ACE2F0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62EE1F5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4352E9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674A06FD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1DFAFC7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6" w:type="pct"/>
            <w:vMerge/>
            <w:vAlign w:val="center"/>
          </w:tcPr>
          <w:p w14:paraId="40B431E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BEC42F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1D2C15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5D503A3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9D6236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717FA1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4DE1DA2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6C7B2B4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4C37976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0BB86A8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CDC105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16BBC22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414</w:t>
            </w:r>
          </w:p>
        </w:tc>
      </w:tr>
      <w:tr w:rsidR="006F0490" w14:paraId="77823D06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6AD596B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F03246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5699238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BF4687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A57FA6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1C2D966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1BF00A1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2C00D4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CCAB02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06D524C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9EFF6B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5D905A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31BAA77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60B76B3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7799789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55B447F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7" w:type="pct"/>
            <w:vMerge/>
            <w:vAlign w:val="center"/>
          </w:tcPr>
          <w:p w14:paraId="0039CC8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4687CA2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430</w:t>
            </w:r>
          </w:p>
        </w:tc>
      </w:tr>
      <w:tr w:rsidR="006F0490" w14:paraId="3E78F9B2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5A6C062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D35642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04511A4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6698FB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ABB911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58B8D905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6" w:type="pct"/>
            <w:vMerge/>
            <w:vAlign w:val="center"/>
          </w:tcPr>
          <w:p w14:paraId="466A763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D4647A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C373DB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3E48498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638F5D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23CFFD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7930C6B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5F44E10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7079CC7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0BA4F16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37" w:type="pct"/>
            <w:vMerge/>
            <w:vAlign w:val="center"/>
          </w:tcPr>
          <w:p w14:paraId="51CDDB0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1596B5F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415</w:t>
            </w:r>
          </w:p>
        </w:tc>
      </w:tr>
      <w:tr w:rsidR="006F0490" w14:paraId="7AC5E487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421007D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C0AA03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3EB0821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47C9EB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BE219A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7BFE7AC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CB8E1B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BB8C10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9D26B1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2862E54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503077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043752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06F1D66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06BAC54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462DD29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66F49005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7" w:type="pct"/>
            <w:vMerge/>
            <w:vAlign w:val="center"/>
          </w:tcPr>
          <w:p w14:paraId="4F45ED4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8AB9D7F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431</w:t>
            </w:r>
          </w:p>
        </w:tc>
      </w:tr>
      <w:tr w:rsidR="006F0490" w14:paraId="0D55EB90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14DD159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00930A92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2409310C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5.51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FAB6112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44.15</w:t>
            </w: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3CB7A80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6CB4C98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6EA400C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24BED01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7422806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500638F5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35" w:type="pct"/>
            <w:vMerge/>
            <w:vAlign w:val="center"/>
          </w:tcPr>
          <w:p w14:paraId="19C3F37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D60A5C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4FC492F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14:paraId="4346049D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05" w:type="pct"/>
            <w:vMerge/>
            <w:vAlign w:val="center"/>
          </w:tcPr>
          <w:p w14:paraId="702BC57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5A4241B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ADEDB4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28EDA35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302</w:t>
            </w:r>
          </w:p>
        </w:tc>
      </w:tr>
      <w:tr w:rsidR="006F0490" w14:paraId="666B1E35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343AB1A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ABE324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7D9C9D9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C57BAF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CABBC3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735F7B6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310D9222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8" w:type="pct"/>
            <w:vMerge/>
            <w:vAlign w:val="center"/>
          </w:tcPr>
          <w:p w14:paraId="70ABDDE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C6D69B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5C7DA0A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-67.35</w:t>
            </w:r>
          </w:p>
        </w:tc>
        <w:tc>
          <w:tcPr>
            <w:tcW w:w="235" w:type="pct"/>
            <w:vMerge/>
            <w:vAlign w:val="center"/>
          </w:tcPr>
          <w:p w14:paraId="5A899E6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C8DDC6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194D749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4B7DE95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386E9D4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0695913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2F13A6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B59930C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334</w:t>
            </w:r>
          </w:p>
        </w:tc>
      </w:tr>
      <w:tr w:rsidR="006F0490" w14:paraId="0354FD85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3672B1F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92335D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06D5476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7.81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3F21338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49.55</w:t>
            </w: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77C1A3B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/>
            <w:vAlign w:val="center"/>
          </w:tcPr>
          <w:p w14:paraId="5AB2AB1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135AD59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8" w:type="pct"/>
            <w:vMerge/>
            <w:vAlign w:val="center"/>
          </w:tcPr>
          <w:p w14:paraId="1EC0F73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BD7FDD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5833438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35" w:type="pct"/>
            <w:vMerge/>
            <w:vAlign w:val="center"/>
          </w:tcPr>
          <w:p w14:paraId="41B1907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401097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restart"/>
            <w:shd w:val="clear" w:color="auto" w:fill="auto"/>
            <w:vAlign w:val="center"/>
          </w:tcPr>
          <w:p w14:paraId="46D3FB75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5" w:type="pct"/>
            <w:vMerge/>
            <w:vAlign w:val="center"/>
          </w:tcPr>
          <w:p w14:paraId="4D62955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5A0707C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5AC28F2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4FB6D1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C93F61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290</w:t>
            </w:r>
          </w:p>
        </w:tc>
      </w:tr>
      <w:tr w:rsidR="006F0490" w14:paraId="03ADC9DC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6E8E821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C21EE6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6CC4810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9968A4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F43FAE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5DFCFE0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4DA94BE5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8" w:type="pct"/>
            <w:vMerge/>
            <w:vAlign w:val="center"/>
          </w:tcPr>
          <w:p w14:paraId="72D180B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A447F6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60D80A1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-75.45</w:t>
            </w:r>
          </w:p>
        </w:tc>
        <w:tc>
          <w:tcPr>
            <w:tcW w:w="235" w:type="pct"/>
            <w:vMerge/>
            <w:vAlign w:val="center"/>
          </w:tcPr>
          <w:p w14:paraId="5B085B1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A9A69E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40DE7F4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32C5293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50CA46A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7B05F05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DE28B8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7109EED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314</w:t>
            </w:r>
          </w:p>
        </w:tc>
      </w:tr>
      <w:tr w:rsidR="006F0490" w14:paraId="2A49317E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3D25B5A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AB641A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6D024F4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10.51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CA94BCA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54.15</w:t>
            </w: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55CD3FF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3E1B36A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6" w:type="pct"/>
            <w:shd w:val="clear" w:color="auto" w:fill="auto"/>
            <w:vAlign w:val="center"/>
          </w:tcPr>
          <w:p w14:paraId="350B80CD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8" w:type="pct"/>
            <w:vMerge/>
            <w:vAlign w:val="center"/>
          </w:tcPr>
          <w:p w14:paraId="155908C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3B3492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600A7592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35" w:type="pct"/>
            <w:vMerge/>
            <w:vAlign w:val="center"/>
          </w:tcPr>
          <w:p w14:paraId="0C4D4D6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C9F9A2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restart"/>
            <w:shd w:val="clear" w:color="auto" w:fill="auto"/>
            <w:vAlign w:val="center"/>
          </w:tcPr>
          <w:p w14:paraId="61E977F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5" w:type="pct"/>
            <w:vMerge/>
            <w:vAlign w:val="center"/>
          </w:tcPr>
          <w:p w14:paraId="54AB7E7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521E94B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7A3CC86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8E1555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79495F2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301</w:t>
            </w:r>
          </w:p>
        </w:tc>
      </w:tr>
      <w:tr w:rsidR="006F0490" w14:paraId="4857E602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54FC7AA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4FB18C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5FF1C97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9CB490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6BD671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0B2987A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5345A30D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8" w:type="pct"/>
            <w:vMerge/>
            <w:vAlign w:val="center"/>
          </w:tcPr>
          <w:p w14:paraId="318D08F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A9D73A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556B711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-67.35</w:t>
            </w:r>
          </w:p>
        </w:tc>
        <w:tc>
          <w:tcPr>
            <w:tcW w:w="235" w:type="pct"/>
            <w:vMerge/>
            <w:vAlign w:val="center"/>
          </w:tcPr>
          <w:p w14:paraId="15DD5C0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81FB9D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2428D29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4D236C6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63038AA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19EC236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318143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DCC795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333</w:t>
            </w:r>
          </w:p>
        </w:tc>
      </w:tr>
      <w:tr w:rsidR="006F0490" w14:paraId="0BBA6C9C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6F1FA7A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C70869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73E83AAD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11.14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F1FE74D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55.05</w:t>
            </w: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75F9308A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73C8077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6" w:type="pct"/>
            <w:shd w:val="clear" w:color="auto" w:fill="auto"/>
            <w:vAlign w:val="center"/>
          </w:tcPr>
          <w:p w14:paraId="5BD3E282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8" w:type="pct"/>
            <w:vMerge/>
            <w:vAlign w:val="center"/>
          </w:tcPr>
          <w:p w14:paraId="6AA5738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84F291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3FE81FA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35" w:type="pct"/>
            <w:vMerge/>
            <w:vAlign w:val="center"/>
          </w:tcPr>
          <w:p w14:paraId="47137B1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1664CB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5C99F22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18EABA2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7FF5102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777AD1F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DD6949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C0EB81F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298</w:t>
            </w:r>
          </w:p>
        </w:tc>
      </w:tr>
      <w:tr w:rsidR="006F0490" w14:paraId="446C3E2B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09E54D2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CCD98A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3665FD1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1AAF43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66860F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3D5C9BE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24D6CCC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8" w:type="pct"/>
            <w:vMerge/>
            <w:vAlign w:val="center"/>
          </w:tcPr>
          <w:p w14:paraId="5F7AEDE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A0550D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08FB427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-78.85</w:t>
            </w:r>
          </w:p>
        </w:tc>
        <w:tc>
          <w:tcPr>
            <w:tcW w:w="235" w:type="pct"/>
            <w:vMerge/>
            <w:vAlign w:val="center"/>
          </w:tcPr>
          <w:p w14:paraId="2A319A7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BFF626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1F6FED5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23F0816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5CA1877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3BD5BBE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196CCE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13EE1E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330</w:t>
            </w:r>
          </w:p>
        </w:tc>
      </w:tr>
      <w:tr w:rsidR="006F0490" w14:paraId="33859005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0799D1C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310ED0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2B61C816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14.89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6145C3B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59.55</w:t>
            </w:r>
          </w:p>
        </w:tc>
        <w:tc>
          <w:tcPr>
            <w:tcW w:w="247" w:type="pct"/>
            <w:vMerge/>
            <w:vAlign w:val="center"/>
          </w:tcPr>
          <w:p w14:paraId="4C72278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526292DF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6" w:type="pct"/>
            <w:shd w:val="clear" w:color="auto" w:fill="auto"/>
            <w:vAlign w:val="center"/>
          </w:tcPr>
          <w:p w14:paraId="2AA95D6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8" w:type="pct"/>
            <w:vMerge/>
            <w:vAlign w:val="center"/>
          </w:tcPr>
          <w:p w14:paraId="3E7079C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BFCA6D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2698DD32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35" w:type="pct"/>
            <w:vMerge/>
            <w:vAlign w:val="center"/>
          </w:tcPr>
          <w:p w14:paraId="516A9A6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1B2806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restart"/>
            <w:shd w:val="clear" w:color="auto" w:fill="auto"/>
            <w:vAlign w:val="center"/>
          </w:tcPr>
          <w:p w14:paraId="37F54D4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5" w:type="pct"/>
            <w:vMerge/>
            <w:vAlign w:val="center"/>
          </w:tcPr>
          <w:p w14:paraId="58A296C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707F360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5B49377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2E1804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0024E6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289</w:t>
            </w:r>
          </w:p>
        </w:tc>
      </w:tr>
      <w:tr w:rsidR="006F0490" w14:paraId="1AA3E5D1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25F2CCC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EA7F57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3C81C9E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A2A6DD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8C3C3C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793B068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68775E2F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8" w:type="pct"/>
            <w:vMerge/>
            <w:vAlign w:val="center"/>
          </w:tcPr>
          <w:p w14:paraId="466520C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0A7DEE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331FA8AD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-75.45</w:t>
            </w:r>
          </w:p>
        </w:tc>
        <w:tc>
          <w:tcPr>
            <w:tcW w:w="235" w:type="pct"/>
            <w:vMerge/>
            <w:vAlign w:val="center"/>
          </w:tcPr>
          <w:p w14:paraId="6096BD6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1EC057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269B385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2BCC663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5B79862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601C2E8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432D3C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CF2689C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313</w:t>
            </w:r>
          </w:p>
        </w:tc>
      </w:tr>
      <w:tr w:rsidR="006F0490" w14:paraId="46E3F041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1CB43EC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9D9D09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4424A28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16.24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C7ADA52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60.9</w:t>
            </w:r>
          </w:p>
        </w:tc>
        <w:tc>
          <w:tcPr>
            <w:tcW w:w="247" w:type="pct"/>
            <w:vMerge/>
            <w:vAlign w:val="center"/>
          </w:tcPr>
          <w:p w14:paraId="2016631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15E53BE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1637199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8" w:type="pct"/>
            <w:vMerge/>
            <w:vAlign w:val="center"/>
          </w:tcPr>
          <w:p w14:paraId="5ADE143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4BB6C9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75408236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35" w:type="pct"/>
            <w:vMerge/>
            <w:vAlign w:val="center"/>
          </w:tcPr>
          <w:p w14:paraId="46D050C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0B778D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restart"/>
            <w:shd w:val="clear" w:color="auto" w:fill="auto"/>
            <w:vAlign w:val="center"/>
          </w:tcPr>
          <w:p w14:paraId="59A3EA2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5" w:type="pct"/>
            <w:vMerge/>
            <w:vAlign w:val="center"/>
          </w:tcPr>
          <w:p w14:paraId="005AEBC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3B13222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68131B1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00374E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FA7E40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297</w:t>
            </w:r>
          </w:p>
        </w:tc>
      </w:tr>
      <w:tr w:rsidR="006F0490" w14:paraId="33672806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3184D64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01DA53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1C57B14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21.23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B39C90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65.05</w:t>
            </w:r>
          </w:p>
        </w:tc>
        <w:tc>
          <w:tcPr>
            <w:tcW w:w="247" w:type="pct"/>
            <w:vMerge/>
            <w:vAlign w:val="center"/>
          </w:tcPr>
          <w:p w14:paraId="22E1637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3BB18AF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252C410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8" w:type="pct"/>
            <w:vMerge/>
            <w:vAlign w:val="center"/>
          </w:tcPr>
          <w:p w14:paraId="2DC77E9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950208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71FD95D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-78.85</w:t>
            </w:r>
          </w:p>
        </w:tc>
        <w:tc>
          <w:tcPr>
            <w:tcW w:w="235" w:type="pct"/>
            <w:vMerge/>
            <w:vAlign w:val="center"/>
          </w:tcPr>
          <w:p w14:paraId="28694F8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B1D281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5897D4B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53C8731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4BF3B71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5FC475C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EE72D8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5C9A26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329</w:t>
            </w:r>
          </w:p>
        </w:tc>
      </w:tr>
      <w:tr w:rsidR="006F0490" w14:paraId="4958F169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17773E4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49D0A4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27A10404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6723D156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6422BFCF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/>
            <w:vAlign w:val="center"/>
          </w:tcPr>
          <w:p w14:paraId="242553C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470C8CA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8" w:type="pct"/>
            <w:vMerge/>
            <w:vAlign w:val="center"/>
          </w:tcPr>
          <w:p w14:paraId="477CD0D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A6395D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7978A15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35" w:type="pct"/>
            <w:vMerge/>
            <w:vAlign w:val="center"/>
          </w:tcPr>
          <w:p w14:paraId="23D1611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2867FE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restart"/>
            <w:shd w:val="clear" w:color="auto" w:fill="auto"/>
            <w:vAlign w:val="center"/>
          </w:tcPr>
          <w:p w14:paraId="6CE5A4DF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5" w:type="pct"/>
            <w:vMerge/>
            <w:vAlign w:val="center"/>
          </w:tcPr>
          <w:p w14:paraId="40F2E4B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413C208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3AB7FCA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F63B1C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EA84B2D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293</w:t>
            </w:r>
          </w:p>
        </w:tc>
      </w:tr>
      <w:tr w:rsidR="006F0490" w14:paraId="2B48D046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743230E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48B972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3A33006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1A3103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7B2BD1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1F0C04E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2B24CF96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8" w:type="pct"/>
            <w:vMerge/>
            <w:vAlign w:val="center"/>
          </w:tcPr>
          <w:p w14:paraId="3E3C73C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0325B4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16E59A2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235" w:type="pct"/>
            <w:vMerge/>
            <w:vAlign w:val="center"/>
          </w:tcPr>
          <w:p w14:paraId="0157835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5566AC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2F4B741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7CB272B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64E8719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445ACDF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A9CD00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CE57F1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317</w:t>
            </w:r>
          </w:p>
        </w:tc>
      </w:tr>
      <w:tr w:rsidR="006F0490" w14:paraId="588BB993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236AD52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47F730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386CF98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7ACD6E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CBC49B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6E657C86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6" w:type="pct"/>
            <w:shd w:val="clear" w:color="auto" w:fill="auto"/>
            <w:vAlign w:val="center"/>
          </w:tcPr>
          <w:p w14:paraId="4667089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8" w:type="pct"/>
            <w:vMerge/>
            <w:vAlign w:val="center"/>
          </w:tcPr>
          <w:p w14:paraId="79C1F9B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197139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3BD8585C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35" w:type="pct"/>
            <w:vMerge/>
            <w:vAlign w:val="center"/>
          </w:tcPr>
          <w:p w14:paraId="75C2919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4585BB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0CC28FA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1F0E11A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79C6E8A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5ED97F4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8F5A56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2D6767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294</w:t>
            </w:r>
          </w:p>
        </w:tc>
      </w:tr>
      <w:tr w:rsidR="006F0490" w14:paraId="122091A0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035B306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C5C4D0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5C05256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C78719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3AA051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6C924AC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434A8A35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8" w:type="pct"/>
            <w:vMerge/>
            <w:vAlign w:val="center"/>
          </w:tcPr>
          <w:p w14:paraId="1DA4E0C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951189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172996A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235" w:type="pct"/>
            <w:vMerge/>
            <w:vAlign w:val="center"/>
          </w:tcPr>
          <w:p w14:paraId="31853BD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F548EC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49F6379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05BE964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7B9740F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74A4E9A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5A55B8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3B42C9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318</w:t>
            </w:r>
          </w:p>
        </w:tc>
      </w:tr>
      <w:tr w:rsidR="006F0490" w14:paraId="2F1C9F04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067F740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62920BC6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17DA9ABA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8.52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386E855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50.9</w:t>
            </w:r>
          </w:p>
        </w:tc>
        <w:tc>
          <w:tcPr>
            <w:tcW w:w="247" w:type="pct"/>
            <w:vMerge/>
            <w:vAlign w:val="center"/>
          </w:tcPr>
          <w:p w14:paraId="02FE6E8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75E286D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0E5C75A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Budget-Alt-1</w:t>
            </w: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0C1A360D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3" w:type="pct"/>
            <w:vMerge/>
            <w:vAlign w:val="center"/>
          </w:tcPr>
          <w:p w14:paraId="649854E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42FE2D5C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5" w:type="pct"/>
            <w:vMerge/>
            <w:vAlign w:val="center"/>
          </w:tcPr>
          <w:p w14:paraId="2C1EFD8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BF145D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restart"/>
            <w:shd w:val="clear" w:color="auto" w:fill="auto"/>
            <w:vAlign w:val="center"/>
          </w:tcPr>
          <w:p w14:paraId="32101C9F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14:paraId="2F26D45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5" w:type="pct"/>
            <w:vMerge/>
            <w:vAlign w:val="center"/>
          </w:tcPr>
          <w:p w14:paraId="7FAD83A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3EA1247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6FFDD7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0E0E77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167</w:t>
            </w:r>
          </w:p>
        </w:tc>
      </w:tr>
      <w:tr w:rsidR="006F0490" w14:paraId="73480545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780D2DA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C9E1BC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489CFB6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965BB9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EDB796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24CC8E6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6" w:type="pct"/>
            <w:vMerge/>
            <w:vAlign w:val="center"/>
          </w:tcPr>
          <w:p w14:paraId="567FCB2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FA25B4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295B70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149A31A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A6E8A8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DC67C1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42929C9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0D8D8BB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A36D7C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6" w:type="pct"/>
            <w:vMerge/>
            <w:vAlign w:val="center"/>
          </w:tcPr>
          <w:p w14:paraId="7500F2B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06D29C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6E7BCF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169</w:t>
            </w:r>
          </w:p>
        </w:tc>
      </w:tr>
      <w:tr w:rsidR="006F0490" w14:paraId="6CA438A4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2CFF303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4E9631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188BD45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75D8C5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6ADD6F5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4C057456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6" w:type="pct"/>
            <w:vMerge/>
            <w:vAlign w:val="center"/>
          </w:tcPr>
          <w:p w14:paraId="084CDA5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760FFF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F478D3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6700D6C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63BCCA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F263BD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58D3856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45B1540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EF240D4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6" w:type="pct"/>
            <w:vMerge/>
            <w:vAlign w:val="center"/>
          </w:tcPr>
          <w:p w14:paraId="6EADD12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D3D40E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1EF83E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175</w:t>
            </w:r>
          </w:p>
        </w:tc>
      </w:tr>
      <w:tr w:rsidR="006F0490" w14:paraId="1F618D88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731DD1D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A08962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167516A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4F3FA1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ECEE96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22DCD71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6" w:type="pct"/>
            <w:vMerge/>
            <w:vAlign w:val="center"/>
          </w:tcPr>
          <w:p w14:paraId="0D34F39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372887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BEAA43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13AB6B9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24A3E0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539FCF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7CAA5D9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2ED4EC6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97E0C2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6" w:type="pct"/>
            <w:vMerge/>
            <w:vAlign w:val="center"/>
          </w:tcPr>
          <w:p w14:paraId="33A4FAC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B3475A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691B88C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177</w:t>
            </w:r>
          </w:p>
        </w:tc>
      </w:tr>
      <w:tr w:rsidR="006F0490" w14:paraId="39EC65DC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7C7F567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3C2639E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</w:t>
            </w: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ChinaTelecom</w:t>
            </w:r>
            <w:proofErr w:type="spellEnd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]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21881ED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11.76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7E13383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55.9</w:t>
            </w: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425FFB8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774165BF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22E94C52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6B21AA0C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253" w:type="pct"/>
            <w:vMerge/>
            <w:vAlign w:val="center"/>
          </w:tcPr>
          <w:p w14:paraId="05857A6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14:paraId="6CB5BEEC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5" w:type="pct"/>
            <w:vMerge/>
            <w:vAlign w:val="center"/>
          </w:tcPr>
          <w:p w14:paraId="136A471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F3611C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 w:val="restart"/>
            <w:shd w:val="clear" w:color="auto" w:fill="auto"/>
            <w:vAlign w:val="center"/>
          </w:tcPr>
          <w:p w14:paraId="0855B42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5" w:type="pct"/>
            <w:vMerge w:val="restart"/>
            <w:shd w:val="clear" w:color="auto" w:fill="auto"/>
            <w:vAlign w:val="center"/>
          </w:tcPr>
          <w:p w14:paraId="5AECE52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4D1FF0B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6" w:type="pct"/>
            <w:vMerge/>
            <w:vAlign w:val="center"/>
          </w:tcPr>
          <w:p w14:paraId="5D629DB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B49F57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F598FBF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386</w:t>
            </w:r>
          </w:p>
        </w:tc>
      </w:tr>
      <w:tr w:rsidR="006F0490" w14:paraId="7B4845E0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3D0C69B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0412FB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7FD0077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ABC7DA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C2E87C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001CAC8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7135D7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CF6187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81675B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50AE9C2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5A9B0F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9F6553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2A30BB6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2A92721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4F3029C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05C0C64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F83C16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CA0437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380</w:t>
            </w:r>
          </w:p>
        </w:tc>
      </w:tr>
      <w:tr w:rsidR="006F0490" w14:paraId="005C1073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1EAD9DE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590A18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1891B1B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85C05D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D57BCD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59F4CB3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1F23E21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EA5EE5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EB552D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0D38477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31A8B2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C5938B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35E1FE1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39DD1C4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7291E56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621A303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1B9078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261789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382</w:t>
            </w:r>
          </w:p>
        </w:tc>
      </w:tr>
      <w:tr w:rsidR="006F0490" w14:paraId="2C9478BE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66EFCC3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87A3BE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2459516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193DA1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0238F9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1F491DE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30DE73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76CD65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567B6E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76DF7F1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71BC61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F8C0CE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3AD7763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76E02C9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111CB28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14F95B6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D33618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730F784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384</w:t>
            </w:r>
          </w:p>
        </w:tc>
      </w:tr>
      <w:tr w:rsidR="006F0490" w14:paraId="7D6FE026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56E8D92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DE0907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6B137F3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6038A1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0D46D0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606801A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6" w:type="pct"/>
            <w:vMerge/>
            <w:vAlign w:val="center"/>
          </w:tcPr>
          <w:p w14:paraId="1115636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C923AA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0E2192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4CEABA7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40038E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793CF4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7C84D7E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0F5C6AD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677BF93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1A15CDB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1829C0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AA9C17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396</w:t>
            </w:r>
          </w:p>
        </w:tc>
      </w:tr>
      <w:tr w:rsidR="006F0490" w14:paraId="08F1AEB1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47F6FD8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969EBD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1F89FE0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BE3721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F9BC50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05E16E2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344B061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D355DD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35F12B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315E0D7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03741E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2E92E0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269802A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30AAEB2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280B33B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50CCE94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01EEA5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D0FF9DF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390</w:t>
            </w:r>
          </w:p>
        </w:tc>
      </w:tr>
      <w:tr w:rsidR="006F0490" w14:paraId="30DF92E7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3AC7652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0E7FC95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575B7EA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C1665B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2482AC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159D779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501EC9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5DF408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0BBD17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60607CB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09CEC7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F29753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048297E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210B038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3E929D1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19A0854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E2577B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E6E848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392</w:t>
            </w:r>
          </w:p>
        </w:tc>
      </w:tr>
      <w:tr w:rsidR="006F0490" w14:paraId="66358173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0C13698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FC54AE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2ED80D8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18B22E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1C68FE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798B22D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9C3E24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ACD824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90CDE7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5DBFB6A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ECDFCD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F692FA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6155DCF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360A5AD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464B36D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4E84401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29C2FC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CE13184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394</w:t>
            </w:r>
          </w:p>
        </w:tc>
      </w:tr>
      <w:tr w:rsidR="006F0490" w14:paraId="78EF304E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2DB3F33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B86680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1E52000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AD8EA6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7EA48E82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09FC1A6D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6" w:type="pct"/>
            <w:vMerge/>
            <w:vAlign w:val="center"/>
          </w:tcPr>
          <w:p w14:paraId="278E6B3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DB2F4F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56D84F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05930FF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5D913F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3E0716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746C5C8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7C25AF0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4CB7BA2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3F6DC06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07A7BB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5E90EF2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379</w:t>
            </w:r>
          </w:p>
        </w:tc>
      </w:tr>
      <w:tr w:rsidR="006F0490" w14:paraId="0DDBB871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0B1D0AB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431A57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2FA49D0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929837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8A454B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435332C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9CF892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9CE8CD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63FDF9D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21673A0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029CE8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EE3C19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7285B2F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0E2E842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29913D8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43F1A6E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89CBD5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01983A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381</w:t>
            </w:r>
          </w:p>
        </w:tc>
      </w:tr>
      <w:tr w:rsidR="006F0490" w14:paraId="343E00B0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413F91A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EC496C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16D83C1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0085E6E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BF79CE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554C4A1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6AC2AAA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919D8D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FA0292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3E5701A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AE81B4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56BF71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39F32E4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4144575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75D7080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555CF96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AD9734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328833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383</w:t>
            </w:r>
          </w:p>
        </w:tc>
      </w:tr>
      <w:tr w:rsidR="006F0490" w14:paraId="2C278163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49AD2C8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13918FD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52489E7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6F4609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82AA2D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06B653C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1BB9815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6A3C45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3B0205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56D652B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72F585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E5E08F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288A6DC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61A15B5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063A8E8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0F7A63B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54FACA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C9E9E3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385</w:t>
            </w:r>
          </w:p>
        </w:tc>
      </w:tr>
      <w:tr w:rsidR="006F0490" w14:paraId="531E9AAA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029B86A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389D71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7A0E459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090520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BA6A0F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127B05B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149633D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14F7F1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1CB9A3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3AE7989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1D6325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1574BF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3D0A1A5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47A0A2A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788D3CA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5D5CDE4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EC7731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497803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387</w:t>
            </w:r>
          </w:p>
        </w:tc>
      </w:tr>
      <w:tr w:rsidR="006F0490" w14:paraId="65DD467F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5820600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D11829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53CC2A6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5A83B75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A1C689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7EE5D56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5238BB1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56F3A8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726061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08C49C8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9B526A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599B9E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657E955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4433CEB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128E57D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79CBA0C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3E3C07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35A9A46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388</w:t>
            </w:r>
          </w:p>
        </w:tc>
      </w:tr>
      <w:tr w:rsidR="006F0490" w14:paraId="41DE59D8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74E6528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2F8B71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5A94FA7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058C26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825CA5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  <w:vAlign w:val="center"/>
          </w:tcPr>
          <w:p w14:paraId="2CD07A45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6" w:type="pct"/>
            <w:vMerge/>
            <w:vAlign w:val="center"/>
          </w:tcPr>
          <w:p w14:paraId="54EF7CE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297DA4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69E85C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5A7EF9E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4464F9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868159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3C1040F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5699A6D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5FA24EC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70B5563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7B8D2E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8806CE6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389</w:t>
            </w:r>
          </w:p>
        </w:tc>
      </w:tr>
      <w:tr w:rsidR="006F0490" w14:paraId="49170236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0A29865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6138D6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67245B1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8C6934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750D37E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17257CF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1438F66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85207B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DFDDA3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7EA8F2F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27E44D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124258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52C1819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64946E5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2D5AEC0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141EC21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B096AA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34DC1F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395</w:t>
            </w:r>
          </w:p>
        </w:tc>
      </w:tr>
      <w:tr w:rsidR="006F0490" w14:paraId="2D4AE06B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12BCB78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6CD9445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6620252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A3D6DA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21A58E5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6753843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0A030FB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27D9C2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7DBFCA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6D794C6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174867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E57AA6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1430C7C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2E6BC92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78116E3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4FBDBD3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D100E3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BFD3E46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397</w:t>
            </w:r>
          </w:p>
        </w:tc>
      </w:tr>
      <w:tr w:rsidR="006F0490" w14:paraId="195166C7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2C902C4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3200987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5BE59E7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2FD0C8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10D673F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0E2B3A7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2B6EFDD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C0CD85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3D3E35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22C5256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003874B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0E2BFA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65DFAA2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508FC11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35EF656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3C10DB6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DBEF6B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20B5F3C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398</w:t>
            </w:r>
          </w:p>
        </w:tc>
      </w:tr>
      <w:tr w:rsidR="006F0490" w14:paraId="0075AB4B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62E09BE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5DCB102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523719A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26DF2C8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5ABCE8C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1C39EB3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7500575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922B83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3400C35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1C53638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61F353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648AD9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1D39097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302D2B9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4FEE286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7E8FF9F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476363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60A33E4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391</w:t>
            </w:r>
          </w:p>
        </w:tc>
      </w:tr>
      <w:tr w:rsidR="006F0490" w14:paraId="6D9B940E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3D38FA4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DE6E2D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2D9A38D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084447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3D42417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31D68F0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0F3AEC9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2935B4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A20DD3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69D3C34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BF7400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5760201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1DBBDA3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4AAF2AE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3D0CA45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290AB7E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B3E58F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1E79DC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393</w:t>
            </w:r>
          </w:p>
        </w:tc>
      </w:tr>
      <w:tr w:rsidR="006F0490" w14:paraId="0B706F32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048BDDF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04CF1065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[Tejas]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16B4A6FF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13.4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B772FDF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60.8</w:t>
            </w:r>
          </w:p>
        </w:tc>
        <w:tc>
          <w:tcPr>
            <w:tcW w:w="247" w:type="pct"/>
            <w:vMerge/>
            <w:vAlign w:val="center"/>
          </w:tcPr>
          <w:p w14:paraId="1674507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073E84A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047485D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05403ECA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CB57426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86" w:type="pct"/>
            <w:vMerge/>
            <w:vAlign w:val="center"/>
          </w:tcPr>
          <w:p w14:paraId="2835821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27CC6D3F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6887C8E6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6(OOK)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3C33168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5" w:type="pct"/>
            <w:vMerge/>
            <w:vAlign w:val="center"/>
          </w:tcPr>
          <w:p w14:paraId="0EF4970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5853D5A4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6" w:type="pct"/>
            <w:vMerge/>
            <w:vAlign w:val="center"/>
          </w:tcPr>
          <w:p w14:paraId="2337E17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1D0CFB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2BCAE1D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528</w:t>
            </w:r>
          </w:p>
        </w:tc>
      </w:tr>
      <w:tr w:rsidR="006F0490" w14:paraId="1CADDEA9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736690C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40CD044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142AC7E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4844B3A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0EACDE5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18DB87A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38F0D54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0A33186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3" w:type="pct"/>
            <w:vMerge/>
            <w:vAlign w:val="center"/>
          </w:tcPr>
          <w:p w14:paraId="653BFAD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4911DDC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4D75B11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3717E07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2A0A89D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5" w:type="pct"/>
            <w:vMerge/>
            <w:vAlign w:val="center"/>
          </w:tcPr>
          <w:p w14:paraId="71571D2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36063A6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27FB8E8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896EC3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0EFDAE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522</w:t>
            </w:r>
          </w:p>
        </w:tc>
      </w:tr>
      <w:tr w:rsidR="006F0490" w14:paraId="0FBC42A0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5543ADD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2071170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2D8C4B8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7A3AE69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40AD198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4BBA293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3FCCDC0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3121F4B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253" w:type="pct"/>
            <w:vMerge/>
            <w:vAlign w:val="center"/>
          </w:tcPr>
          <w:p w14:paraId="7EB5500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0CCC87B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1D80647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619AAD9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0601CEC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5" w:type="pct"/>
            <w:vMerge/>
            <w:vAlign w:val="center"/>
          </w:tcPr>
          <w:p w14:paraId="0E664AC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054EE39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3E7E265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892D06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35284C6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525</w:t>
            </w:r>
          </w:p>
        </w:tc>
      </w:tr>
      <w:tr w:rsidR="006F0490" w14:paraId="3A7892CF" w14:textId="77777777">
        <w:trPr>
          <w:trHeight w:val="210"/>
        </w:trPr>
        <w:tc>
          <w:tcPr>
            <w:tcW w:w="282" w:type="pct"/>
            <w:vMerge/>
            <w:vAlign w:val="center"/>
          </w:tcPr>
          <w:p w14:paraId="4454AB6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3" w:type="pct"/>
            <w:vMerge/>
            <w:vAlign w:val="center"/>
          </w:tcPr>
          <w:p w14:paraId="7F41410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14:paraId="0568678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/>
            <w:vAlign w:val="center"/>
          </w:tcPr>
          <w:p w14:paraId="1157C87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vAlign w:val="center"/>
          </w:tcPr>
          <w:p w14:paraId="6FB20F5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pct"/>
            <w:vMerge/>
            <w:vAlign w:val="center"/>
          </w:tcPr>
          <w:p w14:paraId="1D043AF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vAlign w:val="center"/>
          </w:tcPr>
          <w:p w14:paraId="46575AB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20400CC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6.6</w:t>
            </w:r>
          </w:p>
        </w:tc>
        <w:tc>
          <w:tcPr>
            <w:tcW w:w="253" w:type="pct"/>
            <w:vMerge/>
            <w:vAlign w:val="center"/>
          </w:tcPr>
          <w:p w14:paraId="5436F02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5AA7FB6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7964AC8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/>
            <w:vAlign w:val="center"/>
          </w:tcPr>
          <w:p w14:paraId="263CB36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01BA6A62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5" w:type="pct"/>
            <w:vMerge/>
            <w:vAlign w:val="center"/>
          </w:tcPr>
          <w:p w14:paraId="678FD26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/>
            <w:vAlign w:val="center"/>
          </w:tcPr>
          <w:p w14:paraId="1388422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</w:tcPr>
          <w:p w14:paraId="6D5E45C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4A8CAC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A78E1BA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531</w:t>
            </w:r>
          </w:p>
        </w:tc>
      </w:tr>
    </w:tbl>
    <w:p w14:paraId="3EA4DACD" w14:textId="77777777" w:rsidR="006F0490" w:rsidRDefault="006F0490" w:rsidP="006C658D"/>
    <w:p w14:paraId="493D3A31" w14:textId="2924FDE3" w:rsidR="006F0490" w:rsidRDefault="002D4B5B" w:rsidP="006C658D">
      <w:pPr>
        <w:pStyle w:val="TH"/>
      </w:pPr>
      <w:r>
        <w:rPr>
          <w:noProof/>
        </w:rPr>
        <w:lastRenderedPageBreak/>
        <w:drawing>
          <wp:inline distT="0" distB="0" distL="0" distR="0" wp14:anchorId="0AD45089" wp14:editId="0E224A46">
            <wp:extent cx="9074785" cy="5012055"/>
            <wp:effectExtent l="0" t="0" r="0" b="0"/>
            <wp:docPr id="1919149101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9149101" name="Picture 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74785" cy="5012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EE534D" w14:textId="0B2CB4F3" w:rsidR="006F0490" w:rsidRDefault="006C658D" w:rsidP="006C658D">
      <w:pPr>
        <w:pStyle w:val="TF"/>
      </w:pPr>
      <w:r>
        <w:rPr>
          <w:rFonts w:hint="eastAsia"/>
        </w:rPr>
        <w:t>Figure</w:t>
      </w:r>
      <w:r>
        <w:t xml:space="preserve"> 7.1.2.</w:t>
      </w:r>
      <w:r>
        <w:rPr>
          <w:rFonts w:hint="eastAsia"/>
        </w:rPr>
        <w:t>2</w:t>
      </w:r>
      <w:r>
        <w:t>.</w:t>
      </w:r>
      <w:r>
        <w:rPr>
          <w:rFonts w:hint="eastAsia"/>
        </w:rPr>
        <w:t>1.2-</w:t>
      </w:r>
      <w:r>
        <w:t>1</w:t>
      </w:r>
    </w:p>
    <w:p w14:paraId="5B22A815" w14:textId="77777777" w:rsidR="006F0490" w:rsidRDefault="002D4B5B" w:rsidP="006C658D">
      <w:pPr>
        <w:pStyle w:val="TH"/>
      </w:pPr>
      <w:r>
        <w:rPr>
          <w:rFonts w:hint="eastAsia"/>
        </w:rPr>
        <w:lastRenderedPageBreak/>
        <w:t>Table</w:t>
      </w:r>
      <w:r>
        <w:t xml:space="preserve"> 7.1.2.</w:t>
      </w:r>
      <w:r>
        <w:rPr>
          <w:rFonts w:hint="eastAsia"/>
        </w:rPr>
        <w:t>2</w:t>
      </w:r>
      <w:r>
        <w:t>.</w:t>
      </w:r>
      <w:r>
        <w:rPr>
          <w:rFonts w:hint="eastAsia"/>
        </w:rPr>
        <w:t>1.2-2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5"/>
        <w:gridCol w:w="1066"/>
        <w:gridCol w:w="1135"/>
        <w:gridCol w:w="726"/>
        <w:gridCol w:w="706"/>
        <w:gridCol w:w="635"/>
        <w:gridCol w:w="678"/>
        <w:gridCol w:w="680"/>
        <w:gridCol w:w="729"/>
        <w:gridCol w:w="909"/>
        <w:gridCol w:w="675"/>
        <w:gridCol w:w="658"/>
        <w:gridCol w:w="1046"/>
        <w:gridCol w:w="615"/>
        <w:gridCol w:w="875"/>
        <w:gridCol w:w="820"/>
        <w:gridCol w:w="680"/>
        <w:gridCol w:w="843"/>
      </w:tblGrid>
      <w:tr w:rsidR="006F0490" w:rsidRPr="00806C6B" w14:paraId="29BA5374" w14:textId="77777777">
        <w:trPr>
          <w:trHeight w:val="210"/>
        </w:trPr>
        <w:tc>
          <w:tcPr>
            <w:tcW w:w="4703" w:type="pct"/>
            <w:gridSpan w:val="17"/>
            <w:shd w:val="clear" w:color="auto" w:fill="auto"/>
            <w:noWrap/>
            <w:vAlign w:val="center"/>
          </w:tcPr>
          <w:p w14:paraId="5B9724B0" w14:textId="77777777" w:rsidR="006F0490" w:rsidRPr="00806C6B" w:rsidRDefault="002D4B5B" w:rsidP="006C658D">
            <w:pPr>
              <w:pStyle w:val="TAH"/>
              <w:rPr>
                <w:rFonts w:eastAsia="DengXian"/>
                <w:lang w:val="fr-FR"/>
              </w:rPr>
            </w:pPr>
            <w:r w:rsidRPr="00806C6B">
              <w:rPr>
                <w:rFonts w:eastAsia="DengXian"/>
                <w:lang w:val="fr-FR"/>
              </w:rPr>
              <w:t xml:space="preserve">~5-7kbps, </w:t>
            </w:r>
            <w:proofErr w:type="spellStart"/>
            <w:r w:rsidRPr="00806C6B">
              <w:rPr>
                <w:rFonts w:eastAsia="DengXian"/>
                <w:lang w:val="fr-FR"/>
              </w:rPr>
              <w:t>device</w:t>
            </w:r>
            <w:proofErr w:type="spellEnd"/>
            <w:r w:rsidRPr="00806C6B">
              <w:rPr>
                <w:rFonts w:eastAsia="DengXian"/>
                <w:lang w:val="fr-FR"/>
              </w:rPr>
              <w:t xml:space="preserve"> 2a, D2T2, </w:t>
            </w:r>
            <w:proofErr w:type="spellStart"/>
            <w:r w:rsidRPr="00806C6B">
              <w:rPr>
                <w:rFonts w:eastAsia="DengXian"/>
                <w:lang w:val="fr-FR"/>
              </w:rPr>
              <w:t>InH</w:t>
            </w:r>
            <w:proofErr w:type="spellEnd"/>
            <w:r w:rsidRPr="00806C6B">
              <w:rPr>
                <w:rFonts w:eastAsia="DengXian"/>
                <w:lang w:val="fr-FR"/>
              </w:rPr>
              <w:t>-Office LOS</w:t>
            </w:r>
          </w:p>
        </w:tc>
        <w:tc>
          <w:tcPr>
            <w:tcW w:w="297" w:type="pct"/>
            <w:shd w:val="clear" w:color="auto" w:fill="auto"/>
            <w:noWrap/>
            <w:vAlign w:val="center"/>
          </w:tcPr>
          <w:p w14:paraId="506765D4" w14:textId="77777777" w:rsidR="006F0490" w:rsidRPr="00806C6B" w:rsidRDefault="006F0490" w:rsidP="006C658D">
            <w:pPr>
              <w:pStyle w:val="TAH"/>
              <w:rPr>
                <w:rFonts w:eastAsia="DengXian"/>
                <w:lang w:val="fr-FR"/>
              </w:rPr>
            </w:pPr>
          </w:p>
        </w:tc>
      </w:tr>
      <w:tr w:rsidR="006F0490" w14:paraId="569BDF12" w14:textId="77777777">
        <w:trPr>
          <w:trHeight w:val="1870"/>
        </w:trPr>
        <w:tc>
          <w:tcPr>
            <w:tcW w:w="2523" w:type="pct"/>
            <w:gridSpan w:val="9"/>
            <w:shd w:val="clear" w:color="auto" w:fill="auto"/>
          </w:tcPr>
          <w:p w14:paraId="6C205005" w14:textId="51F6E219" w:rsidR="006F0490" w:rsidRDefault="002D4B5B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Header columns description:</w:t>
            </w: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br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(1a)</w:t>
            </w:r>
            <w:r w:rsidR="006C658D">
              <w:t xml:space="preserve"> </w:t>
            </w:r>
            <w:r w:rsidR="006C658D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Distance, min(R2D, D2R)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(1b)</w:t>
            </w:r>
            <w:r w:rsidR="006C658D">
              <w:t xml:space="preserve"> </w:t>
            </w:r>
            <w:r w:rsidR="006C658D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MPL, min(R2D, D2R)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(2)</w:t>
            </w:r>
            <w:r w:rsidR="006C658D">
              <w:t xml:space="preserve"> </w:t>
            </w:r>
            <w:r w:rsidR="006C658D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BLER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(3)</w:t>
            </w:r>
            <w:r w:rsidR="006C658D">
              <w:t xml:space="preserve"> </w:t>
            </w:r>
            <w:r w:rsidR="006C658D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CW case. (See TR38.XXX section YYY)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(4)</w:t>
            </w:r>
            <w:r w:rsidR="006C658D">
              <w:t xml:space="preserve"> </w:t>
            </w:r>
            <w:r w:rsidR="006C658D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 Alternative 1 or 2. (See TR38.XXX section YYY)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(5)</w:t>
            </w:r>
            <w:r w:rsidR="006C658D">
              <w:t xml:space="preserve"> </w:t>
            </w:r>
            <w:r w:rsidR="006C658D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D2R data rate (kbps). (Refer to [0m] in LLS table, also see editors' notes [info-D2R-datarate]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(6)</w:t>
            </w:r>
            <w:r w:rsidR="006C658D">
              <w:t xml:space="preserve"> </w:t>
            </w:r>
            <w:r w:rsidR="006C658D">
              <w:tab/>
            </w: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TxPower</w:t>
            </w:r>
            <w:proofErr w:type="spellEnd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[dBm]. (See R2D[1E] in link budget table)</w:t>
            </w:r>
          </w:p>
        </w:tc>
        <w:tc>
          <w:tcPr>
            <w:tcW w:w="2180" w:type="pct"/>
            <w:gridSpan w:val="8"/>
            <w:shd w:val="clear" w:color="auto" w:fill="auto"/>
          </w:tcPr>
          <w:p w14:paraId="2EAAC994" w14:textId="594D44AC" w:rsidR="006F0490" w:rsidRDefault="002D4B5B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(7)</w:t>
            </w:r>
            <w:r w:rsidR="006C658D">
              <w:t xml:space="preserve"> </w:t>
            </w:r>
            <w:r w:rsidR="006C658D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R2D Receiver sensitivity [dBm]. (See R2D[2L]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(8)</w:t>
            </w:r>
            <w:r w:rsidR="006C658D">
              <w:t xml:space="preserve"> </w:t>
            </w:r>
            <w:r w:rsidR="006C658D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On Object Penalty [dB] (See R2D[2H]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(9)</w:t>
            </w:r>
            <w:r w:rsidR="006C658D">
              <w:t xml:space="preserve"> </w:t>
            </w:r>
            <w:r w:rsidR="006C658D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Backscatter loss [dB] (See [1H]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(10)</w:t>
            </w:r>
            <w:r w:rsidR="006C658D">
              <w:t xml:space="preserve"> </w:t>
            </w:r>
            <w:r w:rsidR="006C658D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message size for D2R [bit] 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(11)</w:t>
            </w:r>
            <w:r w:rsidR="006C658D">
              <w:t xml:space="preserve"> </w:t>
            </w:r>
            <w:r w:rsidR="006C658D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CW cancellation [dB] (See D2R[2K]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(12)</w:t>
            </w:r>
            <w:r w:rsidR="006C658D">
              <w:t xml:space="preserve"> </w:t>
            </w:r>
            <w:r w:rsidR="006C658D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CW2D distance [m] (See D2R[1E3]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(13)</w:t>
            </w:r>
            <w:r w:rsidR="006C658D">
              <w:t xml:space="preserve"> </w:t>
            </w:r>
            <w:r w:rsidR="006C658D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D2R coherent or non-coherent receiver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(14)</w:t>
            </w:r>
            <w:r w:rsidR="006C658D">
              <w:t xml:space="preserve"> </w:t>
            </w:r>
            <w:r w:rsidR="006C658D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Carrier frequency (MHz)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(15)</w:t>
            </w:r>
            <w:r w:rsidR="006C658D">
              <w:t xml:space="preserve"> </w:t>
            </w:r>
            <w:r w:rsidR="006C658D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Row indices in the table.</w:t>
            </w:r>
          </w:p>
        </w:tc>
        <w:tc>
          <w:tcPr>
            <w:tcW w:w="297" w:type="pct"/>
            <w:shd w:val="clear" w:color="auto" w:fill="auto"/>
          </w:tcPr>
          <w:p w14:paraId="6903ECAF" w14:textId="77777777" w:rsidR="006F0490" w:rsidRDefault="002D4B5B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6F0490" w14:paraId="578FCA21" w14:textId="77777777">
        <w:trPr>
          <w:trHeight w:val="210"/>
        </w:trPr>
        <w:tc>
          <w:tcPr>
            <w:tcW w:w="284" w:type="pct"/>
            <w:shd w:val="clear" w:color="D9E1F2" w:fill="D9E1F2"/>
            <w:noWrap/>
            <w:vAlign w:val="center"/>
          </w:tcPr>
          <w:p w14:paraId="34C9AC2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DxTx</w:t>
            </w:r>
            <w:proofErr w:type="spellEnd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-Y</w:t>
            </w:r>
          </w:p>
        </w:tc>
        <w:tc>
          <w:tcPr>
            <w:tcW w:w="375" w:type="pct"/>
            <w:shd w:val="clear" w:color="D9E1F2" w:fill="D9E1F2"/>
            <w:noWrap/>
            <w:vAlign w:val="center"/>
          </w:tcPr>
          <w:p w14:paraId="37DE1C4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399" w:type="pct"/>
            <w:shd w:val="clear" w:color="D9E1F2" w:fill="D9E1F2"/>
            <w:noWrap/>
            <w:vAlign w:val="center"/>
          </w:tcPr>
          <w:p w14:paraId="5EEE930C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(1a) Distance</w:t>
            </w:r>
          </w:p>
        </w:tc>
        <w:tc>
          <w:tcPr>
            <w:tcW w:w="256" w:type="pct"/>
            <w:shd w:val="clear" w:color="D9E1F2" w:fill="D9E1F2"/>
            <w:noWrap/>
            <w:vAlign w:val="center"/>
          </w:tcPr>
          <w:p w14:paraId="018C1E5C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 xml:space="preserve">(1b) </w:t>
            </w: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MPL</w:t>
            </w:r>
          </w:p>
        </w:tc>
        <w:tc>
          <w:tcPr>
            <w:tcW w:w="249" w:type="pct"/>
            <w:shd w:val="clear" w:color="D9E1F2" w:fill="D9E1F2"/>
            <w:noWrap/>
            <w:vAlign w:val="center"/>
          </w:tcPr>
          <w:p w14:paraId="77757195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(2)BLER</w:t>
            </w:r>
          </w:p>
        </w:tc>
        <w:tc>
          <w:tcPr>
            <w:tcW w:w="224" w:type="pct"/>
            <w:shd w:val="clear" w:color="D9E1F2" w:fill="D9E1F2"/>
            <w:noWrap/>
            <w:vAlign w:val="center"/>
          </w:tcPr>
          <w:p w14:paraId="6F9349E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(3)CW</w:t>
            </w:r>
          </w:p>
        </w:tc>
        <w:tc>
          <w:tcPr>
            <w:tcW w:w="239" w:type="pct"/>
            <w:shd w:val="clear" w:color="D9E1F2" w:fill="D9E1F2"/>
            <w:noWrap/>
            <w:vAlign w:val="center"/>
          </w:tcPr>
          <w:p w14:paraId="00861F9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(4)Alt</w:t>
            </w:r>
          </w:p>
        </w:tc>
        <w:tc>
          <w:tcPr>
            <w:tcW w:w="240" w:type="pct"/>
            <w:shd w:val="clear" w:color="D9E1F2" w:fill="D9E1F2"/>
            <w:noWrap/>
            <w:vAlign w:val="center"/>
          </w:tcPr>
          <w:p w14:paraId="3475EDFF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(5)kbps</w:t>
            </w:r>
          </w:p>
        </w:tc>
        <w:tc>
          <w:tcPr>
            <w:tcW w:w="256" w:type="pct"/>
            <w:shd w:val="clear" w:color="D9E1F2" w:fill="D9E1F2"/>
            <w:noWrap/>
            <w:vAlign w:val="center"/>
          </w:tcPr>
          <w:p w14:paraId="2B380DD4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(6)</w:t>
            </w: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TxPwr</w:t>
            </w:r>
            <w:proofErr w:type="spellEnd"/>
          </w:p>
        </w:tc>
        <w:tc>
          <w:tcPr>
            <w:tcW w:w="288" w:type="pct"/>
            <w:shd w:val="clear" w:color="D9E1F2" w:fill="D9E1F2"/>
            <w:noWrap/>
            <w:vAlign w:val="center"/>
          </w:tcPr>
          <w:p w14:paraId="20775A3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(7)R2DSens</w:t>
            </w:r>
          </w:p>
        </w:tc>
        <w:tc>
          <w:tcPr>
            <w:tcW w:w="238" w:type="pct"/>
            <w:shd w:val="clear" w:color="D9E1F2" w:fill="D9E1F2"/>
            <w:noWrap/>
            <w:vAlign w:val="center"/>
          </w:tcPr>
          <w:p w14:paraId="1DCCCA2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(8)OOP</w:t>
            </w:r>
          </w:p>
        </w:tc>
        <w:tc>
          <w:tcPr>
            <w:tcW w:w="232" w:type="pct"/>
            <w:shd w:val="clear" w:color="D9E1F2" w:fill="D9E1F2"/>
            <w:noWrap/>
            <w:vAlign w:val="center"/>
          </w:tcPr>
          <w:p w14:paraId="54743E6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(9)BSL</w:t>
            </w:r>
          </w:p>
        </w:tc>
        <w:tc>
          <w:tcPr>
            <w:tcW w:w="368" w:type="pct"/>
            <w:shd w:val="clear" w:color="D9E1F2" w:fill="D9E1F2"/>
            <w:noWrap/>
            <w:vAlign w:val="center"/>
          </w:tcPr>
          <w:p w14:paraId="0A89E945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(10)bit</w:t>
            </w:r>
          </w:p>
        </w:tc>
        <w:tc>
          <w:tcPr>
            <w:tcW w:w="217" w:type="pct"/>
            <w:shd w:val="clear" w:color="D9E1F2" w:fill="D9E1F2"/>
            <w:noWrap/>
            <w:vAlign w:val="center"/>
          </w:tcPr>
          <w:p w14:paraId="67C6A59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(11)CW</w:t>
            </w:r>
          </w:p>
        </w:tc>
        <w:tc>
          <w:tcPr>
            <w:tcW w:w="308" w:type="pct"/>
            <w:shd w:val="clear" w:color="D9E1F2" w:fill="D9E1F2"/>
            <w:noWrap/>
            <w:vAlign w:val="center"/>
          </w:tcPr>
          <w:p w14:paraId="4ACAEA5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(12)CW2D</w:t>
            </w:r>
          </w:p>
        </w:tc>
        <w:tc>
          <w:tcPr>
            <w:tcW w:w="289" w:type="pct"/>
            <w:shd w:val="clear" w:color="D9E1F2" w:fill="D9E1F2"/>
            <w:noWrap/>
            <w:vAlign w:val="center"/>
          </w:tcPr>
          <w:p w14:paraId="658DFC8D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239" w:type="pct"/>
            <w:shd w:val="clear" w:color="D9E1F2" w:fill="D9E1F2"/>
            <w:noWrap/>
            <w:vAlign w:val="center"/>
          </w:tcPr>
          <w:p w14:paraId="131E965A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(14)</w:t>
            </w:r>
          </w:p>
        </w:tc>
        <w:tc>
          <w:tcPr>
            <w:tcW w:w="297" w:type="pct"/>
            <w:shd w:val="clear" w:color="D9E1F2" w:fill="D9E1F2"/>
            <w:noWrap/>
            <w:vAlign w:val="center"/>
          </w:tcPr>
          <w:p w14:paraId="177AA81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(15)index</w:t>
            </w:r>
          </w:p>
        </w:tc>
      </w:tr>
      <w:tr w:rsidR="006F0490" w14:paraId="7487C658" w14:textId="77777777">
        <w:trPr>
          <w:trHeight w:val="210"/>
        </w:trPr>
        <w:tc>
          <w:tcPr>
            <w:tcW w:w="284" w:type="pct"/>
            <w:vMerge w:val="restart"/>
            <w:shd w:val="clear" w:color="auto" w:fill="auto"/>
            <w:vAlign w:val="center"/>
          </w:tcPr>
          <w:p w14:paraId="424A484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D2T2-A1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36C3A20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0A2C0FBC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45.09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5764585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60.1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3F9CFE0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 w:val="restart"/>
            <w:shd w:val="clear" w:color="auto" w:fill="auto"/>
            <w:vAlign w:val="center"/>
          </w:tcPr>
          <w:p w14:paraId="04CA543F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2-2</w:t>
            </w: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610EB87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0CC7CDA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68295562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14BD8904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463E0DF5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55AA4FFC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8" w:type="pct"/>
            <w:vMerge w:val="restart"/>
            <w:shd w:val="clear" w:color="auto" w:fill="auto"/>
            <w:vAlign w:val="center"/>
          </w:tcPr>
          <w:p w14:paraId="01CB6A8A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73C2EA8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17AB1D7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172.21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1A95936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7743B87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297" w:type="pct"/>
            <w:shd w:val="clear" w:color="auto" w:fill="auto"/>
            <w:vAlign w:val="center"/>
          </w:tcPr>
          <w:p w14:paraId="7C08B15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</w:t>
            </w:r>
          </w:p>
        </w:tc>
      </w:tr>
      <w:tr w:rsidR="006F0490" w14:paraId="247F665C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17D10E4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4A1DEB2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78D2E87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4E2D315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36CB9AA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3BF982D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E1C469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DCD17A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5012156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60CBC3D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42419F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restart"/>
            <w:shd w:val="clear" w:color="auto" w:fill="auto"/>
            <w:vAlign w:val="center"/>
          </w:tcPr>
          <w:p w14:paraId="780602C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8" w:type="pct"/>
            <w:vMerge/>
            <w:vAlign w:val="center"/>
          </w:tcPr>
          <w:p w14:paraId="19A5A6D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02FF885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201F18FA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115.52</w:t>
            </w:r>
          </w:p>
        </w:tc>
        <w:tc>
          <w:tcPr>
            <w:tcW w:w="289" w:type="pct"/>
            <w:vMerge/>
            <w:vAlign w:val="center"/>
          </w:tcPr>
          <w:p w14:paraId="640DE35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3D7A47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2CD995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</w:t>
            </w:r>
          </w:p>
        </w:tc>
      </w:tr>
      <w:tr w:rsidR="006F0490" w14:paraId="04E77957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4686982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34884B5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6BBF186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26.48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1D18126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56.1</w:t>
            </w:r>
          </w:p>
        </w:tc>
        <w:tc>
          <w:tcPr>
            <w:tcW w:w="249" w:type="pct"/>
            <w:vMerge/>
            <w:vAlign w:val="center"/>
          </w:tcPr>
          <w:p w14:paraId="3F87550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45D5FCA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D4A905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08F8B1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4DD770A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5D0AAB2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8" w:type="pct"/>
            <w:vMerge/>
            <w:vAlign w:val="center"/>
          </w:tcPr>
          <w:p w14:paraId="7D54351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2285388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6BD65B0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196FCA8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70BA725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55.92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3BC15BC2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9" w:type="pct"/>
            <w:vMerge/>
            <w:vAlign w:val="center"/>
          </w:tcPr>
          <w:p w14:paraId="03E9E78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F64463D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37</w:t>
            </w:r>
          </w:p>
        </w:tc>
      </w:tr>
      <w:tr w:rsidR="006F0490" w14:paraId="715EA85A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3F26B6A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4B39F96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0A221BB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598D3A6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1A05765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5E9A2FB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C2645B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34D787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0E123D4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6CC679E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54079D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658E6FE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2467484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294DC74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27E3D58D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62.62</w:t>
            </w:r>
          </w:p>
        </w:tc>
        <w:tc>
          <w:tcPr>
            <w:tcW w:w="289" w:type="pct"/>
            <w:vMerge/>
            <w:vAlign w:val="center"/>
          </w:tcPr>
          <w:p w14:paraId="6A84505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10C37A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CC01E7D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41</w:t>
            </w:r>
          </w:p>
        </w:tc>
      </w:tr>
      <w:tr w:rsidR="006F0490" w14:paraId="002553E3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576D8A2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2059744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22CD87A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45.09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41DADC2D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60.1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043D8C82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/>
            <w:vAlign w:val="center"/>
          </w:tcPr>
          <w:p w14:paraId="484408C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510B06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1C4D170C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56" w:type="pct"/>
            <w:vMerge/>
            <w:vAlign w:val="center"/>
          </w:tcPr>
          <w:p w14:paraId="5479EBE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645C77ED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8" w:type="pct"/>
            <w:vMerge/>
            <w:vAlign w:val="center"/>
          </w:tcPr>
          <w:p w14:paraId="4A71ABF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05DF200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5BDBE18A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1D684BC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45306A5C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75.98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6D6D2D6D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39" w:type="pct"/>
            <w:vMerge/>
            <w:vAlign w:val="center"/>
          </w:tcPr>
          <w:p w14:paraId="10749EE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5015BA2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246</w:t>
            </w:r>
          </w:p>
        </w:tc>
      </w:tr>
      <w:tr w:rsidR="006F0490" w14:paraId="341FA4B8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330FCC8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0025750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3807D26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1F1EB39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77DCCD1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6CB4193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438E9A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2668002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56" w:type="pct"/>
            <w:vMerge/>
            <w:vAlign w:val="center"/>
          </w:tcPr>
          <w:p w14:paraId="7EDA041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0CDC149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20DBE4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1449FEE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75C43AC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/>
            <w:vAlign w:val="center"/>
          </w:tcPr>
          <w:p w14:paraId="040FEF3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7258BB76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73.99</w:t>
            </w:r>
          </w:p>
        </w:tc>
        <w:tc>
          <w:tcPr>
            <w:tcW w:w="289" w:type="pct"/>
            <w:vMerge/>
            <w:vAlign w:val="center"/>
          </w:tcPr>
          <w:p w14:paraId="511C9DB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1DA8B0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813A14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249</w:t>
            </w:r>
          </w:p>
        </w:tc>
      </w:tr>
      <w:tr w:rsidR="006F0490" w14:paraId="2665E566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3CFF04F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1E6DE3E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78CBDD0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3FEBD29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54FA3AA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1EA9E08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6187C0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245B0D95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56" w:type="pct"/>
            <w:vMerge/>
            <w:vAlign w:val="center"/>
          </w:tcPr>
          <w:p w14:paraId="5424DC7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252B1BE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1D914E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0003A21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266CDF8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7" w:type="pct"/>
            <w:vMerge/>
            <w:vAlign w:val="center"/>
          </w:tcPr>
          <w:p w14:paraId="39C768B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320841F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67.4</w:t>
            </w:r>
          </w:p>
        </w:tc>
        <w:tc>
          <w:tcPr>
            <w:tcW w:w="289" w:type="pct"/>
            <w:vMerge/>
            <w:vAlign w:val="center"/>
          </w:tcPr>
          <w:p w14:paraId="01D8722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79F596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7363A42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252</w:t>
            </w:r>
          </w:p>
        </w:tc>
      </w:tr>
      <w:tr w:rsidR="006F0490" w14:paraId="7E396900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2E1E315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5758257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6BA2CD1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5FA2599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72541A9F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/>
            <w:vAlign w:val="center"/>
          </w:tcPr>
          <w:p w14:paraId="1F8E300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CD4AC7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75E86495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56" w:type="pct"/>
            <w:vMerge/>
            <w:vAlign w:val="center"/>
          </w:tcPr>
          <w:p w14:paraId="6F6799C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7483EFB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49019C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27396FC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6181537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7" w:type="pct"/>
            <w:vMerge/>
            <w:vAlign w:val="center"/>
          </w:tcPr>
          <w:p w14:paraId="396C154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027A551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99.16</w:t>
            </w:r>
          </w:p>
        </w:tc>
        <w:tc>
          <w:tcPr>
            <w:tcW w:w="289" w:type="pct"/>
            <w:vMerge/>
            <w:vAlign w:val="center"/>
          </w:tcPr>
          <w:p w14:paraId="2A1E06B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CF4E51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A0573D4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228</w:t>
            </w:r>
          </w:p>
        </w:tc>
      </w:tr>
      <w:tr w:rsidR="006F0490" w14:paraId="1AC16B15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7B7E0EC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2E0A943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66E5797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0C71C8D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043378B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45AAC15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2C7538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73DB919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56" w:type="pct"/>
            <w:vMerge/>
            <w:vAlign w:val="center"/>
          </w:tcPr>
          <w:p w14:paraId="496C64B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5E6139E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2F7B9F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04A74C6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21299F1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/>
            <w:vAlign w:val="center"/>
          </w:tcPr>
          <w:p w14:paraId="54C9399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46B3B9A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95.91</w:t>
            </w:r>
          </w:p>
        </w:tc>
        <w:tc>
          <w:tcPr>
            <w:tcW w:w="289" w:type="pct"/>
            <w:vMerge/>
            <w:vAlign w:val="center"/>
          </w:tcPr>
          <w:p w14:paraId="77E5833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AE8EA5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472FF86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231</w:t>
            </w:r>
          </w:p>
        </w:tc>
      </w:tr>
      <w:tr w:rsidR="006F0490" w14:paraId="65C3F19D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0935CF5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705FCD6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2657432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7CB90B0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61EA260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6EC0A90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021B2B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57D1AE15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56" w:type="pct"/>
            <w:vMerge/>
            <w:vAlign w:val="center"/>
          </w:tcPr>
          <w:p w14:paraId="22103DD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6421FFC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75E73D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4D8F1DA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067176FF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7" w:type="pct"/>
            <w:vMerge/>
            <w:vAlign w:val="center"/>
          </w:tcPr>
          <w:p w14:paraId="49EEDA9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6B45D24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89.74</w:t>
            </w:r>
          </w:p>
        </w:tc>
        <w:tc>
          <w:tcPr>
            <w:tcW w:w="289" w:type="pct"/>
            <w:vMerge/>
            <w:vAlign w:val="center"/>
          </w:tcPr>
          <w:p w14:paraId="70A03FA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EB62E4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E19259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234</w:t>
            </w:r>
          </w:p>
        </w:tc>
      </w:tr>
      <w:tr w:rsidR="006F0490" w14:paraId="2BB6B4C4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2918F31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3D33B2FF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0366A61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5.32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13FECF2C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44.05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315E866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/>
            <w:vAlign w:val="center"/>
          </w:tcPr>
          <w:p w14:paraId="1256F8D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D94CDE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40AD1966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256" w:type="pct"/>
            <w:vMerge/>
            <w:vAlign w:val="center"/>
          </w:tcPr>
          <w:p w14:paraId="4BB4342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5B416454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8" w:type="pct"/>
            <w:vMerge/>
            <w:vAlign w:val="center"/>
          </w:tcPr>
          <w:p w14:paraId="76B2D22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453490E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0CA9035C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4AF28E6D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564ED9A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5.32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2A01487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9" w:type="pct"/>
            <w:vMerge/>
            <w:vAlign w:val="center"/>
          </w:tcPr>
          <w:p w14:paraId="0E44F04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5C32D8A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150</w:t>
            </w:r>
          </w:p>
        </w:tc>
      </w:tr>
      <w:tr w:rsidR="006F0490" w14:paraId="00D01FD8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1B418E6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3D01F9E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0FDC50D6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5.65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1215CD4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44.5</w:t>
            </w:r>
          </w:p>
        </w:tc>
        <w:tc>
          <w:tcPr>
            <w:tcW w:w="249" w:type="pct"/>
            <w:vMerge/>
            <w:vAlign w:val="center"/>
          </w:tcPr>
          <w:p w14:paraId="6970E4B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2B03756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EBCF03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7157BC4D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256" w:type="pct"/>
            <w:vMerge/>
            <w:vAlign w:val="center"/>
          </w:tcPr>
          <w:p w14:paraId="4DDFC5C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1CB2CA5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209592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0BADF61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restart"/>
            <w:shd w:val="clear" w:color="auto" w:fill="auto"/>
            <w:vAlign w:val="center"/>
          </w:tcPr>
          <w:p w14:paraId="2BC606A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/>
            <w:vAlign w:val="center"/>
          </w:tcPr>
          <w:p w14:paraId="66F90C2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7B5420D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5.65</w:t>
            </w:r>
          </w:p>
        </w:tc>
        <w:tc>
          <w:tcPr>
            <w:tcW w:w="289" w:type="pct"/>
            <w:vMerge/>
            <w:vAlign w:val="center"/>
          </w:tcPr>
          <w:p w14:paraId="657BB3F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5B2D91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93E946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154</w:t>
            </w:r>
          </w:p>
        </w:tc>
      </w:tr>
      <w:tr w:rsidR="006F0490" w14:paraId="0CE21B0E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4B624E9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156D449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1BECCBA4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7.4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664D1F4D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46.52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37B6CD2D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/>
            <w:vAlign w:val="center"/>
          </w:tcPr>
          <w:p w14:paraId="7AEA090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F68DE3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521658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1D41CB6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00243D8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9583B9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18F3769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4F183E9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7025A14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6EA8D2F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7.4</w:t>
            </w:r>
          </w:p>
        </w:tc>
        <w:tc>
          <w:tcPr>
            <w:tcW w:w="289" w:type="pct"/>
            <w:vMerge/>
            <w:vAlign w:val="center"/>
          </w:tcPr>
          <w:p w14:paraId="5DB34F1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2EDDFB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AACA92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146</w:t>
            </w:r>
          </w:p>
        </w:tc>
      </w:tr>
      <w:tr w:rsidR="006F0490" w14:paraId="0CC8316D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5934B26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55AD6D8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79502996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7.73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13585342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46.85</w:t>
            </w:r>
          </w:p>
        </w:tc>
        <w:tc>
          <w:tcPr>
            <w:tcW w:w="249" w:type="pct"/>
            <w:vMerge/>
            <w:vAlign w:val="center"/>
          </w:tcPr>
          <w:p w14:paraId="3E7ED6E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23064FA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42A924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303BB5F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256" w:type="pct"/>
            <w:vMerge/>
            <w:vAlign w:val="center"/>
          </w:tcPr>
          <w:p w14:paraId="7DC0B9B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65A0A9E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FA293E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7B11CDD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75130D7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7" w:type="pct"/>
            <w:vMerge/>
            <w:vAlign w:val="center"/>
          </w:tcPr>
          <w:p w14:paraId="76F8965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39ADBC5D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7.73</w:t>
            </w:r>
          </w:p>
        </w:tc>
        <w:tc>
          <w:tcPr>
            <w:tcW w:w="289" w:type="pct"/>
            <w:vMerge/>
            <w:vAlign w:val="center"/>
          </w:tcPr>
          <w:p w14:paraId="59200D6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DAE3B0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01B2786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142</w:t>
            </w:r>
          </w:p>
        </w:tc>
      </w:tr>
      <w:tr w:rsidR="006F0490" w14:paraId="714BF7F0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771CCBB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26C0BA6C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4ABC93E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23.18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3F8205FD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55.1</w:t>
            </w:r>
          </w:p>
        </w:tc>
        <w:tc>
          <w:tcPr>
            <w:tcW w:w="249" w:type="pct"/>
            <w:vMerge/>
            <w:vAlign w:val="center"/>
          </w:tcPr>
          <w:p w14:paraId="7A2CA04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1D0E078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E42CAC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236A6294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5.08</w:t>
            </w:r>
          </w:p>
        </w:tc>
        <w:tc>
          <w:tcPr>
            <w:tcW w:w="256" w:type="pct"/>
            <w:vMerge/>
            <w:vAlign w:val="center"/>
          </w:tcPr>
          <w:p w14:paraId="43548E4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1DE2EA5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54526C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68EDA75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00388E0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14ADF7A4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7102188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73.31</w:t>
            </w:r>
          </w:p>
        </w:tc>
        <w:tc>
          <w:tcPr>
            <w:tcW w:w="289" w:type="pct"/>
            <w:vMerge/>
            <w:vAlign w:val="center"/>
          </w:tcPr>
          <w:p w14:paraId="78740C5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709C65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D0B9B26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498</w:t>
            </w:r>
          </w:p>
        </w:tc>
      </w:tr>
      <w:tr w:rsidR="006F0490" w14:paraId="4B18E236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0A73AB3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127B847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27969BC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57E22DF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1B0ABB1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05B94BF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0A2E81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74AE9325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5.49</w:t>
            </w:r>
          </w:p>
        </w:tc>
        <w:tc>
          <w:tcPr>
            <w:tcW w:w="256" w:type="pct"/>
            <w:vMerge/>
            <w:vAlign w:val="center"/>
          </w:tcPr>
          <w:p w14:paraId="684FD5A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59C407A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066CDB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12EFA25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restart"/>
            <w:shd w:val="clear" w:color="auto" w:fill="auto"/>
            <w:vAlign w:val="center"/>
          </w:tcPr>
          <w:p w14:paraId="0E34369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/>
            <w:vAlign w:val="center"/>
          </w:tcPr>
          <w:p w14:paraId="041F9EF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4C224E95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71.82</w:t>
            </w:r>
          </w:p>
        </w:tc>
        <w:tc>
          <w:tcPr>
            <w:tcW w:w="289" w:type="pct"/>
            <w:vMerge/>
            <w:vAlign w:val="center"/>
          </w:tcPr>
          <w:p w14:paraId="5B2D96B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EFB326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5CAAB4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490</w:t>
            </w:r>
          </w:p>
        </w:tc>
      </w:tr>
      <w:tr w:rsidR="006F0490" w14:paraId="26AAD5DA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14AB064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001D021A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73E6624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45.09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68553EE5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60.1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295ABE3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/>
            <w:vAlign w:val="center"/>
          </w:tcPr>
          <w:p w14:paraId="19403AD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01D40E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0D501472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256" w:type="pct"/>
            <w:vMerge/>
            <w:vAlign w:val="center"/>
          </w:tcPr>
          <w:p w14:paraId="542D1F2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6211B8F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8" w:type="pct"/>
            <w:vMerge/>
            <w:vAlign w:val="center"/>
          </w:tcPr>
          <w:p w14:paraId="5CF0ED3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restart"/>
            <w:shd w:val="clear" w:color="auto" w:fill="auto"/>
            <w:vAlign w:val="center"/>
          </w:tcPr>
          <w:p w14:paraId="21C90D8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8" w:type="pct"/>
            <w:vMerge/>
            <w:vAlign w:val="center"/>
          </w:tcPr>
          <w:p w14:paraId="3918D6E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08F81942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08" w:type="pct"/>
            <w:vMerge w:val="restart"/>
            <w:shd w:val="clear" w:color="auto" w:fill="auto"/>
            <w:vAlign w:val="center"/>
          </w:tcPr>
          <w:p w14:paraId="30EDB03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298D695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39" w:type="pct"/>
            <w:vMerge/>
            <w:vAlign w:val="center"/>
          </w:tcPr>
          <w:p w14:paraId="310F467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20FE40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203</w:t>
            </w:r>
          </w:p>
        </w:tc>
      </w:tr>
      <w:tr w:rsidR="006F0490" w14:paraId="70525338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02DADDB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2178A74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2CB6E515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142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7F7F1245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68.72</w:t>
            </w:r>
          </w:p>
        </w:tc>
        <w:tc>
          <w:tcPr>
            <w:tcW w:w="249" w:type="pct"/>
            <w:vMerge/>
            <w:vAlign w:val="center"/>
          </w:tcPr>
          <w:p w14:paraId="48ECD16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4029813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134F8C1A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40" w:type="pct"/>
            <w:vMerge/>
            <w:vAlign w:val="center"/>
          </w:tcPr>
          <w:p w14:paraId="6DBE88D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4194F10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09EE9D1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-67.45</w:t>
            </w:r>
          </w:p>
        </w:tc>
        <w:tc>
          <w:tcPr>
            <w:tcW w:w="238" w:type="pct"/>
            <w:vMerge/>
            <w:vAlign w:val="center"/>
          </w:tcPr>
          <w:p w14:paraId="220D3A2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707C7F8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7335089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5497DC6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60EE466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300F12F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D566C4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7840F7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207</w:t>
            </w:r>
          </w:p>
        </w:tc>
      </w:tr>
      <w:tr w:rsidR="006F0490" w14:paraId="25D9295A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214F896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0355EF7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12CF3AB6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10.57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330C133D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49.2</w:t>
            </w:r>
          </w:p>
        </w:tc>
        <w:tc>
          <w:tcPr>
            <w:tcW w:w="249" w:type="pct"/>
            <w:vMerge/>
            <w:vAlign w:val="center"/>
          </w:tcPr>
          <w:p w14:paraId="714ACAB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5D4F101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3D282A54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48EC9D4D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6" w:type="pct"/>
            <w:vMerge/>
            <w:vAlign w:val="center"/>
          </w:tcPr>
          <w:p w14:paraId="385B631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24F48A0C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8" w:type="pct"/>
            <w:vMerge/>
            <w:vAlign w:val="center"/>
          </w:tcPr>
          <w:p w14:paraId="5460C66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1FA8214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1012768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2F5A77B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3CB0147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13.79</w:t>
            </w:r>
          </w:p>
        </w:tc>
        <w:tc>
          <w:tcPr>
            <w:tcW w:w="289" w:type="pct"/>
            <w:vMerge/>
            <w:vAlign w:val="center"/>
          </w:tcPr>
          <w:p w14:paraId="4A0E7A7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87D018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EB0206F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541</w:t>
            </w:r>
          </w:p>
        </w:tc>
      </w:tr>
      <w:tr w:rsidR="006F0490" w14:paraId="600B3B3D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1714322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7CD5789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2480BC1C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13.79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79BD43ED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51.2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6CE3DF6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/>
            <w:vAlign w:val="center"/>
          </w:tcPr>
          <w:p w14:paraId="7CFF03A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E3D152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8609AF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5D26830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297D4FF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771F8A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7A5CAF1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50B563A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59BC483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272C5F2C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289" w:type="pct"/>
            <w:vMerge/>
            <w:vAlign w:val="center"/>
          </w:tcPr>
          <w:p w14:paraId="6C4BDCF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569FD7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E2D045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565</w:t>
            </w:r>
          </w:p>
        </w:tc>
      </w:tr>
      <w:tr w:rsidR="006F0490" w14:paraId="161A241E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29EC8C9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72DB741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6801AFB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13.98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23BF923F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51.3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075A314A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/>
            <w:vAlign w:val="center"/>
          </w:tcPr>
          <w:p w14:paraId="2A21926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4FABEA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270035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1E3C630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0DAF5E7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1BC77C5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32" w:type="pct"/>
            <w:vMerge/>
            <w:vAlign w:val="center"/>
          </w:tcPr>
          <w:p w14:paraId="4EFA7E5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7ACD637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346D84E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688F6B8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31.4</w:t>
            </w:r>
          </w:p>
        </w:tc>
        <w:tc>
          <w:tcPr>
            <w:tcW w:w="289" w:type="pct"/>
            <w:vMerge/>
            <w:vAlign w:val="center"/>
          </w:tcPr>
          <w:p w14:paraId="611BFD7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9D6C02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E9570E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544</w:t>
            </w:r>
          </w:p>
        </w:tc>
      </w:tr>
      <w:tr w:rsidR="006F0490" w14:paraId="7E3351F1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03E85B9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040E1DF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2C9FBD4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072E44D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1514788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/>
            <w:vAlign w:val="center"/>
          </w:tcPr>
          <w:p w14:paraId="4D5F926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680535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409BC8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64920F9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526CBC1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078ACF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208FC40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465F89D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5A380CB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334DB6B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40.91</w:t>
            </w:r>
          </w:p>
        </w:tc>
        <w:tc>
          <w:tcPr>
            <w:tcW w:w="289" w:type="pct"/>
            <w:vMerge/>
            <w:vAlign w:val="center"/>
          </w:tcPr>
          <w:p w14:paraId="4767F86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AB06FE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DC23335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568</w:t>
            </w:r>
          </w:p>
        </w:tc>
      </w:tr>
      <w:tr w:rsidR="006F0490" w14:paraId="35DB62DC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11DB74A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2B16E5F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287FF5AA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23.18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50004D8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55.1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36AC0F6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/>
            <w:vAlign w:val="center"/>
          </w:tcPr>
          <w:p w14:paraId="01D80C4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85BF78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B33D9E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6F3C287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71E884F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0041D2C6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2" w:type="pct"/>
            <w:vMerge/>
            <w:vAlign w:val="center"/>
          </w:tcPr>
          <w:p w14:paraId="783F9DB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3B9260A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shd w:val="clear" w:color="auto" w:fill="auto"/>
            <w:vAlign w:val="center"/>
          </w:tcPr>
          <w:p w14:paraId="7991DEF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6C23D22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203.9</w:t>
            </w:r>
          </w:p>
        </w:tc>
        <w:tc>
          <w:tcPr>
            <w:tcW w:w="289" w:type="pct"/>
            <w:vMerge/>
            <w:vAlign w:val="center"/>
          </w:tcPr>
          <w:p w14:paraId="3542A20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84F8BE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EB66205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538</w:t>
            </w:r>
          </w:p>
        </w:tc>
      </w:tr>
      <w:tr w:rsidR="006F0490" w14:paraId="0F5FA588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3C6C744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27B69AC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235C478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2630658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29B3A5F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6BF2B7D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9848FE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D9132B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565346E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53D332F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85789B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014B3D1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3E72C49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shd w:val="clear" w:color="auto" w:fill="auto"/>
            <w:vAlign w:val="center"/>
          </w:tcPr>
          <w:p w14:paraId="53ECA1A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3802964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211</w:t>
            </w:r>
          </w:p>
        </w:tc>
        <w:tc>
          <w:tcPr>
            <w:tcW w:w="289" w:type="pct"/>
            <w:vMerge/>
            <w:vAlign w:val="center"/>
          </w:tcPr>
          <w:p w14:paraId="564CF3D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1347B1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56218D6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535</w:t>
            </w:r>
          </w:p>
        </w:tc>
      </w:tr>
      <w:tr w:rsidR="006F0490" w14:paraId="6701F7F8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635E197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2C02BF0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0066FAC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09AFADF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33B09D8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1997A43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982AED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579ADA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3806DAE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7A08621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EA944C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2EC0A0D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2EE85A4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22DC831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009E5B75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51.98</w:t>
            </w:r>
          </w:p>
        </w:tc>
        <w:tc>
          <w:tcPr>
            <w:tcW w:w="289" w:type="pct"/>
            <w:vMerge/>
            <w:vAlign w:val="center"/>
          </w:tcPr>
          <w:p w14:paraId="5627574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E4BBBA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A6A9C7A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550</w:t>
            </w:r>
          </w:p>
        </w:tc>
      </w:tr>
      <w:tr w:rsidR="006F0490" w14:paraId="276E754F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5192C47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06885EE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38AE857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1A41DD4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6BD29A1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096F935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874690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4ED945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695FEDC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2031928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8D0325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56273A5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39F72C6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5A6F0F6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71AE03A2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52.08</w:t>
            </w:r>
          </w:p>
        </w:tc>
        <w:tc>
          <w:tcPr>
            <w:tcW w:w="289" w:type="pct"/>
            <w:vMerge/>
            <w:vAlign w:val="center"/>
          </w:tcPr>
          <w:p w14:paraId="3BCE404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285E43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5924504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532</w:t>
            </w:r>
          </w:p>
        </w:tc>
      </w:tr>
      <w:tr w:rsidR="006F0490" w14:paraId="54000F60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53971CC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673810A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6CE2C08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52003B2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6DE93D3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/>
            <w:vAlign w:val="center"/>
          </w:tcPr>
          <w:p w14:paraId="27DEA48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35B7DF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7FCC7F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0790615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48F418A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763BAA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27FB902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78D5DD9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shd w:val="clear" w:color="auto" w:fill="auto"/>
            <w:vAlign w:val="center"/>
          </w:tcPr>
          <w:p w14:paraId="3FA2D74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65289394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227.85</w:t>
            </w:r>
          </w:p>
        </w:tc>
        <w:tc>
          <w:tcPr>
            <w:tcW w:w="289" w:type="pct"/>
            <w:vMerge/>
            <w:vAlign w:val="center"/>
          </w:tcPr>
          <w:p w14:paraId="60B2931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DC1E30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22E445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562</w:t>
            </w:r>
          </w:p>
        </w:tc>
      </w:tr>
      <w:tr w:rsidR="006F0490" w14:paraId="3B91EA63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215AACF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2EA975F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361E509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44070AA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5D31437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45F559E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0861B6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3D6124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2687781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36161B5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9229E9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1029AD4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29E8D0F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shd w:val="clear" w:color="auto" w:fill="auto"/>
            <w:vAlign w:val="center"/>
          </w:tcPr>
          <w:p w14:paraId="63A53D3D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552B3F2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232.33</w:t>
            </w:r>
          </w:p>
        </w:tc>
        <w:tc>
          <w:tcPr>
            <w:tcW w:w="289" w:type="pct"/>
            <w:vMerge/>
            <w:vAlign w:val="center"/>
          </w:tcPr>
          <w:p w14:paraId="7721930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E125CA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179DFF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559</w:t>
            </w:r>
          </w:p>
        </w:tc>
      </w:tr>
      <w:tr w:rsidR="006F0490" w14:paraId="07B81664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67D9A1C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231FE4A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1993853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4B6AE28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5E803FE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7921A23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A5820F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1F69F6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2D4DA77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171EDF9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6748FC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10BBA82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0A2F574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553440F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08" w:type="pct"/>
            <w:vMerge w:val="restart"/>
            <w:shd w:val="clear" w:color="auto" w:fill="auto"/>
            <w:vAlign w:val="center"/>
          </w:tcPr>
          <w:p w14:paraId="50AC4AF2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67.84</w:t>
            </w:r>
          </w:p>
        </w:tc>
        <w:tc>
          <w:tcPr>
            <w:tcW w:w="289" w:type="pct"/>
            <w:vMerge/>
            <w:vAlign w:val="center"/>
          </w:tcPr>
          <w:p w14:paraId="7CC4073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756D3D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90A35A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556</w:t>
            </w:r>
          </w:p>
        </w:tc>
      </w:tr>
      <w:tr w:rsidR="006F0490" w14:paraId="7A63601F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3C3FB6F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735A39B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6765904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3E5CC97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08A898C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46F9713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A78446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2E5414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5006A93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2A96B46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294360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3AE882A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04E8323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5ADBCFC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3DC011E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0C7B1B9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9DD44F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8AAC56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574</w:t>
            </w:r>
          </w:p>
        </w:tc>
      </w:tr>
      <w:tr w:rsidR="006F0490" w14:paraId="27D8BE73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516B7A7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23456AE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3923646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34.55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1DCEC11F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58.1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1FD37A9C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/>
            <w:vAlign w:val="center"/>
          </w:tcPr>
          <w:p w14:paraId="0F137CE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9AC6A2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6718D7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2D4D280F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88" w:type="pct"/>
            <w:vMerge/>
            <w:vAlign w:val="center"/>
          </w:tcPr>
          <w:p w14:paraId="04069DC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CDF4BA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6D65611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654B788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1B5B37D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157A35C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52.09</w:t>
            </w:r>
          </w:p>
        </w:tc>
        <w:tc>
          <w:tcPr>
            <w:tcW w:w="289" w:type="pct"/>
            <w:vMerge/>
            <w:vAlign w:val="center"/>
          </w:tcPr>
          <w:p w14:paraId="0C6E0B1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4ACCF4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4994AD6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553</w:t>
            </w:r>
          </w:p>
        </w:tc>
      </w:tr>
      <w:tr w:rsidR="006F0490" w14:paraId="6DB073CC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410EF8E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767069F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519D5E8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1D4127F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67A6A896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/>
            <w:vAlign w:val="center"/>
          </w:tcPr>
          <w:p w14:paraId="7F9E606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9E4339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29B22B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548F5C4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1AD430E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964628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7B24F51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53DB4C9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1F1649F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351FA3E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67.97</w:t>
            </w:r>
          </w:p>
        </w:tc>
        <w:tc>
          <w:tcPr>
            <w:tcW w:w="289" w:type="pct"/>
            <w:vMerge/>
            <w:vAlign w:val="center"/>
          </w:tcPr>
          <w:p w14:paraId="19DEB5D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FF307C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97DE46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577</w:t>
            </w:r>
          </w:p>
        </w:tc>
      </w:tr>
      <w:tr w:rsidR="006F0490" w14:paraId="668E15E3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2557496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20A8BF3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04BCEBB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39.91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5EAC791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59.18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19AD5EFD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/>
            <w:vAlign w:val="center"/>
          </w:tcPr>
          <w:p w14:paraId="2B21D34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BB2E33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8C3BD6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7846CF84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4F9401C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8" w:type="pct"/>
            <w:vMerge/>
            <w:vAlign w:val="center"/>
          </w:tcPr>
          <w:p w14:paraId="7C13F3E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24808D8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72C25F4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25CD8AC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5951841A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52.08</w:t>
            </w:r>
          </w:p>
        </w:tc>
        <w:tc>
          <w:tcPr>
            <w:tcW w:w="289" w:type="pct"/>
            <w:vMerge/>
            <w:vAlign w:val="center"/>
          </w:tcPr>
          <w:p w14:paraId="2745BFC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9DBD39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15149E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547</w:t>
            </w:r>
          </w:p>
        </w:tc>
      </w:tr>
      <w:tr w:rsidR="006F0490" w14:paraId="68EE3257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73EA8AE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07E030F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3EC3343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45.09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61B8176C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60.1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6E676F76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/>
            <w:vAlign w:val="center"/>
          </w:tcPr>
          <w:p w14:paraId="112BEAE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CE0065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95F668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7BED5B1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5BCBE8C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8AE045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06E8721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1E6DADF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70B73C0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4088042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67.84</w:t>
            </w:r>
          </w:p>
        </w:tc>
        <w:tc>
          <w:tcPr>
            <w:tcW w:w="289" w:type="pct"/>
            <w:vMerge/>
            <w:vAlign w:val="center"/>
          </w:tcPr>
          <w:p w14:paraId="3D14645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25A80C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50C037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571</w:t>
            </w:r>
          </w:p>
        </w:tc>
      </w:tr>
      <w:tr w:rsidR="006F0490" w14:paraId="47A87B5C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150E175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58A20F04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[NOK]</w:t>
            </w:r>
          </w:p>
        </w:tc>
        <w:tc>
          <w:tcPr>
            <w:tcW w:w="399" w:type="pct"/>
            <w:vMerge/>
            <w:vAlign w:val="center"/>
          </w:tcPr>
          <w:p w14:paraId="5C26DEF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5A43E99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7A65337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/>
            <w:vAlign w:val="center"/>
          </w:tcPr>
          <w:p w14:paraId="17749F3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00C0CE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19585F5A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6.43</w:t>
            </w:r>
          </w:p>
        </w:tc>
        <w:tc>
          <w:tcPr>
            <w:tcW w:w="256" w:type="pct"/>
            <w:vMerge/>
            <w:vAlign w:val="center"/>
          </w:tcPr>
          <w:p w14:paraId="6E4EBA5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5D50643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0226C1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7398EEA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4D08E0F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68AB9BFA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1A8BB8C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170.62</w:t>
            </w:r>
          </w:p>
        </w:tc>
        <w:tc>
          <w:tcPr>
            <w:tcW w:w="289" w:type="pct"/>
            <w:vMerge/>
            <w:vAlign w:val="center"/>
          </w:tcPr>
          <w:p w14:paraId="7D3BDCB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C903EE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4CB55D4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338</w:t>
            </w:r>
          </w:p>
        </w:tc>
      </w:tr>
      <w:tr w:rsidR="006F0490" w14:paraId="287051AF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25914DF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5269CD6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3FF906B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4F83535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7C21785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2B136B5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30AB81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D43F92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63BA47F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7C68109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F50873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0F5FD1E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6A042FA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3DA433D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5F659EB6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143.51</w:t>
            </w:r>
          </w:p>
        </w:tc>
        <w:tc>
          <w:tcPr>
            <w:tcW w:w="289" w:type="pct"/>
            <w:vMerge/>
            <w:vAlign w:val="center"/>
          </w:tcPr>
          <w:p w14:paraId="5886A3A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040267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81067F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339</w:t>
            </w:r>
          </w:p>
        </w:tc>
      </w:tr>
      <w:tr w:rsidR="006F0490" w14:paraId="3CC76AD0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77FA64D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5BFB63C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562F6A7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741502C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6519073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0C37220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A22085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6A7C81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2DB4720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7E863AB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E86B08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restart"/>
            <w:shd w:val="clear" w:color="auto" w:fill="auto"/>
            <w:vAlign w:val="center"/>
          </w:tcPr>
          <w:p w14:paraId="10301506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8" w:type="pct"/>
            <w:vMerge/>
            <w:vAlign w:val="center"/>
          </w:tcPr>
          <w:p w14:paraId="1FA34E2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56F96F1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3A272E5A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76.26</w:t>
            </w:r>
          </w:p>
        </w:tc>
        <w:tc>
          <w:tcPr>
            <w:tcW w:w="289" w:type="pct"/>
            <w:vMerge/>
            <w:vAlign w:val="center"/>
          </w:tcPr>
          <w:p w14:paraId="0C2A159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58B85C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498963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340</w:t>
            </w:r>
          </w:p>
        </w:tc>
      </w:tr>
      <w:tr w:rsidR="006F0490" w14:paraId="1FF5DE20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4959753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07F1CB85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6219645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45.1</w:t>
            </w:r>
          </w:p>
        </w:tc>
        <w:tc>
          <w:tcPr>
            <w:tcW w:w="256" w:type="pct"/>
            <w:vMerge/>
            <w:vAlign w:val="center"/>
          </w:tcPr>
          <w:p w14:paraId="032A375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0599DC2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/>
            <w:vAlign w:val="center"/>
          </w:tcPr>
          <w:p w14:paraId="7A9E711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B65A2C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752209E6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3.41</w:t>
            </w:r>
          </w:p>
        </w:tc>
        <w:tc>
          <w:tcPr>
            <w:tcW w:w="256" w:type="pct"/>
            <w:vMerge/>
            <w:vAlign w:val="center"/>
          </w:tcPr>
          <w:p w14:paraId="35E2AE7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544B28D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26AFA1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3D08A4A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0FA1C79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7" w:type="pct"/>
            <w:vMerge/>
            <w:vAlign w:val="center"/>
          </w:tcPr>
          <w:p w14:paraId="4C73417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7CA3B9B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71.6</w:t>
            </w:r>
          </w:p>
        </w:tc>
        <w:tc>
          <w:tcPr>
            <w:tcW w:w="289" w:type="pct"/>
            <w:vMerge/>
            <w:vAlign w:val="center"/>
          </w:tcPr>
          <w:p w14:paraId="3017830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109B72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CC3007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399</w:t>
            </w:r>
          </w:p>
        </w:tc>
      </w:tr>
      <w:tr w:rsidR="006F0490" w14:paraId="0DD3CB7E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365745F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4D250F5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21CA764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6F28CE1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0B7861E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2451222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7980B5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7EF79B8F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4.89</w:t>
            </w:r>
          </w:p>
        </w:tc>
        <w:tc>
          <w:tcPr>
            <w:tcW w:w="256" w:type="pct"/>
            <w:vMerge/>
            <w:vAlign w:val="center"/>
          </w:tcPr>
          <w:p w14:paraId="7C17BB6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357E35D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5E3581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3DB7109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33037CF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/>
            <w:vAlign w:val="center"/>
          </w:tcPr>
          <w:p w14:paraId="27DD037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64DAC4D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68.3</w:t>
            </w:r>
          </w:p>
        </w:tc>
        <w:tc>
          <w:tcPr>
            <w:tcW w:w="289" w:type="pct"/>
            <w:vMerge/>
            <w:vAlign w:val="center"/>
          </w:tcPr>
          <w:p w14:paraId="37BF744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6DCBCC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D4226B6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402</w:t>
            </w:r>
          </w:p>
        </w:tc>
      </w:tr>
      <w:tr w:rsidR="006F0490" w14:paraId="6DCF8680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11325D2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542CFD8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5D072C1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773428F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2714F3D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69DC0E4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A1C549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6BE70C4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5.72</w:t>
            </w:r>
          </w:p>
        </w:tc>
        <w:tc>
          <w:tcPr>
            <w:tcW w:w="256" w:type="pct"/>
            <w:vMerge/>
            <w:vAlign w:val="center"/>
          </w:tcPr>
          <w:p w14:paraId="19CF330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3CE5333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FEB7EA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4865CDA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restart"/>
            <w:shd w:val="clear" w:color="auto" w:fill="auto"/>
            <w:vAlign w:val="center"/>
          </w:tcPr>
          <w:p w14:paraId="048FD12C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7" w:type="pct"/>
            <w:vMerge/>
            <w:vAlign w:val="center"/>
          </w:tcPr>
          <w:p w14:paraId="1C58335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7EB76154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63.9</w:t>
            </w:r>
          </w:p>
        </w:tc>
        <w:tc>
          <w:tcPr>
            <w:tcW w:w="289" w:type="pct"/>
            <w:vMerge/>
            <w:vAlign w:val="center"/>
          </w:tcPr>
          <w:p w14:paraId="5C1DDEF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0FF383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A1B8BD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405</w:t>
            </w:r>
          </w:p>
        </w:tc>
      </w:tr>
      <w:tr w:rsidR="006F0490" w14:paraId="32B35E74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4D67BCE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1FC7EDF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5401386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53.74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4DDEBF0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61.42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75538566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/>
            <w:vAlign w:val="center"/>
          </w:tcPr>
          <w:p w14:paraId="20317EB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5D5D75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17B20CC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6" w:type="pct"/>
            <w:vMerge/>
            <w:vAlign w:val="center"/>
          </w:tcPr>
          <w:p w14:paraId="24A1EE2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733A84FD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38" w:type="pct"/>
            <w:vMerge/>
            <w:vAlign w:val="center"/>
          </w:tcPr>
          <w:p w14:paraId="270CE5E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34DCC2D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142B3F2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5A223925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08" w:type="pct"/>
            <w:vMerge w:val="restart"/>
            <w:shd w:val="clear" w:color="auto" w:fill="auto"/>
            <w:vAlign w:val="center"/>
          </w:tcPr>
          <w:p w14:paraId="6DF71DF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3C44E77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9" w:type="pct"/>
            <w:vMerge/>
            <w:vAlign w:val="center"/>
          </w:tcPr>
          <w:p w14:paraId="3A719C2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37F38D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275</w:t>
            </w:r>
          </w:p>
        </w:tc>
      </w:tr>
      <w:tr w:rsidR="006F0490" w14:paraId="36335FA3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263B484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4B50B83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72B7E97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1483C7F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1E9ABA2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30E3395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181B7EAC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40" w:type="pct"/>
            <w:vMerge/>
            <w:vAlign w:val="center"/>
          </w:tcPr>
          <w:p w14:paraId="71D74B9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6B7B1DF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6D3A8026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-85.95</w:t>
            </w:r>
          </w:p>
        </w:tc>
        <w:tc>
          <w:tcPr>
            <w:tcW w:w="238" w:type="pct"/>
            <w:vMerge/>
            <w:vAlign w:val="center"/>
          </w:tcPr>
          <w:p w14:paraId="78531AC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2737309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0B4EF04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6E64F08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316CDE0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388EDB8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B87D4B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4F7EC5D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307</w:t>
            </w:r>
          </w:p>
        </w:tc>
      </w:tr>
      <w:tr w:rsidR="006F0490" w14:paraId="223EDA3D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6BE8BE5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5ADBE0E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4051011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57.44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7EA2FDF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61.92</w:t>
            </w:r>
          </w:p>
        </w:tc>
        <w:tc>
          <w:tcPr>
            <w:tcW w:w="249" w:type="pct"/>
            <w:vMerge/>
            <w:vAlign w:val="center"/>
          </w:tcPr>
          <w:p w14:paraId="4DF67C5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040D270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079F9A2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0" w:type="pct"/>
            <w:vMerge/>
            <w:vAlign w:val="center"/>
          </w:tcPr>
          <w:p w14:paraId="10E8A24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47A56F4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30AAE49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38" w:type="pct"/>
            <w:vMerge/>
            <w:vAlign w:val="center"/>
          </w:tcPr>
          <w:p w14:paraId="270F462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1001FCF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restart"/>
            <w:shd w:val="clear" w:color="auto" w:fill="auto"/>
            <w:vAlign w:val="center"/>
          </w:tcPr>
          <w:p w14:paraId="375334B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/>
            <w:vAlign w:val="center"/>
          </w:tcPr>
          <w:p w14:paraId="0E19991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0713981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15BEB12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F9EF63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059708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283</w:t>
            </w:r>
          </w:p>
        </w:tc>
      </w:tr>
      <w:tr w:rsidR="006F0490" w14:paraId="5B52C8BE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60471EE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2379DF2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1572EDC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7519BD5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7782AE9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6B6FCE6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3B4E74FA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40" w:type="pct"/>
            <w:vMerge/>
            <w:vAlign w:val="center"/>
          </w:tcPr>
          <w:p w14:paraId="4BEA64C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7A28E47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0DD239BF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-86.35</w:t>
            </w:r>
          </w:p>
        </w:tc>
        <w:tc>
          <w:tcPr>
            <w:tcW w:w="238" w:type="pct"/>
            <w:vMerge/>
            <w:vAlign w:val="center"/>
          </w:tcPr>
          <w:p w14:paraId="54FE1FF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341E115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008B133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726BEC3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315189F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2025BC1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2AD9A8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90DA3D4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323</w:t>
            </w:r>
          </w:p>
        </w:tc>
      </w:tr>
      <w:tr w:rsidR="006F0490" w14:paraId="667CA05B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11EBFAD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2503C1F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1C34AD65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58.99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2BECC9E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62.12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360B082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/>
            <w:vAlign w:val="center"/>
          </w:tcPr>
          <w:p w14:paraId="60437F9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188317D5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0" w:type="pct"/>
            <w:vMerge/>
            <w:vAlign w:val="center"/>
          </w:tcPr>
          <w:p w14:paraId="7835F48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48F3016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2D8A0AAA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38" w:type="pct"/>
            <w:vMerge/>
            <w:vAlign w:val="center"/>
          </w:tcPr>
          <w:p w14:paraId="23C7D65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4477162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restart"/>
            <w:shd w:val="clear" w:color="auto" w:fill="auto"/>
            <w:vAlign w:val="center"/>
          </w:tcPr>
          <w:p w14:paraId="279ADA9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7" w:type="pct"/>
            <w:vMerge/>
            <w:vAlign w:val="center"/>
          </w:tcPr>
          <w:p w14:paraId="7AC0EB0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56058EB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2E41B3D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99C138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3A5B0CD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271</w:t>
            </w:r>
          </w:p>
        </w:tc>
      </w:tr>
      <w:tr w:rsidR="006F0490" w14:paraId="244ECC00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5620B4E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3FC7CBD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6EE3E87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385A3CF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78E2268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16EDC00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39EB6C4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40" w:type="pct"/>
            <w:vMerge/>
            <w:vAlign w:val="center"/>
          </w:tcPr>
          <w:p w14:paraId="17A5ED6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5391942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12EDB985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-86.85</w:t>
            </w:r>
          </w:p>
        </w:tc>
        <w:tc>
          <w:tcPr>
            <w:tcW w:w="238" w:type="pct"/>
            <w:vMerge/>
            <w:vAlign w:val="center"/>
          </w:tcPr>
          <w:p w14:paraId="44F2E7E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35B65DE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303E605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640273C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4D21278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0BF7799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001154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49A738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303</w:t>
            </w:r>
          </w:p>
        </w:tc>
      </w:tr>
      <w:tr w:rsidR="006F0490" w14:paraId="1B662FA1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7DF4DA3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35635A8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3F93AC1A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63.05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1F3E45DA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62.62</w:t>
            </w:r>
          </w:p>
        </w:tc>
        <w:tc>
          <w:tcPr>
            <w:tcW w:w="249" w:type="pct"/>
            <w:vMerge/>
            <w:vAlign w:val="center"/>
          </w:tcPr>
          <w:p w14:paraId="330A7EF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34B550C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2AE8989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0" w:type="pct"/>
            <w:vMerge/>
            <w:vAlign w:val="center"/>
          </w:tcPr>
          <w:p w14:paraId="3833B35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32734D6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0C6CF82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38" w:type="pct"/>
            <w:vMerge/>
            <w:vAlign w:val="center"/>
          </w:tcPr>
          <w:p w14:paraId="4B78CF8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74BF36D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restart"/>
            <w:shd w:val="clear" w:color="auto" w:fill="auto"/>
            <w:vAlign w:val="center"/>
          </w:tcPr>
          <w:p w14:paraId="66A73E5A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/>
            <w:vAlign w:val="center"/>
          </w:tcPr>
          <w:p w14:paraId="390FECB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32F9298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1BBA31D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1163E1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D58313F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279</w:t>
            </w:r>
          </w:p>
        </w:tc>
      </w:tr>
      <w:tr w:rsidR="006F0490" w14:paraId="787E191A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3A3E02F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7805730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041AF2E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18E5E25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4628C33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24D6549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4D775056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40" w:type="pct"/>
            <w:vMerge/>
            <w:vAlign w:val="center"/>
          </w:tcPr>
          <w:p w14:paraId="7551D14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5ED6690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62893D6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-87.35</w:t>
            </w:r>
          </w:p>
        </w:tc>
        <w:tc>
          <w:tcPr>
            <w:tcW w:w="238" w:type="pct"/>
            <w:vMerge/>
            <w:vAlign w:val="center"/>
          </w:tcPr>
          <w:p w14:paraId="4604F01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467C204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22EF809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5925D6A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1BA9D4A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5D4F3B9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3AF046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C489B64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319</w:t>
            </w:r>
          </w:p>
        </w:tc>
      </w:tr>
      <w:tr w:rsidR="006F0490" w14:paraId="6BD639DB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1895E91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4A1CE25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5122FCAA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23.18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4643EB4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55.1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36A62E14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/>
            <w:vAlign w:val="center"/>
          </w:tcPr>
          <w:p w14:paraId="204297F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35CC013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Budget-Alt-1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6E57A72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6" w:type="pct"/>
            <w:vMerge/>
            <w:vAlign w:val="center"/>
          </w:tcPr>
          <w:p w14:paraId="33B5170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4542466F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8" w:type="pct"/>
            <w:vMerge/>
            <w:vAlign w:val="center"/>
          </w:tcPr>
          <w:p w14:paraId="1A94DBB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5BBD57E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09E194F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2E1C274A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091C02C6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61.41</w:t>
            </w:r>
          </w:p>
        </w:tc>
        <w:tc>
          <w:tcPr>
            <w:tcW w:w="289" w:type="pct"/>
            <w:vMerge/>
            <w:vAlign w:val="center"/>
          </w:tcPr>
          <w:p w14:paraId="12A324F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7CD288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498FAB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164</w:t>
            </w:r>
          </w:p>
        </w:tc>
      </w:tr>
      <w:tr w:rsidR="006F0490" w14:paraId="123FE3F7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1476736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1F3719F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1FEB7B1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27DCCAF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5C640BE6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/>
            <w:vAlign w:val="center"/>
          </w:tcPr>
          <w:p w14:paraId="0529550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DB03C5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D07E26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0285222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487BBD0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E0FC2B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4DAD92B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16E14A3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5BE92FD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1BDD41B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64.05</w:t>
            </w:r>
          </w:p>
        </w:tc>
        <w:tc>
          <w:tcPr>
            <w:tcW w:w="289" w:type="pct"/>
            <w:vMerge/>
            <w:vAlign w:val="center"/>
          </w:tcPr>
          <w:p w14:paraId="122EF7E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EEA0EE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44A523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172</w:t>
            </w:r>
          </w:p>
        </w:tc>
      </w:tr>
      <w:tr w:rsidR="006F0490" w14:paraId="559DF935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38193D1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</w:tcPr>
          <w:p w14:paraId="3B4A7F3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[IDCC]</w:t>
            </w:r>
          </w:p>
        </w:tc>
        <w:tc>
          <w:tcPr>
            <w:tcW w:w="399" w:type="pct"/>
            <w:vMerge/>
            <w:vAlign w:val="center"/>
          </w:tcPr>
          <w:p w14:paraId="33FE45B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3CC5E2F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0EA1C56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6F1EAA7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067DFA2A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0" w:type="pct"/>
            <w:shd w:val="clear" w:color="auto" w:fill="auto"/>
            <w:vAlign w:val="center"/>
          </w:tcPr>
          <w:p w14:paraId="29F2BE74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6.86</w:t>
            </w:r>
          </w:p>
        </w:tc>
        <w:tc>
          <w:tcPr>
            <w:tcW w:w="256" w:type="pct"/>
            <w:vMerge/>
            <w:vAlign w:val="center"/>
          </w:tcPr>
          <w:p w14:paraId="60812D8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56BC4F2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135BDC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55BF162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1EC17DE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shd w:val="clear" w:color="auto" w:fill="auto"/>
            <w:vAlign w:val="center"/>
          </w:tcPr>
          <w:p w14:paraId="000704EC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28547F9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77.67</w:t>
            </w:r>
          </w:p>
        </w:tc>
        <w:tc>
          <w:tcPr>
            <w:tcW w:w="289" w:type="pct"/>
            <w:vMerge/>
            <w:vAlign w:val="center"/>
          </w:tcPr>
          <w:p w14:paraId="4CAFA3F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9330A1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617AEEA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469</w:t>
            </w:r>
          </w:p>
        </w:tc>
      </w:tr>
      <w:tr w:rsidR="006F0490" w14:paraId="7CE92506" w14:textId="77777777">
        <w:trPr>
          <w:trHeight w:val="210"/>
        </w:trPr>
        <w:tc>
          <w:tcPr>
            <w:tcW w:w="284" w:type="pct"/>
            <w:vMerge w:val="restart"/>
            <w:shd w:val="clear" w:color="auto" w:fill="auto"/>
            <w:vAlign w:val="center"/>
          </w:tcPr>
          <w:p w14:paraId="286E5AE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D2T2-A2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2CA2BC1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7A16AC92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33.68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52E764A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57.91</w:t>
            </w:r>
          </w:p>
        </w:tc>
        <w:tc>
          <w:tcPr>
            <w:tcW w:w="249" w:type="pct"/>
            <w:vMerge/>
            <w:vAlign w:val="center"/>
          </w:tcPr>
          <w:p w14:paraId="120D788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29D63B7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AB455A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13474A4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56" w:type="pct"/>
            <w:vMerge/>
            <w:vAlign w:val="center"/>
          </w:tcPr>
          <w:p w14:paraId="30F85DE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4336586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8" w:type="pct"/>
            <w:vMerge/>
            <w:vAlign w:val="center"/>
          </w:tcPr>
          <w:p w14:paraId="16EA553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36D2F04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55578A9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1A6D67D4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7234EBB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33.68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73445C3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39" w:type="pct"/>
            <w:vMerge/>
            <w:vAlign w:val="center"/>
          </w:tcPr>
          <w:p w14:paraId="2092B0C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694937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</w:t>
            </w:r>
          </w:p>
        </w:tc>
      </w:tr>
      <w:tr w:rsidR="006F0490" w14:paraId="026E6AF6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173E424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4A8080D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3EDABD86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45.09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68A5913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60.1</w:t>
            </w:r>
          </w:p>
        </w:tc>
        <w:tc>
          <w:tcPr>
            <w:tcW w:w="249" w:type="pct"/>
            <w:vMerge/>
            <w:vAlign w:val="center"/>
          </w:tcPr>
          <w:p w14:paraId="32C125D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36D5F67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95DC82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DD4DA4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59C6F2F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4064D74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7A2E8C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14:paraId="3FC8E00D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8" w:type="pct"/>
            <w:vMerge/>
            <w:vAlign w:val="center"/>
          </w:tcPr>
          <w:p w14:paraId="184830C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24835AB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5E3D03D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50.21</w:t>
            </w:r>
          </w:p>
        </w:tc>
        <w:tc>
          <w:tcPr>
            <w:tcW w:w="289" w:type="pct"/>
            <w:vMerge/>
            <w:vAlign w:val="center"/>
          </w:tcPr>
          <w:p w14:paraId="65C825C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A5DBCE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9259915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</w:t>
            </w:r>
          </w:p>
        </w:tc>
      </w:tr>
      <w:tr w:rsidR="006F0490" w14:paraId="3A57E34B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610A18E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5B6A8FA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2216689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26.48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50B8328A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56.1</w:t>
            </w:r>
          </w:p>
        </w:tc>
        <w:tc>
          <w:tcPr>
            <w:tcW w:w="249" w:type="pct"/>
            <w:vMerge/>
            <w:vAlign w:val="center"/>
          </w:tcPr>
          <w:p w14:paraId="4577BA5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1D3560A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3C9722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22C542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79A6034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70D9DA0C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8" w:type="pct"/>
            <w:vMerge/>
            <w:vAlign w:val="center"/>
          </w:tcPr>
          <w:p w14:paraId="708EE1F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restart"/>
            <w:shd w:val="clear" w:color="auto" w:fill="auto"/>
            <w:vAlign w:val="center"/>
          </w:tcPr>
          <w:p w14:paraId="347E9D76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8" w:type="pct"/>
            <w:vMerge/>
            <w:vAlign w:val="center"/>
          </w:tcPr>
          <w:p w14:paraId="786B99A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52F250B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350F6D66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32.31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2BE4B1A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9" w:type="pct"/>
            <w:vMerge/>
            <w:vAlign w:val="center"/>
          </w:tcPr>
          <w:p w14:paraId="7F7F439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05079A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42</w:t>
            </w:r>
          </w:p>
        </w:tc>
      </w:tr>
      <w:tr w:rsidR="006F0490" w14:paraId="4234F1F4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58B7961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160645D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09B19C7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7DCBB7B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0B542D2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37549E8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451D8A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2F1B9C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5E705D0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17ADEB0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61E2D5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4EBDDBC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64A599E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400E956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0A87544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28.86</w:t>
            </w:r>
          </w:p>
        </w:tc>
        <w:tc>
          <w:tcPr>
            <w:tcW w:w="289" w:type="pct"/>
            <w:vMerge/>
            <w:vAlign w:val="center"/>
          </w:tcPr>
          <w:p w14:paraId="04B843C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C0C7D3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62D482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</w:t>
            </w:r>
          </w:p>
        </w:tc>
      </w:tr>
      <w:tr w:rsidR="006F0490" w14:paraId="76740E87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0433011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33BCEAC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71889D7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45.09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210D42F5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60.1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14CE865A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/>
            <w:vAlign w:val="center"/>
          </w:tcPr>
          <w:p w14:paraId="5204D9E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F28370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64D3E5A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56" w:type="pct"/>
            <w:vMerge/>
            <w:vAlign w:val="center"/>
          </w:tcPr>
          <w:p w14:paraId="301E16E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0D61709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8" w:type="pct"/>
            <w:vMerge/>
            <w:vAlign w:val="center"/>
          </w:tcPr>
          <w:p w14:paraId="6E290E1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380DB1B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00687A6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432C739F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1B5C691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53.64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43376BE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39" w:type="pct"/>
            <w:vMerge/>
            <w:vAlign w:val="center"/>
          </w:tcPr>
          <w:p w14:paraId="4033FFC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5E8FE64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247</w:t>
            </w:r>
          </w:p>
        </w:tc>
      </w:tr>
      <w:tr w:rsidR="006F0490" w14:paraId="5E9E62F7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5D5E46D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04D0218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3FA35B8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78FB7DA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63100BD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79A31C5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182D1E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12BC646A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56" w:type="pct"/>
            <w:vMerge/>
            <w:vAlign w:val="center"/>
          </w:tcPr>
          <w:p w14:paraId="6064FEE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1D9341A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549F36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710C043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750BBD7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/>
            <w:vAlign w:val="center"/>
          </w:tcPr>
          <w:p w14:paraId="5E6FD99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03FB569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52.23</w:t>
            </w:r>
          </w:p>
        </w:tc>
        <w:tc>
          <w:tcPr>
            <w:tcW w:w="289" w:type="pct"/>
            <w:vMerge/>
            <w:vAlign w:val="center"/>
          </w:tcPr>
          <w:p w14:paraId="5C35A57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118979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77BACBA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250</w:t>
            </w:r>
          </w:p>
        </w:tc>
      </w:tr>
      <w:tr w:rsidR="006F0490" w14:paraId="090E89C5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7D47804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3B105EB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7E0E33F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01ECB8B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717715A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0085907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F04010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77A7E3D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56" w:type="pct"/>
            <w:vMerge/>
            <w:vAlign w:val="center"/>
          </w:tcPr>
          <w:p w14:paraId="7EDCE8A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7BD6A87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50A781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2DADB22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7B97FA4C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7" w:type="pct"/>
            <w:vMerge/>
            <w:vAlign w:val="center"/>
          </w:tcPr>
          <w:p w14:paraId="106A330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5534E32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47.58</w:t>
            </w:r>
          </w:p>
        </w:tc>
        <w:tc>
          <w:tcPr>
            <w:tcW w:w="289" w:type="pct"/>
            <w:vMerge/>
            <w:vAlign w:val="center"/>
          </w:tcPr>
          <w:p w14:paraId="68FBCEF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F4004F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60A6D4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253</w:t>
            </w:r>
          </w:p>
        </w:tc>
      </w:tr>
      <w:tr w:rsidR="006F0490" w14:paraId="2092778A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0DC809B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4E2A297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4286A97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431FA97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30B4603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/>
            <w:vAlign w:val="center"/>
          </w:tcPr>
          <w:p w14:paraId="12DCFE9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31FDF6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38CAC95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56" w:type="pct"/>
            <w:vMerge/>
            <w:vAlign w:val="center"/>
          </w:tcPr>
          <w:p w14:paraId="5699D9C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6745823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0A12B4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7207396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1A3338F5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7" w:type="pct"/>
            <w:vMerge/>
            <w:vAlign w:val="center"/>
          </w:tcPr>
          <w:p w14:paraId="3A1CDC8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00460D5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289" w:type="pct"/>
            <w:vMerge/>
            <w:vAlign w:val="center"/>
          </w:tcPr>
          <w:p w14:paraId="1A7B006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BCB269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B9364E5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229</w:t>
            </w:r>
          </w:p>
        </w:tc>
      </w:tr>
      <w:tr w:rsidR="006F0490" w14:paraId="2B607FBC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2E00B48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6C19D51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3610A27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37361B5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31C34CC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2C64E09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50884C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22D9A4AD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56" w:type="pct"/>
            <w:vMerge/>
            <w:vAlign w:val="center"/>
          </w:tcPr>
          <w:p w14:paraId="128F3C0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1BFF388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92783C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6BF75E1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0BE2127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/>
            <w:vAlign w:val="center"/>
          </w:tcPr>
          <w:p w14:paraId="7AEB455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2ED0A40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67.71</w:t>
            </w:r>
          </w:p>
        </w:tc>
        <w:tc>
          <w:tcPr>
            <w:tcW w:w="289" w:type="pct"/>
            <w:vMerge/>
            <w:vAlign w:val="center"/>
          </w:tcPr>
          <w:p w14:paraId="15307C3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01A89F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52AF0B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232</w:t>
            </w:r>
          </w:p>
        </w:tc>
      </w:tr>
      <w:tr w:rsidR="006F0490" w14:paraId="359A0206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3011117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19D6E64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644E186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230AE7A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7464FEE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6192CD1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7D2AC9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48350B4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56" w:type="pct"/>
            <w:vMerge/>
            <w:vAlign w:val="center"/>
          </w:tcPr>
          <w:p w14:paraId="35FD9EF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5DC9631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1EA797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6B4382F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restart"/>
            <w:shd w:val="clear" w:color="auto" w:fill="auto"/>
            <w:vAlign w:val="center"/>
          </w:tcPr>
          <w:p w14:paraId="1804B77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7" w:type="pct"/>
            <w:vMerge/>
            <w:vAlign w:val="center"/>
          </w:tcPr>
          <w:p w14:paraId="07FF39C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65596B0D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63.35</w:t>
            </w:r>
          </w:p>
        </w:tc>
        <w:tc>
          <w:tcPr>
            <w:tcW w:w="289" w:type="pct"/>
            <w:vMerge/>
            <w:vAlign w:val="center"/>
          </w:tcPr>
          <w:p w14:paraId="326CBC0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076E88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CC390E2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235</w:t>
            </w:r>
          </w:p>
        </w:tc>
      </w:tr>
      <w:tr w:rsidR="006F0490" w14:paraId="2E7F40FA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704C647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3DB608BC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0B79EB7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23.18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5F4A0B0A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55.1</w:t>
            </w:r>
          </w:p>
        </w:tc>
        <w:tc>
          <w:tcPr>
            <w:tcW w:w="249" w:type="pct"/>
            <w:vMerge/>
            <w:vAlign w:val="center"/>
          </w:tcPr>
          <w:p w14:paraId="3696794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45B7F2F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CF184F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1887B6C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5.08</w:t>
            </w:r>
          </w:p>
        </w:tc>
        <w:tc>
          <w:tcPr>
            <w:tcW w:w="256" w:type="pct"/>
            <w:vMerge/>
            <w:vAlign w:val="center"/>
          </w:tcPr>
          <w:p w14:paraId="297BB41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09B9320D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8" w:type="pct"/>
            <w:vMerge/>
            <w:vAlign w:val="center"/>
          </w:tcPr>
          <w:p w14:paraId="20C1BFB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43E4A2A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3540ABF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0D1237F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141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0EFAB82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27.09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4377A8CD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9" w:type="pct"/>
            <w:vMerge/>
            <w:vAlign w:val="center"/>
          </w:tcPr>
          <w:p w14:paraId="6093AB3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C1D6382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499</w:t>
            </w:r>
          </w:p>
        </w:tc>
      </w:tr>
      <w:tr w:rsidR="006F0490" w14:paraId="40365140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62EC8CF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27E99B6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47FBA1E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1B7FBCF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0E812E9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0CE52F0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F4AB12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7F7C190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5.49</w:t>
            </w:r>
          </w:p>
        </w:tc>
        <w:tc>
          <w:tcPr>
            <w:tcW w:w="256" w:type="pct"/>
            <w:vMerge/>
            <w:vAlign w:val="center"/>
          </w:tcPr>
          <w:p w14:paraId="56D95A9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6B762C0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F84C19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1303BA2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restart"/>
            <w:shd w:val="clear" w:color="auto" w:fill="auto"/>
            <w:vAlign w:val="center"/>
          </w:tcPr>
          <w:p w14:paraId="11099DD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/>
            <w:vAlign w:val="center"/>
          </w:tcPr>
          <w:p w14:paraId="38F9575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50985F5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26.53</w:t>
            </w:r>
          </w:p>
        </w:tc>
        <w:tc>
          <w:tcPr>
            <w:tcW w:w="289" w:type="pct"/>
            <w:vMerge/>
            <w:vAlign w:val="center"/>
          </w:tcPr>
          <w:p w14:paraId="008EC2C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FD255C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330BFA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491</w:t>
            </w:r>
          </w:p>
        </w:tc>
      </w:tr>
      <w:tr w:rsidR="006F0490" w14:paraId="124D1BCA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7ED7D25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38AC9E55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5142F72C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24.75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11113A1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55.59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5CEE356F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/>
            <w:vAlign w:val="center"/>
          </w:tcPr>
          <w:p w14:paraId="3984BC3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434679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5977B445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256" w:type="pct"/>
            <w:vMerge/>
            <w:vAlign w:val="center"/>
          </w:tcPr>
          <w:p w14:paraId="604BAAC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51E3B43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8" w:type="pct"/>
            <w:vMerge/>
            <w:vAlign w:val="center"/>
          </w:tcPr>
          <w:p w14:paraId="2784871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restart"/>
            <w:shd w:val="clear" w:color="auto" w:fill="auto"/>
            <w:vAlign w:val="center"/>
          </w:tcPr>
          <w:p w14:paraId="223FDF5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8" w:type="pct"/>
            <w:vMerge/>
            <w:vAlign w:val="center"/>
          </w:tcPr>
          <w:p w14:paraId="0767DFD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3703807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08" w:type="pct"/>
            <w:vMerge w:val="restart"/>
            <w:shd w:val="clear" w:color="auto" w:fill="auto"/>
            <w:vAlign w:val="center"/>
          </w:tcPr>
          <w:p w14:paraId="1C64400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4CF839FC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39" w:type="pct"/>
            <w:vMerge/>
            <w:vAlign w:val="center"/>
          </w:tcPr>
          <w:p w14:paraId="69D5474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61D04C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204</w:t>
            </w:r>
          </w:p>
        </w:tc>
      </w:tr>
      <w:tr w:rsidR="006F0490" w14:paraId="190AE442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332FD18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4C85E3E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4785408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5E086D0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044C83E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066D429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28A120A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40" w:type="pct"/>
            <w:vMerge/>
            <w:vAlign w:val="center"/>
          </w:tcPr>
          <w:p w14:paraId="486E998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5604E1B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1453946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-67.45</w:t>
            </w:r>
          </w:p>
        </w:tc>
        <w:tc>
          <w:tcPr>
            <w:tcW w:w="238" w:type="pct"/>
            <w:vMerge/>
            <w:vAlign w:val="center"/>
          </w:tcPr>
          <w:p w14:paraId="6571F1D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5F58841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61CFB01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77A3E88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661C726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6C5D16C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A40CAA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2AC5A24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208</w:t>
            </w:r>
          </w:p>
        </w:tc>
      </w:tr>
      <w:tr w:rsidR="006F0490" w14:paraId="13A9E02D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51E36EE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1D224CD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47EB95EC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1.44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33E35E32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34.2</w:t>
            </w:r>
          </w:p>
        </w:tc>
        <w:tc>
          <w:tcPr>
            <w:tcW w:w="249" w:type="pct"/>
            <w:vMerge/>
            <w:vAlign w:val="center"/>
          </w:tcPr>
          <w:p w14:paraId="34A1676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2F07A51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53554DA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0A91DC6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6" w:type="pct"/>
            <w:vMerge/>
            <w:vAlign w:val="center"/>
          </w:tcPr>
          <w:p w14:paraId="18C0831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2C716A3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8" w:type="pct"/>
            <w:vMerge/>
            <w:vAlign w:val="center"/>
          </w:tcPr>
          <w:p w14:paraId="160377B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1E13D3B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79ADC41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1A493B9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067FEC65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1.87</w:t>
            </w:r>
          </w:p>
        </w:tc>
        <w:tc>
          <w:tcPr>
            <w:tcW w:w="289" w:type="pct"/>
            <w:vMerge/>
            <w:vAlign w:val="center"/>
          </w:tcPr>
          <w:p w14:paraId="749C9EA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78057B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1B1237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542</w:t>
            </w:r>
          </w:p>
        </w:tc>
      </w:tr>
      <w:tr w:rsidR="006F0490" w14:paraId="193E5A4D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7709D95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4FE2D06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4B616FC2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1.87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740940BD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36.2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220575A5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/>
            <w:vAlign w:val="center"/>
          </w:tcPr>
          <w:p w14:paraId="467EEC7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E4293E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B30FCB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115C566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1E6C217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54C767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516ABCA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06D5313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3BCCA6F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352E829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2.44</w:t>
            </w:r>
          </w:p>
        </w:tc>
        <w:tc>
          <w:tcPr>
            <w:tcW w:w="289" w:type="pct"/>
            <w:vMerge/>
            <w:vAlign w:val="center"/>
          </w:tcPr>
          <w:p w14:paraId="54539B9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683C79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88BE0D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566</w:t>
            </w:r>
          </w:p>
        </w:tc>
      </w:tr>
      <w:tr w:rsidR="006F0490" w14:paraId="12EB0069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081AF18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0CB15CD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0B430A1C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3.28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25E7868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40.4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3E209EE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/>
            <w:vAlign w:val="center"/>
          </w:tcPr>
          <w:p w14:paraId="047D67D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A05DEC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E4138B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1728861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08ACE52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6BDF662D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32" w:type="pct"/>
            <w:vMerge/>
            <w:vAlign w:val="center"/>
          </w:tcPr>
          <w:p w14:paraId="745FACD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1577259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16EA48E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34FBBC75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4.27</w:t>
            </w:r>
          </w:p>
        </w:tc>
        <w:tc>
          <w:tcPr>
            <w:tcW w:w="289" w:type="pct"/>
            <w:vMerge/>
            <w:vAlign w:val="center"/>
          </w:tcPr>
          <w:p w14:paraId="3879959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B6DA25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7F8E80D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545</w:t>
            </w:r>
          </w:p>
        </w:tc>
      </w:tr>
      <w:tr w:rsidR="006F0490" w14:paraId="1B3E0E74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5C7B6CC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0608BD5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1854DBDF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4.27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0A83BA0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42.4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7A83707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/>
            <w:vAlign w:val="center"/>
          </w:tcPr>
          <w:p w14:paraId="1F7F20C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B1898E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9AEBB5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2F57034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3824A2F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08D9D9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03E3E0A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582F54D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2AD6AFF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0928A9B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5.58</w:t>
            </w:r>
          </w:p>
        </w:tc>
        <w:tc>
          <w:tcPr>
            <w:tcW w:w="289" w:type="pct"/>
            <w:vMerge/>
            <w:vAlign w:val="center"/>
          </w:tcPr>
          <w:p w14:paraId="780379F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869EFB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31D0462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569</w:t>
            </w:r>
          </w:p>
        </w:tc>
      </w:tr>
      <w:tr w:rsidR="006F0490" w14:paraId="4F3D8406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36BD2C5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125BDCC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693194D5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5.43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2E27A7B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44.2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4259E66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/>
            <w:vAlign w:val="center"/>
          </w:tcPr>
          <w:p w14:paraId="0DE7FB5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7A22C3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387449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375F7CC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65426D9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4072A2B4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2" w:type="pct"/>
            <w:vMerge/>
            <w:vAlign w:val="center"/>
          </w:tcPr>
          <w:p w14:paraId="08D8A85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7ABFAA8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25FD3C4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restart"/>
            <w:shd w:val="clear" w:color="auto" w:fill="auto"/>
            <w:vAlign w:val="center"/>
          </w:tcPr>
          <w:p w14:paraId="7EFF5892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7.09</w:t>
            </w:r>
          </w:p>
        </w:tc>
        <w:tc>
          <w:tcPr>
            <w:tcW w:w="289" w:type="pct"/>
            <w:vMerge/>
            <w:vAlign w:val="center"/>
          </w:tcPr>
          <w:p w14:paraId="24F5C9E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44EABD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923D8B5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551</w:t>
            </w:r>
          </w:p>
        </w:tc>
      </w:tr>
      <w:tr w:rsidR="006F0490" w14:paraId="74C92E73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05FEC61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1A01B65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4EBC457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27C1289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383E09B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3F07461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51891F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AA4474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3B4F88D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7541B1B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44AAA5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6F76B4A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37FE840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3A1AD98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3317EE9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38296CA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839186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16B19CA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533</w:t>
            </w:r>
          </w:p>
        </w:tc>
      </w:tr>
      <w:tr w:rsidR="006F0490" w14:paraId="38E399C0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6507EA5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7BB5C91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07F188F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582082B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72435A2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1CE77D4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7BE4CF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A9C35D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35CB42B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51CB41B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8" w:type="pct"/>
            <w:vMerge/>
            <w:vAlign w:val="center"/>
          </w:tcPr>
          <w:p w14:paraId="7DA5F90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634E732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53A5810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0F54CBA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4315B02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3213333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59F97A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68A7626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548</w:t>
            </w:r>
          </w:p>
        </w:tc>
      </w:tr>
      <w:tr w:rsidR="006F0490" w14:paraId="76E7782A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0E8E1DA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7D14BE1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1FCDBFE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33475C9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53B76FE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3F4DF95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D627BE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6393BB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shd w:val="clear" w:color="auto" w:fill="auto"/>
            <w:vAlign w:val="center"/>
          </w:tcPr>
          <w:p w14:paraId="4CB3D42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29DF0116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8" w:type="pct"/>
            <w:vMerge/>
            <w:vAlign w:val="center"/>
          </w:tcPr>
          <w:p w14:paraId="6B397AD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172964E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2A1044E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4D2F8BE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3418370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2002D96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85B65E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560A00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554</w:t>
            </w:r>
          </w:p>
        </w:tc>
      </w:tr>
      <w:tr w:rsidR="006F0490" w14:paraId="4C46C46B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28F9E4B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15C8D55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54AD4AAA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7.09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1716305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46.2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4949C94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/>
            <w:vAlign w:val="center"/>
          </w:tcPr>
          <w:p w14:paraId="2EBCA2A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5B8E16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0ABBBC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074FA434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8" w:type="pct"/>
            <w:vMerge/>
            <w:vAlign w:val="center"/>
          </w:tcPr>
          <w:p w14:paraId="155B096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083815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3005BBC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67026F1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636D2B2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restart"/>
            <w:shd w:val="clear" w:color="auto" w:fill="auto"/>
            <w:vAlign w:val="center"/>
          </w:tcPr>
          <w:p w14:paraId="6E1DA14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9.25</w:t>
            </w:r>
          </w:p>
        </w:tc>
        <w:tc>
          <w:tcPr>
            <w:tcW w:w="289" w:type="pct"/>
            <w:vMerge/>
            <w:vAlign w:val="center"/>
          </w:tcPr>
          <w:p w14:paraId="01C020E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2BAA26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CF5C9A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557</w:t>
            </w:r>
          </w:p>
        </w:tc>
      </w:tr>
      <w:tr w:rsidR="006F0490" w14:paraId="296AE36C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51EA1D2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1D6D4AA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04D6526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2D22CE9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2B5C6D0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13CF1D7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BA9AD4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76A4BB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13E7CF8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3F102C6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A85440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158F0EF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2C3D03F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3BCD574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4F9AC62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7FB1250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9E578D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359DC7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575</w:t>
            </w:r>
          </w:p>
        </w:tc>
      </w:tr>
      <w:tr w:rsidR="006F0490" w14:paraId="3E276728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04A3703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0D13C5F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4A9F71F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61E428F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090528F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2602126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889D95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B64584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739B0B3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1E0AD12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8" w:type="pct"/>
            <w:vMerge/>
            <w:vAlign w:val="center"/>
          </w:tcPr>
          <w:p w14:paraId="2007267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4D5BF79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5C35B9C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1424553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50E6F87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47D728B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44146B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7421B8A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572</w:t>
            </w:r>
          </w:p>
        </w:tc>
      </w:tr>
      <w:tr w:rsidR="006F0490" w14:paraId="65DC156E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08AD444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7A20E3A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5AC98C2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011286F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3ED0808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5FE0A4B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81C2A0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B85C3D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shd w:val="clear" w:color="auto" w:fill="auto"/>
            <w:vAlign w:val="center"/>
          </w:tcPr>
          <w:p w14:paraId="55B79CEC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000BE706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8" w:type="pct"/>
            <w:vMerge/>
            <w:vAlign w:val="center"/>
          </w:tcPr>
          <w:p w14:paraId="63AA8A2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2081C94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2E12FC7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296B1A2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0CD6E5E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2B3E3D9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DCE651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208C78C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578</w:t>
            </w:r>
          </w:p>
        </w:tc>
      </w:tr>
      <w:tr w:rsidR="006F0490" w14:paraId="26EBAE79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472F196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74EEEC6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0CEFC652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23.18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6597F35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55.1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115FD36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/>
            <w:vAlign w:val="center"/>
          </w:tcPr>
          <w:p w14:paraId="243E257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F2FC9D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75E991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3322ECE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8" w:type="pct"/>
            <w:vMerge/>
            <w:vAlign w:val="center"/>
          </w:tcPr>
          <w:p w14:paraId="5DE8327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FE3D39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52385C8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5743AF9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shd w:val="clear" w:color="auto" w:fill="auto"/>
            <w:vAlign w:val="center"/>
          </w:tcPr>
          <w:p w14:paraId="5AB4254C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4C07AE9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211</w:t>
            </w:r>
          </w:p>
        </w:tc>
        <w:tc>
          <w:tcPr>
            <w:tcW w:w="289" w:type="pct"/>
            <w:vMerge/>
            <w:vAlign w:val="center"/>
          </w:tcPr>
          <w:p w14:paraId="5DC2033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7013FF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5FF1C4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536</w:t>
            </w:r>
          </w:p>
        </w:tc>
      </w:tr>
      <w:tr w:rsidR="006F0490" w14:paraId="3136C347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3A912F0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6EC5D59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369EF41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0B06FD1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2627E99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6439335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172DF7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EF338F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43DDFF3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3694433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0E2BA7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4518574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51D7FB0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shd w:val="clear" w:color="auto" w:fill="auto"/>
            <w:vAlign w:val="center"/>
          </w:tcPr>
          <w:p w14:paraId="65C53D8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5AD5B6DC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52.08</w:t>
            </w:r>
          </w:p>
        </w:tc>
        <w:tc>
          <w:tcPr>
            <w:tcW w:w="289" w:type="pct"/>
            <w:vMerge/>
            <w:vAlign w:val="center"/>
          </w:tcPr>
          <w:p w14:paraId="53D501D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DB39E5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ECE73A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539</w:t>
            </w:r>
          </w:p>
        </w:tc>
      </w:tr>
      <w:tr w:rsidR="006F0490" w14:paraId="2CB3D098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1CEE41D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7B601CF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3144C78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36A6D00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38872B14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/>
            <w:vAlign w:val="center"/>
          </w:tcPr>
          <w:p w14:paraId="348C813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D4725B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D7E3FB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6F5FE4D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4CDBDCE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9B69C6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5D9AF96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1D5DCF8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shd w:val="clear" w:color="auto" w:fill="auto"/>
            <w:vAlign w:val="center"/>
          </w:tcPr>
          <w:p w14:paraId="32EF97AF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2C9AD10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232.33</w:t>
            </w:r>
          </w:p>
        </w:tc>
        <w:tc>
          <w:tcPr>
            <w:tcW w:w="289" w:type="pct"/>
            <w:vMerge/>
            <w:vAlign w:val="center"/>
          </w:tcPr>
          <w:p w14:paraId="4A525CE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4C1DAF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BF9E43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560</w:t>
            </w:r>
          </w:p>
        </w:tc>
      </w:tr>
      <w:tr w:rsidR="006F0490" w14:paraId="7D5CD360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095611D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45F6340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1137A83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1F3E445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32D0941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06CD67E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118024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11D27B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3688F52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3F321EC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0D2AB6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2D07623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0F4FCE3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03A71174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3B55357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67.84</w:t>
            </w:r>
          </w:p>
        </w:tc>
        <w:tc>
          <w:tcPr>
            <w:tcW w:w="289" w:type="pct"/>
            <w:vMerge/>
            <w:vAlign w:val="center"/>
          </w:tcPr>
          <w:p w14:paraId="4EF0FFC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E90E92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84D6D0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563</w:t>
            </w:r>
          </w:p>
        </w:tc>
      </w:tr>
      <w:tr w:rsidR="006F0490" w14:paraId="3045B285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6D25F34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63F39A5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[NOK]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13745BC4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39.44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71F11A1C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59.09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49838EF2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/>
            <w:vAlign w:val="center"/>
          </w:tcPr>
          <w:p w14:paraId="570FAD9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F840F6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584F416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6.43</w:t>
            </w:r>
          </w:p>
        </w:tc>
        <w:tc>
          <w:tcPr>
            <w:tcW w:w="256" w:type="pct"/>
            <w:vMerge/>
            <w:vAlign w:val="center"/>
          </w:tcPr>
          <w:p w14:paraId="738BD5B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5693BA0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8" w:type="pct"/>
            <w:vMerge/>
            <w:vAlign w:val="center"/>
          </w:tcPr>
          <w:p w14:paraId="7C53AC6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14:paraId="310AB94D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8" w:type="pct"/>
            <w:vMerge/>
            <w:vAlign w:val="center"/>
          </w:tcPr>
          <w:p w14:paraId="0373817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01395D9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10C80A4D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39.44</w:t>
            </w:r>
          </w:p>
        </w:tc>
        <w:tc>
          <w:tcPr>
            <w:tcW w:w="289" w:type="pct"/>
            <w:vMerge/>
            <w:vAlign w:val="center"/>
          </w:tcPr>
          <w:p w14:paraId="653FF86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22950E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610DEF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346</w:t>
            </w:r>
          </w:p>
        </w:tc>
      </w:tr>
      <w:tr w:rsidR="006F0490" w14:paraId="5079F514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7CDE728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7CDC998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35FBC7CF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45.09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172D275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60.1</w:t>
            </w:r>
          </w:p>
        </w:tc>
        <w:tc>
          <w:tcPr>
            <w:tcW w:w="249" w:type="pct"/>
            <w:vMerge/>
            <w:vAlign w:val="center"/>
          </w:tcPr>
          <w:p w14:paraId="3A4B17F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6DE30CA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A69967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FBF5D9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6B75CFA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21AB3DD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16F24D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restart"/>
            <w:shd w:val="clear" w:color="auto" w:fill="auto"/>
            <w:vAlign w:val="center"/>
          </w:tcPr>
          <w:p w14:paraId="5FE407A4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8" w:type="pct"/>
            <w:vMerge/>
            <w:vAlign w:val="center"/>
          </w:tcPr>
          <w:p w14:paraId="4A0614B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665681A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1FB8F28F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88.24</w:t>
            </w:r>
          </w:p>
        </w:tc>
        <w:tc>
          <w:tcPr>
            <w:tcW w:w="289" w:type="pct"/>
            <w:vMerge/>
            <w:vAlign w:val="center"/>
          </w:tcPr>
          <w:p w14:paraId="153E1A5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A852C8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20A4EB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344</w:t>
            </w:r>
          </w:p>
        </w:tc>
      </w:tr>
      <w:tr w:rsidR="006F0490" w14:paraId="509E1C70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71BBE81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50C4974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20ED14B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42400BE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2E15F7A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1BC9E3B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B31792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400FA2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548953C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335EE5A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A9E4AD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05AA9D1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7D5818B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37B8531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3559291F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74.22</w:t>
            </w:r>
          </w:p>
        </w:tc>
        <w:tc>
          <w:tcPr>
            <w:tcW w:w="289" w:type="pct"/>
            <w:vMerge/>
            <w:vAlign w:val="center"/>
          </w:tcPr>
          <w:p w14:paraId="388B5CD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57537A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CE537E6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345</w:t>
            </w:r>
          </w:p>
        </w:tc>
      </w:tr>
      <w:tr w:rsidR="006F0490" w14:paraId="6D1C7B40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5CB5E32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48D75F26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096A1FC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33.2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4752E3FF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57.93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5201966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/>
            <w:vAlign w:val="center"/>
          </w:tcPr>
          <w:p w14:paraId="21F32B4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8CF4DE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13EC8956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5.72</w:t>
            </w:r>
          </w:p>
        </w:tc>
        <w:tc>
          <w:tcPr>
            <w:tcW w:w="256" w:type="pct"/>
            <w:vMerge/>
            <w:vAlign w:val="center"/>
          </w:tcPr>
          <w:p w14:paraId="745D69B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3EADFB5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38FC1F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restart"/>
            <w:shd w:val="clear" w:color="auto" w:fill="auto"/>
            <w:vAlign w:val="center"/>
          </w:tcPr>
          <w:p w14:paraId="2D113BFC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0936F3D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7" w:type="pct"/>
            <w:vMerge/>
            <w:vAlign w:val="center"/>
          </w:tcPr>
          <w:p w14:paraId="1C342E0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18D7B17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33.3</w:t>
            </w:r>
          </w:p>
        </w:tc>
        <w:tc>
          <w:tcPr>
            <w:tcW w:w="289" w:type="pct"/>
            <w:vMerge/>
            <w:vAlign w:val="center"/>
          </w:tcPr>
          <w:p w14:paraId="25C00F0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40D4F7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DAF675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406</w:t>
            </w:r>
          </w:p>
        </w:tc>
      </w:tr>
      <w:tr w:rsidR="006F0490" w14:paraId="209770DA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78B12FB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4081A90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493D2D2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35.6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4AFA2E4C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58.43</w:t>
            </w:r>
          </w:p>
        </w:tc>
        <w:tc>
          <w:tcPr>
            <w:tcW w:w="249" w:type="pct"/>
            <w:vMerge/>
            <w:vAlign w:val="center"/>
          </w:tcPr>
          <w:p w14:paraId="7ACF007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72527DF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1B6922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34115834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4.89</w:t>
            </w:r>
          </w:p>
        </w:tc>
        <w:tc>
          <w:tcPr>
            <w:tcW w:w="256" w:type="pct"/>
            <w:vMerge/>
            <w:vAlign w:val="center"/>
          </w:tcPr>
          <w:p w14:paraId="187196A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58ADAE1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9FC298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79D302D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2F205B7A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/>
            <w:vAlign w:val="center"/>
          </w:tcPr>
          <w:p w14:paraId="076236D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5DDF39BC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35.7</w:t>
            </w:r>
          </w:p>
        </w:tc>
        <w:tc>
          <w:tcPr>
            <w:tcW w:w="289" w:type="pct"/>
            <w:vMerge/>
            <w:vAlign w:val="center"/>
          </w:tcPr>
          <w:p w14:paraId="57B6DAC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CF308D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2A5E03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403</w:t>
            </w:r>
          </w:p>
        </w:tc>
      </w:tr>
      <w:tr w:rsidR="006F0490" w14:paraId="66227761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6CD130F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305132E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361B7FD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37.4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580461D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58.78</w:t>
            </w:r>
          </w:p>
        </w:tc>
        <w:tc>
          <w:tcPr>
            <w:tcW w:w="249" w:type="pct"/>
            <w:vMerge/>
            <w:vAlign w:val="center"/>
          </w:tcPr>
          <w:p w14:paraId="3B29CC1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4D888D6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AA4FDC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76A8D44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3.41</w:t>
            </w:r>
          </w:p>
        </w:tc>
        <w:tc>
          <w:tcPr>
            <w:tcW w:w="256" w:type="pct"/>
            <w:vMerge/>
            <w:vAlign w:val="center"/>
          </w:tcPr>
          <w:p w14:paraId="45E53E0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0688707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B4FB01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7B225B6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70199FD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7" w:type="pct"/>
            <w:vMerge/>
            <w:vAlign w:val="center"/>
          </w:tcPr>
          <w:p w14:paraId="2214D24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13D4581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37.5</w:t>
            </w:r>
          </w:p>
        </w:tc>
        <w:tc>
          <w:tcPr>
            <w:tcW w:w="289" w:type="pct"/>
            <w:vMerge/>
            <w:vAlign w:val="center"/>
          </w:tcPr>
          <w:p w14:paraId="54446A2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FAA624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688B8B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</w:tr>
      <w:tr w:rsidR="006F0490" w14:paraId="406BA407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534AA19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712650D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65F8DF7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44.02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17A0AB86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59.92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09E0F35F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/>
            <w:vAlign w:val="center"/>
          </w:tcPr>
          <w:p w14:paraId="15E5462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7BFFF7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3BB8106F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6" w:type="pct"/>
            <w:vMerge/>
            <w:vAlign w:val="center"/>
          </w:tcPr>
          <w:p w14:paraId="1F5B3F8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0A9FEECA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38" w:type="pct"/>
            <w:vMerge/>
            <w:vAlign w:val="center"/>
          </w:tcPr>
          <w:p w14:paraId="3498745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57B3962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restart"/>
            <w:shd w:val="clear" w:color="auto" w:fill="auto"/>
            <w:vAlign w:val="center"/>
          </w:tcPr>
          <w:p w14:paraId="1F9435A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13DA24B4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08" w:type="pct"/>
            <w:vMerge w:val="restart"/>
            <w:shd w:val="clear" w:color="auto" w:fill="auto"/>
            <w:vAlign w:val="center"/>
          </w:tcPr>
          <w:p w14:paraId="32BEBE3F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5A953AD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9" w:type="pct"/>
            <w:vMerge/>
            <w:vAlign w:val="center"/>
          </w:tcPr>
          <w:p w14:paraId="29FF670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61F78D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276</w:t>
            </w:r>
          </w:p>
        </w:tc>
      </w:tr>
      <w:tr w:rsidR="006F0490" w14:paraId="6CE9123D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7C8064C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64A7F88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1AF5DD7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653DB4D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0B50303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1E56951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7AA21E1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40" w:type="pct"/>
            <w:vMerge/>
            <w:vAlign w:val="center"/>
          </w:tcPr>
          <w:p w14:paraId="3868716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19D366B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5E195732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-85.95</w:t>
            </w:r>
          </w:p>
        </w:tc>
        <w:tc>
          <w:tcPr>
            <w:tcW w:w="238" w:type="pct"/>
            <w:vMerge/>
            <w:vAlign w:val="center"/>
          </w:tcPr>
          <w:p w14:paraId="0D3300A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78AC677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090B5DC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1418C79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15AE168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52A3A3C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ACF7FA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56132DD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308</w:t>
            </w:r>
          </w:p>
        </w:tc>
      </w:tr>
      <w:tr w:rsidR="006F0490" w14:paraId="34B755F2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446D92B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3AA2475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7E973AFA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47.05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0ABE846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60.42</w:t>
            </w:r>
          </w:p>
        </w:tc>
        <w:tc>
          <w:tcPr>
            <w:tcW w:w="249" w:type="pct"/>
            <w:vMerge/>
            <w:vAlign w:val="center"/>
          </w:tcPr>
          <w:p w14:paraId="49E944F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1506CB3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40AF960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0" w:type="pct"/>
            <w:vMerge/>
            <w:vAlign w:val="center"/>
          </w:tcPr>
          <w:p w14:paraId="2B1BBDE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6251DAB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7941032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38" w:type="pct"/>
            <w:vMerge/>
            <w:vAlign w:val="center"/>
          </w:tcPr>
          <w:p w14:paraId="4E2323D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352206B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restart"/>
            <w:shd w:val="clear" w:color="auto" w:fill="auto"/>
            <w:vAlign w:val="center"/>
          </w:tcPr>
          <w:p w14:paraId="75690CCC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/>
            <w:vAlign w:val="center"/>
          </w:tcPr>
          <w:p w14:paraId="5A1CD84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1FA22AD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2B51FDB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37EB17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E6A07B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284</w:t>
            </w:r>
          </w:p>
        </w:tc>
      </w:tr>
      <w:tr w:rsidR="006F0490" w14:paraId="6063089A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7868E38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6AEE92B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5D7FE92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0F2123B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0563D81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626564B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66D6689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40" w:type="pct"/>
            <w:vMerge/>
            <w:vAlign w:val="center"/>
          </w:tcPr>
          <w:p w14:paraId="4A77896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66DFFE4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3A29CD6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-86.35</w:t>
            </w:r>
          </w:p>
        </w:tc>
        <w:tc>
          <w:tcPr>
            <w:tcW w:w="238" w:type="pct"/>
            <w:vMerge/>
            <w:vAlign w:val="center"/>
          </w:tcPr>
          <w:p w14:paraId="70BA587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37E18C5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62D2238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32AA9D4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5661A54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7B0F97B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03C6DC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94B14A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324</w:t>
            </w:r>
          </w:p>
        </w:tc>
      </w:tr>
      <w:tr w:rsidR="006F0490" w14:paraId="47F64F8E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524DEAE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1239ED3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534E71D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48.32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0372C9B6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60.62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65B0F4DA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/>
            <w:vAlign w:val="center"/>
          </w:tcPr>
          <w:p w14:paraId="50AE2FB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4568E46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0" w:type="pct"/>
            <w:vMerge/>
            <w:vAlign w:val="center"/>
          </w:tcPr>
          <w:p w14:paraId="64103A3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5D95F2D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5C914DE2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38" w:type="pct"/>
            <w:vMerge/>
            <w:vAlign w:val="center"/>
          </w:tcPr>
          <w:p w14:paraId="4D65D10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561027D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restart"/>
            <w:shd w:val="clear" w:color="auto" w:fill="auto"/>
            <w:vAlign w:val="center"/>
          </w:tcPr>
          <w:p w14:paraId="44D6704D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7" w:type="pct"/>
            <w:vMerge/>
            <w:vAlign w:val="center"/>
          </w:tcPr>
          <w:p w14:paraId="719F0F1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7E12CC6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32379C2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A6E41D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2E0750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272</w:t>
            </w:r>
          </w:p>
        </w:tc>
      </w:tr>
      <w:tr w:rsidR="006F0490" w14:paraId="21C1E33F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4F56D56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5145899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73BC300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158B9C5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27FA868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5108EF9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5EDB82CA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40" w:type="pct"/>
            <w:vMerge/>
            <w:vAlign w:val="center"/>
          </w:tcPr>
          <w:p w14:paraId="2635558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671FD7B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4BA36AFC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-86.85</w:t>
            </w:r>
          </w:p>
        </w:tc>
        <w:tc>
          <w:tcPr>
            <w:tcW w:w="238" w:type="pct"/>
            <w:vMerge/>
            <w:vAlign w:val="center"/>
          </w:tcPr>
          <w:p w14:paraId="574C27C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1F9EDC2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2C709C5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772B473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5258FCD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3AE8FD4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7487A1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2805EC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304</w:t>
            </w:r>
          </w:p>
        </w:tc>
      </w:tr>
      <w:tr w:rsidR="006F0490" w14:paraId="4389407E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2637BCA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434C570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62B3D95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51.64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28A60672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61.12</w:t>
            </w:r>
          </w:p>
        </w:tc>
        <w:tc>
          <w:tcPr>
            <w:tcW w:w="249" w:type="pct"/>
            <w:vMerge/>
            <w:vAlign w:val="center"/>
          </w:tcPr>
          <w:p w14:paraId="0452187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5C81209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60CB08E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0" w:type="pct"/>
            <w:vMerge/>
            <w:vAlign w:val="center"/>
          </w:tcPr>
          <w:p w14:paraId="682188E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698D802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747A0C2A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38" w:type="pct"/>
            <w:vMerge/>
            <w:vAlign w:val="center"/>
          </w:tcPr>
          <w:p w14:paraId="0931A9B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514867B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restart"/>
            <w:shd w:val="clear" w:color="auto" w:fill="auto"/>
            <w:vAlign w:val="center"/>
          </w:tcPr>
          <w:p w14:paraId="61C06F1C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/>
            <w:vAlign w:val="center"/>
          </w:tcPr>
          <w:p w14:paraId="2E7380E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20240D4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221F53D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6DF0A5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59B57EF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280</w:t>
            </w:r>
          </w:p>
        </w:tc>
      </w:tr>
      <w:tr w:rsidR="006F0490" w14:paraId="342E4968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037C055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47E636E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65D4C9E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2F53880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329642D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498F2B3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1478BEA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40" w:type="pct"/>
            <w:vMerge/>
            <w:vAlign w:val="center"/>
          </w:tcPr>
          <w:p w14:paraId="7737144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17122BE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2F2A3E3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-87.35</w:t>
            </w:r>
          </w:p>
        </w:tc>
        <w:tc>
          <w:tcPr>
            <w:tcW w:w="238" w:type="pct"/>
            <w:vMerge/>
            <w:vAlign w:val="center"/>
          </w:tcPr>
          <w:p w14:paraId="02A197E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0C4D3D2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0A30D36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0E2AB7A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17D54B4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6CB6D20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CA3C5C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1E6894D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320</w:t>
            </w:r>
          </w:p>
        </w:tc>
      </w:tr>
      <w:tr w:rsidR="006F0490" w14:paraId="5ECB563D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6EC2ED2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470FD65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459FA3CC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23.18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185BA62C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55.1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0F02B064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/>
            <w:vAlign w:val="center"/>
          </w:tcPr>
          <w:p w14:paraId="7535ADF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275FBB1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Budget-Alt-1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1E98490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6" w:type="pct"/>
            <w:vMerge/>
            <w:vAlign w:val="center"/>
          </w:tcPr>
          <w:p w14:paraId="533660D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682D1282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8" w:type="pct"/>
            <w:vMerge/>
            <w:vAlign w:val="center"/>
          </w:tcPr>
          <w:p w14:paraId="242BE43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42DFB7E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1B9FC8A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5BE27CEC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1ADF4F0A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61.41</w:t>
            </w:r>
          </w:p>
        </w:tc>
        <w:tc>
          <w:tcPr>
            <w:tcW w:w="289" w:type="pct"/>
            <w:vMerge/>
            <w:vAlign w:val="center"/>
          </w:tcPr>
          <w:p w14:paraId="03E7FC4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5C66B8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819547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166</w:t>
            </w:r>
          </w:p>
        </w:tc>
      </w:tr>
      <w:tr w:rsidR="006F0490" w14:paraId="74AFB214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39B854A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6F94531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2845BEE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16B97A7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649BD2D6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/>
            <w:vAlign w:val="center"/>
          </w:tcPr>
          <w:p w14:paraId="48F4510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FD4777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4F803D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69B859B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6056E98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14A637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1DD5E01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310367E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6AB5736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4E180E64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64.05</w:t>
            </w:r>
          </w:p>
        </w:tc>
        <w:tc>
          <w:tcPr>
            <w:tcW w:w="289" w:type="pct"/>
            <w:vMerge/>
            <w:vAlign w:val="center"/>
          </w:tcPr>
          <w:p w14:paraId="0BECF2B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C27140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238B62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174</w:t>
            </w:r>
          </w:p>
        </w:tc>
      </w:tr>
      <w:tr w:rsidR="006F0490" w14:paraId="6D84F29A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134F9BE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701CE9D2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204315A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10.8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48A16A2D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55.35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73730C06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/>
            <w:vAlign w:val="center"/>
          </w:tcPr>
          <w:p w14:paraId="1FA12D8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055D5F4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6A1DE815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256" w:type="pct"/>
            <w:vMerge/>
            <w:vAlign w:val="center"/>
          </w:tcPr>
          <w:p w14:paraId="185D690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52935E5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A96911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7D49BBC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10B5D4F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2AB8554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7CABA80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10.8</w:t>
            </w:r>
          </w:p>
        </w:tc>
        <w:tc>
          <w:tcPr>
            <w:tcW w:w="289" w:type="pct"/>
            <w:vMerge/>
            <w:vAlign w:val="center"/>
          </w:tcPr>
          <w:p w14:paraId="605A19B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B986C9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18B067F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511</w:t>
            </w:r>
          </w:p>
        </w:tc>
      </w:tr>
      <w:tr w:rsidR="006F0490" w14:paraId="1D3E0346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205BEE3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01CD852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447ACBBD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11.17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35E6FAF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56.6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79359B8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/>
            <w:vAlign w:val="center"/>
          </w:tcPr>
          <w:p w14:paraId="189CA22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C055B7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4924E3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7BCEEB4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4C25843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64F433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39D2AF7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62A2F05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1FEB916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2B35D4B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12.32</w:t>
            </w:r>
          </w:p>
        </w:tc>
        <w:tc>
          <w:tcPr>
            <w:tcW w:w="289" w:type="pct"/>
            <w:vMerge/>
            <w:vAlign w:val="center"/>
          </w:tcPr>
          <w:p w14:paraId="4B2D4D9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40651A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178400D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510</w:t>
            </w:r>
          </w:p>
        </w:tc>
      </w:tr>
      <w:tr w:rsidR="006F0490" w14:paraId="35A31C11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6F10520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</w:tcPr>
          <w:p w14:paraId="60276F7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[IDCC]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63ED215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22.65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1B250E6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54.93</w:t>
            </w:r>
          </w:p>
        </w:tc>
        <w:tc>
          <w:tcPr>
            <w:tcW w:w="249" w:type="pct"/>
            <w:vMerge/>
            <w:vAlign w:val="center"/>
          </w:tcPr>
          <w:p w14:paraId="77A557C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1D267F5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8F0BA4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7626DEB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6.86</w:t>
            </w:r>
          </w:p>
        </w:tc>
        <w:tc>
          <w:tcPr>
            <w:tcW w:w="256" w:type="pct"/>
            <w:vMerge/>
            <w:vAlign w:val="center"/>
          </w:tcPr>
          <w:p w14:paraId="4C3A7FF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7B4C528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A07653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48C34DE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07900C4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3C33E19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2D619FD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22.65</w:t>
            </w:r>
          </w:p>
        </w:tc>
        <w:tc>
          <w:tcPr>
            <w:tcW w:w="289" w:type="pct"/>
            <w:vMerge/>
            <w:vAlign w:val="center"/>
          </w:tcPr>
          <w:p w14:paraId="153CDF7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B56414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7125712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470</w:t>
            </w:r>
          </w:p>
        </w:tc>
      </w:tr>
      <w:tr w:rsidR="006F0490" w14:paraId="1D43ED08" w14:textId="77777777">
        <w:trPr>
          <w:trHeight w:val="210"/>
        </w:trPr>
        <w:tc>
          <w:tcPr>
            <w:tcW w:w="284" w:type="pct"/>
            <w:vMerge w:val="restart"/>
            <w:shd w:val="clear" w:color="auto" w:fill="auto"/>
            <w:vAlign w:val="center"/>
          </w:tcPr>
          <w:p w14:paraId="4D78797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D2T2-B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21D79F8C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681079E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45.09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5B20732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60.1</w:t>
            </w:r>
          </w:p>
        </w:tc>
        <w:tc>
          <w:tcPr>
            <w:tcW w:w="249" w:type="pct"/>
            <w:vMerge/>
            <w:vAlign w:val="center"/>
          </w:tcPr>
          <w:p w14:paraId="06EF2EF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restart"/>
            <w:shd w:val="clear" w:color="auto" w:fill="auto"/>
            <w:vAlign w:val="center"/>
          </w:tcPr>
          <w:p w14:paraId="20E85966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9" w:type="pct"/>
            <w:vMerge/>
            <w:vAlign w:val="center"/>
          </w:tcPr>
          <w:p w14:paraId="0CBA57F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63CDD4F4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56" w:type="pct"/>
            <w:vMerge/>
            <w:vAlign w:val="center"/>
          </w:tcPr>
          <w:p w14:paraId="6A6F8B4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543E04B2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8" w:type="pct"/>
            <w:vMerge/>
            <w:vAlign w:val="center"/>
          </w:tcPr>
          <w:p w14:paraId="6A46F07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14:paraId="3E83C9DD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8" w:type="pct"/>
            <w:vMerge/>
            <w:vAlign w:val="center"/>
          </w:tcPr>
          <w:p w14:paraId="60E40BC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27A5ECF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08" w:type="pct"/>
            <w:vMerge w:val="restart"/>
            <w:shd w:val="clear" w:color="auto" w:fill="auto"/>
            <w:vAlign w:val="center"/>
          </w:tcPr>
          <w:p w14:paraId="237FFD92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002F94F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39" w:type="pct"/>
            <w:vMerge/>
            <w:vAlign w:val="center"/>
          </w:tcPr>
          <w:p w14:paraId="3C72BA2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85C054C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62</w:t>
            </w:r>
          </w:p>
        </w:tc>
      </w:tr>
      <w:tr w:rsidR="006F0490" w14:paraId="201CF1F5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51E91D2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770F50E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21A0A16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2A5D292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5300F8F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675AF05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6C4368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06D37A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08FCF49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6B40D09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08E715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14:paraId="639E091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8" w:type="pct"/>
            <w:vMerge/>
            <w:vAlign w:val="center"/>
          </w:tcPr>
          <w:p w14:paraId="40CEA67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52D4320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318F8BA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6AEE964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E09377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2A1469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57</w:t>
            </w:r>
          </w:p>
        </w:tc>
      </w:tr>
      <w:tr w:rsidR="006F0490" w14:paraId="07B21FFC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117B103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392990A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0AA02B5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3DAC8BE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1F8076E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restart"/>
            <w:shd w:val="clear" w:color="auto" w:fill="auto"/>
            <w:vAlign w:val="center"/>
          </w:tcPr>
          <w:p w14:paraId="1E5DA50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9" w:type="pct"/>
            <w:vMerge/>
            <w:vAlign w:val="center"/>
          </w:tcPr>
          <w:p w14:paraId="098FD63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E1A581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03B36A1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14F8C8B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738292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restart"/>
            <w:shd w:val="clear" w:color="auto" w:fill="auto"/>
            <w:vAlign w:val="center"/>
          </w:tcPr>
          <w:p w14:paraId="3090C5B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8" w:type="pct"/>
            <w:vMerge/>
            <w:vAlign w:val="center"/>
          </w:tcPr>
          <w:p w14:paraId="3CFDEEE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74C3ADB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11EC71D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36D7301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85C17E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00CD774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</w:t>
            </w:r>
          </w:p>
        </w:tc>
      </w:tr>
      <w:tr w:rsidR="006F0490" w14:paraId="25335641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5781CBC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297398D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52BBF21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0F42F86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173F788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78FFC45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71BE34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3EB9C2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10D31B5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0DCD1D9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0F5182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25AC520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5ED3C9C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7DF0E56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1D9E9CC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68F0724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B5BEEC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0E4D104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64</w:t>
            </w:r>
          </w:p>
        </w:tc>
      </w:tr>
      <w:tr w:rsidR="006F0490" w14:paraId="42FEA50F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3D80C04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0F5C196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5B47B9E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69B35D7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211628F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6A2ECAD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029B4D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B0C52A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22CCD99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27C463C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4348EA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restart"/>
            <w:shd w:val="clear" w:color="auto" w:fill="auto"/>
            <w:vAlign w:val="center"/>
          </w:tcPr>
          <w:p w14:paraId="5F526454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8" w:type="pct"/>
            <w:vMerge/>
            <w:vAlign w:val="center"/>
          </w:tcPr>
          <w:p w14:paraId="76DFD06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034B73E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00AA7FC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27F579E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F522D4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EA0342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</w:t>
            </w:r>
          </w:p>
        </w:tc>
      </w:tr>
      <w:tr w:rsidR="006F0490" w14:paraId="1DF9BE10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3E0F189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642F91D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0FFB441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357015C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28002A9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296EBEA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89486F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50ADFC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5D38205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4D3DD99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8D2295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118999A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66D8260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0D36F71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10B2EBF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3B12B00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6F6F15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A94EA9F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</w:t>
            </w:r>
          </w:p>
        </w:tc>
      </w:tr>
      <w:tr w:rsidR="006F0490" w14:paraId="4D178EE0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10FD3FA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5E7FF3AF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6DB470BD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26.48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3E55FFA4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56.1</w:t>
            </w:r>
          </w:p>
        </w:tc>
        <w:tc>
          <w:tcPr>
            <w:tcW w:w="249" w:type="pct"/>
            <w:vMerge/>
            <w:vAlign w:val="center"/>
          </w:tcPr>
          <w:p w14:paraId="043D0F8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restart"/>
            <w:shd w:val="clear" w:color="auto" w:fill="auto"/>
            <w:vAlign w:val="center"/>
          </w:tcPr>
          <w:p w14:paraId="35892C1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9" w:type="pct"/>
            <w:vMerge/>
            <w:vAlign w:val="center"/>
          </w:tcPr>
          <w:p w14:paraId="6A6D793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4CF634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231FAAA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10E1993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8" w:type="pct"/>
            <w:vMerge/>
            <w:vAlign w:val="center"/>
          </w:tcPr>
          <w:p w14:paraId="39BE90D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5EC7701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24249A2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2B3A4B3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76646BA6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55.97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0582A40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9" w:type="pct"/>
            <w:vMerge/>
            <w:vAlign w:val="center"/>
          </w:tcPr>
          <w:p w14:paraId="7FDABF5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5EC161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39</w:t>
            </w:r>
          </w:p>
        </w:tc>
      </w:tr>
      <w:tr w:rsidR="006F0490" w14:paraId="78B75CDF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1BD0F52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3A59A17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1B9483A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2B8BC90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2CABFB3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5CD064F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1BEFDC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7197F4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08356A9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0445FBF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BE1056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5299413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5C67E46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18B1FBD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7F17385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62.67</w:t>
            </w:r>
          </w:p>
        </w:tc>
        <w:tc>
          <w:tcPr>
            <w:tcW w:w="289" w:type="pct"/>
            <w:vMerge/>
            <w:vAlign w:val="center"/>
          </w:tcPr>
          <w:p w14:paraId="38D8C47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EF5A38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08F68E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43</w:t>
            </w:r>
          </w:p>
        </w:tc>
      </w:tr>
      <w:tr w:rsidR="006F0490" w14:paraId="732DD038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2D72CEC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2872596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45DD242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4FC0D48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33A6B34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restart"/>
            <w:shd w:val="clear" w:color="auto" w:fill="auto"/>
            <w:vAlign w:val="center"/>
          </w:tcPr>
          <w:p w14:paraId="1D39BD3C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9" w:type="pct"/>
            <w:vMerge/>
            <w:vAlign w:val="center"/>
          </w:tcPr>
          <w:p w14:paraId="4B1D70F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383F9E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391770B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534B9C6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6BC14A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4871207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36F727E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42C1DAD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21F5973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55.92</w:t>
            </w:r>
          </w:p>
        </w:tc>
        <w:tc>
          <w:tcPr>
            <w:tcW w:w="289" w:type="pct"/>
            <w:vMerge/>
            <w:vAlign w:val="center"/>
          </w:tcPr>
          <w:p w14:paraId="65B5FCE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1B41C6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5B2B09A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</w:t>
            </w:r>
          </w:p>
        </w:tc>
      </w:tr>
      <w:tr w:rsidR="006F0490" w14:paraId="033B6959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3F99F11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0FC3368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4F10C3B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513062E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484EE63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15E2FC4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FF565B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44C1E9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373E12B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636004F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5AB4A7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47540BF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7E5D16F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5447000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42DA22E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62.62</w:t>
            </w:r>
          </w:p>
        </w:tc>
        <w:tc>
          <w:tcPr>
            <w:tcW w:w="289" w:type="pct"/>
            <w:vMerge/>
            <w:vAlign w:val="center"/>
          </w:tcPr>
          <w:p w14:paraId="4578ED0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B28FBF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E57A3FF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</w:t>
            </w:r>
          </w:p>
        </w:tc>
      </w:tr>
      <w:tr w:rsidR="006F0490" w14:paraId="6CB4A7AF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19452A9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0D80941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18BF0D8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45.09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7476CA95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60.1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0C46AE7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/>
            <w:vAlign w:val="center"/>
          </w:tcPr>
          <w:p w14:paraId="0E9FDA4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585C7D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185021C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56" w:type="pct"/>
            <w:vMerge/>
            <w:vAlign w:val="center"/>
          </w:tcPr>
          <w:p w14:paraId="552BA7C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06CF6B4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8" w:type="pct"/>
            <w:vMerge/>
            <w:vAlign w:val="center"/>
          </w:tcPr>
          <w:p w14:paraId="5E529C2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223CF0C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16ED40F5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26E1C1DC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8" w:type="pct"/>
            <w:vMerge w:val="restart"/>
            <w:shd w:val="clear" w:color="auto" w:fill="auto"/>
            <w:vAlign w:val="center"/>
          </w:tcPr>
          <w:p w14:paraId="3DD6DA02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76764455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39" w:type="pct"/>
            <w:vMerge/>
            <w:vAlign w:val="center"/>
          </w:tcPr>
          <w:p w14:paraId="3228674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30E753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248</w:t>
            </w:r>
          </w:p>
        </w:tc>
      </w:tr>
      <w:tr w:rsidR="006F0490" w14:paraId="40CD2A1D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6991CE7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19A9DE9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24CCB49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5C3838F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73EDC26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0347DA7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695A4A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65D9AFAC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56" w:type="pct"/>
            <w:vMerge/>
            <w:vAlign w:val="center"/>
          </w:tcPr>
          <w:p w14:paraId="6B353BB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7440BA5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23973F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2121EAC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2D378784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/>
            <w:vAlign w:val="center"/>
          </w:tcPr>
          <w:p w14:paraId="46569C8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03BFF57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763954F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07E379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5267E6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251</w:t>
            </w:r>
          </w:p>
        </w:tc>
      </w:tr>
      <w:tr w:rsidR="006F0490" w14:paraId="7F1B3AE3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19D5607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29E1BAF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53CDC55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18182B8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724B28E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486DACC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289BC8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6912ABBC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56" w:type="pct"/>
            <w:vMerge/>
            <w:vAlign w:val="center"/>
          </w:tcPr>
          <w:p w14:paraId="0C532E9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6E2EB11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04CAA9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6838C6E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653395A2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7" w:type="pct"/>
            <w:vMerge/>
            <w:vAlign w:val="center"/>
          </w:tcPr>
          <w:p w14:paraId="0700628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34CFFC5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2A0FF9F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1F504D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FC8A2D2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254</w:t>
            </w:r>
          </w:p>
        </w:tc>
      </w:tr>
      <w:tr w:rsidR="006F0490" w14:paraId="045A65B8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52AF062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1F8D0C5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011E781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08F0C23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1757D855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/>
            <w:vAlign w:val="center"/>
          </w:tcPr>
          <w:p w14:paraId="2012E8C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0788C0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7BA071B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56" w:type="pct"/>
            <w:vMerge/>
            <w:vAlign w:val="center"/>
          </w:tcPr>
          <w:p w14:paraId="5537967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50953E8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88DC52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41D1FEE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302DB10D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7" w:type="pct"/>
            <w:vMerge/>
            <w:vAlign w:val="center"/>
          </w:tcPr>
          <w:p w14:paraId="63EE093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3DE4D72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0F1FC2C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07FEF3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708B6D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230</w:t>
            </w:r>
          </w:p>
        </w:tc>
      </w:tr>
      <w:tr w:rsidR="006F0490" w14:paraId="179835D5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1AFCE5A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730274F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404EA80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2492306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17588B6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3AE9DFE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93EFB0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403032A6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56" w:type="pct"/>
            <w:vMerge/>
            <w:vAlign w:val="center"/>
          </w:tcPr>
          <w:p w14:paraId="1413E99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5AF607A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B9130F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7C0F771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7859DDD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/>
            <w:vAlign w:val="center"/>
          </w:tcPr>
          <w:p w14:paraId="2AA06B6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67462B3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09F47EB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3AD68D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E9B51A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233</w:t>
            </w:r>
          </w:p>
        </w:tc>
      </w:tr>
      <w:tr w:rsidR="006F0490" w14:paraId="6A6A1DF1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4555EEC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0CB5AC7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30A74F1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1D910B3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606897E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2799092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500335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63BF8B1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56" w:type="pct"/>
            <w:vMerge/>
            <w:vAlign w:val="center"/>
          </w:tcPr>
          <w:p w14:paraId="4646F6E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2B7B9D3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04B2CE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1F05B52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3902F42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7" w:type="pct"/>
            <w:vMerge/>
            <w:vAlign w:val="center"/>
          </w:tcPr>
          <w:p w14:paraId="415D605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36460A8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380FA35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AFAB59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F166D4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236</w:t>
            </w:r>
          </w:p>
        </w:tc>
      </w:tr>
      <w:tr w:rsidR="006F0490" w14:paraId="3524A58D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040BA3C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4D9610F5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11156BC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5.39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7DD4BD4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45.42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656D728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/>
            <w:vAlign w:val="center"/>
          </w:tcPr>
          <w:p w14:paraId="32CE9D8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B7CFAC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44ADCF34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256" w:type="pct"/>
            <w:vMerge/>
            <w:vAlign w:val="center"/>
          </w:tcPr>
          <w:p w14:paraId="5AF2E41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33253D45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8" w:type="pct"/>
            <w:vMerge/>
            <w:vAlign w:val="center"/>
          </w:tcPr>
          <w:p w14:paraId="36AC3DA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08C63BB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37ED7B4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2C9E20B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08" w:type="pct"/>
            <w:vMerge w:val="restart"/>
            <w:shd w:val="clear" w:color="auto" w:fill="auto"/>
            <w:vAlign w:val="center"/>
          </w:tcPr>
          <w:p w14:paraId="4958E2F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7209090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9" w:type="pct"/>
            <w:vMerge/>
            <w:vAlign w:val="center"/>
          </w:tcPr>
          <w:p w14:paraId="5FAD55A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7BC7D6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152</w:t>
            </w:r>
          </w:p>
        </w:tc>
      </w:tr>
      <w:tr w:rsidR="006F0490" w14:paraId="7BB52D97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59EFDBB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61CD4FA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1C768946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7.2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0A7D0BB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46.32</w:t>
            </w:r>
          </w:p>
        </w:tc>
        <w:tc>
          <w:tcPr>
            <w:tcW w:w="249" w:type="pct"/>
            <w:vMerge/>
            <w:vAlign w:val="center"/>
          </w:tcPr>
          <w:p w14:paraId="7A37115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2DA0463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8B2742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711E397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256" w:type="pct"/>
            <w:vMerge/>
            <w:vAlign w:val="center"/>
          </w:tcPr>
          <w:p w14:paraId="2F900AB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43F7B8A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17435B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323D6CC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restart"/>
            <w:shd w:val="clear" w:color="auto" w:fill="auto"/>
            <w:vAlign w:val="center"/>
          </w:tcPr>
          <w:p w14:paraId="7983943D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/>
            <w:vAlign w:val="center"/>
          </w:tcPr>
          <w:p w14:paraId="47DAE8F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3428088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7EDAD5E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C4C58E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7FC78D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156</w:t>
            </w:r>
          </w:p>
        </w:tc>
      </w:tr>
      <w:tr w:rsidR="006F0490" w14:paraId="7F73504A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70A2F75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36F867D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72B4F18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12.35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22A2D85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50.37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5C52EEE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/>
            <w:vAlign w:val="center"/>
          </w:tcPr>
          <w:p w14:paraId="74A3F79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15D8C3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CD8A3F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6E165AD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6AA7174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73616A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610EEBA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1473B60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361BA34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5D54C2F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17C8A9E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82B5F9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2FEAE5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148</w:t>
            </w:r>
          </w:p>
        </w:tc>
      </w:tr>
      <w:tr w:rsidR="006F0490" w14:paraId="6CE029F1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05DC1D6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6861906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01EE776C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13.47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34682B3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51.02</w:t>
            </w:r>
          </w:p>
        </w:tc>
        <w:tc>
          <w:tcPr>
            <w:tcW w:w="249" w:type="pct"/>
            <w:vMerge/>
            <w:vAlign w:val="center"/>
          </w:tcPr>
          <w:p w14:paraId="1B4E098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1BCFCA1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D88DCF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5691352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256" w:type="pct"/>
            <w:vMerge/>
            <w:vAlign w:val="center"/>
          </w:tcPr>
          <w:p w14:paraId="1BB057E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5729311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24D99C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561106E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66430B82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7" w:type="pct"/>
            <w:vMerge/>
            <w:vAlign w:val="center"/>
          </w:tcPr>
          <w:p w14:paraId="351D658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43CCA3B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1CB17BC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FE5272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51CCC8D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144</w:t>
            </w:r>
          </w:p>
        </w:tc>
      </w:tr>
      <w:tr w:rsidR="006F0490" w14:paraId="49514428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6EB5F1F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551094D4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782A6BD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23.18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0E782DB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55.1</w:t>
            </w:r>
          </w:p>
        </w:tc>
        <w:tc>
          <w:tcPr>
            <w:tcW w:w="249" w:type="pct"/>
            <w:vMerge/>
            <w:vAlign w:val="center"/>
          </w:tcPr>
          <w:p w14:paraId="337E7CD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restart"/>
            <w:shd w:val="clear" w:color="auto" w:fill="auto"/>
            <w:vAlign w:val="center"/>
          </w:tcPr>
          <w:p w14:paraId="168899F4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9" w:type="pct"/>
            <w:vMerge/>
            <w:vAlign w:val="center"/>
          </w:tcPr>
          <w:p w14:paraId="1186E88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7F944AED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5.08</w:t>
            </w:r>
          </w:p>
        </w:tc>
        <w:tc>
          <w:tcPr>
            <w:tcW w:w="256" w:type="pct"/>
            <w:vMerge/>
            <w:vAlign w:val="center"/>
          </w:tcPr>
          <w:p w14:paraId="770B60E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0A91730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8F6D02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7F9C1E4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2341F61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348A8CAC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8" w:type="pct"/>
            <w:vMerge/>
            <w:vAlign w:val="center"/>
          </w:tcPr>
          <w:p w14:paraId="424384C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334A1F3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D9C2EB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BB7E82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500</w:t>
            </w:r>
          </w:p>
        </w:tc>
      </w:tr>
      <w:tr w:rsidR="006F0490" w14:paraId="45F021B7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4DB08A4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08B56DC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3342518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123E6BC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7FB992E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0D465B9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F33E95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658BD81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5.49</w:t>
            </w:r>
          </w:p>
        </w:tc>
        <w:tc>
          <w:tcPr>
            <w:tcW w:w="256" w:type="pct"/>
            <w:vMerge/>
            <w:vAlign w:val="center"/>
          </w:tcPr>
          <w:p w14:paraId="40EDE59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018E8A2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456FD5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2842DB0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27D8DB8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/>
            <w:vAlign w:val="center"/>
          </w:tcPr>
          <w:p w14:paraId="456BABC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4EA9DF4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65E7E63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C78692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26709D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492</w:t>
            </w:r>
          </w:p>
        </w:tc>
      </w:tr>
      <w:tr w:rsidR="006F0490" w14:paraId="254A53B8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284A495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44EB7F1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197881C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3F18A8D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3012BE6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restart"/>
            <w:shd w:val="clear" w:color="auto" w:fill="auto"/>
            <w:vAlign w:val="center"/>
          </w:tcPr>
          <w:p w14:paraId="5A1FAEB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9" w:type="pct"/>
            <w:vMerge/>
            <w:vAlign w:val="center"/>
          </w:tcPr>
          <w:p w14:paraId="0C7E83E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6C967A66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5.08</w:t>
            </w:r>
          </w:p>
        </w:tc>
        <w:tc>
          <w:tcPr>
            <w:tcW w:w="256" w:type="pct"/>
            <w:vMerge/>
            <w:vAlign w:val="center"/>
          </w:tcPr>
          <w:p w14:paraId="63E27A3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02775DD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85783A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10627E4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2D92534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7" w:type="pct"/>
            <w:vMerge/>
            <w:vAlign w:val="center"/>
          </w:tcPr>
          <w:p w14:paraId="61910E6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14E24FD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491D134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B79DC3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D021E1F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501</w:t>
            </w:r>
          </w:p>
        </w:tc>
      </w:tr>
      <w:tr w:rsidR="006F0490" w14:paraId="44E05675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2F7A861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0A7829A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3EE2D61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1F3B215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3A7A03C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75EFE3F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F08C86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5EFC08A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5.49</w:t>
            </w:r>
          </w:p>
        </w:tc>
        <w:tc>
          <w:tcPr>
            <w:tcW w:w="256" w:type="pct"/>
            <w:vMerge/>
            <w:vAlign w:val="center"/>
          </w:tcPr>
          <w:p w14:paraId="05E5D41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5D05C71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1B30C8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0CF37A3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restart"/>
            <w:shd w:val="clear" w:color="auto" w:fill="auto"/>
            <w:vAlign w:val="center"/>
          </w:tcPr>
          <w:p w14:paraId="73A4898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/>
            <w:vAlign w:val="center"/>
          </w:tcPr>
          <w:p w14:paraId="0A3C584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4812A49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0E40C25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56C781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D49020D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493</w:t>
            </w:r>
          </w:p>
        </w:tc>
      </w:tr>
      <w:tr w:rsidR="006F0490" w14:paraId="7F613137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6D61A70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5650F62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7AFF3A4F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45.09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2C6CDF3D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60.1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67BCE86C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552D591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9" w:type="pct"/>
            <w:vMerge/>
            <w:vAlign w:val="center"/>
          </w:tcPr>
          <w:p w14:paraId="47BFA9B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1EDF7E1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256" w:type="pct"/>
            <w:vMerge/>
            <w:vAlign w:val="center"/>
          </w:tcPr>
          <w:p w14:paraId="7EF52EA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1F0C28B2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8" w:type="pct"/>
            <w:vMerge/>
            <w:vAlign w:val="center"/>
          </w:tcPr>
          <w:p w14:paraId="3081EEB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restart"/>
            <w:shd w:val="clear" w:color="auto" w:fill="auto"/>
            <w:vAlign w:val="center"/>
          </w:tcPr>
          <w:p w14:paraId="03B0736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8" w:type="pct"/>
            <w:vMerge/>
            <w:vAlign w:val="center"/>
          </w:tcPr>
          <w:p w14:paraId="2346CB8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6DFA7625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08" w:type="pct"/>
            <w:vMerge w:val="restart"/>
            <w:shd w:val="clear" w:color="auto" w:fill="auto"/>
            <w:vAlign w:val="center"/>
          </w:tcPr>
          <w:p w14:paraId="3C93589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7BB94E2C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39" w:type="pct"/>
            <w:vMerge/>
            <w:vAlign w:val="center"/>
          </w:tcPr>
          <w:p w14:paraId="0EF8E13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CE52FA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205</w:t>
            </w:r>
          </w:p>
        </w:tc>
      </w:tr>
      <w:tr w:rsidR="006F0490" w14:paraId="241C3704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4EAA036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6B50E94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1A11E30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3B3F007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7B01EAA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14:paraId="13935066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9" w:type="pct"/>
            <w:vMerge/>
            <w:vAlign w:val="center"/>
          </w:tcPr>
          <w:p w14:paraId="1580232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FD1A80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5927B6A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6396579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9AA330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3174C68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67F1C06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406E02B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576ABFC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354D2AD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C70336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7708E9F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206</w:t>
            </w:r>
          </w:p>
        </w:tc>
      </w:tr>
      <w:tr w:rsidR="006F0490" w14:paraId="2DB839EA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6977525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219ED52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65643B8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894.51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514D1F6F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82.55</w:t>
            </w:r>
          </w:p>
        </w:tc>
        <w:tc>
          <w:tcPr>
            <w:tcW w:w="249" w:type="pct"/>
            <w:vMerge/>
            <w:vAlign w:val="center"/>
          </w:tcPr>
          <w:p w14:paraId="16BBBA4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14:paraId="3AE6A856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3DD4C3F5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40" w:type="pct"/>
            <w:vMerge/>
            <w:vAlign w:val="center"/>
          </w:tcPr>
          <w:p w14:paraId="266E6A3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74EE970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0023C9F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-67.45</w:t>
            </w:r>
          </w:p>
        </w:tc>
        <w:tc>
          <w:tcPr>
            <w:tcW w:w="238" w:type="pct"/>
            <w:vMerge/>
            <w:vAlign w:val="center"/>
          </w:tcPr>
          <w:p w14:paraId="7808096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675CC9B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6DB38D4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1C3EE8A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34703A3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5075366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BB3F32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18385FF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209</w:t>
            </w:r>
          </w:p>
        </w:tc>
      </w:tr>
      <w:tr w:rsidR="006F0490" w14:paraId="4CB437A6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0F929B4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065BCCE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0AD0441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72D044A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3AE7E37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restart"/>
            <w:shd w:val="clear" w:color="auto" w:fill="auto"/>
            <w:vAlign w:val="center"/>
          </w:tcPr>
          <w:p w14:paraId="6D0E7EC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9" w:type="pct"/>
            <w:vMerge/>
            <w:vAlign w:val="center"/>
          </w:tcPr>
          <w:p w14:paraId="6022B91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F2379B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7F00B9C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59E38A1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9347D6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3DBAA57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3C6B8F8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056E86E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7C397F9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44DFB3F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508FAB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486A6A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210</w:t>
            </w:r>
          </w:p>
        </w:tc>
      </w:tr>
      <w:tr w:rsidR="006F0490" w14:paraId="6581DA35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38C7B31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602F819A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198BECE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4.26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280B37DA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42.38</w:t>
            </w:r>
          </w:p>
        </w:tc>
        <w:tc>
          <w:tcPr>
            <w:tcW w:w="249" w:type="pct"/>
            <w:vMerge/>
            <w:vAlign w:val="center"/>
          </w:tcPr>
          <w:p w14:paraId="516A5DF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78A2C5C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178A84B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381137A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6" w:type="pct"/>
            <w:vMerge/>
            <w:vAlign w:val="center"/>
          </w:tcPr>
          <w:p w14:paraId="07916BE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70E502AF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8" w:type="pct"/>
            <w:vMerge/>
            <w:vAlign w:val="center"/>
          </w:tcPr>
          <w:p w14:paraId="1CA4F34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7F14CBD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5BDDF9E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6DC8453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308" w:type="pct"/>
            <w:vMerge w:val="restart"/>
            <w:shd w:val="clear" w:color="auto" w:fill="auto"/>
            <w:vAlign w:val="center"/>
          </w:tcPr>
          <w:p w14:paraId="37144152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9" w:type="pct"/>
            <w:vMerge/>
            <w:vAlign w:val="center"/>
          </w:tcPr>
          <w:p w14:paraId="1F1AC7D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170A5B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9935DCA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543</w:t>
            </w:r>
          </w:p>
        </w:tc>
      </w:tr>
      <w:tr w:rsidR="006F0490" w14:paraId="753E0FFD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419D1C9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435D9D1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795FB6C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7.26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67F4823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46.38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2A34EE45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/>
            <w:vAlign w:val="center"/>
          </w:tcPr>
          <w:p w14:paraId="4BA5A8E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D4E807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7A30C1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0513339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4CAFA11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8C2E84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3855191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33AFB35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7680B8D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434124C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352D5B3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811DE5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08ABB3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567</w:t>
            </w:r>
          </w:p>
        </w:tc>
      </w:tr>
      <w:tr w:rsidR="006F0490" w14:paraId="5E8C7F85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68F84E4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18DFCCE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5CC40B2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13.98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67ED16E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51.3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0D94BB85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/>
            <w:vAlign w:val="center"/>
          </w:tcPr>
          <w:p w14:paraId="1DEA8CC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A26546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B80C52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5618BC9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0E08C38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0140F7FF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32" w:type="pct"/>
            <w:vMerge/>
            <w:vAlign w:val="center"/>
          </w:tcPr>
          <w:p w14:paraId="347693B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440E393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70B5AE82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308" w:type="pct"/>
            <w:vMerge/>
            <w:vAlign w:val="center"/>
          </w:tcPr>
          <w:p w14:paraId="04F4AA5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393686E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BE2C6A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5EADF7C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546</w:t>
            </w:r>
          </w:p>
        </w:tc>
      </w:tr>
      <w:tr w:rsidR="006F0490" w14:paraId="36E77EB0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4F050B9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0F9AD73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423ED1F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7F08BB2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0D01A922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/>
            <w:vAlign w:val="center"/>
          </w:tcPr>
          <w:p w14:paraId="13C2338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C3F820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B6C4B6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1495170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36A1C11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67841E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7E85128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5223EC1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47258A6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063C171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4A4DCC1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59BF4F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B1244D5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570</w:t>
            </w:r>
          </w:p>
        </w:tc>
      </w:tr>
      <w:tr w:rsidR="006F0490" w14:paraId="3E63B3F0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69F4019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50ED43D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3951387F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23.18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7BF1375A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55.1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6FE56204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/>
            <w:vAlign w:val="center"/>
          </w:tcPr>
          <w:p w14:paraId="4DEE2A1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4D0965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12411A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2FC5CDD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5275B3D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08808AE2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2" w:type="pct"/>
            <w:vMerge/>
            <w:vAlign w:val="center"/>
          </w:tcPr>
          <w:p w14:paraId="465CC2C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6FA98C2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shd w:val="clear" w:color="auto" w:fill="auto"/>
            <w:vAlign w:val="center"/>
          </w:tcPr>
          <w:p w14:paraId="5673C7E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8" w:type="pct"/>
            <w:vMerge/>
            <w:vAlign w:val="center"/>
          </w:tcPr>
          <w:p w14:paraId="32C7F6A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3C4E3E6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0BDF30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221310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540</w:t>
            </w:r>
          </w:p>
        </w:tc>
      </w:tr>
      <w:tr w:rsidR="006F0490" w14:paraId="73FD2637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11FACD7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5DA9087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38B602C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3995BF2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40D2DE6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74AA3DA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20CFB2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70BD0D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6B56F75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025B591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57484E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621BF78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65F2C8F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shd w:val="clear" w:color="auto" w:fill="auto"/>
            <w:vAlign w:val="center"/>
          </w:tcPr>
          <w:p w14:paraId="2E13EC9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08" w:type="pct"/>
            <w:vMerge/>
            <w:vAlign w:val="center"/>
          </w:tcPr>
          <w:p w14:paraId="4D674BC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0ED391C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58C296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D1D316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537</w:t>
            </w:r>
          </w:p>
        </w:tc>
      </w:tr>
      <w:tr w:rsidR="006F0490" w14:paraId="4A0298A0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51AFF81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66CDDB7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0269D5F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3141A41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3E40036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38CEA3F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A74FAA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4C0637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03B45F5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39BA4C4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B0DC23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19E0CA8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5FC6F50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6EB433FC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308" w:type="pct"/>
            <w:vMerge/>
            <w:vAlign w:val="center"/>
          </w:tcPr>
          <w:p w14:paraId="123B4E3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0833B38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27BE47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5F88492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552</w:t>
            </w:r>
          </w:p>
        </w:tc>
      </w:tr>
      <w:tr w:rsidR="006F0490" w14:paraId="4E6A32E7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60A605D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5C3A1F0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3CC461C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54E7BEC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598F781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6FFEFE5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47056B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4BAFE0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14B0F73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6408BF3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E9B75D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6D04BE6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6A09549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02FE7F9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78729FA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60646A1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746043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41B828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534</w:t>
            </w:r>
          </w:p>
        </w:tc>
      </w:tr>
      <w:tr w:rsidR="006F0490" w14:paraId="73FD6E85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5B2FAFE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4F7CA8B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7C60F58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2EB82AB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6A4B6CE5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/>
            <w:vAlign w:val="center"/>
          </w:tcPr>
          <w:p w14:paraId="6A9D72C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549BB4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8A24AF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3523AE9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34EDB92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EE53FB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5BCA704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004225F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shd w:val="clear" w:color="auto" w:fill="auto"/>
            <w:vAlign w:val="center"/>
          </w:tcPr>
          <w:p w14:paraId="04B83EB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8" w:type="pct"/>
            <w:vMerge/>
            <w:vAlign w:val="center"/>
          </w:tcPr>
          <w:p w14:paraId="2B4ACA3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6F3CC97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A094B8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1A28CBA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564</w:t>
            </w:r>
          </w:p>
        </w:tc>
      </w:tr>
      <w:tr w:rsidR="006F0490" w14:paraId="2B0BABB2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5C85D1E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14D3B42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18B2754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114A51C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6B310EF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541836B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FF785E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5D9126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43A42D0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0C6001B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A2EAEB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4BF13EC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010331A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shd w:val="clear" w:color="auto" w:fill="auto"/>
            <w:vAlign w:val="center"/>
          </w:tcPr>
          <w:p w14:paraId="72941B05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08" w:type="pct"/>
            <w:vMerge/>
            <w:vAlign w:val="center"/>
          </w:tcPr>
          <w:p w14:paraId="36DD82B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6AED254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6BD3EB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51AAA7F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561</w:t>
            </w:r>
          </w:p>
        </w:tc>
      </w:tr>
      <w:tr w:rsidR="006F0490" w14:paraId="69DA54C2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79C6922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51E278E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7845045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0AC56AC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529F46F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43723B4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05A2DC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E9AEA3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4818C97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79F52FE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E3B4C5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53EC920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35AAEA0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78E05C4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308" w:type="pct"/>
            <w:vMerge/>
            <w:vAlign w:val="center"/>
          </w:tcPr>
          <w:p w14:paraId="52407B1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0EBFDC4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1727A5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FCC40AF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558</w:t>
            </w:r>
          </w:p>
        </w:tc>
      </w:tr>
      <w:tr w:rsidR="006F0490" w14:paraId="31F07743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77F298D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30DEBF2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6C57506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6CB412B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5340247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5EC4E06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1E16EB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0621FA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4F651F1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75666B8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5380EC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029BE88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323321E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6EA7BB7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33CF7EF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3A46FFE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0D34A6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4D95DCD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576</w:t>
            </w:r>
          </w:p>
        </w:tc>
      </w:tr>
      <w:tr w:rsidR="006F0490" w14:paraId="382B2F7A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711C0D7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5C3E97E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68565FF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34.55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54AB976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58.1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55DB8DF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/>
            <w:vAlign w:val="center"/>
          </w:tcPr>
          <w:p w14:paraId="62E18D1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1EDFE0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2370A2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348CD86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88" w:type="pct"/>
            <w:vMerge/>
            <w:vAlign w:val="center"/>
          </w:tcPr>
          <w:p w14:paraId="1A55CEC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8EAF52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18CB7D8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519AC1B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39073D8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65CF99D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684E93D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98B8AA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953352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555</w:t>
            </w:r>
          </w:p>
        </w:tc>
      </w:tr>
      <w:tr w:rsidR="006F0490" w14:paraId="5DE23745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6BC91D0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1D6BA13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45145E4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39716C1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4F4D4F5A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/>
            <w:vAlign w:val="center"/>
          </w:tcPr>
          <w:p w14:paraId="63EA201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7DDD78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4A1AF8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49D7C04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74F9709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0620FA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6D00353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3C056E5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3767F6C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2A72CF9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1193910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52F8EF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C8C4FE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579</w:t>
            </w:r>
          </w:p>
        </w:tc>
      </w:tr>
      <w:tr w:rsidR="006F0490" w14:paraId="332DC0DB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4A6F30B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26AC2CA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363AC70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45.09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07F2641D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60.1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78F756B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/>
            <w:vAlign w:val="center"/>
          </w:tcPr>
          <w:p w14:paraId="43C6B4C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912DBF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38C5A4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5A6F682C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7EFC43C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8" w:type="pct"/>
            <w:vMerge/>
            <w:vAlign w:val="center"/>
          </w:tcPr>
          <w:p w14:paraId="2EC1742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4E90BE1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21D8BF9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1339B6E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282B841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2877C9C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684226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6284D6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549</w:t>
            </w:r>
          </w:p>
        </w:tc>
      </w:tr>
      <w:tr w:rsidR="006F0490" w14:paraId="43CF26E8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7D4C6EF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784AF38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6E6D08D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67F9CE2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75661C6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/>
            <w:vAlign w:val="center"/>
          </w:tcPr>
          <w:p w14:paraId="695CC01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642D59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D09503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1956E43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357EA9B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740A14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6576E5B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1D56C88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2557242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1B13C35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6039B72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133FEC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2C1E73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573</w:t>
            </w:r>
          </w:p>
        </w:tc>
      </w:tr>
      <w:tr w:rsidR="006F0490" w14:paraId="3D69619E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7D145F8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11A1C8AA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[NOK]</w:t>
            </w:r>
          </w:p>
        </w:tc>
        <w:tc>
          <w:tcPr>
            <w:tcW w:w="399" w:type="pct"/>
            <w:vMerge/>
            <w:vAlign w:val="center"/>
          </w:tcPr>
          <w:p w14:paraId="069BD6B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2389ADE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73E08AC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 w:val="restart"/>
            <w:shd w:val="clear" w:color="auto" w:fill="auto"/>
            <w:vAlign w:val="center"/>
          </w:tcPr>
          <w:p w14:paraId="083989D5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9" w:type="pct"/>
            <w:vMerge/>
            <w:vAlign w:val="center"/>
          </w:tcPr>
          <w:p w14:paraId="22695C1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3EFDA7A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6.43</w:t>
            </w:r>
          </w:p>
        </w:tc>
        <w:tc>
          <w:tcPr>
            <w:tcW w:w="256" w:type="pct"/>
            <w:vMerge/>
            <w:vAlign w:val="center"/>
          </w:tcPr>
          <w:p w14:paraId="24169E3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12BFB1C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F14731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2E910C7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0D98A89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3487B35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08" w:type="pct"/>
            <w:vMerge w:val="restart"/>
            <w:shd w:val="clear" w:color="auto" w:fill="auto"/>
            <w:vAlign w:val="center"/>
          </w:tcPr>
          <w:p w14:paraId="54F8FE2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9" w:type="pct"/>
            <w:vMerge/>
            <w:vAlign w:val="center"/>
          </w:tcPr>
          <w:p w14:paraId="6F3C0D2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DD1F80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B24CA15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353</w:t>
            </w:r>
          </w:p>
        </w:tc>
      </w:tr>
      <w:tr w:rsidR="006F0490" w14:paraId="5170146B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0ED2CA0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479C7FE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59E2835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61D5D86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63DBD6E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03D08D4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2C88E1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3001C7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0651C54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0A0ABEF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94BDE3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4E98ECC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5BC141D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2008FA3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13736FD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4E96418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55BC6C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CE4D29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355</w:t>
            </w:r>
          </w:p>
        </w:tc>
      </w:tr>
      <w:tr w:rsidR="006F0490" w14:paraId="2C19CC5B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53CC28B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5A43824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6AEA7AD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4076A2A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2249DA5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064961D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83B5E1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895117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79CBC0C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18B01F4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7AD10F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14:paraId="05704DE4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8" w:type="pct"/>
            <w:vMerge/>
            <w:vAlign w:val="center"/>
          </w:tcPr>
          <w:p w14:paraId="4068D0D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1021682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6CA49C8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02156EB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B441DC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F37D60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357</w:t>
            </w:r>
          </w:p>
        </w:tc>
      </w:tr>
      <w:tr w:rsidR="006F0490" w14:paraId="13AE9938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74C18E1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407593D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79B5D75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50138AA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18BA5B4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restart"/>
            <w:shd w:val="clear" w:color="auto" w:fill="auto"/>
            <w:vAlign w:val="center"/>
          </w:tcPr>
          <w:p w14:paraId="404C278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9" w:type="pct"/>
            <w:vMerge/>
            <w:vAlign w:val="center"/>
          </w:tcPr>
          <w:p w14:paraId="449642F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394939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05EDE93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1319682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0BE8E3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restart"/>
            <w:shd w:val="clear" w:color="auto" w:fill="auto"/>
            <w:vAlign w:val="center"/>
          </w:tcPr>
          <w:p w14:paraId="3961D3B4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8" w:type="pct"/>
            <w:vMerge/>
            <w:vAlign w:val="center"/>
          </w:tcPr>
          <w:p w14:paraId="79037B6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15A2F90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2838B29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222879B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5D31F8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F6E408A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356</w:t>
            </w:r>
          </w:p>
        </w:tc>
      </w:tr>
      <w:tr w:rsidR="006F0490" w14:paraId="188E1A37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2C38BDD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17D7489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39092CF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300DC9B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1C00DCE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68277F2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E46EBD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1D17E2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2CE2689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04D3B72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9256F5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3C2E1EB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505D742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2C3EBB7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7DA9906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6D159BA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101469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8FDB824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354</w:t>
            </w:r>
          </w:p>
        </w:tc>
      </w:tr>
      <w:tr w:rsidR="006F0490" w14:paraId="65400DC1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1E90815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28BF3D9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4BAA0F1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561295C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2209407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57FA3BF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5DC4C4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F67F55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323B325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24070E7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DC3DE4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restart"/>
            <w:shd w:val="clear" w:color="auto" w:fill="auto"/>
            <w:vAlign w:val="center"/>
          </w:tcPr>
          <w:p w14:paraId="1E330FDA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8" w:type="pct"/>
            <w:vMerge/>
            <w:vAlign w:val="center"/>
          </w:tcPr>
          <w:p w14:paraId="27F3F1A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548AEDE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70D6C83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7ACC7A8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185EAC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98BDA3C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358</w:t>
            </w:r>
          </w:p>
        </w:tc>
      </w:tr>
      <w:tr w:rsidR="006F0490" w14:paraId="25FA4951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655C9CC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2CF734D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22B2FEF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67.2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47EB071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63.1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1E7AF4C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/>
            <w:vAlign w:val="center"/>
          </w:tcPr>
          <w:p w14:paraId="6E0CB1A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8086B8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7612BAE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3.41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47989F5C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88" w:type="pct"/>
            <w:vMerge/>
            <w:vAlign w:val="center"/>
          </w:tcPr>
          <w:p w14:paraId="452660D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C5EF35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11A9865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2F94046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7" w:type="pct"/>
            <w:vMerge/>
            <w:vAlign w:val="center"/>
          </w:tcPr>
          <w:p w14:paraId="5C790DB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restart"/>
            <w:shd w:val="clear" w:color="auto" w:fill="auto"/>
            <w:vAlign w:val="center"/>
          </w:tcPr>
          <w:p w14:paraId="2B0F6DA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9" w:type="pct"/>
            <w:vMerge/>
            <w:vAlign w:val="center"/>
          </w:tcPr>
          <w:p w14:paraId="09EEB9E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65D72C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A0A3E06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401</w:t>
            </w:r>
          </w:p>
        </w:tc>
      </w:tr>
      <w:tr w:rsidR="006F0490" w14:paraId="126FB194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0DDB79C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37DC6AF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1E014A9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3298800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1F73F38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3E51F58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9452F6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1E3984AD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4.89</w:t>
            </w:r>
          </w:p>
        </w:tc>
        <w:tc>
          <w:tcPr>
            <w:tcW w:w="256" w:type="pct"/>
            <w:vMerge/>
            <w:vAlign w:val="center"/>
          </w:tcPr>
          <w:p w14:paraId="1FA3A20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638C0E2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F07FB0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40364E5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7E67BFF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/>
            <w:vAlign w:val="center"/>
          </w:tcPr>
          <w:p w14:paraId="6D3D0DB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5A4450B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09D8721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F9DA36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D91EE4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404</w:t>
            </w:r>
          </w:p>
        </w:tc>
      </w:tr>
      <w:tr w:rsidR="006F0490" w14:paraId="5C3CBC54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61FC37D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23F6C1A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4C6F938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6F7CACC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1CFCB08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250DC08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B9EDFF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3901FA8A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5.72</w:t>
            </w:r>
          </w:p>
        </w:tc>
        <w:tc>
          <w:tcPr>
            <w:tcW w:w="256" w:type="pct"/>
            <w:vMerge/>
            <w:vAlign w:val="center"/>
          </w:tcPr>
          <w:p w14:paraId="1BF55FB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2F66CD2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5D9DFF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6271A51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3CD6B965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7" w:type="pct"/>
            <w:vMerge/>
            <w:vAlign w:val="center"/>
          </w:tcPr>
          <w:p w14:paraId="14933C5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6F7DED7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4D0B68E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9C4908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4E97BBD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407</w:t>
            </w:r>
          </w:p>
        </w:tc>
      </w:tr>
      <w:tr w:rsidR="006F0490" w14:paraId="7B7D1305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2111C4F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41BE51DC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3D5730C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87.71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54F608B2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65.1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7DB8716C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 w:val="restart"/>
            <w:shd w:val="clear" w:color="auto" w:fill="auto"/>
            <w:vAlign w:val="center"/>
          </w:tcPr>
          <w:p w14:paraId="27E4377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9" w:type="pct"/>
            <w:vMerge/>
            <w:vAlign w:val="center"/>
          </w:tcPr>
          <w:p w14:paraId="7931AEF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021243E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11C3A64D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19CF7FFD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38" w:type="pct"/>
            <w:vMerge/>
            <w:vAlign w:val="center"/>
          </w:tcPr>
          <w:p w14:paraId="486DD73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38E7203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15CADA42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2223E36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08" w:type="pct"/>
            <w:vMerge w:val="restart"/>
            <w:shd w:val="clear" w:color="auto" w:fill="auto"/>
            <w:vAlign w:val="center"/>
          </w:tcPr>
          <w:p w14:paraId="55D6CC1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2C5F7B1F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9" w:type="pct"/>
            <w:vMerge/>
            <w:vAlign w:val="center"/>
          </w:tcPr>
          <w:p w14:paraId="6603310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37C881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285</w:t>
            </w:r>
          </w:p>
        </w:tc>
      </w:tr>
      <w:tr w:rsidR="006F0490" w14:paraId="114EB11D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084FAA0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733A376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1B6BCC4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118958D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5D22637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0B4F600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F24513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F4CDFA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332C214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3F06131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718035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1F452F9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3C3EBD65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7" w:type="pct"/>
            <w:vMerge/>
            <w:vAlign w:val="center"/>
          </w:tcPr>
          <w:p w14:paraId="4DF49ED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3C7F4F9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7B1D1C6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6D6D53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ABE4AF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277</w:t>
            </w:r>
          </w:p>
        </w:tc>
      </w:tr>
      <w:tr w:rsidR="006F0490" w14:paraId="524C912E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12ED4EA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34EFEB9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732E925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5CB014A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6A16166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restart"/>
            <w:shd w:val="clear" w:color="auto" w:fill="auto"/>
            <w:vAlign w:val="center"/>
          </w:tcPr>
          <w:p w14:paraId="6C653F6F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9" w:type="pct"/>
            <w:vMerge/>
            <w:vAlign w:val="center"/>
          </w:tcPr>
          <w:p w14:paraId="033F680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285D0B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52A5F5D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43D4603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57CF40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65AA91A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5BA276BA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/>
            <w:vAlign w:val="center"/>
          </w:tcPr>
          <w:p w14:paraId="02B1AD3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754EE32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6E6E518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9397AB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D26530A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286</w:t>
            </w:r>
          </w:p>
        </w:tc>
      </w:tr>
      <w:tr w:rsidR="006F0490" w14:paraId="15CE6A86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5E6A76C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355BFE7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253F232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02357BC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58DA092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3F9E468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603C73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9FD4DB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159C023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1D0D8E1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C10ABD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169E679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55F92D66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7" w:type="pct"/>
            <w:vMerge/>
            <w:vAlign w:val="center"/>
          </w:tcPr>
          <w:p w14:paraId="534F939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2EDD28F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757A9A1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B778F2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4BB7042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278</w:t>
            </w:r>
          </w:p>
        </w:tc>
      </w:tr>
      <w:tr w:rsidR="006F0490" w14:paraId="4EE6AD60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2AD9424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6BD0DFC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4725DFC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1306091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69979B9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 w:val="restart"/>
            <w:shd w:val="clear" w:color="auto" w:fill="auto"/>
            <w:vAlign w:val="center"/>
          </w:tcPr>
          <w:p w14:paraId="78398AD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9" w:type="pct"/>
            <w:vMerge/>
            <w:vAlign w:val="center"/>
          </w:tcPr>
          <w:p w14:paraId="5290F5E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E37ADC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5911E6C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1ED06C4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CD72B9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25B068D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7BB20AC4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/>
            <w:vAlign w:val="center"/>
          </w:tcPr>
          <w:p w14:paraId="7853F02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4731A24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562B2C9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15BBDC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78B87D4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281</w:t>
            </w:r>
          </w:p>
        </w:tc>
      </w:tr>
      <w:tr w:rsidR="006F0490" w14:paraId="4118A7B0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0296222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54A909A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73E55E6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4163B8D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29B6C9B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6465B23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C7208E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DCC262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0BDFEA9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2837E04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2A3BE7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5ECE975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3690188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7" w:type="pct"/>
            <w:vMerge/>
            <w:vAlign w:val="center"/>
          </w:tcPr>
          <w:p w14:paraId="510AE26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299CECC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04335F5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1DD3B1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F2F9FF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273</w:t>
            </w:r>
          </w:p>
        </w:tc>
      </w:tr>
      <w:tr w:rsidR="006F0490" w14:paraId="20390A56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69E5E66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33C5B51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42C231B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2EFA0FF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4A42A84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restart"/>
            <w:shd w:val="clear" w:color="auto" w:fill="auto"/>
            <w:vAlign w:val="center"/>
          </w:tcPr>
          <w:p w14:paraId="7A3EA52C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9" w:type="pct"/>
            <w:vMerge/>
            <w:vAlign w:val="center"/>
          </w:tcPr>
          <w:p w14:paraId="5053931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13E371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3AD52D0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1F2C2E3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CF4FBC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5D6C8D7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287BC54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/>
            <w:vAlign w:val="center"/>
          </w:tcPr>
          <w:p w14:paraId="2F4D083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39411FB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126B75D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F95A82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B61C114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282</w:t>
            </w:r>
          </w:p>
        </w:tc>
      </w:tr>
      <w:tr w:rsidR="006F0490" w14:paraId="03301976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474E58A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23AB456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7C9322C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33A98D9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0AA9084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11AEAD3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538A7C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989FE2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5DE7C4C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1F740ED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26AD33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173658F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restart"/>
            <w:shd w:val="clear" w:color="auto" w:fill="auto"/>
            <w:vAlign w:val="center"/>
          </w:tcPr>
          <w:p w14:paraId="1AFF25F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7" w:type="pct"/>
            <w:vMerge/>
            <w:vAlign w:val="center"/>
          </w:tcPr>
          <w:p w14:paraId="495F42D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669476C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689E1C2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4AB6FF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FF3487A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274</w:t>
            </w:r>
          </w:p>
        </w:tc>
      </w:tr>
      <w:tr w:rsidR="006F0490" w14:paraId="2F353935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674D6CA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204D2F2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4C16299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288.84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0946FBA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74.05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032FD436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/>
            <w:vAlign w:val="center"/>
          </w:tcPr>
          <w:p w14:paraId="5CECE01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065E200A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40" w:type="pct"/>
            <w:vMerge/>
            <w:vAlign w:val="center"/>
          </w:tcPr>
          <w:p w14:paraId="63FFDAE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697D9D6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130BFE7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-85.95</w:t>
            </w:r>
          </w:p>
        </w:tc>
        <w:tc>
          <w:tcPr>
            <w:tcW w:w="238" w:type="pct"/>
            <w:vMerge/>
            <w:vAlign w:val="center"/>
          </w:tcPr>
          <w:p w14:paraId="4E2ED03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74F76AE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52CE243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494F763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0876227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371457C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278BB3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CB24CB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310</w:t>
            </w:r>
          </w:p>
        </w:tc>
      </w:tr>
      <w:tr w:rsidR="006F0490" w14:paraId="6DE667C1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27E0795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699C360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28D19D8F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329.96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0C9649D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75.05</w:t>
            </w:r>
          </w:p>
        </w:tc>
        <w:tc>
          <w:tcPr>
            <w:tcW w:w="249" w:type="pct"/>
            <w:vMerge/>
            <w:vAlign w:val="center"/>
          </w:tcPr>
          <w:p w14:paraId="7C9AD31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5AA0A5A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FFF7CB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75F4C4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4DFEC9B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428D3D9C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-86.35</w:t>
            </w:r>
          </w:p>
        </w:tc>
        <w:tc>
          <w:tcPr>
            <w:tcW w:w="238" w:type="pct"/>
            <w:vMerge/>
            <w:vAlign w:val="center"/>
          </w:tcPr>
          <w:p w14:paraId="3F81522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5F38884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16D06F1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/>
            <w:vAlign w:val="center"/>
          </w:tcPr>
          <w:p w14:paraId="5542D61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001D140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7696A6F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C910C3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38E1C74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326</w:t>
            </w:r>
          </w:p>
        </w:tc>
      </w:tr>
      <w:tr w:rsidR="006F0490" w14:paraId="39B605E4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3B273A3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6AF2425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6AE84AC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348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6C89138C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75.45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61BFD3AC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/>
            <w:vAlign w:val="center"/>
          </w:tcPr>
          <w:p w14:paraId="17286A6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486504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FC368E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769B171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36D2A72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-86.85</w:t>
            </w:r>
          </w:p>
        </w:tc>
        <w:tc>
          <w:tcPr>
            <w:tcW w:w="238" w:type="pct"/>
            <w:vMerge/>
            <w:vAlign w:val="center"/>
          </w:tcPr>
          <w:p w14:paraId="4A63412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5CC6978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49AF2E1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7" w:type="pct"/>
            <w:vMerge/>
            <w:vAlign w:val="center"/>
          </w:tcPr>
          <w:p w14:paraId="6089113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0566161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38694EA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AFB83F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E03252D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306</w:t>
            </w:r>
          </w:p>
        </w:tc>
      </w:tr>
      <w:tr w:rsidR="006F0490" w14:paraId="797FC567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170CCDC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6140005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6F5B209D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397.55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15FF1AA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76.45</w:t>
            </w:r>
          </w:p>
        </w:tc>
        <w:tc>
          <w:tcPr>
            <w:tcW w:w="249" w:type="pct"/>
            <w:vMerge/>
            <w:vAlign w:val="center"/>
          </w:tcPr>
          <w:p w14:paraId="76AE36A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1472C70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2496FC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6519C7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23EBD75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29B1369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-87.35</w:t>
            </w:r>
          </w:p>
        </w:tc>
        <w:tc>
          <w:tcPr>
            <w:tcW w:w="238" w:type="pct"/>
            <w:vMerge/>
            <w:vAlign w:val="center"/>
          </w:tcPr>
          <w:p w14:paraId="0E872C3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72B84E7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23A7EBB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/>
            <w:vAlign w:val="center"/>
          </w:tcPr>
          <w:p w14:paraId="7C0A073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27C3DD5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200F1EF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F237A5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F1A281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322</w:t>
            </w:r>
          </w:p>
        </w:tc>
      </w:tr>
      <w:tr w:rsidR="006F0490" w14:paraId="4467D5E7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35C4E73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5DE7314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095A33C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1093.18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648141F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84.05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4DCC976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 w:val="restart"/>
            <w:shd w:val="clear" w:color="auto" w:fill="auto"/>
            <w:vAlign w:val="center"/>
          </w:tcPr>
          <w:p w14:paraId="3CD9B2EC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9" w:type="pct"/>
            <w:vMerge/>
            <w:vAlign w:val="center"/>
          </w:tcPr>
          <w:p w14:paraId="06B1D36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F084E8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2CB902F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50B34526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-85.95</w:t>
            </w:r>
          </w:p>
        </w:tc>
        <w:tc>
          <w:tcPr>
            <w:tcW w:w="238" w:type="pct"/>
            <w:vMerge/>
            <w:vAlign w:val="center"/>
          </w:tcPr>
          <w:p w14:paraId="08709BF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631C58C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5186A26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7" w:type="pct"/>
            <w:vMerge/>
            <w:vAlign w:val="center"/>
          </w:tcPr>
          <w:p w14:paraId="3511610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76C3021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3233CB9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816A30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779BD8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309</w:t>
            </w:r>
          </w:p>
        </w:tc>
      </w:tr>
      <w:tr w:rsidR="006F0490" w14:paraId="6694FC50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5E85E92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524EDFD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36ED8D4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1248.81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5250A3C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85.05</w:t>
            </w:r>
          </w:p>
        </w:tc>
        <w:tc>
          <w:tcPr>
            <w:tcW w:w="249" w:type="pct"/>
            <w:vMerge/>
            <w:vAlign w:val="center"/>
          </w:tcPr>
          <w:p w14:paraId="7AA890E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2FCB551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68D351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23AA15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6E4CC60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125697B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-86.35</w:t>
            </w:r>
          </w:p>
        </w:tc>
        <w:tc>
          <w:tcPr>
            <w:tcW w:w="238" w:type="pct"/>
            <w:vMerge/>
            <w:vAlign w:val="center"/>
          </w:tcPr>
          <w:p w14:paraId="1F07544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7738C08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573E85E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/>
            <w:vAlign w:val="center"/>
          </w:tcPr>
          <w:p w14:paraId="14A3FC2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720D736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0912283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89CA29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C154215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325</w:t>
            </w:r>
          </w:p>
        </w:tc>
      </w:tr>
      <w:tr w:rsidR="006F0490" w14:paraId="7267A673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7CA07D5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33F5BBF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7537C2B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1317.1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7736198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85.45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717F6195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/>
            <w:vAlign w:val="center"/>
          </w:tcPr>
          <w:p w14:paraId="3ECF7AD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8A8E26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203324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0FACE75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7733159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-86.85</w:t>
            </w:r>
          </w:p>
        </w:tc>
        <w:tc>
          <w:tcPr>
            <w:tcW w:w="238" w:type="pct"/>
            <w:vMerge/>
            <w:vAlign w:val="center"/>
          </w:tcPr>
          <w:p w14:paraId="7DD05C2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3D6B5E3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5B094F8C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7" w:type="pct"/>
            <w:vMerge/>
            <w:vAlign w:val="center"/>
          </w:tcPr>
          <w:p w14:paraId="0F3D8E3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4785C47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71CE3BE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FDCFBB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BB24E0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305</w:t>
            </w:r>
          </w:p>
        </w:tc>
      </w:tr>
      <w:tr w:rsidR="006F0490" w14:paraId="54A93AF0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0D69700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20FCA0A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16ACF3A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1504.6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040C093D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86.45</w:t>
            </w:r>
          </w:p>
        </w:tc>
        <w:tc>
          <w:tcPr>
            <w:tcW w:w="249" w:type="pct"/>
            <w:vMerge/>
            <w:vAlign w:val="center"/>
          </w:tcPr>
          <w:p w14:paraId="5CCB2C2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7969701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CFEFF3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D91FCC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249A6A2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52E7458A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-87.35</w:t>
            </w:r>
          </w:p>
        </w:tc>
        <w:tc>
          <w:tcPr>
            <w:tcW w:w="238" w:type="pct"/>
            <w:vMerge/>
            <w:vAlign w:val="center"/>
          </w:tcPr>
          <w:p w14:paraId="0D63A42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429CA6D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restart"/>
            <w:shd w:val="clear" w:color="auto" w:fill="auto"/>
            <w:vAlign w:val="center"/>
          </w:tcPr>
          <w:p w14:paraId="0EBA1F1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/>
            <w:vAlign w:val="center"/>
          </w:tcPr>
          <w:p w14:paraId="15476EA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706DBAF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3CAA609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F481FA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CF3163F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321</w:t>
            </w:r>
          </w:p>
        </w:tc>
      </w:tr>
      <w:tr w:rsidR="006F0490" w14:paraId="28E5D50C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7B46F10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6B99DD0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08C1520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23.18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7B73989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55.1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1CB2142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/>
            <w:vAlign w:val="center"/>
          </w:tcPr>
          <w:p w14:paraId="76BCE01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46ED6862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Budget-Alt-1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1CCA610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6" w:type="pct"/>
            <w:vMerge/>
            <w:vAlign w:val="center"/>
          </w:tcPr>
          <w:p w14:paraId="1AF912D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6053F4DA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8" w:type="pct"/>
            <w:vMerge/>
            <w:vAlign w:val="center"/>
          </w:tcPr>
          <w:p w14:paraId="0FE544F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69943FB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775CB32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3A51EC6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8" w:type="pct"/>
            <w:vMerge/>
            <w:vAlign w:val="center"/>
          </w:tcPr>
          <w:p w14:paraId="73E73AC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08C5EA5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BBABDA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60996AA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168</w:t>
            </w:r>
          </w:p>
        </w:tc>
      </w:tr>
      <w:tr w:rsidR="006F0490" w14:paraId="5F01B584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142AE64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4CD219F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333B44E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03CFAE9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5169615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14:paraId="52C8574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9" w:type="pct"/>
            <w:vMerge/>
            <w:vAlign w:val="center"/>
          </w:tcPr>
          <w:p w14:paraId="6AC9A86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54EF85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519A425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25EF5BB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A9F6FF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019694A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08D14FD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60F0B30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0D11540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9" w:type="pct"/>
            <w:vMerge/>
            <w:vAlign w:val="center"/>
          </w:tcPr>
          <w:p w14:paraId="6CD0393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B2F320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C9EB13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170</w:t>
            </w:r>
          </w:p>
        </w:tc>
      </w:tr>
      <w:tr w:rsidR="006F0490" w14:paraId="3FD64141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5F9D72A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36453C0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191BAE1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55F22C8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46A3FDA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1C46E71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9" w:type="pct"/>
            <w:vMerge/>
            <w:vAlign w:val="center"/>
          </w:tcPr>
          <w:p w14:paraId="671CBED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4D120C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75E27B3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0C9E6E9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505368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240A92B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44AA777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5AB661B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21D017A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9" w:type="pct"/>
            <w:vMerge/>
            <w:vAlign w:val="center"/>
          </w:tcPr>
          <w:p w14:paraId="4729326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27F31C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4A52DA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176</w:t>
            </w:r>
          </w:p>
        </w:tc>
      </w:tr>
      <w:tr w:rsidR="006F0490" w14:paraId="2DAF8AD6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19923AA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19E1AD1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01B9B4E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4C5CE2B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2271A10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restart"/>
            <w:shd w:val="clear" w:color="auto" w:fill="auto"/>
            <w:vAlign w:val="center"/>
          </w:tcPr>
          <w:p w14:paraId="7C3B7CA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9" w:type="pct"/>
            <w:vMerge/>
            <w:vAlign w:val="center"/>
          </w:tcPr>
          <w:p w14:paraId="11292CB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3A4540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023930B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670ECD1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DDF122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31C8130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638E912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6F62E24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3F8E98BA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9" w:type="pct"/>
            <w:vMerge/>
            <w:vAlign w:val="center"/>
          </w:tcPr>
          <w:p w14:paraId="5C85EB9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8AAE4E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F1C59D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178</w:t>
            </w:r>
          </w:p>
        </w:tc>
      </w:tr>
      <w:tr w:rsidR="006F0490" w14:paraId="03307A2B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426E05C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11E0EC4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7CD4333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11.17</w:t>
            </w:r>
          </w:p>
        </w:tc>
        <w:tc>
          <w:tcPr>
            <w:tcW w:w="256" w:type="pct"/>
            <w:vMerge/>
            <w:vAlign w:val="center"/>
          </w:tcPr>
          <w:p w14:paraId="73BE526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676CD9F7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/>
            <w:vAlign w:val="center"/>
          </w:tcPr>
          <w:p w14:paraId="55F2C5C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5D993B9A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0" w:type="pct"/>
            <w:shd w:val="clear" w:color="auto" w:fill="auto"/>
            <w:vAlign w:val="center"/>
          </w:tcPr>
          <w:p w14:paraId="5A906F84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256" w:type="pct"/>
            <w:vMerge/>
            <w:vAlign w:val="center"/>
          </w:tcPr>
          <w:p w14:paraId="7212FC5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5D68345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1AD664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743A1FE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74E73796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654C75B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414BFF6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22.6</w:t>
            </w:r>
          </w:p>
        </w:tc>
        <w:tc>
          <w:tcPr>
            <w:tcW w:w="289" w:type="pct"/>
            <w:vMerge/>
            <w:vAlign w:val="center"/>
          </w:tcPr>
          <w:p w14:paraId="1B923F8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49B01F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9A7533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513</w:t>
            </w:r>
          </w:p>
        </w:tc>
      </w:tr>
      <w:tr w:rsidR="006F0490" w14:paraId="53C1CDEB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75CB698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179C832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6A60BD4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1C4ADAB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7EB44FC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6664735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6A9640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1B6EA2A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256" w:type="pct"/>
            <w:vMerge/>
            <w:vAlign w:val="center"/>
          </w:tcPr>
          <w:p w14:paraId="7E62B92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2C66213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51584E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0598CC7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51E9BC3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7" w:type="pct"/>
            <w:vMerge/>
            <w:vAlign w:val="center"/>
          </w:tcPr>
          <w:p w14:paraId="0EE5630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 w:val="restart"/>
            <w:shd w:val="clear" w:color="auto" w:fill="auto"/>
            <w:vAlign w:val="center"/>
          </w:tcPr>
          <w:p w14:paraId="11155C2A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26.74</w:t>
            </w:r>
          </w:p>
        </w:tc>
        <w:tc>
          <w:tcPr>
            <w:tcW w:w="289" w:type="pct"/>
            <w:vMerge/>
            <w:vAlign w:val="center"/>
          </w:tcPr>
          <w:p w14:paraId="7B7D6F7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62997D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4B235A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515</w:t>
            </w:r>
          </w:p>
        </w:tc>
      </w:tr>
      <w:tr w:rsidR="006F0490" w14:paraId="55491982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4D05805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67189C5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363355B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6A6BC3E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4346D214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/>
            <w:vAlign w:val="center"/>
          </w:tcPr>
          <w:p w14:paraId="0EF6115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104532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6DF603FC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256" w:type="pct"/>
            <w:vMerge/>
            <w:vAlign w:val="center"/>
          </w:tcPr>
          <w:p w14:paraId="1203C31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355F725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9B3380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5B79EB2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6F3F9D0C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7" w:type="pct"/>
            <w:vMerge/>
            <w:vAlign w:val="center"/>
          </w:tcPr>
          <w:p w14:paraId="7678B9A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1078772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78808B8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676A5B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0C15E3D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512</w:t>
            </w:r>
          </w:p>
        </w:tc>
      </w:tr>
      <w:tr w:rsidR="006F0490" w14:paraId="4CFCDB40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706477C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5953E82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02FF134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0E93CAE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56DC1BF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552ADDD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88CDFD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7F73FC11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256" w:type="pct"/>
            <w:vMerge/>
            <w:vAlign w:val="center"/>
          </w:tcPr>
          <w:p w14:paraId="1F9A048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72AC555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85270C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6DBC4BB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6BB0AC40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7" w:type="pct"/>
            <w:vMerge/>
            <w:vAlign w:val="center"/>
          </w:tcPr>
          <w:p w14:paraId="73CD034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1B0336D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89" w:type="pct"/>
            <w:vMerge/>
            <w:vAlign w:val="center"/>
          </w:tcPr>
          <w:p w14:paraId="655AFE8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EE2DAD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FF1DEC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514</w:t>
            </w:r>
          </w:p>
        </w:tc>
      </w:tr>
      <w:tr w:rsidR="006F0490" w14:paraId="6E50B2EE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1B74075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4D4B177B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[IDCC]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54D0B953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23.18</w:t>
            </w:r>
          </w:p>
        </w:tc>
        <w:tc>
          <w:tcPr>
            <w:tcW w:w="256" w:type="pct"/>
            <w:vMerge/>
            <w:vAlign w:val="center"/>
          </w:tcPr>
          <w:p w14:paraId="666297B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6F633D4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14:paraId="4D324839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9" w:type="pct"/>
            <w:vMerge/>
            <w:vAlign w:val="center"/>
          </w:tcPr>
          <w:p w14:paraId="1D09898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11EEADB5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6.86</w:t>
            </w:r>
          </w:p>
        </w:tc>
        <w:tc>
          <w:tcPr>
            <w:tcW w:w="256" w:type="pct"/>
            <w:vMerge/>
            <w:vAlign w:val="center"/>
          </w:tcPr>
          <w:p w14:paraId="0C8AB72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40A1D23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B0ABA3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05976E5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 w:val="restart"/>
            <w:shd w:val="clear" w:color="auto" w:fill="auto"/>
            <w:vAlign w:val="center"/>
          </w:tcPr>
          <w:p w14:paraId="1D717BBE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25A4E3F8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08" w:type="pct"/>
            <w:vMerge w:val="restart"/>
            <w:shd w:val="clear" w:color="auto" w:fill="auto"/>
            <w:vAlign w:val="center"/>
          </w:tcPr>
          <w:p w14:paraId="41CA608F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9" w:type="pct"/>
            <w:vMerge/>
            <w:vAlign w:val="center"/>
          </w:tcPr>
          <w:p w14:paraId="0BE72206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D10EC0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D3B12E5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471</w:t>
            </w:r>
          </w:p>
        </w:tc>
      </w:tr>
      <w:tr w:rsidR="006F0490" w14:paraId="097899C4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28ED493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321E035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4473FED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310397A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71DEBC6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 w:val="restart"/>
            <w:shd w:val="clear" w:color="auto" w:fill="auto"/>
            <w:vAlign w:val="center"/>
          </w:tcPr>
          <w:p w14:paraId="08EFE072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9" w:type="pct"/>
            <w:vMerge/>
            <w:vAlign w:val="center"/>
          </w:tcPr>
          <w:p w14:paraId="75821B1A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B569C4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64B6E02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56C2427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57D74B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68F3C9B3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6B8DD8D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3BC42012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6E0F317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57E9CE1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F9522C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762EF06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472</w:t>
            </w:r>
          </w:p>
        </w:tc>
      </w:tr>
      <w:tr w:rsidR="006F0490" w14:paraId="711C4B48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72AFACD9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5886E6F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4A573505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0E99EFD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4293AC1B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363E51D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FD66A44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FB77F48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2D9AB90F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23BA4E5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D5D1E6D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386510DE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1844E340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25CED67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0B070A6C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28278DA1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0711C67" w14:textId="77777777" w:rsidR="006F0490" w:rsidRDefault="006F0490" w:rsidP="006C658D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E5B56C2" w14:textId="77777777" w:rsidR="006F0490" w:rsidRDefault="002D4B5B" w:rsidP="006C658D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473</w:t>
            </w:r>
          </w:p>
        </w:tc>
      </w:tr>
    </w:tbl>
    <w:p w14:paraId="6580FE31" w14:textId="77777777" w:rsidR="006F0490" w:rsidRDefault="006F0490" w:rsidP="006C658D"/>
    <w:p w14:paraId="32C71558" w14:textId="3EFBF65A" w:rsidR="006F0490" w:rsidRDefault="002D4B5B" w:rsidP="00311C12">
      <w:pPr>
        <w:pStyle w:val="TH"/>
      </w:pPr>
      <w:r>
        <w:rPr>
          <w:rFonts w:hint="eastAsia"/>
          <w:noProof/>
        </w:rPr>
        <w:lastRenderedPageBreak/>
        <w:drawing>
          <wp:inline distT="0" distB="0" distL="0" distR="0" wp14:anchorId="5488233D" wp14:editId="05BCC3C4">
            <wp:extent cx="9074785" cy="5001260"/>
            <wp:effectExtent l="0" t="0" r="0" b="8890"/>
            <wp:docPr id="124444342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444342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74785" cy="5001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8AA29B" w14:textId="6326B2E2" w:rsidR="006F0490" w:rsidRDefault="00311C12" w:rsidP="00311C12">
      <w:pPr>
        <w:pStyle w:val="TF"/>
        <w:rPr>
          <w:rFonts w:ascii="Times New Roman" w:hAnsi="Times New Roman"/>
        </w:rPr>
      </w:pPr>
      <w:r>
        <w:rPr>
          <w:rFonts w:hint="eastAsia"/>
        </w:rPr>
        <w:t>Figure</w:t>
      </w:r>
      <w:r>
        <w:t xml:space="preserve"> 7.1.2.</w:t>
      </w:r>
      <w:r>
        <w:rPr>
          <w:rFonts w:hint="eastAsia"/>
        </w:rPr>
        <w:t>2</w:t>
      </w:r>
      <w:r>
        <w:t>.</w:t>
      </w:r>
      <w:r>
        <w:rPr>
          <w:rFonts w:hint="eastAsia"/>
        </w:rPr>
        <w:t>1.2-2</w:t>
      </w:r>
    </w:p>
    <w:p w14:paraId="69D57BDA" w14:textId="77777777" w:rsidR="006F0490" w:rsidRDefault="002D4B5B" w:rsidP="00311C12">
      <w:pPr>
        <w:pStyle w:val="H6"/>
      </w:pPr>
      <w:r>
        <w:rPr>
          <w:rFonts w:hint="eastAsia"/>
        </w:rPr>
        <w:lastRenderedPageBreak/>
        <w:t>7.1.2.2.1.3</w:t>
      </w:r>
      <w:r>
        <w:tab/>
      </w:r>
      <w:r>
        <w:rPr>
          <w:rFonts w:hint="eastAsia"/>
        </w:rPr>
        <w:t>other data rate</w:t>
      </w:r>
    </w:p>
    <w:p w14:paraId="3DFD4771" w14:textId="77777777" w:rsidR="006F0490" w:rsidRDefault="002D4B5B" w:rsidP="00311C12">
      <w:pPr>
        <w:pStyle w:val="H6"/>
      </w:pPr>
      <w:r>
        <w:rPr>
          <w:rFonts w:hint="eastAsia"/>
        </w:rPr>
        <w:t>7.1.2.2.1.3.1</w:t>
      </w:r>
      <w:r>
        <w:tab/>
      </w:r>
      <w:r>
        <w:rPr>
          <w:rFonts w:hint="eastAsia"/>
        </w:rPr>
        <w:t>[</w:t>
      </w:r>
      <w:r>
        <w:t>48 - 60 kbps</w:t>
      </w:r>
      <w:r>
        <w:rPr>
          <w:rFonts w:hint="eastAsia"/>
        </w:rPr>
        <w:t>]</w:t>
      </w:r>
    </w:p>
    <w:p w14:paraId="38AA8D72" w14:textId="77777777" w:rsidR="006F0490" w:rsidRDefault="002D4B5B" w:rsidP="00311C12">
      <w:pPr>
        <w:pStyle w:val="TH"/>
      </w:pPr>
      <w:r>
        <w:rPr>
          <w:rFonts w:hint="eastAsia"/>
        </w:rPr>
        <w:t>Table</w:t>
      </w:r>
      <w:r>
        <w:t xml:space="preserve"> 7.1.2.</w:t>
      </w:r>
      <w:r>
        <w:rPr>
          <w:rFonts w:hint="eastAsia"/>
        </w:rPr>
        <w:t>2</w:t>
      </w:r>
      <w:r>
        <w:t>.</w:t>
      </w:r>
      <w:r>
        <w:rPr>
          <w:rFonts w:hint="eastAsia"/>
        </w:rPr>
        <w:t>1.3.1-</w:t>
      </w:r>
      <w: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5"/>
        <w:gridCol w:w="1066"/>
        <w:gridCol w:w="1135"/>
        <w:gridCol w:w="726"/>
        <w:gridCol w:w="706"/>
        <w:gridCol w:w="635"/>
        <w:gridCol w:w="678"/>
        <w:gridCol w:w="680"/>
        <w:gridCol w:w="729"/>
        <w:gridCol w:w="909"/>
        <w:gridCol w:w="675"/>
        <w:gridCol w:w="658"/>
        <w:gridCol w:w="1046"/>
        <w:gridCol w:w="615"/>
        <w:gridCol w:w="875"/>
        <w:gridCol w:w="820"/>
        <w:gridCol w:w="680"/>
        <w:gridCol w:w="843"/>
      </w:tblGrid>
      <w:tr w:rsidR="006F0490" w:rsidRPr="00806C6B" w14:paraId="2E554D9E" w14:textId="77777777">
        <w:trPr>
          <w:trHeight w:val="210"/>
        </w:trPr>
        <w:tc>
          <w:tcPr>
            <w:tcW w:w="4703" w:type="pct"/>
            <w:gridSpan w:val="17"/>
            <w:shd w:val="clear" w:color="auto" w:fill="auto"/>
            <w:noWrap/>
            <w:vAlign w:val="center"/>
          </w:tcPr>
          <w:p w14:paraId="02012EA0" w14:textId="77777777" w:rsidR="006F0490" w:rsidRPr="00806C6B" w:rsidRDefault="002D4B5B" w:rsidP="00311C12">
            <w:pPr>
              <w:pStyle w:val="TAH"/>
              <w:rPr>
                <w:rFonts w:eastAsia="DengXian"/>
                <w:lang w:val="fr-FR"/>
              </w:rPr>
            </w:pPr>
            <w:r w:rsidRPr="00806C6B">
              <w:rPr>
                <w:rFonts w:eastAsia="DengXian"/>
                <w:lang w:val="fr-FR"/>
              </w:rPr>
              <w:t xml:space="preserve">~48-60kbps, </w:t>
            </w:r>
            <w:proofErr w:type="spellStart"/>
            <w:r w:rsidRPr="00806C6B">
              <w:rPr>
                <w:rFonts w:eastAsia="DengXian"/>
                <w:lang w:val="fr-FR"/>
              </w:rPr>
              <w:t>device</w:t>
            </w:r>
            <w:proofErr w:type="spellEnd"/>
            <w:r w:rsidRPr="00806C6B">
              <w:rPr>
                <w:rFonts w:eastAsia="DengXian"/>
                <w:lang w:val="fr-FR"/>
              </w:rPr>
              <w:t xml:space="preserve"> 2a, D2T2, </w:t>
            </w:r>
            <w:proofErr w:type="spellStart"/>
            <w:r w:rsidRPr="00806C6B">
              <w:rPr>
                <w:rFonts w:eastAsia="DengXian"/>
                <w:lang w:val="fr-FR"/>
              </w:rPr>
              <w:t>InF</w:t>
            </w:r>
            <w:proofErr w:type="spellEnd"/>
            <w:r w:rsidRPr="00806C6B">
              <w:rPr>
                <w:rFonts w:eastAsia="DengXian"/>
                <w:lang w:val="fr-FR"/>
              </w:rPr>
              <w:t>-DL NLOS</w:t>
            </w:r>
          </w:p>
        </w:tc>
        <w:tc>
          <w:tcPr>
            <w:tcW w:w="297" w:type="pct"/>
            <w:shd w:val="clear" w:color="auto" w:fill="auto"/>
            <w:noWrap/>
            <w:vAlign w:val="center"/>
          </w:tcPr>
          <w:p w14:paraId="02666C4C" w14:textId="77777777" w:rsidR="006F0490" w:rsidRPr="00806C6B" w:rsidRDefault="006F0490" w:rsidP="00311C12">
            <w:pPr>
              <w:pStyle w:val="TAH"/>
              <w:rPr>
                <w:rFonts w:eastAsia="DengXian"/>
                <w:lang w:val="fr-FR"/>
              </w:rPr>
            </w:pPr>
          </w:p>
        </w:tc>
      </w:tr>
      <w:tr w:rsidR="006F0490" w14:paraId="59EFC91A" w14:textId="77777777">
        <w:trPr>
          <w:trHeight w:val="1870"/>
        </w:trPr>
        <w:tc>
          <w:tcPr>
            <w:tcW w:w="2523" w:type="pct"/>
            <w:gridSpan w:val="9"/>
            <w:shd w:val="clear" w:color="auto" w:fill="auto"/>
          </w:tcPr>
          <w:p w14:paraId="198F851B" w14:textId="3ACBB42A" w:rsidR="006F0490" w:rsidRDefault="002D4B5B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Header columns description:</w:t>
            </w: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br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(1a)</w:t>
            </w:r>
            <w:r w:rsidR="00311C12">
              <w:t xml:space="preserve"> </w:t>
            </w:r>
            <w:r w:rsidR="00311C12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Distance, min(R2D, D2R)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(1b)</w:t>
            </w:r>
            <w:r w:rsidR="00311C12">
              <w:t xml:space="preserve"> </w:t>
            </w:r>
            <w:r w:rsidR="00311C12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MPL, min(R2D, D2R)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(2)</w:t>
            </w:r>
            <w:r w:rsidR="00311C12">
              <w:t xml:space="preserve"> </w:t>
            </w:r>
            <w:r w:rsidR="00311C12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BLER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(3)</w:t>
            </w:r>
            <w:r w:rsidR="00311C12">
              <w:t xml:space="preserve"> </w:t>
            </w:r>
            <w:r w:rsidR="00311C12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CW case. (See TR38.XXX section YYY)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(4)</w:t>
            </w:r>
            <w:r w:rsidR="00311C12">
              <w:t xml:space="preserve"> </w:t>
            </w:r>
            <w:r w:rsidR="00311C12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Budget Alternative 1 or 2. (See TR38.XXX 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section YYY)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(5)</w:t>
            </w:r>
            <w:r w:rsidR="00311C12">
              <w:t xml:space="preserve"> </w:t>
            </w:r>
            <w:r w:rsidR="00311C12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D2R data rate (kbps). (Refer to [0m] in LLS table, also see editors' notes [info-D2R-datarate]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(6)</w:t>
            </w:r>
            <w:r w:rsidR="00311C12">
              <w:t xml:space="preserve"> </w:t>
            </w:r>
            <w:r w:rsidR="00311C12">
              <w:tab/>
            </w: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TxPower</w:t>
            </w:r>
            <w:proofErr w:type="spellEnd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[dBm]. (See R2D[1E] in link budget table)</w:t>
            </w:r>
          </w:p>
        </w:tc>
        <w:tc>
          <w:tcPr>
            <w:tcW w:w="2180" w:type="pct"/>
            <w:gridSpan w:val="8"/>
            <w:shd w:val="clear" w:color="auto" w:fill="auto"/>
          </w:tcPr>
          <w:p w14:paraId="31F21F6C" w14:textId="329C1FB0" w:rsidR="006F0490" w:rsidRDefault="002D4B5B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(7)</w:t>
            </w:r>
            <w:r w:rsidR="00311C12">
              <w:t xml:space="preserve"> </w:t>
            </w:r>
            <w:r w:rsidR="00311C12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R2D Receiver sensitivity [dBm]. (See R2D[2L]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(8)</w:t>
            </w:r>
            <w:r w:rsidR="00311C12">
              <w:t xml:space="preserve"> </w:t>
            </w:r>
            <w:r w:rsidR="00311C12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On Object Penalty [dB] (See R2D[2H]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(9)</w:t>
            </w:r>
            <w:r w:rsidR="00311C12">
              <w:t xml:space="preserve"> </w:t>
            </w:r>
            <w:r w:rsidR="00311C12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Backscatter loss [dB] (See [1H]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(10) </w:t>
            </w:r>
            <w:r w:rsidR="00311C12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message size for D2R [bit] 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(11) </w:t>
            </w:r>
            <w:r w:rsidR="00311C12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CW cancellation [dB] (See D2R[2K]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(12) </w:t>
            </w:r>
            <w:r w:rsidR="00311C12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CW2D distance [m] (See D2R[1E3]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(13) </w:t>
            </w:r>
            <w:r w:rsidR="00311C12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D2R coherent or non-coherent receiver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(14) </w:t>
            </w:r>
            <w:r w:rsidR="00311C12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Carrier frequency (MHz)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(15) </w:t>
            </w:r>
            <w:r w:rsidR="00311C12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Row indices in the table.</w:t>
            </w:r>
          </w:p>
        </w:tc>
        <w:tc>
          <w:tcPr>
            <w:tcW w:w="297" w:type="pct"/>
            <w:shd w:val="clear" w:color="auto" w:fill="auto"/>
          </w:tcPr>
          <w:p w14:paraId="30AC3812" w14:textId="77777777" w:rsidR="006F0490" w:rsidRDefault="002D4B5B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6F0490" w14:paraId="6339B7EB" w14:textId="77777777">
        <w:trPr>
          <w:trHeight w:val="210"/>
        </w:trPr>
        <w:tc>
          <w:tcPr>
            <w:tcW w:w="284" w:type="pct"/>
            <w:shd w:val="clear" w:color="D9E1F2" w:fill="D9E1F2"/>
            <w:noWrap/>
            <w:vAlign w:val="center"/>
          </w:tcPr>
          <w:p w14:paraId="5F02DDFC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DxTx</w:t>
            </w:r>
            <w:proofErr w:type="spellEnd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-Y</w:t>
            </w:r>
          </w:p>
        </w:tc>
        <w:tc>
          <w:tcPr>
            <w:tcW w:w="375" w:type="pct"/>
            <w:shd w:val="clear" w:color="D9E1F2" w:fill="D9E1F2"/>
            <w:noWrap/>
            <w:vAlign w:val="center"/>
          </w:tcPr>
          <w:p w14:paraId="0C0AE9D6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399" w:type="pct"/>
            <w:shd w:val="clear" w:color="D9E1F2" w:fill="D9E1F2"/>
            <w:noWrap/>
            <w:vAlign w:val="center"/>
          </w:tcPr>
          <w:p w14:paraId="19B96FB1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(1a) Distance</w:t>
            </w:r>
          </w:p>
        </w:tc>
        <w:tc>
          <w:tcPr>
            <w:tcW w:w="256" w:type="pct"/>
            <w:shd w:val="clear" w:color="D9E1F2" w:fill="D9E1F2"/>
            <w:noWrap/>
            <w:vAlign w:val="center"/>
          </w:tcPr>
          <w:p w14:paraId="79FE8E92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(1b) MPL</w:t>
            </w:r>
          </w:p>
        </w:tc>
        <w:tc>
          <w:tcPr>
            <w:tcW w:w="249" w:type="pct"/>
            <w:shd w:val="clear" w:color="D9E1F2" w:fill="D9E1F2"/>
            <w:noWrap/>
            <w:vAlign w:val="center"/>
          </w:tcPr>
          <w:p w14:paraId="35B07CDD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(2)BLER</w:t>
            </w:r>
          </w:p>
        </w:tc>
        <w:tc>
          <w:tcPr>
            <w:tcW w:w="224" w:type="pct"/>
            <w:shd w:val="clear" w:color="D9E1F2" w:fill="D9E1F2"/>
            <w:noWrap/>
            <w:vAlign w:val="center"/>
          </w:tcPr>
          <w:p w14:paraId="4EB2EDA5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(3)CW</w:t>
            </w:r>
          </w:p>
        </w:tc>
        <w:tc>
          <w:tcPr>
            <w:tcW w:w="239" w:type="pct"/>
            <w:shd w:val="clear" w:color="D9E1F2" w:fill="D9E1F2"/>
            <w:noWrap/>
            <w:vAlign w:val="center"/>
          </w:tcPr>
          <w:p w14:paraId="4153B818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(4)Alt</w:t>
            </w:r>
          </w:p>
        </w:tc>
        <w:tc>
          <w:tcPr>
            <w:tcW w:w="240" w:type="pct"/>
            <w:shd w:val="clear" w:color="D9E1F2" w:fill="D9E1F2"/>
            <w:noWrap/>
            <w:vAlign w:val="center"/>
          </w:tcPr>
          <w:p w14:paraId="43CA52CD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(5)kbps</w:t>
            </w:r>
          </w:p>
        </w:tc>
        <w:tc>
          <w:tcPr>
            <w:tcW w:w="256" w:type="pct"/>
            <w:shd w:val="clear" w:color="D9E1F2" w:fill="D9E1F2"/>
            <w:noWrap/>
            <w:vAlign w:val="center"/>
          </w:tcPr>
          <w:p w14:paraId="43D75365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(6)</w:t>
            </w: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TxPwr</w:t>
            </w:r>
            <w:proofErr w:type="spellEnd"/>
          </w:p>
        </w:tc>
        <w:tc>
          <w:tcPr>
            <w:tcW w:w="288" w:type="pct"/>
            <w:shd w:val="clear" w:color="D9E1F2" w:fill="D9E1F2"/>
            <w:noWrap/>
            <w:vAlign w:val="center"/>
          </w:tcPr>
          <w:p w14:paraId="36A72A20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(7)R2DSens</w:t>
            </w:r>
          </w:p>
        </w:tc>
        <w:tc>
          <w:tcPr>
            <w:tcW w:w="238" w:type="pct"/>
            <w:shd w:val="clear" w:color="D9E1F2" w:fill="D9E1F2"/>
            <w:noWrap/>
            <w:vAlign w:val="center"/>
          </w:tcPr>
          <w:p w14:paraId="4607DEB3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(8)OOP</w:t>
            </w:r>
          </w:p>
        </w:tc>
        <w:tc>
          <w:tcPr>
            <w:tcW w:w="232" w:type="pct"/>
            <w:shd w:val="clear" w:color="D9E1F2" w:fill="D9E1F2"/>
            <w:noWrap/>
            <w:vAlign w:val="center"/>
          </w:tcPr>
          <w:p w14:paraId="36F74109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(9)BSL</w:t>
            </w:r>
          </w:p>
        </w:tc>
        <w:tc>
          <w:tcPr>
            <w:tcW w:w="368" w:type="pct"/>
            <w:shd w:val="clear" w:color="D9E1F2" w:fill="D9E1F2"/>
            <w:noWrap/>
            <w:vAlign w:val="center"/>
          </w:tcPr>
          <w:p w14:paraId="4686BF1A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(10)bit</w:t>
            </w:r>
          </w:p>
        </w:tc>
        <w:tc>
          <w:tcPr>
            <w:tcW w:w="217" w:type="pct"/>
            <w:shd w:val="clear" w:color="D9E1F2" w:fill="D9E1F2"/>
            <w:noWrap/>
            <w:vAlign w:val="center"/>
          </w:tcPr>
          <w:p w14:paraId="3A5E1134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(11)CW</w:t>
            </w:r>
          </w:p>
        </w:tc>
        <w:tc>
          <w:tcPr>
            <w:tcW w:w="308" w:type="pct"/>
            <w:shd w:val="clear" w:color="D9E1F2" w:fill="D9E1F2"/>
            <w:noWrap/>
            <w:vAlign w:val="center"/>
          </w:tcPr>
          <w:p w14:paraId="45C6B9AD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(12)CW2D</w:t>
            </w:r>
          </w:p>
        </w:tc>
        <w:tc>
          <w:tcPr>
            <w:tcW w:w="289" w:type="pct"/>
            <w:shd w:val="clear" w:color="D9E1F2" w:fill="D9E1F2"/>
            <w:noWrap/>
            <w:vAlign w:val="center"/>
          </w:tcPr>
          <w:p w14:paraId="73CE0E1E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239" w:type="pct"/>
            <w:shd w:val="clear" w:color="D9E1F2" w:fill="D9E1F2"/>
            <w:noWrap/>
            <w:vAlign w:val="center"/>
          </w:tcPr>
          <w:p w14:paraId="430080CC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(14)</w:t>
            </w:r>
          </w:p>
        </w:tc>
        <w:tc>
          <w:tcPr>
            <w:tcW w:w="297" w:type="pct"/>
            <w:shd w:val="clear" w:color="D9E1F2" w:fill="D9E1F2"/>
            <w:noWrap/>
            <w:vAlign w:val="center"/>
          </w:tcPr>
          <w:p w14:paraId="0559DB2B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(15)index</w:t>
            </w:r>
          </w:p>
        </w:tc>
      </w:tr>
      <w:tr w:rsidR="006F0490" w14:paraId="256DF353" w14:textId="77777777">
        <w:trPr>
          <w:trHeight w:val="210"/>
        </w:trPr>
        <w:tc>
          <w:tcPr>
            <w:tcW w:w="284" w:type="pct"/>
            <w:vMerge w:val="restart"/>
            <w:shd w:val="clear" w:color="auto" w:fill="auto"/>
            <w:vAlign w:val="center"/>
          </w:tcPr>
          <w:p w14:paraId="38518E29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D2T2-A1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2BC781EE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[Apple]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1FD0426F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8.78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13914DEE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51.36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48676061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 w:val="restart"/>
            <w:shd w:val="clear" w:color="auto" w:fill="auto"/>
            <w:vAlign w:val="center"/>
          </w:tcPr>
          <w:p w14:paraId="40E93691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2-2</w:t>
            </w: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4DDF1D89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0" w:type="pct"/>
            <w:shd w:val="clear" w:color="auto" w:fill="auto"/>
            <w:vAlign w:val="center"/>
          </w:tcPr>
          <w:p w14:paraId="037CE7D7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69D6D920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8" w:type="pct"/>
            <w:shd w:val="clear" w:color="auto" w:fill="auto"/>
            <w:vAlign w:val="center"/>
          </w:tcPr>
          <w:p w14:paraId="72549F67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33741925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2" w:type="pct"/>
            <w:vMerge w:val="restart"/>
            <w:shd w:val="clear" w:color="auto" w:fill="auto"/>
            <w:vAlign w:val="center"/>
          </w:tcPr>
          <w:p w14:paraId="07F57B7C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8" w:type="pct"/>
            <w:vMerge w:val="restart"/>
            <w:shd w:val="clear" w:color="auto" w:fill="auto"/>
            <w:vAlign w:val="center"/>
          </w:tcPr>
          <w:p w14:paraId="6F8EEBC2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58F755A8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239DE254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8.78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7B007140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5B05A20E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297" w:type="pct"/>
            <w:shd w:val="clear" w:color="auto" w:fill="auto"/>
            <w:vAlign w:val="center"/>
          </w:tcPr>
          <w:p w14:paraId="0226CC08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263</w:t>
            </w:r>
          </w:p>
        </w:tc>
      </w:tr>
      <w:tr w:rsidR="006F0490" w14:paraId="3C355720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061C7546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</w:tcPr>
          <w:p w14:paraId="0CCBB8CD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7E7D570D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4.61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298191F9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49</w:t>
            </w:r>
          </w:p>
        </w:tc>
        <w:tc>
          <w:tcPr>
            <w:tcW w:w="249" w:type="pct"/>
            <w:vMerge/>
            <w:vAlign w:val="center"/>
          </w:tcPr>
          <w:p w14:paraId="6AC9C7DC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5A052AEC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34C7E12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788D4650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256" w:type="pct"/>
            <w:vMerge/>
            <w:vAlign w:val="center"/>
          </w:tcPr>
          <w:p w14:paraId="5ECF59BB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53B23FB6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8" w:type="pct"/>
            <w:vMerge/>
            <w:vAlign w:val="center"/>
          </w:tcPr>
          <w:p w14:paraId="78430EB8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3F988E5F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5A9AB125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7B8AC216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1544CA8B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4.61</w:t>
            </w:r>
          </w:p>
        </w:tc>
        <w:tc>
          <w:tcPr>
            <w:tcW w:w="289" w:type="pct"/>
            <w:vMerge/>
            <w:vAlign w:val="center"/>
          </w:tcPr>
          <w:p w14:paraId="0B1AF66A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46BF1AA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C22C03A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98</w:t>
            </w:r>
          </w:p>
        </w:tc>
      </w:tr>
      <w:tr w:rsidR="006F0490" w14:paraId="6E85E2E2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655C293C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1BA6CEFF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695FCB33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8.52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1B035712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50.9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6A300476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/>
            <w:vAlign w:val="center"/>
          </w:tcPr>
          <w:p w14:paraId="4F28022D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4CE853FC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Budget-Alt-1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07EACA02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256" w:type="pct"/>
            <w:vMerge/>
            <w:vAlign w:val="center"/>
          </w:tcPr>
          <w:p w14:paraId="555471F0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23A3DB68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024E8BD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03019133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6E2C12A3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2BD3F180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7CE496D6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54.73</w:t>
            </w:r>
          </w:p>
        </w:tc>
        <w:tc>
          <w:tcPr>
            <w:tcW w:w="289" w:type="pct"/>
            <w:vMerge/>
            <w:vAlign w:val="center"/>
          </w:tcPr>
          <w:p w14:paraId="687B79B0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3F84F25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8012219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179</w:t>
            </w:r>
          </w:p>
        </w:tc>
      </w:tr>
      <w:tr w:rsidR="006F0490" w14:paraId="77F550A5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215DF516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2C8FFF92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2B4C4ED2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29788C68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10AF3B84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/>
            <w:vAlign w:val="center"/>
          </w:tcPr>
          <w:p w14:paraId="2D8AE03D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3C96139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FA3921D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6129242C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025D8A53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9903990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0CFD37FD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695993E3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2C8B6766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7B0A7829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57.46</w:t>
            </w:r>
          </w:p>
        </w:tc>
        <w:tc>
          <w:tcPr>
            <w:tcW w:w="289" w:type="pct"/>
            <w:vMerge/>
            <w:vAlign w:val="center"/>
          </w:tcPr>
          <w:p w14:paraId="5BB0C15E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6F71262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F890E45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187</w:t>
            </w:r>
          </w:p>
        </w:tc>
      </w:tr>
      <w:tr w:rsidR="006F0490" w14:paraId="17991E46" w14:textId="77777777">
        <w:trPr>
          <w:trHeight w:val="210"/>
        </w:trPr>
        <w:tc>
          <w:tcPr>
            <w:tcW w:w="284" w:type="pct"/>
            <w:vMerge w:val="restart"/>
            <w:shd w:val="clear" w:color="auto" w:fill="auto"/>
            <w:vAlign w:val="center"/>
          </w:tcPr>
          <w:p w14:paraId="1923B338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D2T2-A2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099F26C4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[Apple]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399EE241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6.97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1F5AA22B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51.18</w:t>
            </w:r>
          </w:p>
        </w:tc>
        <w:tc>
          <w:tcPr>
            <w:tcW w:w="249" w:type="pct"/>
            <w:vMerge/>
            <w:vAlign w:val="center"/>
          </w:tcPr>
          <w:p w14:paraId="730C1B31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327C2342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5F616993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0" w:type="pct"/>
            <w:shd w:val="clear" w:color="auto" w:fill="auto"/>
            <w:vAlign w:val="center"/>
          </w:tcPr>
          <w:p w14:paraId="371C1AFF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256" w:type="pct"/>
            <w:vMerge/>
            <w:vAlign w:val="center"/>
          </w:tcPr>
          <w:p w14:paraId="4C44865F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7BE3CD44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8" w:type="pct"/>
            <w:vMerge/>
            <w:vAlign w:val="center"/>
          </w:tcPr>
          <w:p w14:paraId="6D4692FA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4781629A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49B0896F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149538D9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3BB2A849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6.97</w:t>
            </w:r>
          </w:p>
        </w:tc>
        <w:tc>
          <w:tcPr>
            <w:tcW w:w="289" w:type="pct"/>
            <w:vMerge/>
            <w:vAlign w:val="center"/>
          </w:tcPr>
          <w:p w14:paraId="4FEECEFC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7878AEB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5E90607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264</w:t>
            </w:r>
          </w:p>
        </w:tc>
      </w:tr>
      <w:tr w:rsidR="006F0490" w14:paraId="16097063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682B3433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</w:tcPr>
          <w:p w14:paraId="5C7E8163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7C368C47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4.61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53B06D6A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49</w:t>
            </w:r>
          </w:p>
        </w:tc>
        <w:tc>
          <w:tcPr>
            <w:tcW w:w="249" w:type="pct"/>
            <w:vMerge/>
            <w:vAlign w:val="center"/>
          </w:tcPr>
          <w:p w14:paraId="32624B75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7FF59A12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C24AB30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75C813A5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256" w:type="pct"/>
            <w:vMerge/>
            <w:vAlign w:val="center"/>
          </w:tcPr>
          <w:p w14:paraId="17A69E86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6E1C3EA3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8" w:type="pct"/>
            <w:vMerge/>
            <w:vAlign w:val="center"/>
          </w:tcPr>
          <w:p w14:paraId="4C9BE9C0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14635261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415C0EBB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shd w:val="clear" w:color="auto" w:fill="auto"/>
            <w:vAlign w:val="center"/>
          </w:tcPr>
          <w:p w14:paraId="03ADFE52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45022FDC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4.61</w:t>
            </w:r>
          </w:p>
        </w:tc>
        <w:tc>
          <w:tcPr>
            <w:tcW w:w="289" w:type="pct"/>
            <w:vMerge/>
            <w:vAlign w:val="center"/>
          </w:tcPr>
          <w:p w14:paraId="7FF2DADE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2C36F96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E9C8790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99</w:t>
            </w:r>
          </w:p>
        </w:tc>
      </w:tr>
      <w:tr w:rsidR="006F0490" w14:paraId="1EA273D0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03294DFA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62A11249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584769A4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8.52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46AC915E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50.9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6551A65A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/>
            <w:vAlign w:val="center"/>
          </w:tcPr>
          <w:p w14:paraId="0867B76C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0DF44CDB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Budget-Alt-1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70351DE2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256" w:type="pct"/>
            <w:vMerge/>
            <w:vAlign w:val="center"/>
          </w:tcPr>
          <w:p w14:paraId="40C86D60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6418C288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4EBC043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033B908D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1F252C45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70200BA3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186B6261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54.73</w:t>
            </w:r>
          </w:p>
        </w:tc>
        <w:tc>
          <w:tcPr>
            <w:tcW w:w="289" w:type="pct"/>
            <w:vMerge/>
            <w:vAlign w:val="center"/>
          </w:tcPr>
          <w:p w14:paraId="6AA9E7F2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3341E69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17F6069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181</w:t>
            </w:r>
          </w:p>
        </w:tc>
      </w:tr>
      <w:tr w:rsidR="006F0490" w14:paraId="3B1D57A7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5941B9F8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49883CE7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0A9553A5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1DB69FBC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021AAB05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/>
            <w:vAlign w:val="center"/>
          </w:tcPr>
          <w:p w14:paraId="541F8960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8E6084F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BD9A6C7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37DFDF3C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2283CA74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4FA8CD2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0AF9357A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15852CFD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311BAB12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0D7E9E1F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57.46</w:t>
            </w:r>
          </w:p>
        </w:tc>
        <w:tc>
          <w:tcPr>
            <w:tcW w:w="289" w:type="pct"/>
            <w:vMerge/>
            <w:vAlign w:val="center"/>
          </w:tcPr>
          <w:p w14:paraId="4D84B0CD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67F8262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4B9E89C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189</w:t>
            </w:r>
          </w:p>
        </w:tc>
      </w:tr>
      <w:tr w:rsidR="006F0490" w14:paraId="2D821D5A" w14:textId="77777777">
        <w:trPr>
          <w:trHeight w:val="210"/>
        </w:trPr>
        <w:tc>
          <w:tcPr>
            <w:tcW w:w="284" w:type="pct"/>
            <w:vMerge w:val="restart"/>
            <w:shd w:val="clear" w:color="auto" w:fill="auto"/>
            <w:vAlign w:val="center"/>
          </w:tcPr>
          <w:p w14:paraId="6FB8773C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D2T2-B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12C32346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632CEC40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5.47</w:t>
            </w:r>
          </w:p>
        </w:tc>
        <w:tc>
          <w:tcPr>
            <w:tcW w:w="256" w:type="pct"/>
            <w:vMerge/>
            <w:vAlign w:val="center"/>
          </w:tcPr>
          <w:p w14:paraId="4D703974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6558E7B0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14:paraId="1EBD2EE5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5ABCC681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17182F5D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256" w:type="pct"/>
            <w:vMerge/>
            <w:vAlign w:val="center"/>
          </w:tcPr>
          <w:p w14:paraId="15DDB6DD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75BCF8F9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DA86D9A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7181A49A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1594AB4C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037C4620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08" w:type="pct"/>
            <w:vMerge w:val="restart"/>
            <w:shd w:val="clear" w:color="auto" w:fill="auto"/>
            <w:vAlign w:val="center"/>
          </w:tcPr>
          <w:p w14:paraId="519ADFFD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9" w:type="pct"/>
            <w:vMerge/>
            <w:vAlign w:val="center"/>
          </w:tcPr>
          <w:p w14:paraId="3D8FC6C0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FC8856C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AB3599F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104</w:t>
            </w:r>
          </w:p>
        </w:tc>
      </w:tr>
      <w:tr w:rsidR="006F0490" w14:paraId="0894D1E9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73ACD172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47EBF4C1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42197125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65167AE5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2A7596F5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14:paraId="7C2D00D4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9" w:type="pct"/>
            <w:vMerge/>
            <w:vAlign w:val="center"/>
          </w:tcPr>
          <w:p w14:paraId="6585BE53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6E352FD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69F38FC5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3FDF6CEE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962C3AB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5CF975D3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6929FF7C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0B3B1E1A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75FE8E0E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419C9B48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FFDFE16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E095F2B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100</w:t>
            </w:r>
          </w:p>
        </w:tc>
      </w:tr>
      <w:tr w:rsidR="006F0490" w14:paraId="0AD982F8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50459097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17C8CC7F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0D59DD3C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8.52</w:t>
            </w:r>
          </w:p>
        </w:tc>
        <w:tc>
          <w:tcPr>
            <w:tcW w:w="256" w:type="pct"/>
            <w:vMerge/>
            <w:vAlign w:val="center"/>
          </w:tcPr>
          <w:p w14:paraId="4B890A02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6351C5F1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532398E0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17AC998D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Budget-Alt-1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538B7756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256" w:type="pct"/>
            <w:vMerge/>
            <w:vAlign w:val="center"/>
          </w:tcPr>
          <w:p w14:paraId="286DF22A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1CEFF985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D442900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7AE5BBFD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5A69D4B1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291166D7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1BA30619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9" w:type="pct"/>
            <w:vMerge/>
            <w:vAlign w:val="center"/>
          </w:tcPr>
          <w:p w14:paraId="582DA534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A27979A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BEFD560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183</w:t>
            </w:r>
          </w:p>
        </w:tc>
      </w:tr>
      <w:tr w:rsidR="006F0490" w14:paraId="11B69C26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55821552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7A78D196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080D6FCA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06865B73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6B6EEDB1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14:paraId="19A191DE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9" w:type="pct"/>
            <w:vMerge/>
            <w:vAlign w:val="center"/>
          </w:tcPr>
          <w:p w14:paraId="6665C125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8AF9DED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344A861C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2A07A110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1BAA1D5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6FDF12A3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5BDAE223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77225145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7A94CE3B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9" w:type="pct"/>
            <w:vMerge/>
            <w:vAlign w:val="center"/>
          </w:tcPr>
          <w:p w14:paraId="39B8AB8A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C999B94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BF283CA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185</w:t>
            </w:r>
          </w:p>
        </w:tc>
      </w:tr>
      <w:tr w:rsidR="006F0490" w14:paraId="66B60D33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25912763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4CA0C2AD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4E594C26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52CB3DD2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5A0F9055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2220EE10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9" w:type="pct"/>
            <w:vMerge/>
            <w:vAlign w:val="center"/>
          </w:tcPr>
          <w:p w14:paraId="6459A5D7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E3C14A0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41F03111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36972514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F764A2E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58089F5A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5DD614F6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78EF1654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0738831D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9" w:type="pct"/>
            <w:vMerge/>
            <w:vAlign w:val="center"/>
          </w:tcPr>
          <w:p w14:paraId="1E0AA6E9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9B1F50A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B12438B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191</w:t>
            </w:r>
          </w:p>
        </w:tc>
      </w:tr>
      <w:tr w:rsidR="006F0490" w14:paraId="539CA7DB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71255855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40BAA9EB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54156BB8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54D25965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24BC5295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14:paraId="67B8DE44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9" w:type="pct"/>
            <w:vMerge/>
            <w:vAlign w:val="center"/>
          </w:tcPr>
          <w:p w14:paraId="3A33C320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ED17618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74AC5DE4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139AF8AE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B42E0A3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0FB09440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04341639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5D453A4F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43DACBFB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9" w:type="pct"/>
            <w:vMerge/>
            <w:vAlign w:val="center"/>
          </w:tcPr>
          <w:p w14:paraId="3BD02983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BD54B73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0BC51D9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193</w:t>
            </w:r>
          </w:p>
        </w:tc>
      </w:tr>
    </w:tbl>
    <w:p w14:paraId="3BE054FA" w14:textId="77777777" w:rsidR="006F0490" w:rsidRDefault="006F0490" w:rsidP="00311C12"/>
    <w:p w14:paraId="374A226F" w14:textId="5E6CE8DB" w:rsidR="006F0490" w:rsidRDefault="002D4B5B" w:rsidP="00311C12">
      <w:pPr>
        <w:pStyle w:val="TH"/>
      </w:pPr>
      <w:r>
        <w:rPr>
          <w:noProof/>
        </w:rPr>
        <w:lastRenderedPageBreak/>
        <w:drawing>
          <wp:inline distT="0" distB="0" distL="0" distR="0" wp14:anchorId="35AED932" wp14:editId="0FCF2656">
            <wp:extent cx="9074785" cy="5012055"/>
            <wp:effectExtent l="0" t="0" r="0" b="0"/>
            <wp:docPr id="472634164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2634164" name="Picture 7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74785" cy="5012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17DDF5" w14:textId="132E0A2E" w:rsidR="006F0490" w:rsidRDefault="00311C12" w:rsidP="00311C12">
      <w:pPr>
        <w:pStyle w:val="TF"/>
        <w:rPr>
          <w:rFonts w:ascii="Times New Roman" w:hAnsi="Times New Roman"/>
        </w:rPr>
      </w:pPr>
      <w:r>
        <w:rPr>
          <w:rFonts w:hint="eastAsia"/>
        </w:rPr>
        <w:t>Figure</w:t>
      </w:r>
      <w:r>
        <w:t xml:space="preserve"> 7.1.2.</w:t>
      </w:r>
      <w:r>
        <w:rPr>
          <w:rFonts w:hint="eastAsia"/>
        </w:rPr>
        <w:t>2</w:t>
      </w:r>
      <w:r>
        <w:t>.</w:t>
      </w:r>
      <w:r>
        <w:rPr>
          <w:rFonts w:hint="eastAsia"/>
        </w:rPr>
        <w:t>1.3.1-</w:t>
      </w:r>
      <w:r>
        <w:t>1</w:t>
      </w:r>
    </w:p>
    <w:p w14:paraId="58AACD7B" w14:textId="77777777" w:rsidR="006F0490" w:rsidRDefault="002D4B5B" w:rsidP="00311C12">
      <w:pPr>
        <w:pStyle w:val="TH"/>
      </w:pPr>
      <w:r>
        <w:rPr>
          <w:rFonts w:hint="eastAsia"/>
        </w:rPr>
        <w:lastRenderedPageBreak/>
        <w:t>Table</w:t>
      </w:r>
      <w:r>
        <w:t xml:space="preserve"> 7.1.2.</w:t>
      </w:r>
      <w:r>
        <w:rPr>
          <w:rFonts w:hint="eastAsia"/>
        </w:rPr>
        <w:t>2</w:t>
      </w:r>
      <w:r>
        <w:t>.</w:t>
      </w:r>
      <w:r>
        <w:rPr>
          <w:rFonts w:hint="eastAsia"/>
        </w:rPr>
        <w:t>1.3.1-2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5"/>
        <w:gridCol w:w="1066"/>
        <w:gridCol w:w="1135"/>
        <w:gridCol w:w="726"/>
        <w:gridCol w:w="706"/>
        <w:gridCol w:w="635"/>
        <w:gridCol w:w="678"/>
        <w:gridCol w:w="680"/>
        <w:gridCol w:w="729"/>
        <w:gridCol w:w="909"/>
        <w:gridCol w:w="675"/>
        <w:gridCol w:w="658"/>
        <w:gridCol w:w="1046"/>
        <w:gridCol w:w="615"/>
        <w:gridCol w:w="875"/>
        <w:gridCol w:w="820"/>
        <w:gridCol w:w="680"/>
        <w:gridCol w:w="843"/>
      </w:tblGrid>
      <w:tr w:rsidR="006F0490" w:rsidRPr="00806C6B" w14:paraId="188C8B5D" w14:textId="77777777">
        <w:trPr>
          <w:trHeight w:val="210"/>
        </w:trPr>
        <w:tc>
          <w:tcPr>
            <w:tcW w:w="4703" w:type="pct"/>
            <w:gridSpan w:val="17"/>
            <w:shd w:val="clear" w:color="auto" w:fill="auto"/>
            <w:noWrap/>
            <w:vAlign w:val="center"/>
          </w:tcPr>
          <w:p w14:paraId="2B99BA7B" w14:textId="77777777" w:rsidR="006F0490" w:rsidRPr="00806C6B" w:rsidRDefault="002D4B5B" w:rsidP="00311C12">
            <w:pPr>
              <w:pStyle w:val="TAH"/>
              <w:rPr>
                <w:rFonts w:eastAsia="DengXian"/>
                <w:lang w:val="fr-FR"/>
              </w:rPr>
            </w:pPr>
            <w:r w:rsidRPr="00806C6B">
              <w:rPr>
                <w:rFonts w:eastAsia="DengXian"/>
                <w:lang w:val="fr-FR"/>
              </w:rPr>
              <w:t xml:space="preserve">~48-60kbps, </w:t>
            </w:r>
            <w:proofErr w:type="spellStart"/>
            <w:r w:rsidRPr="00806C6B">
              <w:rPr>
                <w:rFonts w:eastAsia="DengXian"/>
                <w:lang w:val="fr-FR"/>
              </w:rPr>
              <w:t>device</w:t>
            </w:r>
            <w:proofErr w:type="spellEnd"/>
            <w:r w:rsidRPr="00806C6B">
              <w:rPr>
                <w:rFonts w:eastAsia="DengXian"/>
                <w:lang w:val="fr-FR"/>
              </w:rPr>
              <w:t xml:space="preserve"> 2a, D2T2, </w:t>
            </w:r>
            <w:proofErr w:type="spellStart"/>
            <w:r w:rsidRPr="00806C6B">
              <w:rPr>
                <w:rFonts w:eastAsia="DengXian"/>
                <w:lang w:val="fr-FR"/>
              </w:rPr>
              <w:t>InH</w:t>
            </w:r>
            <w:proofErr w:type="spellEnd"/>
            <w:r w:rsidRPr="00806C6B">
              <w:rPr>
                <w:rFonts w:eastAsia="DengXian"/>
                <w:lang w:val="fr-FR"/>
              </w:rPr>
              <w:t>-Office LOS</w:t>
            </w:r>
          </w:p>
        </w:tc>
        <w:tc>
          <w:tcPr>
            <w:tcW w:w="297" w:type="pct"/>
            <w:shd w:val="clear" w:color="auto" w:fill="auto"/>
            <w:noWrap/>
            <w:vAlign w:val="center"/>
          </w:tcPr>
          <w:p w14:paraId="4393CF82" w14:textId="77777777" w:rsidR="006F0490" w:rsidRPr="00806C6B" w:rsidRDefault="006F0490" w:rsidP="00311C12">
            <w:pPr>
              <w:pStyle w:val="TAH"/>
              <w:rPr>
                <w:rFonts w:eastAsia="DengXian"/>
                <w:lang w:val="fr-FR"/>
              </w:rPr>
            </w:pPr>
          </w:p>
        </w:tc>
      </w:tr>
      <w:tr w:rsidR="006F0490" w14:paraId="7C133FCF" w14:textId="77777777">
        <w:trPr>
          <w:trHeight w:val="1870"/>
        </w:trPr>
        <w:tc>
          <w:tcPr>
            <w:tcW w:w="2523" w:type="pct"/>
            <w:gridSpan w:val="9"/>
            <w:shd w:val="clear" w:color="auto" w:fill="auto"/>
          </w:tcPr>
          <w:p w14:paraId="62CB4028" w14:textId="25900626" w:rsidR="006F0490" w:rsidRDefault="002D4B5B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Header columns description:</w:t>
            </w: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br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(1a)</w:t>
            </w:r>
            <w:r w:rsidR="00311C12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311C12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Distance, min(R2D, D2R)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(1b)</w:t>
            </w:r>
            <w:r w:rsidR="00311C12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311C12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MPL, min(R2D, D2R)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(2)</w:t>
            </w:r>
            <w:r w:rsidR="00311C12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311C12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BLER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(3)</w:t>
            </w:r>
            <w:r w:rsidR="00311C12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311C12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CW case. (See TR38.XXX section YYY)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(4)</w:t>
            </w:r>
            <w:r w:rsidR="00311C12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311C12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 Alternative 1 or 2. (See TR38.XXX section YYY)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(5)</w:t>
            </w:r>
            <w:r w:rsidR="00311C12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311C12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D2R data rate (kbps). (Refer to [0m] in LLS table, also see editors' notes [info-D2R-datarate]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(6)</w:t>
            </w:r>
            <w:r w:rsidR="00311C12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311C12">
              <w:tab/>
            </w: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TxPower</w:t>
            </w:r>
            <w:proofErr w:type="spellEnd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[dBm]. (See R2D[1E] in link budget table)</w:t>
            </w:r>
          </w:p>
        </w:tc>
        <w:tc>
          <w:tcPr>
            <w:tcW w:w="2180" w:type="pct"/>
            <w:gridSpan w:val="8"/>
            <w:shd w:val="clear" w:color="auto" w:fill="auto"/>
          </w:tcPr>
          <w:p w14:paraId="2A69226A" w14:textId="5ECB094C" w:rsidR="006F0490" w:rsidRDefault="002D4B5B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(7)</w:t>
            </w:r>
            <w:r w:rsidR="00311C12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311C12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R2D Receiver sensitivity [dBm]. (See R2D[2L]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(8)</w:t>
            </w:r>
            <w:r w:rsidR="00311C12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311C12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On Object Penalty [dB] (See R2D[2H]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(9)</w:t>
            </w:r>
            <w:r w:rsidR="00311C12"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</w:t>
            </w:r>
            <w:r w:rsidR="00311C12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Backscatter loss [dB] (See [1H]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(10) </w:t>
            </w:r>
            <w:r w:rsidR="00311C12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message size for D2R [bit] 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(11) </w:t>
            </w:r>
            <w:r w:rsidR="00311C12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CW cancellation [dB] (See D2R[2K]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(12) </w:t>
            </w:r>
            <w:r w:rsidR="00311C12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CW2D distance [m] (See D2R[1E3]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(13) </w:t>
            </w:r>
            <w:r w:rsidR="00311C12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D2R coherent or non-coherent receiver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(14) </w:t>
            </w:r>
            <w:r w:rsidR="00311C12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Carrier frequency (MHz)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(15) </w:t>
            </w:r>
            <w:r w:rsidR="00311C12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Row indices in the table.</w:t>
            </w:r>
          </w:p>
        </w:tc>
        <w:tc>
          <w:tcPr>
            <w:tcW w:w="297" w:type="pct"/>
            <w:shd w:val="clear" w:color="auto" w:fill="auto"/>
          </w:tcPr>
          <w:p w14:paraId="1E59F4DB" w14:textId="77777777" w:rsidR="006F0490" w:rsidRDefault="002D4B5B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6F0490" w14:paraId="4824AA3C" w14:textId="77777777">
        <w:trPr>
          <w:trHeight w:val="210"/>
        </w:trPr>
        <w:tc>
          <w:tcPr>
            <w:tcW w:w="284" w:type="pct"/>
            <w:shd w:val="clear" w:color="D9E1F2" w:fill="D9E1F2"/>
            <w:noWrap/>
            <w:vAlign w:val="center"/>
          </w:tcPr>
          <w:p w14:paraId="0983E8A1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DxTx</w:t>
            </w:r>
            <w:proofErr w:type="spellEnd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-Y</w:t>
            </w:r>
          </w:p>
        </w:tc>
        <w:tc>
          <w:tcPr>
            <w:tcW w:w="375" w:type="pct"/>
            <w:shd w:val="clear" w:color="D9E1F2" w:fill="D9E1F2"/>
            <w:noWrap/>
            <w:vAlign w:val="center"/>
          </w:tcPr>
          <w:p w14:paraId="248028DB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399" w:type="pct"/>
            <w:shd w:val="clear" w:color="D9E1F2" w:fill="D9E1F2"/>
            <w:noWrap/>
            <w:vAlign w:val="center"/>
          </w:tcPr>
          <w:p w14:paraId="63AC0E28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(1a) Distance</w:t>
            </w:r>
          </w:p>
        </w:tc>
        <w:tc>
          <w:tcPr>
            <w:tcW w:w="256" w:type="pct"/>
            <w:shd w:val="clear" w:color="D9E1F2" w:fill="D9E1F2"/>
            <w:noWrap/>
            <w:vAlign w:val="center"/>
          </w:tcPr>
          <w:p w14:paraId="5AA80200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(1b) MPL</w:t>
            </w:r>
          </w:p>
        </w:tc>
        <w:tc>
          <w:tcPr>
            <w:tcW w:w="249" w:type="pct"/>
            <w:shd w:val="clear" w:color="D9E1F2" w:fill="D9E1F2"/>
            <w:noWrap/>
            <w:vAlign w:val="center"/>
          </w:tcPr>
          <w:p w14:paraId="7A61A24C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(2)BLER</w:t>
            </w:r>
          </w:p>
        </w:tc>
        <w:tc>
          <w:tcPr>
            <w:tcW w:w="224" w:type="pct"/>
            <w:shd w:val="clear" w:color="D9E1F2" w:fill="D9E1F2"/>
            <w:noWrap/>
            <w:vAlign w:val="center"/>
          </w:tcPr>
          <w:p w14:paraId="0E9C37D2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(3)CW</w:t>
            </w:r>
          </w:p>
        </w:tc>
        <w:tc>
          <w:tcPr>
            <w:tcW w:w="239" w:type="pct"/>
            <w:shd w:val="clear" w:color="D9E1F2" w:fill="D9E1F2"/>
            <w:noWrap/>
            <w:vAlign w:val="center"/>
          </w:tcPr>
          <w:p w14:paraId="1A1630A8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(4)Alt</w:t>
            </w:r>
          </w:p>
        </w:tc>
        <w:tc>
          <w:tcPr>
            <w:tcW w:w="240" w:type="pct"/>
            <w:shd w:val="clear" w:color="D9E1F2" w:fill="D9E1F2"/>
            <w:noWrap/>
            <w:vAlign w:val="center"/>
          </w:tcPr>
          <w:p w14:paraId="60556DCD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(5)kbps</w:t>
            </w:r>
          </w:p>
        </w:tc>
        <w:tc>
          <w:tcPr>
            <w:tcW w:w="256" w:type="pct"/>
            <w:shd w:val="clear" w:color="D9E1F2" w:fill="D9E1F2"/>
            <w:noWrap/>
            <w:vAlign w:val="center"/>
          </w:tcPr>
          <w:p w14:paraId="48624A55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(6)</w:t>
            </w: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TxPwr</w:t>
            </w:r>
            <w:proofErr w:type="spellEnd"/>
          </w:p>
        </w:tc>
        <w:tc>
          <w:tcPr>
            <w:tcW w:w="288" w:type="pct"/>
            <w:shd w:val="clear" w:color="D9E1F2" w:fill="D9E1F2"/>
            <w:noWrap/>
            <w:vAlign w:val="center"/>
          </w:tcPr>
          <w:p w14:paraId="7DCA7831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(7)R2DSens</w:t>
            </w:r>
          </w:p>
        </w:tc>
        <w:tc>
          <w:tcPr>
            <w:tcW w:w="238" w:type="pct"/>
            <w:shd w:val="clear" w:color="D9E1F2" w:fill="D9E1F2"/>
            <w:noWrap/>
            <w:vAlign w:val="center"/>
          </w:tcPr>
          <w:p w14:paraId="5B71DD6B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(8)OOP</w:t>
            </w:r>
          </w:p>
        </w:tc>
        <w:tc>
          <w:tcPr>
            <w:tcW w:w="232" w:type="pct"/>
            <w:shd w:val="clear" w:color="D9E1F2" w:fill="D9E1F2"/>
            <w:noWrap/>
            <w:vAlign w:val="center"/>
          </w:tcPr>
          <w:p w14:paraId="3A48482F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(9)BSL</w:t>
            </w:r>
          </w:p>
        </w:tc>
        <w:tc>
          <w:tcPr>
            <w:tcW w:w="368" w:type="pct"/>
            <w:shd w:val="clear" w:color="D9E1F2" w:fill="D9E1F2"/>
            <w:noWrap/>
            <w:vAlign w:val="center"/>
          </w:tcPr>
          <w:p w14:paraId="020605A6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(10)bit</w:t>
            </w:r>
          </w:p>
        </w:tc>
        <w:tc>
          <w:tcPr>
            <w:tcW w:w="217" w:type="pct"/>
            <w:shd w:val="clear" w:color="D9E1F2" w:fill="D9E1F2"/>
            <w:noWrap/>
            <w:vAlign w:val="center"/>
          </w:tcPr>
          <w:p w14:paraId="3C136B3A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(11)CW</w:t>
            </w:r>
          </w:p>
        </w:tc>
        <w:tc>
          <w:tcPr>
            <w:tcW w:w="308" w:type="pct"/>
            <w:shd w:val="clear" w:color="D9E1F2" w:fill="D9E1F2"/>
            <w:noWrap/>
            <w:vAlign w:val="center"/>
          </w:tcPr>
          <w:p w14:paraId="50055335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(12)CW2D</w:t>
            </w:r>
          </w:p>
        </w:tc>
        <w:tc>
          <w:tcPr>
            <w:tcW w:w="289" w:type="pct"/>
            <w:shd w:val="clear" w:color="D9E1F2" w:fill="D9E1F2"/>
            <w:noWrap/>
            <w:vAlign w:val="center"/>
          </w:tcPr>
          <w:p w14:paraId="7755FF81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239" w:type="pct"/>
            <w:shd w:val="clear" w:color="D9E1F2" w:fill="D9E1F2"/>
            <w:noWrap/>
            <w:vAlign w:val="center"/>
          </w:tcPr>
          <w:p w14:paraId="3937DD3E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(14)</w:t>
            </w:r>
          </w:p>
        </w:tc>
        <w:tc>
          <w:tcPr>
            <w:tcW w:w="297" w:type="pct"/>
            <w:shd w:val="clear" w:color="D9E1F2" w:fill="D9E1F2"/>
            <w:noWrap/>
            <w:vAlign w:val="center"/>
          </w:tcPr>
          <w:p w14:paraId="2F2F6439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(15)index</w:t>
            </w:r>
          </w:p>
        </w:tc>
      </w:tr>
      <w:tr w:rsidR="006F0490" w14:paraId="6D01A6BE" w14:textId="77777777">
        <w:trPr>
          <w:trHeight w:val="210"/>
        </w:trPr>
        <w:tc>
          <w:tcPr>
            <w:tcW w:w="284" w:type="pct"/>
            <w:vMerge w:val="restart"/>
            <w:shd w:val="clear" w:color="auto" w:fill="auto"/>
            <w:vAlign w:val="center"/>
          </w:tcPr>
          <w:p w14:paraId="41A39D3C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D2T2-A1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3CD3CDAE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[Apple]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24865F9C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31.12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520E9D84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57.31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15BDB37D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 w:val="restart"/>
            <w:shd w:val="clear" w:color="auto" w:fill="auto"/>
            <w:vAlign w:val="center"/>
          </w:tcPr>
          <w:p w14:paraId="299B706B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2-2</w:t>
            </w: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4B348094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0" w:type="pct"/>
            <w:shd w:val="clear" w:color="auto" w:fill="auto"/>
            <w:vAlign w:val="center"/>
          </w:tcPr>
          <w:p w14:paraId="38358116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77A6023B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8" w:type="pct"/>
            <w:shd w:val="clear" w:color="auto" w:fill="auto"/>
            <w:vAlign w:val="center"/>
          </w:tcPr>
          <w:p w14:paraId="36B07816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2AFBB823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2" w:type="pct"/>
            <w:vMerge w:val="restart"/>
            <w:shd w:val="clear" w:color="auto" w:fill="auto"/>
            <w:vAlign w:val="center"/>
          </w:tcPr>
          <w:p w14:paraId="15D3EFE2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8" w:type="pct"/>
            <w:vMerge w:val="restart"/>
            <w:shd w:val="clear" w:color="auto" w:fill="auto"/>
            <w:vAlign w:val="center"/>
          </w:tcPr>
          <w:p w14:paraId="7EA66A6B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514D8959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269B0C8D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31.12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253D424F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3A25964F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297" w:type="pct"/>
            <w:shd w:val="clear" w:color="auto" w:fill="auto"/>
            <w:vAlign w:val="center"/>
          </w:tcPr>
          <w:p w14:paraId="4F0424B9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265</w:t>
            </w:r>
          </w:p>
        </w:tc>
      </w:tr>
      <w:tr w:rsidR="006F0490" w14:paraId="092CE29C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7366C98C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</w:tcPr>
          <w:p w14:paraId="494EE9E2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736F5DD6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23.18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126FD9AD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55.1</w:t>
            </w:r>
          </w:p>
        </w:tc>
        <w:tc>
          <w:tcPr>
            <w:tcW w:w="249" w:type="pct"/>
            <w:vMerge/>
            <w:vAlign w:val="center"/>
          </w:tcPr>
          <w:p w14:paraId="67FE69EF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2632D67C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75B12AA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4BE7BF66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256" w:type="pct"/>
            <w:vMerge/>
            <w:vAlign w:val="center"/>
          </w:tcPr>
          <w:p w14:paraId="14A69C60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56C9CD10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8" w:type="pct"/>
            <w:vMerge/>
            <w:vAlign w:val="center"/>
          </w:tcPr>
          <w:p w14:paraId="16CCD5E0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4B35BDE7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67C3245A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44567DF1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452A59F2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26.65</w:t>
            </w:r>
          </w:p>
        </w:tc>
        <w:tc>
          <w:tcPr>
            <w:tcW w:w="289" w:type="pct"/>
            <w:vMerge/>
            <w:vAlign w:val="center"/>
          </w:tcPr>
          <w:p w14:paraId="04C97920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0387CCB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2184C1D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101</w:t>
            </w:r>
          </w:p>
        </w:tc>
      </w:tr>
      <w:tr w:rsidR="006F0490" w14:paraId="1AA96ADF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19FE27A2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464324BA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99" w:type="pct"/>
            <w:vMerge/>
            <w:vAlign w:val="center"/>
          </w:tcPr>
          <w:p w14:paraId="18E4DA3A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1E9490B4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4480149E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/>
            <w:vAlign w:val="center"/>
          </w:tcPr>
          <w:p w14:paraId="00A3D954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28D51C85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Budget-Alt-1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12B3EC38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256" w:type="pct"/>
            <w:vMerge/>
            <w:vAlign w:val="center"/>
          </w:tcPr>
          <w:p w14:paraId="1B79CD6A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2ACA2C05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907891B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2123A55E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6F8BCD17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6147EDEB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1F7F2AA9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58.93</w:t>
            </w:r>
          </w:p>
        </w:tc>
        <w:tc>
          <w:tcPr>
            <w:tcW w:w="289" w:type="pct"/>
            <w:vMerge/>
            <w:vAlign w:val="center"/>
          </w:tcPr>
          <w:p w14:paraId="6C946A83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4C70A9F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2EF1FF3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180</w:t>
            </w:r>
          </w:p>
        </w:tc>
      </w:tr>
      <w:tr w:rsidR="006F0490" w14:paraId="1BA877AF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7075AC53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6D60D8A5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376432BE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19FB8628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61566BEB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/>
            <w:vAlign w:val="center"/>
          </w:tcPr>
          <w:p w14:paraId="4B7709D6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0C12D10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DEA7BE0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279F4201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23B3DD22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63720BE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4BEFE620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4D5C2FF1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64A813FB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1F135F73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61.66</w:t>
            </w:r>
          </w:p>
        </w:tc>
        <w:tc>
          <w:tcPr>
            <w:tcW w:w="289" w:type="pct"/>
            <w:vMerge/>
            <w:vAlign w:val="center"/>
          </w:tcPr>
          <w:p w14:paraId="45417B65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C27A981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89EB593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188</w:t>
            </w:r>
          </w:p>
        </w:tc>
      </w:tr>
      <w:tr w:rsidR="006F0490" w14:paraId="7736DACA" w14:textId="77777777">
        <w:trPr>
          <w:trHeight w:val="210"/>
        </w:trPr>
        <w:tc>
          <w:tcPr>
            <w:tcW w:w="284" w:type="pct"/>
            <w:vMerge w:val="restart"/>
            <w:shd w:val="clear" w:color="auto" w:fill="auto"/>
            <w:vAlign w:val="center"/>
          </w:tcPr>
          <w:p w14:paraId="29043FA7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D2T2-A2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230AC3A9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[Apple]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6F00E3A3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30.37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1029DBBB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57.13</w:t>
            </w:r>
          </w:p>
        </w:tc>
        <w:tc>
          <w:tcPr>
            <w:tcW w:w="249" w:type="pct"/>
            <w:vMerge/>
            <w:vAlign w:val="center"/>
          </w:tcPr>
          <w:p w14:paraId="30DF3D9F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7F4BC870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19555C10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0" w:type="pct"/>
            <w:shd w:val="clear" w:color="auto" w:fill="auto"/>
            <w:vAlign w:val="center"/>
          </w:tcPr>
          <w:p w14:paraId="7AB99086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256" w:type="pct"/>
            <w:vMerge/>
            <w:vAlign w:val="center"/>
          </w:tcPr>
          <w:p w14:paraId="3BEA6628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2A5DE194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8" w:type="pct"/>
            <w:vMerge/>
            <w:vAlign w:val="center"/>
          </w:tcPr>
          <w:p w14:paraId="6EA3A475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16E91777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0735E68F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39DAA383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13BFAED6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30.37</w:t>
            </w:r>
          </w:p>
        </w:tc>
        <w:tc>
          <w:tcPr>
            <w:tcW w:w="289" w:type="pct"/>
            <w:vMerge/>
            <w:vAlign w:val="center"/>
          </w:tcPr>
          <w:p w14:paraId="3BA2FDD7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6F1007C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6AC9E05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266</w:t>
            </w:r>
          </w:p>
        </w:tc>
      </w:tr>
      <w:tr w:rsidR="006F0490" w14:paraId="7C7B4D63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0E746156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auto"/>
            <w:vAlign w:val="center"/>
          </w:tcPr>
          <w:p w14:paraId="21C6CDBA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62CF15DC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23.18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3D868917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55.1</w:t>
            </w:r>
          </w:p>
        </w:tc>
        <w:tc>
          <w:tcPr>
            <w:tcW w:w="249" w:type="pct"/>
            <w:vMerge/>
            <w:vAlign w:val="center"/>
          </w:tcPr>
          <w:p w14:paraId="6D460DF8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3392E266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5042DE9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2C6208BB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256" w:type="pct"/>
            <w:vMerge/>
            <w:vAlign w:val="center"/>
          </w:tcPr>
          <w:p w14:paraId="47F5B38B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37F5AB85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8" w:type="pct"/>
            <w:vMerge/>
            <w:vAlign w:val="center"/>
          </w:tcPr>
          <w:p w14:paraId="66C1E6DB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37C23BB9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3179EBB8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shd w:val="clear" w:color="auto" w:fill="auto"/>
            <w:vAlign w:val="center"/>
          </w:tcPr>
          <w:p w14:paraId="2D54BE92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271FC0E1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26.65</w:t>
            </w:r>
          </w:p>
        </w:tc>
        <w:tc>
          <w:tcPr>
            <w:tcW w:w="289" w:type="pct"/>
            <w:vMerge/>
            <w:vAlign w:val="center"/>
          </w:tcPr>
          <w:p w14:paraId="0837496A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C081A89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DEEC7FE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102</w:t>
            </w:r>
          </w:p>
        </w:tc>
      </w:tr>
      <w:tr w:rsidR="006F0490" w14:paraId="1C274A37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2154C162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4B8B8E2A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99" w:type="pct"/>
            <w:vMerge/>
            <w:vAlign w:val="center"/>
          </w:tcPr>
          <w:p w14:paraId="43D9B8A0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128CA406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387D421D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/>
            <w:vAlign w:val="center"/>
          </w:tcPr>
          <w:p w14:paraId="385E1466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0C4159EF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Budget-Alt-1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4223E73D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256" w:type="pct"/>
            <w:vMerge/>
            <w:vAlign w:val="center"/>
          </w:tcPr>
          <w:p w14:paraId="766AD896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7C03F2FE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E8DE7E5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65060C23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340C93A6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61892796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65C08EFD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58.93</w:t>
            </w:r>
          </w:p>
        </w:tc>
        <w:tc>
          <w:tcPr>
            <w:tcW w:w="289" w:type="pct"/>
            <w:vMerge/>
            <w:vAlign w:val="center"/>
          </w:tcPr>
          <w:p w14:paraId="273A7686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8E1BAC4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6C69AA3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182</w:t>
            </w:r>
          </w:p>
        </w:tc>
      </w:tr>
      <w:tr w:rsidR="006F0490" w14:paraId="1FDC8C11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2A56E225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622E67D3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2952074F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4AEF2CA1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548FE88A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/>
            <w:vAlign w:val="center"/>
          </w:tcPr>
          <w:p w14:paraId="2FD8DDFC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DC8DCF2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DD105EF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26DD6962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172099FD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58C03A07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617F0472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60DA6473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354C8438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53791629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61.66</w:t>
            </w:r>
          </w:p>
        </w:tc>
        <w:tc>
          <w:tcPr>
            <w:tcW w:w="289" w:type="pct"/>
            <w:vMerge/>
            <w:vAlign w:val="center"/>
          </w:tcPr>
          <w:p w14:paraId="6753F71D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B3BF3AC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5FFC2AE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190</w:t>
            </w:r>
          </w:p>
        </w:tc>
      </w:tr>
      <w:tr w:rsidR="006F0490" w14:paraId="240AA66E" w14:textId="77777777">
        <w:trPr>
          <w:trHeight w:val="210"/>
        </w:trPr>
        <w:tc>
          <w:tcPr>
            <w:tcW w:w="284" w:type="pct"/>
            <w:vMerge w:val="restart"/>
            <w:shd w:val="clear" w:color="auto" w:fill="auto"/>
            <w:vAlign w:val="center"/>
          </w:tcPr>
          <w:p w14:paraId="6AF62F81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D2T2-B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01896513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99" w:type="pct"/>
            <w:vMerge/>
            <w:vAlign w:val="center"/>
          </w:tcPr>
          <w:p w14:paraId="0EF72B19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3B3D2378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33867937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14:paraId="48E50135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146C1A02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122E8AB5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256" w:type="pct"/>
            <w:vMerge/>
            <w:vAlign w:val="center"/>
          </w:tcPr>
          <w:p w14:paraId="1E8BFC46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7B59DDF2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1A488EC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602590E3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1C34356D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19F24BB9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08" w:type="pct"/>
            <w:vMerge w:val="restart"/>
            <w:shd w:val="clear" w:color="auto" w:fill="auto"/>
            <w:vAlign w:val="center"/>
          </w:tcPr>
          <w:p w14:paraId="7F4FC9BA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9" w:type="pct"/>
            <w:vMerge/>
            <w:vAlign w:val="center"/>
          </w:tcPr>
          <w:p w14:paraId="32FAD663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BFF6A81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0A5CF32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105</w:t>
            </w:r>
          </w:p>
        </w:tc>
      </w:tr>
      <w:tr w:rsidR="006F0490" w14:paraId="39928732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479F87C7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4E28B183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0A2ECEBA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40BD6AC5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3DB5E00F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14:paraId="056166C9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9" w:type="pct"/>
            <w:vMerge/>
            <w:vAlign w:val="center"/>
          </w:tcPr>
          <w:p w14:paraId="04B0DD81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02E3EFC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593307F6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15C54DF9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D4D089F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1F509A53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723D1E78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2DC6C3E7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3D563462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2F2467AC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2AA03AF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F5C0E03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103</w:t>
            </w:r>
          </w:p>
        </w:tc>
      </w:tr>
      <w:tr w:rsidR="006F0490" w14:paraId="69A181F7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4559579D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0F8302B2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99" w:type="pct"/>
            <w:vMerge/>
            <w:vAlign w:val="center"/>
          </w:tcPr>
          <w:p w14:paraId="300B2648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36C853CD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3E43A96D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44C79F27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39316BDE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Budget-Alt-1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3803EF2D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256" w:type="pct"/>
            <w:vMerge/>
            <w:vAlign w:val="center"/>
          </w:tcPr>
          <w:p w14:paraId="09FB6EC9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0DD5DBE8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0620050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2AB2DD46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2ADF8299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5BA1FBF3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704B8758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9" w:type="pct"/>
            <w:vMerge/>
            <w:vAlign w:val="center"/>
          </w:tcPr>
          <w:p w14:paraId="1C9434A8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CB4C3E7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DCC81EF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184</w:t>
            </w:r>
          </w:p>
        </w:tc>
      </w:tr>
      <w:tr w:rsidR="006F0490" w14:paraId="069E9E30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7403E041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53BF23A9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66C7E295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1D4C6651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16FDF264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14:paraId="2748AC50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9" w:type="pct"/>
            <w:vMerge/>
            <w:vAlign w:val="center"/>
          </w:tcPr>
          <w:p w14:paraId="2A074591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7404909B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6E2C8EB4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3E6B8E18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F370E8D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3E361D47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3D0DEF68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5AA62E9D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345721F7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9" w:type="pct"/>
            <w:vMerge/>
            <w:vAlign w:val="center"/>
          </w:tcPr>
          <w:p w14:paraId="0DBECDE9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BEE1A91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87E0BFD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186</w:t>
            </w:r>
          </w:p>
        </w:tc>
      </w:tr>
      <w:tr w:rsidR="006F0490" w14:paraId="2ECA0FF0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0E275089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15495AFC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3A342667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7DB20160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30EBB66A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5DC1C1C5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39" w:type="pct"/>
            <w:vMerge/>
            <w:vAlign w:val="center"/>
          </w:tcPr>
          <w:p w14:paraId="6D33846C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6C6C059D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072044E9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7C004F45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2EE05D9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7063325E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28902681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3D21DB23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56E09100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9" w:type="pct"/>
            <w:vMerge/>
            <w:vAlign w:val="center"/>
          </w:tcPr>
          <w:p w14:paraId="00278B30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8137048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CC72457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192</w:t>
            </w:r>
          </w:p>
        </w:tc>
      </w:tr>
      <w:tr w:rsidR="006F0490" w14:paraId="27A11042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18D23BF0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5452202E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14:paraId="6DA9752D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190131D7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5DE1CD8F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14:paraId="3A97D997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39" w:type="pct"/>
            <w:vMerge/>
            <w:vAlign w:val="center"/>
          </w:tcPr>
          <w:p w14:paraId="6E834C3F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E10F749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2BEB82AA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050070C1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CF24A0A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760F6F18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4925E986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4E7C929E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1C11A88B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9" w:type="pct"/>
            <w:vMerge/>
            <w:vAlign w:val="center"/>
          </w:tcPr>
          <w:p w14:paraId="6C7B9A9C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CE742C3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EF928DA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194</w:t>
            </w:r>
          </w:p>
        </w:tc>
      </w:tr>
    </w:tbl>
    <w:p w14:paraId="68F97E61" w14:textId="77777777" w:rsidR="006F0490" w:rsidRDefault="006F0490" w:rsidP="00311C12"/>
    <w:p w14:paraId="53D2215E" w14:textId="1FD35AB2" w:rsidR="006F0490" w:rsidRDefault="002D4B5B" w:rsidP="00311C12">
      <w:pPr>
        <w:pStyle w:val="TH"/>
      </w:pPr>
      <w:r>
        <w:rPr>
          <w:rFonts w:hint="eastAsia"/>
          <w:noProof/>
        </w:rPr>
        <w:lastRenderedPageBreak/>
        <w:drawing>
          <wp:inline distT="0" distB="0" distL="0" distR="0" wp14:anchorId="18FE7C8C" wp14:editId="75FCCF63">
            <wp:extent cx="9074785" cy="5012055"/>
            <wp:effectExtent l="0" t="0" r="0" b="0"/>
            <wp:docPr id="33758079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7580799" name="Picture 19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74785" cy="5012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56F9BA" w14:textId="0A4B1CEF" w:rsidR="006F0490" w:rsidRDefault="00311C12" w:rsidP="00311C12">
      <w:pPr>
        <w:pStyle w:val="TF"/>
      </w:pPr>
      <w:r>
        <w:rPr>
          <w:rFonts w:hint="eastAsia"/>
        </w:rPr>
        <w:t>Figure</w:t>
      </w:r>
      <w:r>
        <w:t xml:space="preserve"> 7.1.2.</w:t>
      </w:r>
      <w:r>
        <w:rPr>
          <w:rFonts w:hint="eastAsia"/>
        </w:rPr>
        <w:t>2</w:t>
      </w:r>
      <w:r>
        <w:t>.</w:t>
      </w:r>
      <w:r>
        <w:rPr>
          <w:rFonts w:hint="eastAsia"/>
        </w:rPr>
        <w:t>1.3.1-2</w:t>
      </w:r>
    </w:p>
    <w:p w14:paraId="5D39C703" w14:textId="77777777" w:rsidR="006F0490" w:rsidRDefault="002D4B5B" w:rsidP="00311C12">
      <w:pPr>
        <w:pStyle w:val="H6"/>
      </w:pPr>
      <w:r>
        <w:rPr>
          <w:rFonts w:hint="eastAsia"/>
        </w:rPr>
        <w:lastRenderedPageBreak/>
        <w:t>7.1.2.2.1.3.2</w:t>
      </w:r>
      <w:r>
        <w:tab/>
      </w:r>
      <w:r>
        <w:rPr>
          <w:rFonts w:hint="eastAsia"/>
        </w:rPr>
        <w:t>others</w:t>
      </w:r>
    </w:p>
    <w:p w14:paraId="3BBD9553" w14:textId="77777777" w:rsidR="006F0490" w:rsidRDefault="002D4B5B" w:rsidP="00311C12">
      <w:pPr>
        <w:pStyle w:val="TH"/>
      </w:pPr>
      <w:r>
        <w:rPr>
          <w:rFonts w:hint="eastAsia"/>
        </w:rPr>
        <w:t>Table</w:t>
      </w:r>
      <w:r>
        <w:t xml:space="preserve"> 7.1.2.</w:t>
      </w:r>
      <w:r>
        <w:rPr>
          <w:rFonts w:hint="eastAsia"/>
        </w:rPr>
        <w:t>2</w:t>
      </w:r>
      <w:r>
        <w:t>.</w:t>
      </w:r>
      <w:r>
        <w:rPr>
          <w:rFonts w:hint="eastAsia"/>
        </w:rPr>
        <w:t>1.3.2-</w:t>
      </w:r>
      <w: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5"/>
        <w:gridCol w:w="955"/>
        <w:gridCol w:w="1146"/>
        <w:gridCol w:w="732"/>
        <w:gridCol w:w="715"/>
        <w:gridCol w:w="641"/>
        <w:gridCol w:w="683"/>
        <w:gridCol w:w="686"/>
        <w:gridCol w:w="732"/>
        <w:gridCol w:w="909"/>
        <w:gridCol w:w="680"/>
        <w:gridCol w:w="664"/>
        <w:gridCol w:w="1056"/>
        <w:gridCol w:w="622"/>
        <w:gridCol w:w="884"/>
        <w:gridCol w:w="827"/>
        <w:gridCol w:w="690"/>
        <w:gridCol w:w="844"/>
      </w:tblGrid>
      <w:tr w:rsidR="006F0490" w:rsidRPr="00806C6B" w14:paraId="5050E151" w14:textId="77777777">
        <w:trPr>
          <w:trHeight w:val="210"/>
        </w:trPr>
        <w:tc>
          <w:tcPr>
            <w:tcW w:w="4703" w:type="pct"/>
            <w:gridSpan w:val="17"/>
            <w:shd w:val="clear" w:color="auto" w:fill="auto"/>
            <w:noWrap/>
            <w:vAlign w:val="center"/>
          </w:tcPr>
          <w:p w14:paraId="73165735" w14:textId="77777777" w:rsidR="006F0490" w:rsidRPr="00806C6B" w:rsidRDefault="002D4B5B" w:rsidP="00311C12">
            <w:pPr>
              <w:pStyle w:val="TAH"/>
              <w:rPr>
                <w:rFonts w:eastAsia="DengXian"/>
                <w:lang w:val="fr-FR"/>
              </w:rPr>
            </w:pPr>
            <w:proofErr w:type="spellStart"/>
            <w:r w:rsidRPr="00806C6B">
              <w:rPr>
                <w:rFonts w:eastAsia="DengXian"/>
                <w:lang w:val="fr-FR"/>
              </w:rPr>
              <w:t>others</w:t>
            </w:r>
            <w:proofErr w:type="spellEnd"/>
            <w:r w:rsidRPr="00806C6B">
              <w:rPr>
                <w:rFonts w:eastAsia="DengXian"/>
                <w:lang w:val="fr-FR"/>
              </w:rPr>
              <w:t xml:space="preserve">, </w:t>
            </w:r>
            <w:proofErr w:type="spellStart"/>
            <w:r w:rsidRPr="00806C6B">
              <w:rPr>
                <w:rFonts w:eastAsia="DengXian"/>
                <w:lang w:val="fr-FR"/>
              </w:rPr>
              <w:t>device</w:t>
            </w:r>
            <w:proofErr w:type="spellEnd"/>
            <w:r w:rsidRPr="00806C6B">
              <w:rPr>
                <w:rFonts w:eastAsia="DengXian"/>
                <w:lang w:val="fr-FR"/>
              </w:rPr>
              <w:t xml:space="preserve"> 2a, D2T2, </w:t>
            </w:r>
            <w:proofErr w:type="spellStart"/>
            <w:r w:rsidRPr="00806C6B">
              <w:rPr>
                <w:rFonts w:eastAsia="DengXian"/>
                <w:lang w:val="fr-FR"/>
              </w:rPr>
              <w:t>InF</w:t>
            </w:r>
            <w:proofErr w:type="spellEnd"/>
            <w:r w:rsidRPr="00806C6B">
              <w:rPr>
                <w:rFonts w:eastAsia="DengXian"/>
                <w:lang w:val="fr-FR"/>
              </w:rPr>
              <w:t>-DL NLOS</w:t>
            </w:r>
          </w:p>
        </w:tc>
        <w:tc>
          <w:tcPr>
            <w:tcW w:w="297" w:type="pct"/>
            <w:shd w:val="clear" w:color="auto" w:fill="auto"/>
            <w:noWrap/>
            <w:vAlign w:val="center"/>
          </w:tcPr>
          <w:p w14:paraId="3B1C8617" w14:textId="77777777" w:rsidR="006F0490" w:rsidRPr="00806C6B" w:rsidRDefault="006F0490" w:rsidP="00311C12">
            <w:pPr>
              <w:pStyle w:val="TAH"/>
              <w:rPr>
                <w:rFonts w:eastAsia="DengXian"/>
                <w:lang w:val="fr-FR"/>
              </w:rPr>
            </w:pPr>
          </w:p>
        </w:tc>
      </w:tr>
      <w:tr w:rsidR="006F0490" w14:paraId="3DC36103" w14:textId="77777777">
        <w:trPr>
          <w:trHeight w:val="1870"/>
        </w:trPr>
        <w:tc>
          <w:tcPr>
            <w:tcW w:w="2503" w:type="pct"/>
            <w:gridSpan w:val="9"/>
            <w:shd w:val="clear" w:color="auto" w:fill="auto"/>
          </w:tcPr>
          <w:p w14:paraId="49E0CCC6" w14:textId="145E1994" w:rsidR="006F0490" w:rsidRDefault="002D4B5B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Header columns description:</w:t>
            </w: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br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(1a)</w:t>
            </w:r>
            <w:r w:rsidR="00311C12">
              <w:t xml:space="preserve"> </w:t>
            </w:r>
            <w:r w:rsidR="00311C12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Distance, min(R2D, D2R)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(1b)</w:t>
            </w:r>
            <w:r w:rsidR="00311C12">
              <w:t xml:space="preserve"> </w:t>
            </w:r>
            <w:r w:rsidR="00311C12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MPL, min(R2D, D2R)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(2)</w:t>
            </w:r>
            <w:r w:rsidR="00311C12">
              <w:t xml:space="preserve"> </w:t>
            </w:r>
            <w:r w:rsidR="00311C12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BLER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(3)</w:t>
            </w:r>
            <w:r w:rsidR="00311C12">
              <w:t xml:space="preserve"> </w:t>
            </w:r>
            <w:r w:rsidR="00311C12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CW case. (See TR38.XXX section YYY)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(4)</w:t>
            </w:r>
            <w:r w:rsidR="00311C12">
              <w:t xml:space="preserve"> </w:t>
            </w:r>
            <w:r w:rsidR="00311C12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 Alternative 1 or 2. (See TR38.XXX section YYY)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(5)</w:t>
            </w:r>
            <w:r w:rsidR="00311C12">
              <w:t xml:space="preserve"> </w:t>
            </w:r>
            <w:r w:rsidR="00311C12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D2R data rate (kbps). (Refer to [0m] in LLS table, also see editors' notes [info-D2R-datarate]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(6)</w:t>
            </w:r>
            <w:r w:rsidR="00311C12">
              <w:t xml:space="preserve"> </w:t>
            </w:r>
            <w:r w:rsidR="00311C12">
              <w:tab/>
            </w: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TxPower</w:t>
            </w:r>
            <w:proofErr w:type="spellEnd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[dBm]. (See R2D[1E] in link budget table)</w:t>
            </w:r>
          </w:p>
        </w:tc>
        <w:tc>
          <w:tcPr>
            <w:tcW w:w="2199" w:type="pct"/>
            <w:gridSpan w:val="8"/>
            <w:shd w:val="clear" w:color="auto" w:fill="auto"/>
          </w:tcPr>
          <w:p w14:paraId="501C946E" w14:textId="7C486CA8" w:rsidR="006F0490" w:rsidRDefault="002D4B5B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(7)</w:t>
            </w:r>
            <w:r w:rsidR="00311C12">
              <w:t xml:space="preserve"> </w:t>
            </w:r>
            <w:r w:rsidR="00311C12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R2D Receiver sensitivity [dBm]. (See R2D[2L]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(8)</w:t>
            </w:r>
            <w:r w:rsidR="00311C12">
              <w:t xml:space="preserve"> </w:t>
            </w:r>
            <w:r w:rsidR="00311C12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On Object Penalty [dB] (See R2D[2H]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(9)</w:t>
            </w:r>
            <w:r w:rsidR="00311C12">
              <w:t xml:space="preserve"> </w:t>
            </w:r>
            <w:r w:rsidR="00311C12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Backscatter loss [dB] (See [1H]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(10) </w:t>
            </w:r>
            <w:r w:rsidR="00311C12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message size for D2R [bit] 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(11) </w:t>
            </w:r>
            <w:r w:rsidR="00311C12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CW cancellation [dB] (See D2R[2K]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(12) </w:t>
            </w:r>
            <w:r w:rsidR="00311C12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CW2D distance [m] (See D2R[1E3]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(13) </w:t>
            </w:r>
            <w:r w:rsidR="00311C12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D2R coherent or non-coherent receiver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(14) </w:t>
            </w:r>
            <w:r w:rsidR="00311C12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Carrier frequency (MHz)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(15) </w:t>
            </w:r>
            <w:r w:rsidR="00311C12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Row indices in the table.</w:t>
            </w:r>
          </w:p>
        </w:tc>
        <w:tc>
          <w:tcPr>
            <w:tcW w:w="297" w:type="pct"/>
            <w:shd w:val="clear" w:color="auto" w:fill="auto"/>
          </w:tcPr>
          <w:p w14:paraId="73772B41" w14:textId="77777777" w:rsidR="006F0490" w:rsidRDefault="002D4B5B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6F0490" w14:paraId="1FE4061D" w14:textId="77777777">
        <w:trPr>
          <w:trHeight w:val="210"/>
        </w:trPr>
        <w:tc>
          <w:tcPr>
            <w:tcW w:w="287" w:type="pct"/>
            <w:shd w:val="clear" w:color="D9E1F2" w:fill="D9E1F2"/>
            <w:noWrap/>
            <w:vAlign w:val="center"/>
          </w:tcPr>
          <w:p w14:paraId="0B6D886F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DxTx</w:t>
            </w:r>
            <w:proofErr w:type="spellEnd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-Y</w:t>
            </w:r>
          </w:p>
        </w:tc>
        <w:tc>
          <w:tcPr>
            <w:tcW w:w="336" w:type="pct"/>
            <w:shd w:val="clear" w:color="D9E1F2" w:fill="D9E1F2"/>
            <w:noWrap/>
            <w:vAlign w:val="center"/>
          </w:tcPr>
          <w:p w14:paraId="0417C3B9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403" w:type="pct"/>
            <w:shd w:val="clear" w:color="D9E1F2" w:fill="D9E1F2"/>
            <w:noWrap/>
            <w:vAlign w:val="center"/>
          </w:tcPr>
          <w:p w14:paraId="1EBC48EE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(1a) Distance</w:t>
            </w:r>
          </w:p>
        </w:tc>
        <w:tc>
          <w:tcPr>
            <w:tcW w:w="258" w:type="pct"/>
            <w:shd w:val="clear" w:color="D9E1F2" w:fill="D9E1F2"/>
            <w:noWrap/>
            <w:vAlign w:val="center"/>
          </w:tcPr>
          <w:p w14:paraId="38469932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(1b) MPL</w:t>
            </w:r>
          </w:p>
        </w:tc>
        <w:tc>
          <w:tcPr>
            <w:tcW w:w="252" w:type="pct"/>
            <w:shd w:val="clear" w:color="D9E1F2" w:fill="D9E1F2"/>
            <w:noWrap/>
            <w:vAlign w:val="center"/>
          </w:tcPr>
          <w:p w14:paraId="076FD8A0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(2)BLER</w:t>
            </w:r>
          </w:p>
        </w:tc>
        <w:tc>
          <w:tcPr>
            <w:tcW w:w="226" w:type="pct"/>
            <w:shd w:val="clear" w:color="D9E1F2" w:fill="D9E1F2"/>
            <w:noWrap/>
            <w:vAlign w:val="center"/>
          </w:tcPr>
          <w:p w14:paraId="68D63436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(3)CW</w:t>
            </w:r>
          </w:p>
        </w:tc>
        <w:tc>
          <w:tcPr>
            <w:tcW w:w="241" w:type="pct"/>
            <w:shd w:val="clear" w:color="D9E1F2" w:fill="D9E1F2"/>
            <w:noWrap/>
            <w:vAlign w:val="center"/>
          </w:tcPr>
          <w:p w14:paraId="7C9DDD65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(4)Alt</w:t>
            </w:r>
          </w:p>
        </w:tc>
        <w:tc>
          <w:tcPr>
            <w:tcW w:w="242" w:type="pct"/>
            <w:shd w:val="clear" w:color="D9E1F2" w:fill="D9E1F2"/>
            <w:noWrap/>
            <w:vAlign w:val="center"/>
          </w:tcPr>
          <w:p w14:paraId="4F436D77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(5)kbps</w:t>
            </w:r>
          </w:p>
        </w:tc>
        <w:tc>
          <w:tcPr>
            <w:tcW w:w="258" w:type="pct"/>
            <w:shd w:val="clear" w:color="D9E1F2" w:fill="D9E1F2"/>
            <w:noWrap/>
            <w:vAlign w:val="center"/>
          </w:tcPr>
          <w:p w14:paraId="68CB5F25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(6)</w:t>
            </w: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TxPwr</w:t>
            </w:r>
            <w:proofErr w:type="spellEnd"/>
          </w:p>
        </w:tc>
        <w:tc>
          <w:tcPr>
            <w:tcW w:w="291" w:type="pct"/>
            <w:shd w:val="clear" w:color="D9E1F2" w:fill="D9E1F2"/>
            <w:noWrap/>
            <w:vAlign w:val="center"/>
          </w:tcPr>
          <w:p w14:paraId="5D0E0461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(7)R2DSens</w:t>
            </w:r>
          </w:p>
        </w:tc>
        <w:tc>
          <w:tcPr>
            <w:tcW w:w="240" w:type="pct"/>
            <w:shd w:val="clear" w:color="D9E1F2" w:fill="D9E1F2"/>
            <w:noWrap/>
            <w:vAlign w:val="center"/>
          </w:tcPr>
          <w:p w14:paraId="7DCAD354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(8)OOP</w:t>
            </w:r>
          </w:p>
        </w:tc>
        <w:tc>
          <w:tcPr>
            <w:tcW w:w="234" w:type="pct"/>
            <w:shd w:val="clear" w:color="D9E1F2" w:fill="D9E1F2"/>
            <w:noWrap/>
            <w:vAlign w:val="center"/>
          </w:tcPr>
          <w:p w14:paraId="691A3267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(9)BSL</w:t>
            </w:r>
          </w:p>
        </w:tc>
        <w:tc>
          <w:tcPr>
            <w:tcW w:w="371" w:type="pct"/>
            <w:shd w:val="clear" w:color="D9E1F2" w:fill="D9E1F2"/>
            <w:noWrap/>
            <w:vAlign w:val="center"/>
          </w:tcPr>
          <w:p w14:paraId="2D0C810C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(10)bit</w:t>
            </w:r>
          </w:p>
        </w:tc>
        <w:tc>
          <w:tcPr>
            <w:tcW w:w="219" w:type="pct"/>
            <w:shd w:val="clear" w:color="D9E1F2" w:fill="D9E1F2"/>
            <w:noWrap/>
            <w:vAlign w:val="center"/>
          </w:tcPr>
          <w:p w14:paraId="53BF64DA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(11)CW</w:t>
            </w:r>
          </w:p>
        </w:tc>
        <w:tc>
          <w:tcPr>
            <w:tcW w:w="311" w:type="pct"/>
            <w:shd w:val="clear" w:color="D9E1F2" w:fill="D9E1F2"/>
            <w:noWrap/>
            <w:vAlign w:val="center"/>
          </w:tcPr>
          <w:p w14:paraId="708CE193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(12)CW2D</w:t>
            </w:r>
          </w:p>
        </w:tc>
        <w:tc>
          <w:tcPr>
            <w:tcW w:w="291" w:type="pct"/>
            <w:shd w:val="clear" w:color="D9E1F2" w:fill="D9E1F2"/>
            <w:noWrap/>
            <w:vAlign w:val="center"/>
          </w:tcPr>
          <w:p w14:paraId="67B6B132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242" w:type="pct"/>
            <w:shd w:val="clear" w:color="D9E1F2" w:fill="D9E1F2"/>
            <w:noWrap/>
            <w:vAlign w:val="center"/>
          </w:tcPr>
          <w:p w14:paraId="66B8C179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(14)</w:t>
            </w:r>
          </w:p>
        </w:tc>
        <w:tc>
          <w:tcPr>
            <w:tcW w:w="297" w:type="pct"/>
            <w:shd w:val="clear" w:color="D9E1F2" w:fill="D9E1F2"/>
            <w:noWrap/>
            <w:vAlign w:val="center"/>
          </w:tcPr>
          <w:p w14:paraId="58E337E4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(15)index</w:t>
            </w:r>
          </w:p>
        </w:tc>
      </w:tr>
      <w:tr w:rsidR="006F0490" w14:paraId="5CB7548C" w14:textId="77777777">
        <w:trPr>
          <w:trHeight w:val="210"/>
        </w:trPr>
        <w:tc>
          <w:tcPr>
            <w:tcW w:w="287" w:type="pct"/>
            <w:vMerge w:val="restart"/>
            <w:shd w:val="clear" w:color="auto" w:fill="auto"/>
            <w:vAlign w:val="center"/>
          </w:tcPr>
          <w:p w14:paraId="09CB49AD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D2T2-A1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</w:tcPr>
          <w:p w14:paraId="56D61BBB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[Apple]</w:t>
            </w:r>
          </w:p>
        </w:tc>
        <w:tc>
          <w:tcPr>
            <w:tcW w:w="403" w:type="pct"/>
            <w:vMerge w:val="restart"/>
            <w:shd w:val="clear" w:color="auto" w:fill="auto"/>
            <w:vAlign w:val="center"/>
          </w:tcPr>
          <w:p w14:paraId="6EF2C360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11.76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723E3009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55.9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14:paraId="56C5B457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79A45D2C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2-2</w:t>
            </w: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31974C95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1461C3AD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059C8BA2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61A579C6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243D9C6A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4" w:type="pct"/>
            <w:vMerge w:val="restart"/>
            <w:shd w:val="clear" w:color="auto" w:fill="auto"/>
            <w:vAlign w:val="center"/>
          </w:tcPr>
          <w:p w14:paraId="6AA64F2B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71" w:type="pct"/>
            <w:vMerge w:val="restart"/>
            <w:shd w:val="clear" w:color="auto" w:fill="auto"/>
            <w:vAlign w:val="center"/>
          </w:tcPr>
          <w:p w14:paraId="09381B76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4882347D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46248935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15.53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02B0A261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4D521AD6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297" w:type="pct"/>
            <w:shd w:val="clear" w:color="auto" w:fill="auto"/>
            <w:vAlign w:val="center"/>
          </w:tcPr>
          <w:p w14:paraId="61DC550A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255</w:t>
            </w:r>
          </w:p>
        </w:tc>
      </w:tr>
      <w:tr w:rsidR="006F0490" w14:paraId="07F37A4B" w14:textId="77777777">
        <w:trPr>
          <w:trHeight w:val="210"/>
        </w:trPr>
        <w:tc>
          <w:tcPr>
            <w:tcW w:w="287" w:type="pct"/>
            <w:vMerge/>
            <w:vAlign w:val="center"/>
          </w:tcPr>
          <w:p w14:paraId="003358A1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</w:tcPr>
          <w:p w14:paraId="4CDBBCD4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/>
            <w:vAlign w:val="center"/>
          </w:tcPr>
          <w:p w14:paraId="24E7EE88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70B68D47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/>
            <w:vAlign w:val="center"/>
          </w:tcPr>
          <w:p w14:paraId="2656CDA3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6B1BAEF8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2014483F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45245EF2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1F5B3D63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0A4EBFC8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A2013B5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0BA0B523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/>
            <w:vAlign w:val="center"/>
          </w:tcPr>
          <w:p w14:paraId="2F51C3E7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6ED533A1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shd w:val="clear" w:color="auto" w:fill="auto"/>
            <w:vAlign w:val="center"/>
          </w:tcPr>
          <w:p w14:paraId="042AA8F8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15.63</w:t>
            </w:r>
          </w:p>
        </w:tc>
        <w:tc>
          <w:tcPr>
            <w:tcW w:w="291" w:type="pct"/>
            <w:vMerge/>
            <w:vAlign w:val="center"/>
          </w:tcPr>
          <w:p w14:paraId="73A0E0C5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7DDBEBFC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8F91DA7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259</w:t>
            </w:r>
          </w:p>
        </w:tc>
      </w:tr>
      <w:tr w:rsidR="006F0490" w14:paraId="6530653A" w14:textId="77777777">
        <w:trPr>
          <w:trHeight w:val="210"/>
        </w:trPr>
        <w:tc>
          <w:tcPr>
            <w:tcW w:w="287" w:type="pct"/>
            <w:vMerge/>
            <w:vAlign w:val="center"/>
          </w:tcPr>
          <w:p w14:paraId="22A75502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 w:val="restart"/>
            <w:shd w:val="clear" w:color="auto" w:fill="auto"/>
            <w:vAlign w:val="center"/>
          </w:tcPr>
          <w:p w14:paraId="0874E554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078E7274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2.81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7EC982AF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43.52</w:t>
            </w:r>
          </w:p>
        </w:tc>
        <w:tc>
          <w:tcPr>
            <w:tcW w:w="252" w:type="pct"/>
            <w:vMerge/>
            <w:vAlign w:val="center"/>
          </w:tcPr>
          <w:p w14:paraId="13A77CC5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1B6A5B86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5A45E1DE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45F6F8B6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258" w:type="pct"/>
            <w:vMerge/>
            <w:vAlign w:val="center"/>
          </w:tcPr>
          <w:p w14:paraId="2EB029A5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373A7C61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40" w:type="pct"/>
            <w:vMerge/>
            <w:vAlign w:val="center"/>
          </w:tcPr>
          <w:p w14:paraId="59C25C1F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1054E4A9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restart"/>
            <w:shd w:val="clear" w:color="auto" w:fill="auto"/>
            <w:vAlign w:val="center"/>
          </w:tcPr>
          <w:p w14:paraId="23D4E13E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38D1C3B1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624D31AB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2.81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46775B31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2" w:type="pct"/>
            <w:vMerge/>
            <w:vAlign w:val="center"/>
          </w:tcPr>
          <w:p w14:paraId="6BF23A1E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6AC9080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115</w:t>
            </w:r>
          </w:p>
        </w:tc>
      </w:tr>
      <w:tr w:rsidR="006F0490" w14:paraId="10E3AB1F" w14:textId="77777777">
        <w:trPr>
          <w:trHeight w:val="210"/>
        </w:trPr>
        <w:tc>
          <w:tcPr>
            <w:tcW w:w="287" w:type="pct"/>
            <w:vMerge/>
            <w:vAlign w:val="center"/>
          </w:tcPr>
          <w:p w14:paraId="0CA83D09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</w:tcPr>
          <w:p w14:paraId="2D3A4961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 w:val="restart"/>
            <w:shd w:val="clear" w:color="auto" w:fill="auto"/>
            <w:vAlign w:val="center"/>
          </w:tcPr>
          <w:p w14:paraId="301DD02D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3.75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02C82232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46.72</w:t>
            </w:r>
          </w:p>
        </w:tc>
        <w:tc>
          <w:tcPr>
            <w:tcW w:w="252" w:type="pct"/>
            <w:vMerge/>
            <w:vAlign w:val="center"/>
          </w:tcPr>
          <w:p w14:paraId="52D49574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40767350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B328B52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7D1798A9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258" w:type="pct"/>
            <w:vMerge/>
            <w:vAlign w:val="center"/>
          </w:tcPr>
          <w:p w14:paraId="0D487D5D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30FE16E7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EC165A6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7C6560F3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/>
            <w:vAlign w:val="center"/>
          </w:tcPr>
          <w:p w14:paraId="58454DB3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75C2BCF1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4AD75F7D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3.75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437714A7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2" w:type="pct"/>
            <w:vMerge/>
            <w:vAlign w:val="center"/>
          </w:tcPr>
          <w:p w14:paraId="4A602721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5C9FC5F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106</w:t>
            </w:r>
          </w:p>
        </w:tc>
      </w:tr>
      <w:tr w:rsidR="006F0490" w14:paraId="6E23BF51" w14:textId="77777777">
        <w:trPr>
          <w:trHeight w:val="210"/>
        </w:trPr>
        <w:tc>
          <w:tcPr>
            <w:tcW w:w="287" w:type="pct"/>
            <w:vMerge/>
            <w:vAlign w:val="center"/>
          </w:tcPr>
          <w:p w14:paraId="0928793D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</w:tcPr>
          <w:p w14:paraId="70BFDCBE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/>
            <w:vAlign w:val="center"/>
          </w:tcPr>
          <w:p w14:paraId="0B845F16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70407E6B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/>
            <w:vAlign w:val="center"/>
          </w:tcPr>
          <w:p w14:paraId="753ECE3F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057B3F00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642C9D11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1E928C9D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77292B0A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01650DD5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CD046C6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7D37DBB7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/>
            <w:vAlign w:val="center"/>
          </w:tcPr>
          <w:p w14:paraId="62F4F340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6A24D8E8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22A22362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41343E0B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0C3D04DD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BF05619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109</w:t>
            </w:r>
          </w:p>
        </w:tc>
      </w:tr>
      <w:tr w:rsidR="006F0490" w14:paraId="3D633815" w14:textId="77777777">
        <w:trPr>
          <w:trHeight w:val="210"/>
        </w:trPr>
        <w:tc>
          <w:tcPr>
            <w:tcW w:w="287" w:type="pct"/>
            <w:vMerge w:val="restart"/>
            <w:shd w:val="clear" w:color="auto" w:fill="auto"/>
            <w:vAlign w:val="center"/>
          </w:tcPr>
          <w:p w14:paraId="6C6F7624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D2T2-A2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</w:tcPr>
          <w:p w14:paraId="0B143CB1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[Apple]</w:t>
            </w:r>
          </w:p>
        </w:tc>
        <w:tc>
          <w:tcPr>
            <w:tcW w:w="403" w:type="pct"/>
            <w:vMerge w:val="restart"/>
            <w:shd w:val="clear" w:color="auto" w:fill="auto"/>
            <w:vAlign w:val="center"/>
          </w:tcPr>
          <w:p w14:paraId="2268FE49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11.76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30F001E6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55.9</w:t>
            </w:r>
          </w:p>
        </w:tc>
        <w:tc>
          <w:tcPr>
            <w:tcW w:w="252" w:type="pct"/>
            <w:vMerge/>
            <w:vAlign w:val="center"/>
          </w:tcPr>
          <w:p w14:paraId="0285A40F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5BF37C35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26F0F644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05246699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58" w:type="pct"/>
            <w:vMerge/>
            <w:vAlign w:val="center"/>
          </w:tcPr>
          <w:p w14:paraId="6080B187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44277FDA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40" w:type="pct"/>
            <w:vMerge/>
            <w:vAlign w:val="center"/>
          </w:tcPr>
          <w:p w14:paraId="3A60B90B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2BA7B596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restart"/>
            <w:shd w:val="clear" w:color="auto" w:fill="auto"/>
            <w:vAlign w:val="center"/>
          </w:tcPr>
          <w:p w14:paraId="5BEE061F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556DA9CE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6B1815CE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15.28</w:t>
            </w:r>
          </w:p>
        </w:tc>
        <w:tc>
          <w:tcPr>
            <w:tcW w:w="291" w:type="pct"/>
            <w:vMerge/>
            <w:vAlign w:val="center"/>
          </w:tcPr>
          <w:p w14:paraId="1609751A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03DE2444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C21F28E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256</w:t>
            </w:r>
          </w:p>
        </w:tc>
      </w:tr>
      <w:tr w:rsidR="006F0490" w14:paraId="0AEAB665" w14:textId="77777777">
        <w:trPr>
          <w:trHeight w:val="210"/>
        </w:trPr>
        <w:tc>
          <w:tcPr>
            <w:tcW w:w="287" w:type="pct"/>
            <w:vMerge/>
            <w:vAlign w:val="center"/>
          </w:tcPr>
          <w:p w14:paraId="226B5945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</w:tcPr>
          <w:p w14:paraId="0B4C652A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/>
            <w:vAlign w:val="center"/>
          </w:tcPr>
          <w:p w14:paraId="0CD1BF79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65AB35CF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/>
            <w:vAlign w:val="center"/>
          </w:tcPr>
          <w:p w14:paraId="743C3085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441E54DA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5AAA16D2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4A3A5825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3B5465D3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2FD31616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00319F1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22070520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/>
            <w:vAlign w:val="center"/>
          </w:tcPr>
          <w:p w14:paraId="025C568C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2B70FBFF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shd w:val="clear" w:color="auto" w:fill="auto"/>
            <w:vAlign w:val="center"/>
          </w:tcPr>
          <w:p w14:paraId="288035E4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15.44</w:t>
            </w:r>
          </w:p>
        </w:tc>
        <w:tc>
          <w:tcPr>
            <w:tcW w:w="291" w:type="pct"/>
            <w:vMerge/>
            <w:vAlign w:val="center"/>
          </w:tcPr>
          <w:p w14:paraId="59A0248C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6FA6FBF4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41CAB76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260</w:t>
            </w:r>
          </w:p>
        </w:tc>
      </w:tr>
      <w:tr w:rsidR="006F0490" w14:paraId="27CC6D55" w14:textId="77777777">
        <w:trPr>
          <w:trHeight w:val="210"/>
        </w:trPr>
        <w:tc>
          <w:tcPr>
            <w:tcW w:w="287" w:type="pct"/>
            <w:vMerge/>
            <w:vAlign w:val="center"/>
          </w:tcPr>
          <w:p w14:paraId="69640327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 w:val="restart"/>
            <w:shd w:val="clear" w:color="auto" w:fill="auto"/>
            <w:vAlign w:val="center"/>
          </w:tcPr>
          <w:p w14:paraId="3CD9CD6E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0AAABBC6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2.81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52F240FE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43.52</w:t>
            </w:r>
          </w:p>
        </w:tc>
        <w:tc>
          <w:tcPr>
            <w:tcW w:w="252" w:type="pct"/>
            <w:vMerge/>
            <w:vAlign w:val="center"/>
          </w:tcPr>
          <w:p w14:paraId="32B4349B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4652DA1A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7385EF55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743B928D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258" w:type="pct"/>
            <w:vMerge/>
            <w:vAlign w:val="center"/>
          </w:tcPr>
          <w:p w14:paraId="2C722309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31B6D4D5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40" w:type="pct"/>
            <w:vMerge/>
            <w:vAlign w:val="center"/>
          </w:tcPr>
          <w:p w14:paraId="4E0FAA92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4A0F8FE9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restart"/>
            <w:shd w:val="clear" w:color="auto" w:fill="auto"/>
            <w:vAlign w:val="center"/>
          </w:tcPr>
          <w:p w14:paraId="5210B490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65EBC6C3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21350780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2.81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0A6D791E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2" w:type="pct"/>
            <w:vMerge/>
            <w:vAlign w:val="center"/>
          </w:tcPr>
          <w:p w14:paraId="24CC2F8B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848B173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116</w:t>
            </w:r>
          </w:p>
        </w:tc>
      </w:tr>
      <w:tr w:rsidR="006F0490" w14:paraId="326604EC" w14:textId="77777777">
        <w:trPr>
          <w:trHeight w:val="210"/>
        </w:trPr>
        <w:tc>
          <w:tcPr>
            <w:tcW w:w="287" w:type="pct"/>
            <w:vMerge/>
            <w:vAlign w:val="center"/>
          </w:tcPr>
          <w:p w14:paraId="688B2693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</w:tcPr>
          <w:p w14:paraId="3D53C74B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 w:val="restart"/>
            <w:shd w:val="clear" w:color="auto" w:fill="auto"/>
            <w:vAlign w:val="center"/>
          </w:tcPr>
          <w:p w14:paraId="521165AE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3.75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0076B176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46.72</w:t>
            </w:r>
          </w:p>
        </w:tc>
        <w:tc>
          <w:tcPr>
            <w:tcW w:w="252" w:type="pct"/>
            <w:vMerge/>
            <w:vAlign w:val="center"/>
          </w:tcPr>
          <w:p w14:paraId="6482A8E6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03965FC5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3AE4A9D6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71544317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258" w:type="pct"/>
            <w:vMerge/>
            <w:vAlign w:val="center"/>
          </w:tcPr>
          <w:p w14:paraId="489ECD14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0F2E5EB2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0F391C2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1B2B70B5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/>
            <w:vAlign w:val="center"/>
          </w:tcPr>
          <w:p w14:paraId="6C8F9031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5A9B953B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1DB8F08C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3.75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5AF0E4DA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2" w:type="pct"/>
            <w:vMerge/>
            <w:vAlign w:val="center"/>
          </w:tcPr>
          <w:p w14:paraId="66886FA9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B3098E3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107</w:t>
            </w:r>
          </w:p>
        </w:tc>
      </w:tr>
      <w:tr w:rsidR="006F0490" w14:paraId="213FCD48" w14:textId="77777777">
        <w:trPr>
          <w:trHeight w:val="210"/>
        </w:trPr>
        <w:tc>
          <w:tcPr>
            <w:tcW w:w="287" w:type="pct"/>
            <w:vMerge/>
            <w:vAlign w:val="center"/>
          </w:tcPr>
          <w:p w14:paraId="0ED79E04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</w:tcPr>
          <w:p w14:paraId="00D5AF7D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/>
            <w:vAlign w:val="center"/>
          </w:tcPr>
          <w:p w14:paraId="20B9EC16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17A2B8C6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/>
            <w:vAlign w:val="center"/>
          </w:tcPr>
          <w:p w14:paraId="58974C6C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3F5BAE2D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3B35DBE6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1C41E172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2672928E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146D17A6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830E86A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4750EB52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/>
            <w:vAlign w:val="center"/>
          </w:tcPr>
          <w:p w14:paraId="06608734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402F8446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79F2359C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5BFFAD1D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7AA10CB8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F71F139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110</w:t>
            </w:r>
          </w:p>
        </w:tc>
      </w:tr>
      <w:tr w:rsidR="006F0490" w14:paraId="5FFE761F" w14:textId="77777777">
        <w:trPr>
          <w:trHeight w:val="210"/>
        </w:trPr>
        <w:tc>
          <w:tcPr>
            <w:tcW w:w="287" w:type="pct"/>
            <w:vMerge w:val="restart"/>
            <w:shd w:val="clear" w:color="auto" w:fill="auto"/>
            <w:vAlign w:val="center"/>
          </w:tcPr>
          <w:p w14:paraId="27B31820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D2T2-B</w:t>
            </w:r>
          </w:p>
        </w:tc>
        <w:tc>
          <w:tcPr>
            <w:tcW w:w="336" w:type="pct"/>
            <w:vMerge/>
            <w:vAlign w:val="center"/>
          </w:tcPr>
          <w:p w14:paraId="1CB15CB8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5B3EB132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1.59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0F20A767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37.25</w:t>
            </w:r>
          </w:p>
        </w:tc>
        <w:tc>
          <w:tcPr>
            <w:tcW w:w="252" w:type="pct"/>
            <w:vMerge/>
            <w:vAlign w:val="center"/>
          </w:tcPr>
          <w:p w14:paraId="72C2E4E5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39D41429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41" w:type="pct"/>
            <w:vMerge/>
            <w:vAlign w:val="center"/>
          </w:tcPr>
          <w:p w14:paraId="18164330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291C3732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258" w:type="pct"/>
            <w:vMerge/>
            <w:vAlign w:val="center"/>
          </w:tcPr>
          <w:p w14:paraId="3A7E39D4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177D4A7E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3C9F7A66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4D275E7D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/>
            <w:vAlign w:val="center"/>
          </w:tcPr>
          <w:p w14:paraId="7A60CD87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6EB9B85D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65E2BF98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46DD1524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2" w:type="pct"/>
            <w:vMerge/>
            <w:vAlign w:val="center"/>
          </w:tcPr>
          <w:p w14:paraId="2A80E7A3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E431EB9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117</w:t>
            </w:r>
          </w:p>
        </w:tc>
      </w:tr>
      <w:tr w:rsidR="006F0490" w14:paraId="4EE9FFCC" w14:textId="77777777">
        <w:trPr>
          <w:trHeight w:val="210"/>
        </w:trPr>
        <w:tc>
          <w:tcPr>
            <w:tcW w:w="287" w:type="pct"/>
            <w:vMerge/>
            <w:vAlign w:val="center"/>
          </w:tcPr>
          <w:p w14:paraId="40067813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</w:tcPr>
          <w:p w14:paraId="5339518F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 w:val="restart"/>
            <w:shd w:val="clear" w:color="auto" w:fill="auto"/>
            <w:vAlign w:val="center"/>
          </w:tcPr>
          <w:p w14:paraId="58FAC0ED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2.84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26C8261B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43.65</w:t>
            </w:r>
          </w:p>
        </w:tc>
        <w:tc>
          <w:tcPr>
            <w:tcW w:w="252" w:type="pct"/>
            <w:vMerge/>
            <w:vAlign w:val="center"/>
          </w:tcPr>
          <w:p w14:paraId="676AA3C3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01195466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43C77764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563C02DB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258" w:type="pct"/>
            <w:vMerge/>
            <w:vAlign w:val="center"/>
          </w:tcPr>
          <w:p w14:paraId="57467475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44EE91BB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F599BFD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7BC1DF58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/>
            <w:vAlign w:val="center"/>
          </w:tcPr>
          <w:p w14:paraId="57A23A23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059D44A2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7D5EAE40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344FBE51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2" w:type="pct"/>
            <w:vMerge/>
            <w:vAlign w:val="center"/>
          </w:tcPr>
          <w:p w14:paraId="72450702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D2AD2E8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108</w:t>
            </w:r>
          </w:p>
        </w:tc>
      </w:tr>
      <w:tr w:rsidR="006F0490" w14:paraId="384F75BE" w14:textId="77777777">
        <w:trPr>
          <w:trHeight w:val="210"/>
        </w:trPr>
        <w:tc>
          <w:tcPr>
            <w:tcW w:w="287" w:type="pct"/>
            <w:vMerge/>
            <w:vAlign w:val="center"/>
          </w:tcPr>
          <w:p w14:paraId="02071612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</w:tcPr>
          <w:p w14:paraId="64E665A9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/>
            <w:vAlign w:val="center"/>
          </w:tcPr>
          <w:p w14:paraId="75D6FC47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5399389C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/>
            <w:vAlign w:val="center"/>
          </w:tcPr>
          <w:p w14:paraId="381DAC96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6572D041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00AC3EAF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6AED76B8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32F0650F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4B61CB56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1C288C0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1F04CD72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/>
            <w:vAlign w:val="center"/>
          </w:tcPr>
          <w:p w14:paraId="164A61E4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3E9A1948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38C8B480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06C16812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44C23EA6" w14:textId="77777777" w:rsidR="006F0490" w:rsidRDefault="006F0490" w:rsidP="00311C12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AEA446A" w14:textId="77777777" w:rsidR="006F0490" w:rsidRDefault="002D4B5B" w:rsidP="00311C12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111</w:t>
            </w:r>
          </w:p>
        </w:tc>
      </w:tr>
    </w:tbl>
    <w:p w14:paraId="5B64CEC4" w14:textId="77777777" w:rsidR="006F0490" w:rsidRDefault="006F0490" w:rsidP="00311C12"/>
    <w:p w14:paraId="10AFA750" w14:textId="6933835E" w:rsidR="006F0490" w:rsidRDefault="002D4B5B" w:rsidP="00893DEF">
      <w:pPr>
        <w:pStyle w:val="TH"/>
      </w:pPr>
      <w:r>
        <w:rPr>
          <w:noProof/>
        </w:rPr>
        <w:lastRenderedPageBreak/>
        <w:drawing>
          <wp:inline distT="0" distB="0" distL="0" distR="0" wp14:anchorId="7EAD0292" wp14:editId="4E4893BF">
            <wp:extent cx="9074785" cy="5012055"/>
            <wp:effectExtent l="0" t="0" r="0" b="0"/>
            <wp:docPr id="9797841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978418" name="Picture 8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74785" cy="5012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7C9724" w14:textId="78438E8D" w:rsidR="006F0490" w:rsidRDefault="00893DEF" w:rsidP="00893DEF">
      <w:pPr>
        <w:pStyle w:val="TF"/>
      </w:pPr>
      <w:r>
        <w:rPr>
          <w:rFonts w:hint="eastAsia"/>
        </w:rPr>
        <w:t>Figure</w:t>
      </w:r>
      <w:r>
        <w:t xml:space="preserve"> 7.1.2.</w:t>
      </w:r>
      <w:r>
        <w:rPr>
          <w:rFonts w:hint="eastAsia"/>
        </w:rPr>
        <w:t>2</w:t>
      </w:r>
      <w:r>
        <w:t>.</w:t>
      </w:r>
      <w:r>
        <w:rPr>
          <w:rFonts w:hint="eastAsia"/>
        </w:rPr>
        <w:t>1.3.2-</w:t>
      </w:r>
      <w:r>
        <w:t>1</w:t>
      </w:r>
    </w:p>
    <w:p w14:paraId="46BF0037" w14:textId="77777777" w:rsidR="006F0490" w:rsidRDefault="002D4B5B" w:rsidP="00893DEF">
      <w:pPr>
        <w:pStyle w:val="TH"/>
      </w:pPr>
      <w:r>
        <w:rPr>
          <w:rFonts w:hint="eastAsia"/>
        </w:rPr>
        <w:lastRenderedPageBreak/>
        <w:t>Table</w:t>
      </w:r>
      <w:r>
        <w:t xml:space="preserve"> 7.1.2.</w:t>
      </w:r>
      <w:r>
        <w:rPr>
          <w:rFonts w:hint="eastAsia"/>
        </w:rPr>
        <w:t>2</w:t>
      </w:r>
      <w:r>
        <w:t>.</w:t>
      </w:r>
      <w:r>
        <w:rPr>
          <w:rFonts w:hint="eastAsia"/>
        </w:rPr>
        <w:t>1.3.2-2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5"/>
        <w:gridCol w:w="955"/>
        <w:gridCol w:w="1146"/>
        <w:gridCol w:w="732"/>
        <w:gridCol w:w="715"/>
        <w:gridCol w:w="641"/>
        <w:gridCol w:w="683"/>
        <w:gridCol w:w="686"/>
        <w:gridCol w:w="732"/>
        <w:gridCol w:w="909"/>
        <w:gridCol w:w="680"/>
        <w:gridCol w:w="664"/>
        <w:gridCol w:w="1056"/>
        <w:gridCol w:w="622"/>
        <w:gridCol w:w="884"/>
        <w:gridCol w:w="827"/>
        <w:gridCol w:w="690"/>
        <w:gridCol w:w="844"/>
      </w:tblGrid>
      <w:tr w:rsidR="006F0490" w14:paraId="7B51ABDA" w14:textId="77777777">
        <w:trPr>
          <w:trHeight w:val="210"/>
        </w:trPr>
        <w:tc>
          <w:tcPr>
            <w:tcW w:w="4703" w:type="pct"/>
            <w:gridSpan w:val="17"/>
            <w:shd w:val="clear" w:color="auto" w:fill="auto"/>
            <w:noWrap/>
            <w:vAlign w:val="center"/>
          </w:tcPr>
          <w:p w14:paraId="28782A68" w14:textId="77777777" w:rsidR="006F0490" w:rsidRDefault="002D4B5B" w:rsidP="00893DEF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others, device 2a, D2T2, InH-Office LOS</w:t>
            </w:r>
          </w:p>
        </w:tc>
        <w:tc>
          <w:tcPr>
            <w:tcW w:w="297" w:type="pct"/>
            <w:shd w:val="clear" w:color="auto" w:fill="auto"/>
            <w:noWrap/>
            <w:vAlign w:val="center"/>
          </w:tcPr>
          <w:p w14:paraId="24FF905B" w14:textId="77777777" w:rsidR="006F0490" w:rsidRDefault="006F0490" w:rsidP="00893DEF">
            <w:pPr>
              <w:pStyle w:val="TAH"/>
              <w:rPr>
                <w:rFonts w:eastAsia="DengXian"/>
              </w:rPr>
            </w:pPr>
          </w:p>
        </w:tc>
      </w:tr>
      <w:tr w:rsidR="006F0490" w14:paraId="5A8088A2" w14:textId="77777777">
        <w:trPr>
          <w:trHeight w:val="1870"/>
        </w:trPr>
        <w:tc>
          <w:tcPr>
            <w:tcW w:w="2503" w:type="pct"/>
            <w:gridSpan w:val="9"/>
            <w:shd w:val="clear" w:color="auto" w:fill="auto"/>
          </w:tcPr>
          <w:p w14:paraId="073ABE43" w14:textId="7C863AEE" w:rsidR="006F0490" w:rsidRDefault="002D4B5B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Header columns description:</w:t>
            </w: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br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(1a)</w:t>
            </w:r>
            <w:r w:rsidR="00893DEF">
              <w:t xml:space="preserve"> </w:t>
            </w:r>
            <w:r w:rsidR="00893DEF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Distance, min(R2D, D2R)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(1b)</w:t>
            </w:r>
            <w:r w:rsidR="008F4190">
              <w:t xml:space="preserve"> </w:t>
            </w:r>
            <w:r w:rsidR="008F4190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MPL, min(R2D, D2R)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(2)</w:t>
            </w:r>
            <w:r w:rsidR="008F4190">
              <w:t xml:space="preserve"> </w:t>
            </w:r>
            <w:r w:rsidR="008F4190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BLER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(3)</w:t>
            </w:r>
            <w:r w:rsidR="008F4190">
              <w:t xml:space="preserve"> </w:t>
            </w:r>
            <w:r w:rsidR="008F4190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CW case. (See TR38.XXX section YYY)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(4)</w:t>
            </w:r>
            <w:r w:rsidR="008F4190">
              <w:t xml:space="preserve"> </w:t>
            </w:r>
            <w:r w:rsidR="008F4190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 Alternative 1 or 2. (See TR38.XXX section YYY)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(5)</w:t>
            </w:r>
            <w:r w:rsidR="008F4190">
              <w:t xml:space="preserve"> </w:t>
            </w:r>
            <w:r w:rsidR="008F4190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D2R data rate (kbps). (Refer to [0m] in LLS table, also see editors' notes [info-D2R-datarate]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(6)</w:t>
            </w:r>
            <w:r w:rsidR="008F4190">
              <w:t xml:space="preserve"> </w:t>
            </w:r>
            <w:r w:rsidR="008F4190">
              <w:tab/>
            </w: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TxPower</w:t>
            </w:r>
            <w:proofErr w:type="spellEnd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[dBm]. (See R2D[1E] in link budget table)</w:t>
            </w:r>
          </w:p>
        </w:tc>
        <w:tc>
          <w:tcPr>
            <w:tcW w:w="2199" w:type="pct"/>
            <w:gridSpan w:val="8"/>
            <w:shd w:val="clear" w:color="auto" w:fill="auto"/>
          </w:tcPr>
          <w:p w14:paraId="73A1D1C0" w14:textId="058B0591" w:rsidR="006F0490" w:rsidRDefault="002D4B5B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(7)</w:t>
            </w:r>
            <w:r w:rsidR="008F4190">
              <w:t xml:space="preserve"> </w:t>
            </w:r>
            <w:r w:rsidR="008F4190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R2D Receiver sensitivity [dBm]. (See R2D[2L]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(8)</w:t>
            </w:r>
            <w:r w:rsidR="008F4190">
              <w:t xml:space="preserve"> </w:t>
            </w:r>
            <w:r w:rsidR="008F4190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On Object Penalty [dB] (See R2D[2H]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(9)</w:t>
            </w:r>
            <w:r w:rsidR="008F4190">
              <w:t xml:space="preserve"> </w:t>
            </w:r>
            <w:r w:rsidR="008F4190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Backscatter loss [dB] (See [1H]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(10) </w:t>
            </w:r>
            <w:r w:rsidR="008F4190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message size for D2R [bit] 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(11) </w:t>
            </w:r>
            <w:r w:rsidR="008F4190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CW cancellation [dB] (See D2R[2K]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(12) </w:t>
            </w:r>
            <w:r w:rsidR="008F4190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CW2D distance [m] (See D2R[1E3]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(13) </w:t>
            </w:r>
            <w:r w:rsidR="008F4190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D2R coherent or non-coherent receiver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(14) </w:t>
            </w:r>
            <w:r w:rsidR="008F4190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Carrier frequency (MHz)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(15) </w:t>
            </w:r>
            <w:r w:rsidR="008F4190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Row indices in the table.</w:t>
            </w:r>
          </w:p>
        </w:tc>
        <w:tc>
          <w:tcPr>
            <w:tcW w:w="297" w:type="pct"/>
            <w:shd w:val="clear" w:color="auto" w:fill="auto"/>
          </w:tcPr>
          <w:p w14:paraId="21F8A28C" w14:textId="77777777" w:rsidR="006F0490" w:rsidRDefault="002D4B5B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6F0490" w14:paraId="03B02D6D" w14:textId="77777777">
        <w:trPr>
          <w:trHeight w:val="210"/>
        </w:trPr>
        <w:tc>
          <w:tcPr>
            <w:tcW w:w="287" w:type="pct"/>
            <w:shd w:val="clear" w:color="D9E1F2" w:fill="D9E1F2"/>
            <w:noWrap/>
            <w:vAlign w:val="center"/>
          </w:tcPr>
          <w:p w14:paraId="10069C66" w14:textId="77777777" w:rsidR="006F0490" w:rsidRDefault="002D4B5B" w:rsidP="00893DEF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DxTx</w:t>
            </w:r>
            <w:proofErr w:type="spellEnd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-Y</w:t>
            </w:r>
          </w:p>
        </w:tc>
        <w:tc>
          <w:tcPr>
            <w:tcW w:w="336" w:type="pct"/>
            <w:shd w:val="clear" w:color="D9E1F2" w:fill="D9E1F2"/>
            <w:noWrap/>
            <w:vAlign w:val="center"/>
          </w:tcPr>
          <w:p w14:paraId="68AABDF5" w14:textId="77777777" w:rsidR="006F0490" w:rsidRDefault="002D4B5B" w:rsidP="00893DEF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403" w:type="pct"/>
            <w:shd w:val="clear" w:color="D9E1F2" w:fill="D9E1F2"/>
            <w:noWrap/>
            <w:vAlign w:val="center"/>
          </w:tcPr>
          <w:p w14:paraId="79465616" w14:textId="77777777" w:rsidR="006F0490" w:rsidRDefault="002D4B5B" w:rsidP="00893DEF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(1a) Distance</w:t>
            </w:r>
          </w:p>
        </w:tc>
        <w:tc>
          <w:tcPr>
            <w:tcW w:w="258" w:type="pct"/>
            <w:shd w:val="clear" w:color="D9E1F2" w:fill="D9E1F2"/>
            <w:noWrap/>
            <w:vAlign w:val="center"/>
          </w:tcPr>
          <w:p w14:paraId="1A619463" w14:textId="77777777" w:rsidR="006F0490" w:rsidRDefault="002D4B5B" w:rsidP="00893DEF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(1b) MPL</w:t>
            </w:r>
          </w:p>
        </w:tc>
        <w:tc>
          <w:tcPr>
            <w:tcW w:w="252" w:type="pct"/>
            <w:shd w:val="clear" w:color="D9E1F2" w:fill="D9E1F2"/>
            <w:noWrap/>
            <w:vAlign w:val="center"/>
          </w:tcPr>
          <w:p w14:paraId="2C866053" w14:textId="77777777" w:rsidR="006F0490" w:rsidRDefault="002D4B5B" w:rsidP="00893DEF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(2)BLER</w:t>
            </w:r>
          </w:p>
        </w:tc>
        <w:tc>
          <w:tcPr>
            <w:tcW w:w="226" w:type="pct"/>
            <w:shd w:val="clear" w:color="D9E1F2" w:fill="D9E1F2"/>
            <w:noWrap/>
            <w:vAlign w:val="center"/>
          </w:tcPr>
          <w:p w14:paraId="3A2A1922" w14:textId="77777777" w:rsidR="006F0490" w:rsidRDefault="002D4B5B" w:rsidP="00893DEF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(3)CW</w:t>
            </w:r>
          </w:p>
        </w:tc>
        <w:tc>
          <w:tcPr>
            <w:tcW w:w="241" w:type="pct"/>
            <w:shd w:val="clear" w:color="D9E1F2" w:fill="D9E1F2"/>
            <w:noWrap/>
            <w:vAlign w:val="center"/>
          </w:tcPr>
          <w:p w14:paraId="7C13040A" w14:textId="77777777" w:rsidR="006F0490" w:rsidRDefault="002D4B5B" w:rsidP="00893DEF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(4)Alt</w:t>
            </w:r>
          </w:p>
        </w:tc>
        <w:tc>
          <w:tcPr>
            <w:tcW w:w="242" w:type="pct"/>
            <w:shd w:val="clear" w:color="D9E1F2" w:fill="D9E1F2"/>
            <w:noWrap/>
            <w:vAlign w:val="center"/>
          </w:tcPr>
          <w:p w14:paraId="008EF9E9" w14:textId="77777777" w:rsidR="006F0490" w:rsidRDefault="002D4B5B" w:rsidP="00893DEF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(5)kbps</w:t>
            </w:r>
          </w:p>
        </w:tc>
        <w:tc>
          <w:tcPr>
            <w:tcW w:w="258" w:type="pct"/>
            <w:shd w:val="clear" w:color="D9E1F2" w:fill="D9E1F2"/>
            <w:noWrap/>
            <w:vAlign w:val="center"/>
          </w:tcPr>
          <w:p w14:paraId="0815FFF1" w14:textId="77777777" w:rsidR="006F0490" w:rsidRDefault="002D4B5B" w:rsidP="00893DEF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(6)</w:t>
            </w: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TxPwr</w:t>
            </w:r>
            <w:proofErr w:type="spellEnd"/>
          </w:p>
        </w:tc>
        <w:tc>
          <w:tcPr>
            <w:tcW w:w="291" w:type="pct"/>
            <w:shd w:val="clear" w:color="D9E1F2" w:fill="D9E1F2"/>
            <w:noWrap/>
            <w:vAlign w:val="center"/>
          </w:tcPr>
          <w:p w14:paraId="4F087F0B" w14:textId="77777777" w:rsidR="006F0490" w:rsidRDefault="002D4B5B" w:rsidP="00893DEF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(7)R2DSens</w:t>
            </w:r>
          </w:p>
        </w:tc>
        <w:tc>
          <w:tcPr>
            <w:tcW w:w="240" w:type="pct"/>
            <w:shd w:val="clear" w:color="D9E1F2" w:fill="D9E1F2"/>
            <w:noWrap/>
            <w:vAlign w:val="center"/>
          </w:tcPr>
          <w:p w14:paraId="13FE9AB5" w14:textId="77777777" w:rsidR="006F0490" w:rsidRDefault="002D4B5B" w:rsidP="00893DEF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(8)OOP</w:t>
            </w:r>
          </w:p>
        </w:tc>
        <w:tc>
          <w:tcPr>
            <w:tcW w:w="234" w:type="pct"/>
            <w:shd w:val="clear" w:color="D9E1F2" w:fill="D9E1F2"/>
            <w:noWrap/>
            <w:vAlign w:val="center"/>
          </w:tcPr>
          <w:p w14:paraId="2981DB7C" w14:textId="77777777" w:rsidR="006F0490" w:rsidRDefault="002D4B5B" w:rsidP="00893DEF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(9)BSL</w:t>
            </w:r>
          </w:p>
        </w:tc>
        <w:tc>
          <w:tcPr>
            <w:tcW w:w="371" w:type="pct"/>
            <w:shd w:val="clear" w:color="D9E1F2" w:fill="D9E1F2"/>
            <w:noWrap/>
            <w:vAlign w:val="center"/>
          </w:tcPr>
          <w:p w14:paraId="75CDF3B1" w14:textId="77777777" w:rsidR="006F0490" w:rsidRDefault="002D4B5B" w:rsidP="00893DEF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(10)bit</w:t>
            </w:r>
          </w:p>
        </w:tc>
        <w:tc>
          <w:tcPr>
            <w:tcW w:w="219" w:type="pct"/>
            <w:shd w:val="clear" w:color="D9E1F2" w:fill="D9E1F2"/>
            <w:noWrap/>
            <w:vAlign w:val="center"/>
          </w:tcPr>
          <w:p w14:paraId="790AD0B9" w14:textId="77777777" w:rsidR="006F0490" w:rsidRDefault="002D4B5B" w:rsidP="00893DEF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(11)CW</w:t>
            </w:r>
          </w:p>
        </w:tc>
        <w:tc>
          <w:tcPr>
            <w:tcW w:w="311" w:type="pct"/>
            <w:shd w:val="clear" w:color="D9E1F2" w:fill="D9E1F2"/>
            <w:noWrap/>
            <w:vAlign w:val="center"/>
          </w:tcPr>
          <w:p w14:paraId="2EF63A20" w14:textId="77777777" w:rsidR="006F0490" w:rsidRDefault="002D4B5B" w:rsidP="00893DEF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(12)CW2D</w:t>
            </w:r>
          </w:p>
        </w:tc>
        <w:tc>
          <w:tcPr>
            <w:tcW w:w="291" w:type="pct"/>
            <w:shd w:val="clear" w:color="D9E1F2" w:fill="D9E1F2"/>
            <w:noWrap/>
            <w:vAlign w:val="center"/>
          </w:tcPr>
          <w:p w14:paraId="3720AD46" w14:textId="77777777" w:rsidR="006F0490" w:rsidRDefault="002D4B5B" w:rsidP="00893DEF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242" w:type="pct"/>
            <w:shd w:val="clear" w:color="D9E1F2" w:fill="D9E1F2"/>
            <w:noWrap/>
            <w:vAlign w:val="center"/>
          </w:tcPr>
          <w:p w14:paraId="7BA4337D" w14:textId="77777777" w:rsidR="006F0490" w:rsidRDefault="002D4B5B" w:rsidP="00893DEF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(14)</w:t>
            </w:r>
          </w:p>
        </w:tc>
        <w:tc>
          <w:tcPr>
            <w:tcW w:w="297" w:type="pct"/>
            <w:shd w:val="clear" w:color="D9E1F2" w:fill="D9E1F2"/>
            <w:noWrap/>
            <w:vAlign w:val="center"/>
          </w:tcPr>
          <w:p w14:paraId="6558332D" w14:textId="77777777" w:rsidR="006F0490" w:rsidRDefault="002D4B5B" w:rsidP="00893DEF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(15)index</w:t>
            </w:r>
          </w:p>
        </w:tc>
      </w:tr>
      <w:tr w:rsidR="006F0490" w14:paraId="7773E7C6" w14:textId="77777777">
        <w:trPr>
          <w:trHeight w:val="210"/>
        </w:trPr>
        <w:tc>
          <w:tcPr>
            <w:tcW w:w="287" w:type="pct"/>
            <w:vMerge w:val="restart"/>
            <w:shd w:val="clear" w:color="auto" w:fill="auto"/>
            <w:vAlign w:val="center"/>
          </w:tcPr>
          <w:p w14:paraId="18CB6D8A" w14:textId="77777777" w:rsidR="006F0490" w:rsidRDefault="002D4B5B" w:rsidP="00893DE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D2T2-A1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</w:tcPr>
          <w:p w14:paraId="4F3610C9" w14:textId="77777777" w:rsidR="006F0490" w:rsidRDefault="002D4B5B" w:rsidP="00893DE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[Apple]</w:t>
            </w:r>
          </w:p>
        </w:tc>
        <w:tc>
          <w:tcPr>
            <w:tcW w:w="403" w:type="pct"/>
            <w:vMerge w:val="restart"/>
            <w:shd w:val="clear" w:color="auto" w:fill="auto"/>
            <w:vAlign w:val="center"/>
          </w:tcPr>
          <w:p w14:paraId="682EDE10" w14:textId="77777777" w:rsidR="006F0490" w:rsidRDefault="002D4B5B" w:rsidP="00893DE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45.09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6909ECFE" w14:textId="77777777" w:rsidR="006F0490" w:rsidRDefault="002D4B5B" w:rsidP="00893DE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60.1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14:paraId="3CD5BCAB" w14:textId="77777777" w:rsidR="006F0490" w:rsidRDefault="002D4B5B" w:rsidP="00893DE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6EB3B147" w14:textId="77777777" w:rsidR="006F0490" w:rsidRDefault="002D4B5B" w:rsidP="00893DE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2-2</w:t>
            </w: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7EA4E3BB" w14:textId="77777777" w:rsidR="006F0490" w:rsidRDefault="002D4B5B" w:rsidP="00893DE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16C16F5A" w14:textId="77777777" w:rsidR="006F0490" w:rsidRDefault="002D4B5B" w:rsidP="00893DE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15D99143" w14:textId="77777777" w:rsidR="006F0490" w:rsidRDefault="002D4B5B" w:rsidP="00893DE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56A66858" w14:textId="77777777" w:rsidR="006F0490" w:rsidRDefault="002D4B5B" w:rsidP="00893DE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48FDC9DD" w14:textId="77777777" w:rsidR="006F0490" w:rsidRDefault="002D4B5B" w:rsidP="00893DE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4" w:type="pct"/>
            <w:vMerge w:val="restart"/>
            <w:shd w:val="clear" w:color="auto" w:fill="auto"/>
            <w:vAlign w:val="center"/>
          </w:tcPr>
          <w:p w14:paraId="4B361194" w14:textId="77777777" w:rsidR="006F0490" w:rsidRDefault="002D4B5B" w:rsidP="00893DE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71" w:type="pct"/>
            <w:vMerge w:val="restart"/>
            <w:shd w:val="clear" w:color="auto" w:fill="auto"/>
            <w:vAlign w:val="center"/>
          </w:tcPr>
          <w:p w14:paraId="744D42FD" w14:textId="77777777" w:rsidR="006F0490" w:rsidRDefault="002D4B5B" w:rsidP="00893DE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530FD726" w14:textId="77777777" w:rsidR="006F0490" w:rsidRDefault="002D4B5B" w:rsidP="00893DE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21BDB4BB" w14:textId="77777777" w:rsidR="006F0490" w:rsidRDefault="002D4B5B" w:rsidP="00893DE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108.67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05CB414E" w14:textId="77777777" w:rsidR="006F0490" w:rsidRDefault="002D4B5B" w:rsidP="00893DE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6194F8DE" w14:textId="77777777" w:rsidR="006F0490" w:rsidRDefault="002D4B5B" w:rsidP="00893DE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297" w:type="pct"/>
            <w:shd w:val="clear" w:color="auto" w:fill="auto"/>
            <w:vAlign w:val="center"/>
          </w:tcPr>
          <w:p w14:paraId="2B1C4AF2" w14:textId="77777777" w:rsidR="006F0490" w:rsidRDefault="002D4B5B" w:rsidP="00893DE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257</w:t>
            </w:r>
          </w:p>
        </w:tc>
      </w:tr>
      <w:tr w:rsidR="006F0490" w14:paraId="4F439E4E" w14:textId="77777777">
        <w:trPr>
          <w:trHeight w:val="210"/>
        </w:trPr>
        <w:tc>
          <w:tcPr>
            <w:tcW w:w="287" w:type="pct"/>
            <w:vMerge/>
            <w:vAlign w:val="center"/>
          </w:tcPr>
          <w:p w14:paraId="348F8A2C" w14:textId="77777777" w:rsidR="006F0490" w:rsidRDefault="006F0490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</w:tcPr>
          <w:p w14:paraId="01B47B8D" w14:textId="77777777" w:rsidR="006F0490" w:rsidRDefault="006F0490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/>
            <w:vAlign w:val="center"/>
          </w:tcPr>
          <w:p w14:paraId="03F4813B" w14:textId="77777777" w:rsidR="006F0490" w:rsidRDefault="006F0490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560E5FF8" w14:textId="77777777" w:rsidR="006F0490" w:rsidRDefault="006F0490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/>
            <w:vAlign w:val="center"/>
          </w:tcPr>
          <w:p w14:paraId="00848C06" w14:textId="77777777" w:rsidR="006F0490" w:rsidRDefault="006F0490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77FC6BB0" w14:textId="77777777" w:rsidR="006F0490" w:rsidRDefault="006F0490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29BC30E8" w14:textId="77777777" w:rsidR="006F0490" w:rsidRDefault="006F0490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33ACFDF0" w14:textId="77777777" w:rsidR="006F0490" w:rsidRDefault="006F0490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0E96A8DF" w14:textId="77777777" w:rsidR="006F0490" w:rsidRDefault="006F0490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44D92DD5" w14:textId="77777777" w:rsidR="006F0490" w:rsidRDefault="006F0490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5AC00E68" w14:textId="77777777" w:rsidR="006F0490" w:rsidRDefault="006F0490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14F5974E" w14:textId="77777777" w:rsidR="006F0490" w:rsidRDefault="006F0490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/>
            <w:vAlign w:val="center"/>
          </w:tcPr>
          <w:p w14:paraId="2CBA57EA" w14:textId="77777777" w:rsidR="006F0490" w:rsidRDefault="006F0490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03CB77EA" w14:textId="77777777" w:rsidR="006F0490" w:rsidRDefault="006F0490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2FC3FF8F" w14:textId="77777777" w:rsidR="006F0490" w:rsidRDefault="006F0490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0D2FE998" w14:textId="77777777" w:rsidR="006F0490" w:rsidRDefault="006F0490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02211B21" w14:textId="77777777" w:rsidR="006F0490" w:rsidRDefault="006F0490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B1A6939" w14:textId="77777777" w:rsidR="006F0490" w:rsidRDefault="002D4B5B" w:rsidP="00893DE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261</w:t>
            </w:r>
          </w:p>
        </w:tc>
      </w:tr>
      <w:tr w:rsidR="006F0490" w14:paraId="6C4639E0" w14:textId="77777777">
        <w:trPr>
          <w:trHeight w:val="210"/>
        </w:trPr>
        <w:tc>
          <w:tcPr>
            <w:tcW w:w="287" w:type="pct"/>
            <w:vMerge/>
            <w:vAlign w:val="center"/>
          </w:tcPr>
          <w:p w14:paraId="701CE4B5" w14:textId="77777777" w:rsidR="006F0490" w:rsidRDefault="006F0490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 w:val="restart"/>
            <w:shd w:val="clear" w:color="auto" w:fill="auto"/>
            <w:vAlign w:val="center"/>
          </w:tcPr>
          <w:p w14:paraId="1F7EF3CF" w14:textId="77777777" w:rsidR="006F0490" w:rsidRDefault="002D4B5B" w:rsidP="00893DE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645C1002" w14:textId="77777777" w:rsidR="006F0490" w:rsidRDefault="002D4B5B" w:rsidP="00893DE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12.77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3ADF0554" w14:textId="77777777" w:rsidR="006F0490" w:rsidRDefault="002D4B5B" w:rsidP="00893DE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50.62</w:t>
            </w:r>
          </w:p>
        </w:tc>
        <w:tc>
          <w:tcPr>
            <w:tcW w:w="252" w:type="pct"/>
            <w:vMerge/>
            <w:vAlign w:val="center"/>
          </w:tcPr>
          <w:p w14:paraId="18DC30E0" w14:textId="77777777" w:rsidR="006F0490" w:rsidRDefault="006F0490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524BAE2E" w14:textId="77777777" w:rsidR="006F0490" w:rsidRDefault="006F0490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3C660C61" w14:textId="77777777" w:rsidR="006F0490" w:rsidRDefault="006F0490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31F5ADC5" w14:textId="77777777" w:rsidR="006F0490" w:rsidRDefault="002D4B5B" w:rsidP="00893DE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258" w:type="pct"/>
            <w:vMerge/>
            <w:vAlign w:val="center"/>
          </w:tcPr>
          <w:p w14:paraId="391831D0" w14:textId="77777777" w:rsidR="006F0490" w:rsidRDefault="006F0490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703BCAD5" w14:textId="77777777" w:rsidR="006F0490" w:rsidRDefault="002D4B5B" w:rsidP="00893DE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40" w:type="pct"/>
            <w:vMerge/>
            <w:vAlign w:val="center"/>
          </w:tcPr>
          <w:p w14:paraId="40E13827" w14:textId="77777777" w:rsidR="006F0490" w:rsidRDefault="006F0490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1B3403DE" w14:textId="77777777" w:rsidR="006F0490" w:rsidRDefault="006F0490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restart"/>
            <w:shd w:val="clear" w:color="auto" w:fill="auto"/>
            <w:vAlign w:val="center"/>
          </w:tcPr>
          <w:p w14:paraId="35850B01" w14:textId="77777777" w:rsidR="006F0490" w:rsidRDefault="002D4B5B" w:rsidP="00893DE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4C03F769" w14:textId="77777777" w:rsidR="006F0490" w:rsidRDefault="002D4B5B" w:rsidP="00893DE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4F374D03" w14:textId="77777777" w:rsidR="006F0490" w:rsidRDefault="002D4B5B" w:rsidP="00893DE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12.77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17924C13" w14:textId="77777777" w:rsidR="006F0490" w:rsidRDefault="002D4B5B" w:rsidP="00893DE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2" w:type="pct"/>
            <w:vMerge/>
            <w:vAlign w:val="center"/>
          </w:tcPr>
          <w:p w14:paraId="627D4287" w14:textId="77777777" w:rsidR="006F0490" w:rsidRDefault="006F0490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A6E15C6" w14:textId="77777777" w:rsidR="006F0490" w:rsidRDefault="002D4B5B" w:rsidP="00893DE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118</w:t>
            </w:r>
          </w:p>
        </w:tc>
      </w:tr>
      <w:tr w:rsidR="006F0490" w14:paraId="2ABCFDC0" w14:textId="77777777">
        <w:trPr>
          <w:trHeight w:val="210"/>
        </w:trPr>
        <w:tc>
          <w:tcPr>
            <w:tcW w:w="287" w:type="pct"/>
            <w:vMerge/>
            <w:vAlign w:val="center"/>
          </w:tcPr>
          <w:p w14:paraId="5D272469" w14:textId="77777777" w:rsidR="006F0490" w:rsidRDefault="006F0490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</w:tcPr>
          <w:p w14:paraId="41ACA87C" w14:textId="77777777" w:rsidR="006F0490" w:rsidRDefault="006F0490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17C87CCF" w14:textId="77777777" w:rsidR="006F0490" w:rsidRDefault="002D4B5B" w:rsidP="00893DE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19.95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0168C9ED" w14:textId="77777777" w:rsidR="006F0490" w:rsidRDefault="002D4B5B" w:rsidP="00893DE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53.97</w:t>
            </w:r>
          </w:p>
        </w:tc>
        <w:tc>
          <w:tcPr>
            <w:tcW w:w="252" w:type="pct"/>
            <w:vMerge/>
            <w:vAlign w:val="center"/>
          </w:tcPr>
          <w:p w14:paraId="2C172978" w14:textId="77777777" w:rsidR="006F0490" w:rsidRDefault="006F0490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0F9EA60F" w14:textId="77777777" w:rsidR="006F0490" w:rsidRDefault="006F0490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545534AC" w14:textId="77777777" w:rsidR="006F0490" w:rsidRDefault="006F0490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63D29AEA" w14:textId="77777777" w:rsidR="006F0490" w:rsidRDefault="002D4B5B" w:rsidP="00893DE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258" w:type="pct"/>
            <w:vMerge/>
            <w:vAlign w:val="center"/>
          </w:tcPr>
          <w:p w14:paraId="218DDEDF" w14:textId="77777777" w:rsidR="006F0490" w:rsidRDefault="006F0490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5AABDF03" w14:textId="77777777" w:rsidR="006F0490" w:rsidRDefault="006F0490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0E97534E" w14:textId="77777777" w:rsidR="006F0490" w:rsidRDefault="006F0490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5E638950" w14:textId="77777777" w:rsidR="006F0490" w:rsidRDefault="006F0490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/>
            <w:vAlign w:val="center"/>
          </w:tcPr>
          <w:p w14:paraId="2B97A1D3" w14:textId="77777777" w:rsidR="006F0490" w:rsidRDefault="006F0490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7327D45F" w14:textId="77777777" w:rsidR="006F0490" w:rsidRDefault="006F0490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shd w:val="clear" w:color="auto" w:fill="auto"/>
            <w:vAlign w:val="center"/>
          </w:tcPr>
          <w:p w14:paraId="5A0B2D9B" w14:textId="77777777" w:rsidR="006F0490" w:rsidRDefault="002D4B5B" w:rsidP="00893DE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19.95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79E17F21" w14:textId="77777777" w:rsidR="006F0490" w:rsidRDefault="002D4B5B" w:rsidP="00893DE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2" w:type="pct"/>
            <w:vMerge/>
            <w:vAlign w:val="center"/>
          </w:tcPr>
          <w:p w14:paraId="5AD6FD70" w14:textId="77777777" w:rsidR="006F0490" w:rsidRDefault="006F0490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4C5939F" w14:textId="77777777" w:rsidR="006F0490" w:rsidRDefault="002D4B5B" w:rsidP="00893DE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112</w:t>
            </w:r>
          </w:p>
        </w:tc>
      </w:tr>
      <w:tr w:rsidR="006F0490" w14:paraId="219B5206" w14:textId="77777777">
        <w:trPr>
          <w:trHeight w:val="210"/>
        </w:trPr>
        <w:tc>
          <w:tcPr>
            <w:tcW w:w="287" w:type="pct"/>
            <w:vMerge w:val="restart"/>
            <w:shd w:val="clear" w:color="auto" w:fill="auto"/>
            <w:vAlign w:val="center"/>
          </w:tcPr>
          <w:p w14:paraId="2F5F7110" w14:textId="77777777" w:rsidR="006F0490" w:rsidRDefault="002D4B5B" w:rsidP="00893DE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D2T2-A2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</w:tcPr>
          <w:p w14:paraId="7B814322" w14:textId="77777777" w:rsidR="006F0490" w:rsidRDefault="002D4B5B" w:rsidP="00893DE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[Apple]</w:t>
            </w:r>
          </w:p>
        </w:tc>
        <w:tc>
          <w:tcPr>
            <w:tcW w:w="403" w:type="pct"/>
            <w:vMerge w:val="restart"/>
            <w:shd w:val="clear" w:color="auto" w:fill="auto"/>
            <w:vAlign w:val="center"/>
          </w:tcPr>
          <w:p w14:paraId="28F964C4" w14:textId="77777777" w:rsidR="006F0490" w:rsidRDefault="002D4B5B" w:rsidP="00893DE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45.09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029B7EF6" w14:textId="77777777" w:rsidR="006F0490" w:rsidRDefault="002D4B5B" w:rsidP="00893DE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60.1</w:t>
            </w:r>
          </w:p>
        </w:tc>
        <w:tc>
          <w:tcPr>
            <w:tcW w:w="252" w:type="pct"/>
            <w:vMerge/>
            <w:vAlign w:val="center"/>
          </w:tcPr>
          <w:p w14:paraId="226248FC" w14:textId="77777777" w:rsidR="006F0490" w:rsidRDefault="006F0490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2F96A612" w14:textId="77777777" w:rsidR="006F0490" w:rsidRDefault="006F0490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416DC5B3" w14:textId="77777777" w:rsidR="006F0490" w:rsidRDefault="006F0490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2B46309B" w14:textId="77777777" w:rsidR="006F0490" w:rsidRDefault="002D4B5B" w:rsidP="00893DE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58" w:type="pct"/>
            <w:vMerge/>
            <w:vAlign w:val="center"/>
          </w:tcPr>
          <w:p w14:paraId="3EC37636" w14:textId="77777777" w:rsidR="006F0490" w:rsidRDefault="006F0490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6B9ACF87" w14:textId="77777777" w:rsidR="006F0490" w:rsidRDefault="002D4B5B" w:rsidP="00893DE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40" w:type="pct"/>
            <w:vMerge/>
            <w:vAlign w:val="center"/>
          </w:tcPr>
          <w:p w14:paraId="2D186D0C" w14:textId="77777777" w:rsidR="006F0490" w:rsidRDefault="006F0490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1D1C3AB5" w14:textId="77777777" w:rsidR="006F0490" w:rsidRDefault="006F0490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restart"/>
            <w:shd w:val="clear" w:color="auto" w:fill="auto"/>
            <w:vAlign w:val="center"/>
          </w:tcPr>
          <w:p w14:paraId="5F04E0F5" w14:textId="77777777" w:rsidR="006F0490" w:rsidRDefault="002D4B5B" w:rsidP="00893DE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5937017A" w14:textId="77777777" w:rsidR="006F0490" w:rsidRDefault="002D4B5B" w:rsidP="00893DE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2E40836F" w14:textId="77777777" w:rsidR="006F0490" w:rsidRDefault="002D4B5B" w:rsidP="00893DE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88.29</w:t>
            </w:r>
          </w:p>
        </w:tc>
        <w:tc>
          <w:tcPr>
            <w:tcW w:w="291" w:type="pct"/>
            <w:vMerge/>
            <w:vAlign w:val="center"/>
          </w:tcPr>
          <w:p w14:paraId="7BFEF231" w14:textId="77777777" w:rsidR="006F0490" w:rsidRDefault="006F0490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7E9E3CD4" w14:textId="77777777" w:rsidR="006F0490" w:rsidRDefault="006F0490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7909B1C" w14:textId="77777777" w:rsidR="006F0490" w:rsidRDefault="002D4B5B" w:rsidP="00893DE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258</w:t>
            </w:r>
          </w:p>
        </w:tc>
      </w:tr>
      <w:tr w:rsidR="006F0490" w14:paraId="586DB9B8" w14:textId="77777777">
        <w:trPr>
          <w:trHeight w:val="210"/>
        </w:trPr>
        <w:tc>
          <w:tcPr>
            <w:tcW w:w="287" w:type="pct"/>
            <w:vMerge/>
            <w:vAlign w:val="center"/>
          </w:tcPr>
          <w:p w14:paraId="5EA66347" w14:textId="77777777" w:rsidR="006F0490" w:rsidRDefault="006F0490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</w:tcPr>
          <w:p w14:paraId="303B965A" w14:textId="77777777" w:rsidR="006F0490" w:rsidRDefault="006F0490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/>
            <w:vAlign w:val="center"/>
          </w:tcPr>
          <w:p w14:paraId="7903C253" w14:textId="77777777" w:rsidR="006F0490" w:rsidRDefault="006F0490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2042DCDF" w14:textId="77777777" w:rsidR="006F0490" w:rsidRDefault="006F0490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/>
            <w:vAlign w:val="center"/>
          </w:tcPr>
          <w:p w14:paraId="40200E16" w14:textId="77777777" w:rsidR="006F0490" w:rsidRDefault="006F0490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28C928E0" w14:textId="77777777" w:rsidR="006F0490" w:rsidRDefault="006F0490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4831ECC5" w14:textId="77777777" w:rsidR="006F0490" w:rsidRDefault="006F0490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3E5521C6" w14:textId="77777777" w:rsidR="006F0490" w:rsidRDefault="006F0490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62FD8B75" w14:textId="77777777" w:rsidR="006F0490" w:rsidRDefault="006F0490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33DC023D" w14:textId="77777777" w:rsidR="006F0490" w:rsidRDefault="006F0490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A4EA5DF" w14:textId="77777777" w:rsidR="006F0490" w:rsidRDefault="006F0490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563E08F8" w14:textId="77777777" w:rsidR="006F0490" w:rsidRDefault="006F0490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/>
            <w:vAlign w:val="center"/>
          </w:tcPr>
          <w:p w14:paraId="24EAEB56" w14:textId="77777777" w:rsidR="006F0490" w:rsidRDefault="006F0490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63530287" w14:textId="77777777" w:rsidR="006F0490" w:rsidRDefault="006F0490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0294EF68" w14:textId="77777777" w:rsidR="006F0490" w:rsidRDefault="006F0490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26B10DA6" w14:textId="77777777" w:rsidR="006F0490" w:rsidRDefault="006F0490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71655ADE" w14:textId="77777777" w:rsidR="006F0490" w:rsidRDefault="006F0490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85BE504" w14:textId="77777777" w:rsidR="006F0490" w:rsidRDefault="002D4B5B" w:rsidP="00893DE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262</w:t>
            </w:r>
          </w:p>
        </w:tc>
      </w:tr>
      <w:tr w:rsidR="006F0490" w14:paraId="37EEADF8" w14:textId="77777777">
        <w:trPr>
          <w:trHeight w:val="210"/>
        </w:trPr>
        <w:tc>
          <w:tcPr>
            <w:tcW w:w="287" w:type="pct"/>
            <w:vMerge/>
            <w:vAlign w:val="center"/>
          </w:tcPr>
          <w:p w14:paraId="047ABDEF" w14:textId="77777777" w:rsidR="006F0490" w:rsidRDefault="006F0490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 w:val="restart"/>
            <w:shd w:val="clear" w:color="auto" w:fill="auto"/>
            <w:vAlign w:val="center"/>
          </w:tcPr>
          <w:p w14:paraId="73D5377D" w14:textId="77777777" w:rsidR="006F0490" w:rsidRDefault="002D4B5B" w:rsidP="00893DE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55BEA30E" w14:textId="77777777" w:rsidR="006F0490" w:rsidRDefault="002D4B5B" w:rsidP="00893DE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12.77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0D82389D" w14:textId="77777777" w:rsidR="006F0490" w:rsidRDefault="002D4B5B" w:rsidP="00893DE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50.62</w:t>
            </w:r>
          </w:p>
        </w:tc>
        <w:tc>
          <w:tcPr>
            <w:tcW w:w="252" w:type="pct"/>
            <w:vMerge/>
            <w:vAlign w:val="center"/>
          </w:tcPr>
          <w:p w14:paraId="57C2A16C" w14:textId="77777777" w:rsidR="006F0490" w:rsidRDefault="006F0490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60B78386" w14:textId="77777777" w:rsidR="006F0490" w:rsidRDefault="006F0490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7B3D9CF8" w14:textId="77777777" w:rsidR="006F0490" w:rsidRDefault="006F0490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05BBC883" w14:textId="77777777" w:rsidR="006F0490" w:rsidRDefault="002D4B5B" w:rsidP="00893DE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258" w:type="pct"/>
            <w:vMerge/>
            <w:vAlign w:val="center"/>
          </w:tcPr>
          <w:p w14:paraId="10080B28" w14:textId="77777777" w:rsidR="006F0490" w:rsidRDefault="006F0490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1FA0AE89" w14:textId="77777777" w:rsidR="006F0490" w:rsidRDefault="002D4B5B" w:rsidP="00893DE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40" w:type="pct"/>
            <w:vMerge/>
            <w:vAlign w:val="center"/>
          </w:tcPr>
          <w:p w14:paraId="72548FAA" w14:textId="77777777" w:rsidR="006F0490" w:rsidRDefault="006F0490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31185B0E" w14:textId="77777777" w:rsidR="006F0490" w:rsidRDefault="006F0490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restart"/>
            <w:shd w:val="clear" w:color="auto" w:fill="auto"/>
            <w:vAlign w:val="center"/>
          </w:tcPr>
          <w:p w14:paraId="0E69E9F4" w14:textId="77777777" w:rsidR="006F0490" w:rsidRDefault="002D4B5B" w:rsidP="00893DE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1040DC28" w14:textId="77777777" w:rsidR="006F0490" w:rsidRDefault="002D4B5B" w:rsidP="00893DE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234AABF2" w14:textId="77777777" w:rsidR="006F0490" w:rsidRDefault="002D4B5B" w:rsidP="00893DE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12.77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02B32C59" w14:textId="77777777" w:rsidR="006F0490" w:rsidRDefault="002D4B5B" w:rsidP="00893DE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2" w:type="pct"/>
            <w:vMerge/>
            <w:vAlign w:val="center"/>
          </w:tcPr>
          <w:p w14:paraId="2EB9061C" w14:textId="77777777" w:rsidR="006F0490" w:rsidRDefault="006F0490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B2C275C" w14:textId="77777777" w:rsidR="006F0490" w:rsidRDefault="002D4B5B" w:rsidP="00893DE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119</w:t>
            </w:r>
          </w:p>
        </w:tc>
      </w:tr>
      <w:tr w:rsidR="006F0490" w14:paraId="6BC49FA9" w14:textId="77777777">
        <w:trPr>
          <w:trHeight w:val="210"/>
        </w:trPr>
        <w:tc>
          <w:tcPr>
            <w:tcW w:w="287" w:type="pct"/>
            <w:vMerge/>
            <w:vAlign w:val="center"/>
          </w:tcPr>
          <w:p w14:paraId="5A94C9C0" w14:textId="77777777" w:rsidR="006F0490" w:rsidRDefault="006F0490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</w:tcPr>
          <w:p w14:paraId="190CAF9B" w14:textId="77777777" w:rsidR="006F0490" w:rsidRDefault="006F0490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16B99385" w14:textId="77777777" w:rsidR="006F0490" w:rsidRDefault="002D4B5B" w:rsidP="00893DE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19.95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685D105C" w14:textId="77777777" w:rsidR="006F0490" w:rsidRDefault="002D4B5B" w:rsidP="00893DE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53.97</w:t>
            </w:r>
          </w:p>
        </w:tc>
        <w:tc>
          <w:tcPr>
            <w:tcW w:w="252" w:type="pct"/>
            <w:vMerge/>
            <w:vAlign w:val="center"/>
          </w:tcPr>
          <w:p w14:paraId="5549785B" w14:textId="77777777" w:rsidR="006F0490" w:rsidRDefault="006F0490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7E9B1A37" w14:textId="77777777" w:rsidR="006F0490" w:rsidRDefault="006F0490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F49A40C" w14:textId="77777777" w:rsidR="006F0490" w:rsidRDefault="006F0490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672721C5" w14:textId="77777777" w:rsidR="006F0490" w:rsidRDefault="002D4B5B" w:rsidP="00893DE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258" w:type="pct"/>
            <w:vMerge/>
            <w:vAlign w:val="center"/>
          </w:tcPr>
          <w:p w14:paraId="6347725C" w14:textId="77777777" w:rsidR="006F0490" w:rsidRDefault="006F0490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46FB0D8F" w14:textId="77777777" w:rsidR="006F0490" w:rsidRDefault="006F0490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844147F" w14:textId="77777777" w:rsidR="006F0490" w:rsidRDefault="006F0490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56D3150A" w14:textId="77777777" w:rsidR="006F0490" w:rsidRDefault="006F0490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/>
            <w:vAlign w:val="center"/>
          </w:tcPr>
          <w:p w14:paraId="7ADB16B7" w14:textId="77777777" w:rsidR="006F0490" w:rsidRDefault="006F0490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420374E0" w14:textId="77777777" w:rsidR="006F0490" w:rsidRDefault="006F0490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shd w:val="clear" w:color="auto" w:fill="auto"/>
            <w:vAlign w:val="center"/>
          </w:tcPr>
          <w:p w14:paraId="19A77BBC" w14:textId="77777777" w:rsidR="006F0490" w:rsidRDefault="002D4B5B" w:rsidP="00893DE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19.95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4942A447" w14:textId="77777777" w:rsidR="006F0490" w:rsidRDefault="002D4B5B" w:rsidP="00893DE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2" w:type="pct"/>
            <w:vMerge/>
            <w:vAlign w:val="center"/>
          </w:tcPr>
          <w:p w14:paraId="1CA50E7D" w14:textId="77777777" w:rsidR="006F0490" w:rsidRDefault="006F0490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3298AF6" w14:textId="77777777" w:rsidR="006F0490" w:rsidRDefault="002D4B5B" w:rsidP="00893DE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113</w:t>
            </w:r>
          </w:p>
        </w:tc>
      </w:tr>
      <w:tr w:rsidR="006F0490" w14:paraId="3197ED9C" w14:textId="77777777">
        <w:trPr>
          <w:trHeight w:val="210"/>
        </w:trPr>
        <w:tc>
          <w:tcPr>
            <w:tcW w:w="287" w:type="pct"/>
            <w:vMerge w:val="restart"/>
            <w:shd w:val="clear" w:color="auto" w:fill="auto"/>
            <w:vAlign w:val="center"/>
          </w:tcPr>
          <w:p w14:paraId="712DFB3F" w14:textId="77777777" w:rsidR="006F0490" w:rsidRDefault="002D4B5B" w:rsidP="00893DE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D2T2-B</w:t>
            </w:r>
          </w:p>
        </w:tc>
        <w:tc>
          <w:tcPr>
            <w:tcW w:w="336" w:type="pct"/>
            <w:vMerge/>
            <w:vAlign w:val="center"/>
          </w:tcPr>
          <w:p w14:paraId="0C0CA38A" w14:textId="77777777" w:rsidR="006F0490" w:rsidRDefault="006F0490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 w:val="restart"/>
            <w:shd w:val="clear" w:color="auto" w:fill="auto"/>
            <w:vAlign w:val="center"/>
          </w:tcPr>
          <w:p w14:paraId="5BEA9E27" w14:textId="77777777" w:rsidR="006F0490" w:rsidRDefault="002D4B5B" w:rsidP="00893DE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23.18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52C220C6" w14:textId="77777777" w:rsidR="006F0490" w:rsidRDefault="002D4B5B" w:rsidP="00893DE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55.1</w:t>
            </w:r>
          </w:p>
        </w:tc>
        <w:tc>
          <w:tcPr>
            <w:tcW w:w="252" w:type="pct"/>
            <w:vMerge/>
            <w:vAlign w:val="center"/>
          </w:tcPr>
          <w:p w14:paraId="7C702744" w14:textId="77777777" w:rsidR="006F0490" w:rsidRDefault="006F0490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759F45A6" w14:textId="77777777" w:rsidR="006F0490" w:rsidRDefault="002D4B5B" w:rsidP="00893DE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41" w:type="pct"/>
            <w:vMerge/>
            <w:vAlign w:val="center"/>
          </w:tcPr>
          <w:p w14:paraId="7A3FEB82" w14:textId="77777777" w:rsidR="006F0490" w:rsidRDefault="006F0490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013AE453" w14:textId="77777777" w:rsidR="006F0490" w:rsidRDefault="006F0490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4B55EEA3" w14:textId="77777777" w:rsidR="006F0490" w:rsidRDefault="006F0490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3AB0BCAE" w14:textId="77777777" w:rsidR="006F0490" w:rsidRDefault="006F0490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9433FDF" w14:textId="77777777" w:rsidR="006F0490" w:rsidRDefault="006F0490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13F60DA1" w14:textId="77777777" w:rsidR="006F0490" w:rsidRDefault="006F0490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/>
            <w:vAlign w:val="center"/>
          </w:tcPr>
          <w:p w14:paraId="61759521" w14:textId="77777777" w:rsidR="006F0490" w:rsidRDefault="006F0490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76E7034E" w14:textId="77777777" w:rsidR="006F0490" w:rsidRDefault="006F0490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1776ABE4" w14:textId="77777777" w:rsidR="006F0490" w:rsidRDefault="002D4B5B" w:rsidP="00893DE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91" w:type="pct"/>
            <w:vMerge/>
            <w:vAlign w:val="center"/>
          </w:tcPr>
          <w:p w14:paraId="3EAD1AAD" w14:textId="77777777" w:rsidR="006F0490" w:rsidRDefault="006F0490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11E53851" w14:textId="77777777" w:rsidR="006F0490" w:rsidRDefault="006F0490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1AE2A42" w14:textId="77777777" w:rsidR="006F0490" w:rsidRDefault="002D4B5B" w:rsidP="00893DE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114</w:t>
            </w:r>
          </w:p>
        </w:tc>
      </w:tr>
      <w:tr w:rsidR="006F0490" w14:paraId="28957980" w14:textId="77777777">
        <w:trPr>
          <w:trHeight w:val="210"/>
        </w:trPr>
        <w:tc>
          <w:tcPr>
            <w:tcW w:w="287" w:type="pct"/>
            <w:vMerge/>
            <w:vAlign w:val="center"/>
          </w:tcPr>
          <w:p w14:paraId="2C834606" w14:textId="77777777" w:rsidR="006F0490" w:rsidRDefault="006F0490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</w:tcPr>
          <w:p w14:paraId="4322318A" w14:textId="77777777" w:rsidR="006F0490" w:rsidRDefault="006F0490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/>
            <w:vAlign w:val="center"/>
          </w:tcPr>
          <w:p w14:paraId="11D3616A" w14:textId="77777777" w:rsidR="006F0490" w:rsidRDefault="006F0490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754CD0A8" w14:textId="77777777" w:rsidR="006F0490" w:rsidRDefault="006F0490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/>
            <w:vAlign w:val="center"/>
          </w:tcPr>
          <w:p w14:paraId="1EEDC33B" w14:textId="77777777" w:rsidR="006F0490" w:rsidRDefault="006F0490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22676E33" w14:textId="77777777" w:rsidR="006F0490" w:rsidRDefault="006F0490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74FB641B" w14:textId="77777777" w:rsidR="006F0490" w:rsidRDefault="006F0490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6B3C47E2" w14:textId="77777777" w:rsidR="006F0490" w:rsidRDefault="002D4B5B" w:rsidP="00893DE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258" w:type="pct"/>
            <w:vMerge/>
            <w:vAlign w:val="center"/>
          </w:tcPr>
          <w:p w14:paraId="029E8E7C" w14:textId="77777777" w:rsidR="006F0490" w:rsidRDefault="006F0490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17CCD562" w14:textId="77777777" w:rsidR="006F0490" w:rsidRDefault="006F0490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822DC22" w14:textId="77777777" w:rsidR="006F0490" w:rsidRDefault="006F0490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5C63D26D" w14:textId="77777777" w:rsidR="006F0490" w:rsidRDefault="006F0490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/>
            <w:vAlign w:val="center"/>
          </w:tcPr>
          <w:p w14:paraId="7C8C83C6" w14:textId="77777777" w:rsidR="006F0490" w:rsidRDefault="006F0490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35A83D83" w14:textId="77777777" w:rsidR="006F0490" w:rsidRDefault="006F0490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124CAABA" w14:textId="77777777" w:rsidR="006F0490" w:rsidRDefault="006F0490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14:paraId="223E56C6" w14:textId="77777777" w:rsidR="006F0490" w:rsidRDefault="002D4B5B" w:rsidP="00893DE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2" w:type="pct"/>
            <w:vMerge/>
            <w:vAlign w:val="center"/>
          </w:tcPr>
          <w:p w14:paraId="4C939C0E" w14:textId="77777777" w:rsidR="006F0490" w:rsidRDefault="006F0490" w:rsidP="00893DEF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5D6B2C8" w14:textId="77777777" w:rsidR="006F0490" w:rsidRDefault="002D4B5B" w:rsidP="00893DEF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120</w:t>
            </w:r>
          </w:p>
        </w:tc>
      </w:tr>
    </w:tbl>
    <w:p w14:paraId="0962EAFC" w14:textId="77777777" w:rsidR="006F0490" w:rsidRDefault="006F0490" w:rsidP="00893DEF"/>
    <w:p w14:paraId="7E9C984C" w14:textId="275B2BBA" w:rsidR="006F0490" w:rsidRDefault="002D4B5B" w:rsidP="00893DEF">
      <w:pPr>
        <w:pStyle w:val="TH"/>
      </w:pPr>
      <w:r>
        <w:rPr>
          <w:rFonts w:hint="eastAsia"/>
          <w:noProof/>
        </w:rPr>
        <w:lastRenderedPageBreak/>
        <w:drawing>
          <wp:inline distT="0" distB="0" distL="0" distR="0" wp14:anchorId="5158F834" wp14:editId="5D36B95B">
            <wp:extent cx="9074785" cy="5012055"/>
            <wp:effectExtent l="0" t="0" r="0" b="0"/>
            <wp:docPr id="1495103425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5103425" name="Picture 20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74785" cy="5012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8B9B10" w14:textId="6FA93EEE" w:rsidR="006F0490" w:rsidRDefault="008F4190" w:rsidP="008F4190">
      <w:pPr>
        <w:pStyle w:val="TF"/>
        <w:rPr>
          <w:rFonts w:ascii="Times New Roman" w:hAnsi="Times New Roman"/>
        </w:rPr>
      </w:pPr>
      <w:r>
        <w:rPr>
          <w:rFonts w:hint="eastAsia"/>
        </w:rPr>
        <w:t>Figure</w:t>
      </w:r>
      <w:r>
        <w:t xml:space="preserve"> 7.1.2.</w:t>
      </w:r>
      <w:r>
        <w:rPr>
          <w:rFonts w:hint="eastAsia"/>
        </w:rPr>
        <w:t>2</w:t>
      </w:r>
      <w:r>
        <w:t>.</w:t>
      </w:r>
      <w:r>
        <w:rPr>
          <w:rFonts w:hint="eastAsia"/>
        </w:rPr>
        <w:t>1.3.2-2</w:t>
      </w:r>
    </w:p>
    <w:p w14:paraId="1C5D0E87" w14:textId="77777777" w:rsidR="006F0490" w:rsidRDefault="002D4B5B" w:rsidP="008F4190">
      <w:pPr>
        <w:pStyle w:val="Heading5"/>
      </w:pPr>
      <w:r>
        <w:rPr>
          <w:rFonts w:hint="eastAsia"/>
        </w:rPr>
        <w:t>7.1.2.2.2</w:t>
      </w:r>
      <w:r>
        <w:tab/>
      </w:r>
      <w:r>
        <w:rPr>
          <w:rFonts w:hint="eastAsia"/>
        </w:rPr>
        <w:t>Observations</w:t>
      </w:r>
    </w:p>
    <w:p w14:paraId="39031A19" w14:textId="77777777" w:rsidR="006F0490" w:rsidRDefault="002D4B5B" w:rsidP="008F4190">
      <w:pPr>
        <w:rPr>
          <w:lang w:val="en-US"/>
        </w:rPr>
      </w:pPr>
      <w:r>
        <w:rPr>
          <w:rFonts w:eastAsia="SimSun"/>
          <w:lang w:val="en-US" w:eastAsia="zh-CN" w:bidi="ar"/>
        </w:rPr>
        <w:t xml:space="preserve">For Device 2a and D2T2, it is observed that </w:t>
      </w:r>
      <w:r>
        <w:rPr>
          <w:rFonts w:eastAsia="DengXian" w:hint="eastAsia"/>
          <w:lang w:val="en-US" w:eastAsia="zh-CN" w:bidi="ar"/>
        </w:rPr>
        <w:t xml:space="preserve">the </w:t>
      </w:r>
      <w:r>
        <w:rPr>
          <w:rFonts w:eastAsia="DengXian"/>
          <w:lang w:val="en-US" w:eastAsia="zh-CN" w:bidi="ar"/>
        </w:rPr>
        <w:t>maximum achievable coverage</w:t>
      </w:r>
      <w:r>
        <w:rPr>
          <w:rFonts w:eastAsia="DengXian" w:hint="eastAsia"/>
          <w:lang w:val="en-US" w:eastAsia="zh-CN" w:bidi="ar"/>
        </w:rPr>
        <w:t xml:space="preserve"> for </w:t>
      </w:r>
      <w:r>
        <w:rPr>
          <w:rFonts w:eastAsia="DengXian"/>
          <w:lang w:val="en-US" w:eastAsia="zh-CN" w:bidi="ar"/>
        </w:rPr>
        <w:t>InH-Office LOS</w:t>
      </w:r>
      <w:r>
        <w:rPr>
          <w:rFonts w:eastAsia="DengXian" w:hint="eastAsia"/>
          <w:lang w:val="en-US" w:eastAsia="zh-CN" w:bidi="ar"/>
        </w:rPr>
        <w:t xml:space="preserve"> is as follows,</w:t>
      </w:r>
    </w:p>
    <w:p w14:paraId="470D0EBE" w14:textId="77777777" w:rsidR="006F0490" w:rsidRDefault="002D4B5B" w:rsidP="008F4190">
      <w:pPr>
        <w:rPr>
          <w:rFonts w:eastAsia="SimSun"/>
          <w:lang w:val="en-US" w:eastAsia="zh-CN" w:bidi="ar"/>
        </w:rPr>
      </w:pPr>
      <w:r>
        <w:rPr>
          <w:rFonts w:eastAsia="SimSun" w:hint="eastAsia"/>
          <w:lang w:val="en-US" w:eastAsia="zh-CN" w:bidi="ar"/>
        </w:rPr>
        <w:t xml:space="preserve">Note the </w:t>
      </w:r>
      <w:r>
        <w:rPr>
          <w:rFonts w:eastAsia="SimSun" w:hint="eastAsia"/>
          <w:lang w:val="en-US" w:eastAsia="zh-CN" w:bidi="ar"/>
        </w:rPr>
        <w:t>following assumptions are made for the observations (per agreed mandatory assumptions)</w:t>
      </w:r>
    </w:p>
    <w:p w14:paraId="5AFB6ACF" w14:textId="774653B1" w:rsidR="006F0490" w:rsidRDefault="008F4190" w:rsidP="008F4190">
      <w:pPr>
        <w:pStyle w:val="B1"/>
        <w:rPr>
          <w:rFonts w:eastAsia="SimSun"/>
          <w:lang w:val="en-US" w:eastAsia="zh-CN" w:bidi="ar"/>
        </w:rPr>
      </w:pPr>
      <w:r>
        <w:rPr>
          <w:rFonts w:eastAsia="SimSun"/>
          <w:lang w:val="en-US" w:eastAsia="zh-CN" w:bidi="ar"/>
        </w:rPr>
        <w:lastRenderedPageBreak/>
        <w:t>-</w:t>
      </w:r>
      <w:r>
        <w:rPr>
          <w:rFonts w:eastAsia="SimSun"/>
          <w:lang w:val="en-US" w:eastAsia="zh-CN" w:bidi="ar"/>
        </w:rPr>
        <w:tab/>
      </w:r>
      <w:r w:rsidR="002D4B5B">
        <w:rPr>
          <w:rFonts w:eastAsia="SimSun" w:hint="eastAsia"/>
          <w:lang w:val="en-US" w:eastAsia="zh-CN" w:bidi="ar"/>
        </w:rPr>
        <w:t>R2D Tx Power (R2D[1E]): 23 (M)</w:t>
      </w:r>
    </w:p>
    <w:p w14:paraId="7A3D7497" w14:textId="28137441" w:rsidR="006F0490" w:rsidRDefault="008F4190" w:rsidP="008F4190">
      <w:pPr>
        <w:pStyle w:val="B1"/>
        <w:rPr>
          <w:rFonts w:eastAsia="DengXian"/>
          <w:lang w:val="en-US" w:eastAsia="zh-CN" w:bidi="ar"/>
        </w:rPr>
      </w:pPr>
      <w:r>
        <w:rPr>
          <w:rFonts w:eastAsia="SimSun"/>
          <w:lang w:val="en-US" w:eastAsia="zh-CN" w:bidi="ar"/>
        </w:rPr>
        <w:t>-</w:t>
      </w:r>
      <w:r>
        <w:rPr>
          <w:rFonts w:eastAsia="SimSun"/>
          <w:lang w:val="en-US" w:eastAsia="zh-CN" w:bidi="ar"/>
        </w:rPr>
        <w:tab/>
      </w:r>
      <w:r w:rsidR="002D4B5B">
        <w:rPr>
          <w:rFonts w:eastAsia="DengXian"/>
          <w:lang w:val="en-US" w:eastAsia="zh-CN" w:bidi="ar"/>
        </w:rPr>
        <w:t xml:space="preserve">Number of receive antenna elements / </w:t>
      </w:r>
      <w:proofErr w:type="spellStart"/>
      <w:r w:rsidR="002D4B5B">
        <w:rPr>
          <w:rFonts w:eastAsia="DengXian"/>
          <w:lang w:val="en-US" w:eastAsia="zh-CN" w:bidi="ar"/>
        </w:rPr>
        <w:t>TxRU</w:t>
      </w:r>
      <w:proofErr w:type="spellEnd"/>
      <w:r w:rsidR="002D4B5B">
        <w:rPr>
          <w:rFonts w:eastAsia="DengXian"/>
          <w:lang w:val="en-US" w:eastAsia="zh-CN" w:bidi="ar"/>
        </w:rPr>
        <w:t xml:space="preserve"> / chains</w:t>
      </w:r>
      <w:r w:rsidR="002D4B5B">
        <w:rPr>
          <w:rFonts w:eastAsia="DengXian" w:hint="eastAsia"/>
          <w:lang w:val="en-US" w:eastAsia="zh-CN" w:bidi="ar"/>
        </w:rPr>
        <w:t xml:space="preserve"> (D2R[2A]): </w:t>
      </w:r>
      <w:r w:rsidR="002D4B5B">
        <w:rPr>
          <w:rFonts w:eastAsia="DengXian"/>
          <w:lang w:val="en-US" w:eastAsia="zh-CN" w:bidi="ar"/>
        </w:rPr>
        <w:t xml:space="preserve">1(M) </w:t>
      </w:r>
    </w:p>
    <w:p w14:paraId="22AECC8D" w14:textId="6B30B648" w:rsidR="006F0490" w:rsidRDefault="008F4190" w:rsidP="008F4190">
      <w:pPr>
        <w:pStyle w:val="B1"/>
        <w:rPr>
          <w:rFonts w:eastAsia="DengXian"/>
          <w:lang w:val="en-US" w:eastAsia="zh-CN" w:bidi="ar"/>
        </w:rPr>
      </w:pPr>
      <w:r>
        <w:rPr>
          <w:rFonts w:eastAsia="SimSun"/>
          <w:lang w:val="en-US" w:eastAsia="zh-CN" w:bidi="ar"/>
        </w:rPr>
        <w:t>-</w:t>
      </w:r>
      <w:r>
        <w:rPr>
          <w:rFonts w:eastAsia="SimSun"/>
          <w:lang w:val="en-US" w:eastAsia="zh-CN" w:bidi="ar"/>
        </w:rPr>
        <w:tab/>
      </w:r>
      <w:r w:rsidR="002D4B5B">
        <w:rPr>
          <w:rFonts w:eastAsia="DengXian"/>
          <w:lang w:val="en-US" w:eastAsia="zh-CN" w:bidi="ar"/>
        </w:rPr>
        <w:t>Reference data rate</w:t>
      </w:r>
      <w:r w:rsidR="002D4B5B">
        <w:rPr>
          <w:rFonts w:eastAsia="DengXian" w:hint="eastAsia"/>
          <w:lang w:val="en-US" w:eastAsia="zh-CN" w:bidi="ar"/>
        </w:rPr>
        <w:t xml:space="preserve"> ([0m]): 1 kbps (M) or 5 - 7 kbps (M)</w:t>
      </w:r>
    </w:p>
    <w:p w14:paraId="26EA1544" w14:textId="359DE82A" w:rsidR="006F0490" w:rsidRDefault="008F4190" w:rsidP="008F4190">
      <w:pPr>
        <w:pStyle w:val="B1"/>
        <w:rPr>
          <w:rFonts w:eastAsia="DengXian"/>
          <w:lang w:val="en-US" w:eastAsia="zh-CN" w:bidi="ar"/>
        </w:rPr>
      </w:pPr>
      <w:r>
        <w:rPr>
          <w:rFonts w:eastAsia="SimSun"/>
          <w:lang w:val="en-US" w:eastAsia="zh-CN" w:bidi="ar"/>
        </w:rPr>
        <w:t>-</w:t>
      </w:r>
      <w:r>
        <w:rPr>
          <w:rFonts w:eastAsia="SimSun"/>
          <w:lang w:val="en-US" w:eastAsia="zh-CN" w:bidi="ar"/>
        </w:rPr>
        <w:tab/>
      </w:r>
      <w:r w:rsidR="002D4B5B">
        <w:rPr>
          <w:rFonts w:eastAsia="DengXian" w:hint="eastAsia"/>
          <w:lang w:val="en-US" w:eastAsia="zh-CN" w:bidi="ar"/>
        </w:rPr>
        <w:t>Carrier frequency ([0C]):  900MHz (M)</w:t>
      </w:r>
    </w:p>
    <w:p w14:paraId="7D3E9596" w14:textId="1FB010DA" w:rsidR="006F0490" w:rsidRDefault="008F4190" w:rsidP="008F4190">
      <w:pPr>
        <w:pStyle w:val="B1"/>
        <w:rPr>
          <w:highlight w:val="yellow"/>
          <w:lang w:val="en-US"/>
        </w:rPr>
      </w:pPr>
      <w:r>
        <w:rPr>
          <w:rFonts w:eastAsia="DengXian"/>
          <w:lang w:val="en-US" w:eastAsia="zh-CN" w:bidi="ar"/>
        </w:rPr>
        <w:t>-</w:t>
      </w:r>
      <w:r>
        <w:rPr>
          <w:rFonts w:eastAsia="DengXian"/>
          <w:lang w:val="en-US" w:eastAsia="zh-CN" w:bidi="ar"/>
        </w:rPr>
        <w:tab/>
      </w:r>
      <w:r w:rsidR="002D4B5B">
        <w:rPr>
          <w:rFonts w:eastAsia="DengXian"/>
          <w:lang w:val="en-US" w:eastAsia="zh-CN" w:bidi="ar"/>
        </w:rPr>
        <w:t>Topology/Pathloss model</w:t>
      </w:r>
      <w:r w:rsidR="002D4B5B">
        <w:rPr>
          <w:rFonts w:eastAsia="DengXian" w:hint="eastAsia"/>
          <w:lang w:val="en-US" w:eastAsia="zh-CN" w:bidi="ar"/>
        </w:rPr>
        <w:t xml:space="preserve"> ([0D]): </w:t>
      </w:r>
      <w:r w:rsidR="002D4B5B">
        <w:rPr>
          <w:rFonts w:eastAsia="DengXian"/>
          <w:lang w:val="en-US" w:bidi="ar"/>
        </w:rPr>
        <w:t>InH-Office LOS</w:t>
      </w:r>
    </w:p>
    <w:p w14:paraId="64FD8B0F" w14:textId="6482016E" w:rsidR="006F0490" w:rsidRDefault="008F4190" w:rsidP="008F4190">
      <w:pPr>
        <w:pStyle w:val="B1"/>
        <w:rPr>
          <w:rFonts w:eastAsia="DengXian"/>
          <w:lang w:val="en-US" w:eastAsia="zh-CN" w:bidi="ar"/>
        </w:rPr>
      </w:pPr>
      <w:r>
        <w:rPr>
          <w:rFonts w:eastAsia="DengXian"/>
          <w:lang w:val="en-US" w:eastAsia="zh-CN" w:bidi="ar"/>
        </w:rPr>
        <w:t>-</w:t>
      </w:r>
      <w:r>
        <w:rPr>
          <w:rFonts w:eastAsia="DengXian"/>
          <w:lang w:val="en-US" w:eastAsia="zh-CN" w:bidi="ar"/>
        </w:rPr>
        <w:tab/>
      </w:r>
      <w:r w:rsidR="002D4B5B">
        <w:rPr>
          <w:rFonts w:eastAsia="DengXian" w:hint="eastAsia"/>
          <w:lang w:val="en-US" w:eastAsia="zh-CN" w:bidi="ar"/>
        </w:rPr>
        <w:t xml:space="preserve">R2D </w:t>
      </w:r>
      <w:r w:rsidR="002D4B5B">
        <w:rPr>
          <w:rFonts w:eastAsia="SimSun"/>
          <w:kern w:val="2"/>
          <w:lang w:val="en-US" w:eastAsia="zh-CN" w:bidi="ar"/>
        </w:rPr>
        <w:t>Budget-Alt1</w:t>
      </w:r>
      <w:r w:rsidR="002D4B5B">
        <w:rPr>
          <w:rFonts w:eastAsia="SimSun" w:hint="eastAsia"/>
          <w:kern w:val="2"/>
          <w:lang w:val="en-US" w:eastAsia="zh-CN" w:bidi="ar"/>
        </w:rPr>
        <w:t xml:space="preserve">, D2R </w:t>
      </w:r>
      <w:r w:rsidR="002D4B5B">
        <w:rPr>
          <w:rFonts w:eastAsia="SimSun"/>
          <w:kern w:val="2"/>
          <w:lang w:val="en-US" w:eastAsia="zh-CN" w:bidi="ar"/>
        </w:rPr>
        <w:t>Budget-Alt</w:t>
      </w:r>
      <w:r w:rsidR="002D4B5B">
        <w:rPr>
          <w:rFonts w:eastAsia="SimSun" w:hint="eastAsia"/>
          <w:kern w:val="2"/>
          <w:lang w:val="en-US" w:eastAsia="zh-CN" w:bidi="ar"/>
        </w:rPr>
        <w:t>2</w:t>
      </w:r>
    </w:p>
    <w:p w14:paraId="6DCCAA1E" w14:textId="77777777" w:rsidR="006F0490" w:rsidRDefault="002D4B5B" w:rsidP="008F4190">
      <w:pPr>
        <w:pStyle w:val="TH"/>
      </w:pPr>
      <w:r>
        <w:rPr>
          <w:rFonts w:hint="eastAsia"/>
        </w:rPr>
        <w:t>Table</w:t>
      </w:r>
      <w:r>
        <w:t xml:space="preserve"> 7.1.2.</w:t>
      </w:r>
      <w:r>
        <w:rPr>
          <w:rFonts w:hint="eastAsia"/>
        </w:rPr>
        <w:t>2</w:t>
      </w:r>
      <w:r>
        <w:t>.</w:t>
      </w:r>
      <w:r>
        <w:rPr>
          <w:rFonts w:hint="eastAsia"/>
        </w:rPr>
        <w:t>2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3730"/>
        <w:gridCol w:w="3519"/>
        <w:gridCol w:w="3519"/>
        <w:gridCol w:w="3513"/>
      </w:tblGrid>
      <w:tr w:rsidR="006F0490" w14:paraId="2446AC3C" w14:textId="77777777" w:rsidTr="008F4190">
        <w:tc>
          <w:tcPr>
            <w:tcW w:w="1306" w:type="pct"/>
          </w:tcPr>
          <w:p w14:paraId="2E9332F4" w14:textId="77777777" w:rsidR="006F0490" w:rsidRDefault="002D4B5B" w:rsidP="008F4190">
            <w:pPr>
              <w:pStyle w:val="TAH"/>
            </w:pPr>
            <w:r>
              <w:t>D</w:t>
            </w:r>
            <w:r>
              <w:rPr>
                <w:rFonts w:hint="eastAsia"/>
              </w:rPr>
              <w:t>evice 2a</w:t>
            </w:r>
          </w:p>
        </w:tc>
        <w:tc>
          <w:tcPr>
            <w:tcW w:w="1232" w:type="pct"/>
          </w:tcPr>
          <w:p w14:paraId="6016954D" w14:textId="77777777" w:rsidR="006F0490" w:rsidRDefault="002D4B5B" w:rsidP="008F4190">
            <w:pPr>
              <w:pStyle w:val="TAH"/>
            </w:pPr>
            <w:r>
              <w:rPr>
                <w:rFonts w:hint="eastAsia"/>
              </w:rPr>
              <w:t>D2T2-A1</w:t>
            </w:r>
          </w:p>
        </w:tc>
        <w:tc>
          <w:tcPr>
            <w:tcW w:w="1232" w:type="pct"/>
          </w:tcPr>
          <w:p w14:paraId="5D6AA2EE" w14:textId="77777777" w:rsidR="006F0490" w:rsidRDefault="002D4B5B" w:rsidP="008F4190">
            <w:pPr>
              <w:pStyle w:val="TAH"/>
            </w:pPr>
            <w:r>
              <w:rPr>
                <w:rFonts w:hint="eastAsia"/>
              </w:rPr>
              <w:t>D2T2-A2</w:t>
            </w:r>
          </w:p>
        </w:tc>
        <w:tc>
          <w:tcPr>
            <w:tcW w:w="1231" w:type="pct"/>
          </w:tcPr>
          <w:p w14:paraId="5EF97D3E" w14:textId="77777777" w:rsidR="006F0490" w:rsidRDefault="002D4B5B" w:rsidP="008F4190">
            <w:pPr>
              <w:pStyle w:val="TAH"/>
            </w:pPr>
            <w:r>
              <w:rPr>
                <w:rFonts w:hint="eastAsia"/>
              </w:rPr>
              <w:t>D2T2-B</w:t>
            </w:r>
          </w:p>
        </w:tc>
      </w:tr>
      <w:tr w:rsidR="006F0490" w:rsidRPr="008F4190" w14:paraId="7946CD8D" w14:textId="77777777" w:rsidTr="008F4190">
        <w:tc>
          <w:tcPr>
            <w:tcW w:w="1306" w:type="pct"/>
          </w:tcPr>
          <w:p w14:paraId="464A452D" w14:textId="77777777" w:rsidR="006F0490" w:rsidRPr="008F4190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 R2D Tx power 33dBm, R2D Rx sensitivity </w:t>
            </w:r>
            <w:r w:rsidRPr="008F4190">
              <w:rPr>
                <w:rFonts w:ascii="Arial" w:hAnsi="Arial" w:cs="Arial"/>
                <w:sz w:val="16"/>
                <w:szCs w:val="16"/>
              </w:rPr>
              <w:t>&lt;=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 -</w:t>
            </w:r>
            <w:r w:rsidRPr="008F4190">
              <w:rPr>
                <w:rFonts w:ascii="Arial" w:hAnsi="Arial" w:cs="Arial"/>
                <w:sz w:val="16"/>
                <w:szCs w:val="16"/>
              </w:rPr>
              <w:t>45</w:t>
            </w:r>
            <w:r w:rsidRPr="008F4190">
              <w:rPr>
                <w:rFonts w:ascii="Arial" w:hAnsi="Arial" w:cs="Arial"/>
                <w:sz w:val="16"/>
                <w:szCs w:val="16"/>
              </w:rPr>
              <w:t>dBm</w:t>
            </w:r>
          </w:p>
        </w:tc>
        <w:tc>
          <w:tcPr>
            <w:tcW w:w="1232" w:type="pct"/>
          </w:tcPr>
          <w:p w14:paraId="2A4C9ED9" w14:textId="77777777" w:rsidR="006F0490" w:rsidRPr="008F4190" w:rsidRDefault="002D4B5B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 xml:space="preserve"> [</w:t>
            </w:r>
            <w:proofErr w:type="spellStart"/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8F4190">
              <w:rPr>
                <w:rFonts w:ascii="Arial" w:hAnsi="Arial" w:cs="Arial"/>
                <w:sz w:val="16"/>
                <w:szCs w:val="16"/>
              </w:rPr>
              <w:t xml:space="preserve"> ~ </w:t>
            </w:r>
            <w:proofErr w:type="spellStart"/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8F4190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(0: )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  <w:tc>
          <w:tcPr>
            <w:tcW w:w="1232" w:type="pct"/>
          </w:tcPr>
          <w:p w14:paraId="5876B9F5" w14:textId="77777777" w:rsidR="006F0490" w:rsidRPr="008F4190" w:rsidRDefault="002D4B5B">
            <w:pPr>
              <w:pStyle w:val="2"/>
              <w:ind w:firstLine="260"/>
              <w:rPr>
                <w:rFonts w:ascii="Arial" w:hAnsi="Arial" w:cs="Arial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 xml:space="preserve">  [</w:t>
            </w:r>
            <w:proofErr w:type="spellStart"/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8F4190">
              <w:rPr>
                <w:rFonts w:ascii="Arial" w:hAnsi="Arial" w:cs="Arial"/>
                <w:sz w:val="16"/>
                <w:szCs w:val="16"/>
              </w:rPr>
              <w:t xml:space="preserve"> ~ </w:t>
            </w:r>
            <w:proofErr w:type="spellStart"/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8F4190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(0: )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  <w:tc>
          <w:tcPr>
            <w:tcW w:w="1231" w:type="pct"/>
          </w:tcPr>
          <w:p w14:paraId="5DC8BEA6" w14:textId="77777777" w:rsidR="006F0490" w:rsidRPr="008F4190" w:rsidRDefault="002D4B5B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 xml:space="preserve"> [</w:t>
            </w:r>
            <w:proofErr w:type="spellStart"/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8F4190">
              <w:rPr>
                <w:rFonts w:ascii="Arial" w:hAnsi="Arial" w:cs="Arial"/>
                <w:sz w:val="16"/>
                <w:szCs w:val="16"/>
              </w:rPr>
              <w:t xml:space="preserve"> ~ </w:t>
            </w:r>
            <w:proofErr w:type="spellStart"/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8F4190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(0: )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</w:tr>
      <w:tr w:rsidR="006F0490" w:rsidRPr="008F4190" w14:paraId="39EA1BB7" w14:textId="77777777" w:rsidTr="008F4190">
        <w:tc>
          <w:tcPr>
            <w:tcW w:w="1306" w:type="pct"/>
          </w:tcPr>
          <w:p w14:paraId="2C48A5F7" w14:textId="77777777" w:rsidR="006F0490" w:rsidRPr="008F4190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 xml:space="preserve">R2D Tx power 23/24dBm dBm, R2D Rx sensitivity </w:t>
            </w:r>
            <w:r w:rsidRPr="008F4190">
              <w:rPr>
                <w:rFonts w:ascii="Arial" w:hAnsi="Arial" w:cs="Arial"/>
                <w:sz w:val="16"/>
                <w:szCs w:val="16"/>
              </w:rPr>
              <w:t>&lt;=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 -</w:t>
            </w:r>
            <w:r w:rsidRPr="008F4190">
              <w:rPr>
                <w:rFonts w:ascii="Arial" w:hAnsi="Arial" w:cs="Arial"/>
                <w:sz w:val="16"/>
                <w:szCs w:val="16"/>
              </w:rPr>
              <w:t>45</w:t>
            </w:r>
            <w:r w:rsidRPr="008F4190">
              <w:rPr>
                <w:rFonts w:ascii="Arial" w:hAnsi="Arial" w:cs="Arial"/>
                <w:sz w:val="16"/>
                <w:szCs w:val="16"/>
              </w:rPr>
              <w:t>dBm</w:t>
            </w:r>
          </w:p>
        </w:tc>
        <w:tc>
          <w:tcPr>
            <w:tcW w:w="1232" w:type="pct"/>
          </w:tcPr>
          <w:p w14:paraId="7A13C56D" w14:textId="77777777" w:rsidR="006F0490" w:rsidRPr="008F4190" w:rsidRDefault="002D4B5B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45.09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63.05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(6: [CMCC]:45.09, 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[Ericsson]:63.05, [HW]:45.09, [Honor]:45.09, [NOK]:45.09, [ZTE]:45.1)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  <w:tc>
          <w:tcPr>
            <w:tcW w:w="1232" w:type="pct"/>
          </w:tcPr>
          <w:p w14:paraId="6389D87D" w14:textId="77777777" w:rsidR="006F0490" w:rsidRPr="008F4190" w:rsidRDefault="002D4B5B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24.42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51.64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(6: [CMCC]:45.09, [Ericsson]:51.64, [HW]:45.09, [Honor]:24.42, [NOK]:45.09, [ZTE]:37.4)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  <w:tc>
          <w:tcPr>
            <w:tcW w:w="1231" w:type="pct"/>
          </w:tcPr>
          <w:p w14:paraId="3A4310D9" w14:textId="77777777" w:rsidR="006F0490" w:rsidRPr="008F4190" w:rsidRDefault="002D4B5B">
            <w:pPr>
              <w:pStyle w:val="2"/>
              <w:ind w:firstLine="260"/>
              <w:rPr>
                <w:rFonts w:ascii="Arial" w:hAnsi="Arial" w:cs="Arial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 xml:space="preserve">  [</w:t>
            </w:r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45.09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87.71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(5: [CMCC]:45.09, [Ericsson]:87.71, [HW]:45.09, [Honor]:45.09, [NOK]:45.09)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  </w:t>
            </w:r>
          </w:p>
        </w:tc>
      </w:tr>
      <w:tr w:rsidR="006F0490" w:rsidRPr="008F4190" w14:paraId="4D475AE9" w14:textId="77777777" w:rsidTr="008F4190">
        <w:tc>
          <w:tcPr>
            <w:tcW w:w="1306" w:type="pct"/>
          </w:tcPr>
          <w:p w14:paraId="65360EE0" w14:textId="77777777" w:rsidR="006F0490" w:rsidRPr="008F4190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 R2D Tx power 33dBm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R2D Rx sensitivity </w:t>
            </w:r>
            <w:r w:rsidRPr="008F4190">
              <w:rPr>
                <w:rFonts w:ascii="Arial" w:hAnsi="Arial" w:cs="Arial"/>
                <w:sz w:val="16"/>
                <w:szCs w:val="16"/>
              </w:rPr>
              <w:t>&gt;=</w:t>
            </w:r>
            <w:r w:rsidRPr="008F4190">
              <w:rPr>
                <w:rFonts w:ascii="Arial" w:hAnsi="Arial" w:cs="Arial"/>
                <w:sz w:val="16"/>
                <w:szCs w:val="16"/>
              </w:rPr>
              <w:t>-</w:t>
            </w:r>
            <w:r w:rsidRPr="008F4190">
              <w:rPr>
                <w:rFonts w:ascii="Arial" w:hAnsi="Arial" w:cs="Arial"/>
                <w:sz w:val="16"/>
                <w:szCs w:val="16"/>
              </w:rPr>
              <w:t>40</w:t>
            </w:r>
            <w:r w:rsidRPr="008F4190">
              <w:rPr>
                <w:rFonts w:ascii="Arial" w:hAnsi="Arial" w:cs="Arial"/>
                <w:sz w:val="16"/>
                <w:szCs w:val="16"/>
              </w:rPr>
              <w:t>dBm</w:t>
            </w:r>
          </w:p>
        </w:tc>
        <w:tc>
          <w:tcPr>
            <w:tcW w:w="1232" w:type="pct"/>
          </w:tcPr>
          <w:p w14:paraId="65E58795" w14:textId="77777777" w:rsidR="006F0490" w:rsidRPr="008F4190" w:rsidRDefault="002D4B5B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 xml:space="preserve"> [</w:t>
            </w:r>
            <w:proofErr w:type="spellStart"/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8F4190">
              <w:rPr>
                <w:rFonts w:ascii="Arial" w:hAnsi="Arial" w:cs="Arial"/>
                <w:sz w:val="16"/>
                <w:szCs w:val="16"/>
              </w:rPr>
              <w:t xml:space="preserve"> ~ </w:t>
            </w:r>
            <w:proofErr w:type="spellStart"/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8F4190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(0: )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  <w:tc>
          <w:tcPr>
            <w:tcW w:w="1232" w:type="pct"/>
          </w:tcPr>
          <w:p w14:paraId="318F41A9" w14:textId="77777777" w:rsidR="006F0490" w:rsidRPr="008F4190" w:rsidRDefault="002D4B5B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 xml:space="preserve"> [</w:t>
            </w:r>
            <w:proofErr w:type="spellStart"/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8F4190">
              <w:rPr>
                <w:rFonts w:ascii="Arial" w:hAnsi="Arial" w:cs="Arial"/>
                <w:sz w:val="16"/>
                <w:szCs w:val="16"/>
              </w:rPr>
              <w:t xml:space="preserve"> ~ </w:t>
            </w:r>
            <w:proofErr w:type="spellStart"/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8F4190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(0: )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  <w:tc>
          <w:tcPr>
            <w:tcW w:w="1231" w:type="pct"/>
          </w:tcPr>
          <w:p w14:paraId="5FD6C4C3" w14:textId="77777777" w:rsidR="006F0490" w:rsidRPr="008F4190" w:rsidRDefault="002D4B5B">
            <w:pPr>
              <w:pStyle w:val="2"/>
              <w:ind w:firstLine="260"/>
              <w:rPr>
                <w:rFonts w:ascii="Arial" w:hAnsi="Arial" w:cs="Arial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 xml:space="preserve">  [</w:t>
            </w:r>
            <w:proofErr w:type="spellStart"/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8F4190">
              <w:rPr>
                <w:rFonts w:ascii="Arial" w:hAnsi="Arial" w:cs="Arial"/>
                <w:sz w:val="16"/>
                <w:szCs w:val="16"/>
              </w:rPr>
              <w:t xml:space="preserve"> ~ </w:t>
            </w:r>
            <w:proofErr w:type="spellStart"/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8F4190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(0: )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</w:tr>
      <w:tr w:rsidR="006F0490" w:rsidRPr="008F4190" w14:paraId="545EBCE7" w14:textId="77777777" w:rsidTr="008F4190">
        <w:tc>
          <w:tcPr>
            <w:tcW w:w="1306" w:type="pct"/>
          </w:tcPr>
          <w:p w14:paraId="45776FF7" w14:textId="77777777" w:rsidR="006F0490" w:rsidRPr="008F4190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>R2D Tx power 23/24dBm dBm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R2D Rx sensitivity </w:t>
            </w:r>
            <w:r w:rsidRPr="008F4190">
              <w:rPr>
                <w:rFonts w:ascii="Arial" w:hAnsi="Arial" w:cs="Arial"/>
                <w:sz w:val="16"/>
                <w:szCs w:val="16"/>
              </w:rPr>
              <w:t>&gt;=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 -</w:t>
            </w:r>
            <w:r w:rsidRPr="008F4190">
              <w:rPr>
                <w:rFonts w:ascii="Arial" w:hAnsi="Arial" w:cs="Arial"/>
                <w:sz w:val="16"/>
                <w:szCs w:val="16"/>
              </w:rPr>
              <w:t>40</w:t>
            </w:r>
            <w:r w:rsidRPr="008F4190">
              <w:rPr>
                <w:rFonts w:ascii="Arial" w:hAnsi="Arial" w:cs="Arial"/>
                <w:sz w:val="16"/>
                <w:szCs w:val="16"/>
              </w:rPr>
              <w:t>dBm</w:t>
            </w:r>
          </w:p>
        </w:tc>
        <w:tc>
          <w:tcPr>
            <w:tcW w:w="1232" w:type="pct"/>
          </w:tcPr>
          <w:p w14:paraId="120F2FF9" w14:textId="77777777" w:rsidR="006F0490" w:rsidRPr="008F4190" w:rsidRDefault="002D4B5B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11.17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26.48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(5: [FW]:26.48, [IDCC]:23.18, [Lenovo]:11.17, [OPPO]:12.07, [vivo]:23.18)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  <w:tc>
          <w:tcPr>
            <w:tcW w:w="1232" w:type="pct"/>
          </w:tcPr>
          <w:p w14:paraId="6BB023BE" w14:textId="77777777" w:rsidR="006F0490" w:rsidRPr="008F4190" w:rsidRDefault="002D4B5B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11.17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26.48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(4: [FW]:26.48, [IDCC]:23.18, [Lenovo]:11.17, [vivo]:23.18)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  <w:tc>
          <w:tcPr>
            <w:tcW w:w="1231" w:type="pct"/>
          </w:tcPr>
          <w:p w14:paraId="5F582A61" w14:textId="77777777" w:rsidR="006F0490" w:rsidRPr="008F4190" w:rsidRDefault="002D4B5B">
            <w:pPr>
              <w:pStyle w:val="2"/>
              <w:ind w:firstLine="260"/>
              <w:rPr>
                <w:rFonts w:ascii="Arial" w:hAnsi="Arial" w:cs="Arial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 xml:space="preserve">  [</w:t>
            </w:r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11.17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26.48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(5: [FW]:26.48, [IDCC]:23.18, [Lenovo]:11.17, [OPPO]:23.18, [vivo]:23.18)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 </w:t>
            </w:r>
          </w:p>
        </w:tc>
      </w:tr>
      <w:tr w:rsidR="006F0490" w:rsidRPr="008F4190" w14:paraId="30DA5483" w14:textId="77777777" w:rsidTr="008F4190">
        <w:tc>
          <w:tcPr>
            <w:tcW w:w="1306" w:type="pct"/>
          </w:tcPr>
          <w:p w14:paraId="5181D8D0" w14:textId="77777777" w:rsidR="006F0490" w:rsidRPr="008F4190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 D2R BLER 10% and data rate ~1kbps</w:t>
            </w:r>
          </w:p>
        </w:tc>
        <w:tc>
          <w:tcPr>
            <w:tcW w:w="1232" w:type="pct"/>
          </w:tcPr>
          <w:p w14:paraId="7D6776CE" w14:textId="77777777" w:rsidR="006F0490" w:rsidRPr="008F4190" w:rsidRDefault="002D4B5B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11.17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45.09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(6: [CMCC]:45.09, [HW]:45.09, [IDCC]:23.18, [Lenovo]:11.17, [OPPO]:12.07, [vivo]:23.18)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  <w:tc>
          <w:tcPr>
            <w:tcW w:w="1232" w:type="pct"/>
          </w:tcPr>
          <w:p w14:paraId="0545B579" w14:textId="77777777" w:rsidR="006F0490" w:rsidRPr="008F4190" w:rsidRDefault="002D4B5B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23.18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45.09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(4: [CMCC]:45.09, [HW]:45.09, [IDCC]:23.18, 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[vivo]:23.18)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  <w:tc>
          <w:tcPr>
            <w:tcW w:w="1231" w:type="pct"/>
          </w:tcPr>
          <w:p w14:paraId="5E4FA784" w14:textId="77777777" w:rsidR="006F0490" w:rsidRPr="008F4190" w:rsidRDefault="002D4B5B">
            <w:pPr>
              <w:pStyle w:val="2"/>
              <w:ind w:firstLine="260"/>
              <w:rPr>
                <w:rFonts w:ascii="Arial" w:hAnsi="Arial" w:cs="Arial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 xml:space="preserve">  [</w:t>
            </w:r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23.18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45.09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(5: [CMCC]:45.09, [HW]:45.09, [IDCC]:23.18, [OPPO]:23.18, [vivo]:23.18)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</w:tr>
      <w:tr w:rsidR="006F0490" w:rsidRPr="008F4190" w14:paraId="45FBEC3F" w14:textId="77777777" w:rsidTr="008F4190">
        <w:tc>
          <w:tcPr>
            <w:tcW w:w="1306" w:type="pct"/>
          </w:tcPr>
          <w:p w14:paraId="42E8EC19" w14:textId="77777777" w:rsidR="006F0490" w:rsidRPr="008F4190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 xml:space="preserve">D2R BLER 10% and data rate </w:t>
            </w:r>
            <w:r w:rsidRPr="008F4190">
              <w:rPr>
                <w:rFonts w:ascii="Arial" w:hAnsi="Arial" w:cs="Arial"/>
                <w:sz w:val="16"/>
                <w:szCs w:val="16"/>
              </w:rPr>
              <w:t>5~7</w:t>
            </w:r>
            <w:r w:rsidRPr="008F4190">
              <w:rPr>
                <w:rFonts w:ascii="Arial" w:hAnsi="Arial" w:cs="Arial"/>
                <w:sz w:val="16"/>
                <w:szCs w:val="16"/>
              </w:rPr>
              <w:t>kbps</w:t>
            </w:r>
          </w:p>
        </w:tc>
        <w:tc>
          <w:tcPr>
            <w:tcW w:w="1232" w:type="pct"/>
          </w:tcPr>
          <w:p w14:paraId="7CB651FF" w14:textId="77777777" w:rsidR="006F0490" w:rsidRPr="008F4190" w:rsidRDefault="002D4B5B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7.73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63.05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(8: [CMCC]:45.09, [Ericsson]:63.05, [FW]:26.48, [HW]:45.09, [IDCC]:23.18, [OPPO]:7.73, [ZTE]:45.1, [vivo]:23.18)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  <w:tc>
          <w:tcPr>
            <w:tcW w:w="1232" w:type="pct"/>
          </w:tcPr>
          <w:p w14:paraId="79749872" w14:textId="77777777" w:rsidR="006F0490" w:rsidRPr="008F4190" w:rsidRDefault="002D4B5B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11.17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51.64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(8: [CMCC]:45.09, [Ericsson]:51.64, [FW]:26.48, [HW]:45.09, [IDCC]:22.65, [Lenovo]:11.17, [ZTE]:37.4, [vivo]:23.18)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  <w:tc>
          <w:tcPr>
            <w:tcW w:w="1231" w:type="pct"/>
          </w:tcPr>
          <w:p w14:paraId="09095483" w14:textId="77777777" w:rsidR="006F0490" w:rsidRPr="008F4190" w:rsidRDefault="002D4B5B">
            <w:pPr>
              <w:pStyle w:val="2"/>
              <w:ind w:firstLine="260"/>
              <w:rPr>
                <w:rFonts w:ascii="Arial" w:hAnsi="Arial" w:cs="Arial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 xml:space="preserve">  [</w:t>
            </w:r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11.17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87.71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(8: [CMCC]:45.09, [Ericsson]:87.71, 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[FW]:26.48, [HW]:45.09, [IDCC]:23.18, [Lenovo]:11.17, [OPPO]:13.47, [vivo]:23.18)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 </w:t>
            </w:r>
          </w:p>
        </w:tc>
      </w:tr>
      <w:tr w:rsidR="006F0490" w:rsidRPr="008F4190" w14:paraId="4A03B7AF" w14:textId="77777777" w:rsidTr="008F4190">
        <w:tc>
          <w:tcPr>
            <w:tcW w:w="1306" w:type="pct"/>
          </w:tcPr>
          <w:p w14:paraId="6CA311BD" w14:textId="77777777" w:rsidR="006F0490" w:rsidRPr="008F4190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 xml:space="preserve"> D2R BLER 1% and data rate ~1kbps</w:t>
            </w:r>
          </w:p>
        </w:tc>
        <w:tc>
          <w:tcPr>
            <w:tcW w:w="1232" w:type="pct"/>
          </w:tcPr>
          <w:p w14:paraId="46EC6C3B" w14:textId="77777777" w:rsidR="006F0490" w:rsidRPr="008F4190" w:rsidRDefault="002D4B5B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10.78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45.09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(5: [FW]:26.48, [HW]:45.09, [Honor]:45.09, [Lenovo]:11.17, [OPPO]:10.78)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  <w:tc>
          <w:tcPr>
            <w:tcW w:w="1232" w:type="pct"/>
          </w:tcPr>
          <w:p w14:paraId="7700F4EA" w14:textId="77777777" w:rsidR="006F0490" w:rsidRPr="008F4190" w:rsidRDefault="002D4B5B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24.42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45.09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(3: [FW]:26.48, [HW]:45.09, [Honor]:24.42)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  <w:tc>
          <w:tcPr>
            <w:tcW w:w="1231" w:type="pct"/>
          </w:tcPr>
          <w:p w14:paraId="7AC09AE8" w14:textId="77777777" w:rsidR="006F0490" w:rsidRPr="008F4190" w:rsidRDefault="002D4B5B">
            <w:pPr>
              <w:pStyle w:val="2"/>
              <w:ind w:firstLine="260"/>
              <w:rPr>
                <w:rFonts w:ascii="Arial" w:hAnsi="Arial" w:cs="Arial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 xml:space="preserve">  [</w:t>
            </w:r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23.18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45.09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(4: [FW]:26.48, [HW]:45.09, [Honor]:45.09, [OPPO]:23.18)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</w:tr>
      <w:tr w:rsidR="006F0490" w:rsidRPr="008F4190" w14:paraId="2E1BFBAD" w14:textId="77777777" w:rsidTr="008F4190">
        <w:tc>
          <w:tcPr>
            <w:tcW w:w="1306" w:type="pct"/>
          </w:tcPr>
          <w:p w14:paraId="0BAA82BA" w14:textId="77777777" w:rsidR="006F0490" w:rsidRPr="008F4190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 xml:space="preserve">D2R BLER 1% and data rate </w:t>
            </w:r>
            <w:r w:rsidRPr="008F4190">
              <w:rPr>
                <w:rFonts w:ascii="Arial" w:hAnsi="Arial" w:cs="Arial"/>
                <w:sz w:val="16"/>
                <w:szCs w:val="16"/>
              </w:rPr>
              <w:t>5~7</w:t>
            </w:r>
            <w:r w:rsidRPr="008F4190">
              <w:rPr>
                <w:rFonts w:ascii="Arial" w:hAnsi="Arial" w:cs="Arial"/>
                <w:sz w:val="16"/>
                <w:szCs w:val="16"/>
              </w:rPr>
              <w:t>kbps</w:t>
            </w:r>
          </w:p>
        </w:tc>
        <w:tc>
          <w:tcPr>
            <w:tcW w:w="1232" w:type="pct"/>
          </w:tcPr>
          <w:p w14:paraId="2765DE5B" w14:textId="77777777" w:rsidR="006F0490" w:rsidRPr="008F4190" w:rsidRDefault="002D4B5B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5.65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57.44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(4: [Ericsson]:57.44, [HW]:45.09, [NOK]:45.09, [OPPO]:5.65)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  <w:tc>
          <w:tcPr>
            <w:tcW w:w="1232" w:type="pct"/>
          </w:tcPr>
          <w:p w14:paraId="0A101929" w14:textId="77777777" w:rsidR="006F0490" w:rsidRPr="008F4190" w:rsidRDefault="002D4B5B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10.8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47.05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(4: [Ericsson]:47.05, [HW]:45.09, [Lenovo]:10.8, [NOK]:45.09)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  <w:tc>
          <w:tcPr>
            <w:tcW w:w="1231" w:type="pct"/>
          </w:tcPr>
          <w:p w14:paraId="26A1F40A" w14:textId="77777777" w:rsidR="006F0490" w:rsidRPr="008F4190" w:rsidRDefault="002D4B5B">
            <w:pPr>
              <w:pStyle w:val="2"/>
              <w:ind w:firstLine="260"/>
              <w:rPr>
                <w:rFonts w:ascii="Arial" w:hAnsi="Arial" w:cs="Arial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 xml:space="preserve">  [</w:t>
            </w:r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7.2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87.71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(5: [Ericsson]:87.71, [HW]:45.09, [Lenovo]:11.17, [NOK]:45.09, [OPPO]:7.2)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 </w:t>
            </w:r>
          </w:p>
        </w:tc>
      </w:tr>
      <w:tr w:rsidR="006F0490" w:rsidRPr="008F4190" w14:paraId="5684AC91" w14:textId="77777777" w:rsidTr="008F4190">
        <w:tc>
          <w:tcPr>
            <w:tcW w:w="1306" w:type="pct"/>
          </w:tcPr>
          <w:p w14:paraId="0292DFBD" w14:textId="77777777" w:rsidR="006F0490" w:rsidRPr="008F4190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>D2R coherent receiver</w:t>
            </w:r>
          </w:p>
        </w:tc>
        <w:tc>
          <w:tcPr>
            <w:tcW w:w="1232" w:type="pct"/>
          </w:tcPr>
          <w:p w14:paraId="579DF880" w14:textId="77777777" w:rsidR="006F0490" w:rsidRPr="008F4190" w:rsidRDefault="002D4B5B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45.09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45.1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(5: [CMCC]:45.09, [HW]:45.09, [Honor]:45.09, [NOK]:45.09, [ZTE]:45.1)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  <w:tc>
          <w:tcPr>
            <w:tcW w:w="1232" w:type="pct"/>
          </w:tcPr>
          <w:p w14:paraId="62533219" w14:textId="77777777" w:rsidR="006F0490" w:rsidRPr="008F4190" w:rsidRDefault="002D4B5B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24.42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45.09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(5: [CMCC]:45.09, [HW]:45.09, [Honor]:24.42, [NOK]:45.09, [ZTE]:37.4)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  <w:tc>
          <w:tcPr>
            <w:tcW w:w="1231" w:type="pct"/>
          </w:tcPr>
          <w:p w14:paraId="2CB5D3A2" w14:textId="77777777" w:rsidR="006F0490" w:rsidRPr="008F4190" w:rsidRDefault="002D4B5B">
            <w:pPr>
              <w:pStyle w:val="2"/>
              <w:ind w:firstLine="260"/>
              <w:rPr>
                <w:rFonts w:ascii="Arial" w:hAnsi="Arial" w:cs="Arial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 xml:space="preserve">  [</w:t>
            </w:r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45.09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45.09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(4: [CMCC]:45.09, [HW]:45.09, [Honor]:45.09, [NOK]:45.09)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</w:tr>
      <w:tr w:rsidR="006F0490" w:rsidRPr="008F4190" w14:paraId="43A233D0" w14:textId="77777777" w:rsidTr="008F4190">
        <w:tc>
          <w:tcPr>
            <w:tcW w:w="1306" w:type="pct"/>
          </w:tcPr>
          <w:p w14:paraId="3ADD11CA" w14:textId="77777777" w:rsidR="006F0490" w:rsidRPr="008F4190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>D2R non-coherent receiver</w:t>
            </w:r>
          </w:p>
        </w:tc>
        <w:tc>
          <w:tcPr>
            <w:tcW w:w="1232" w:type="pct"/>
          </w:tcPr>
          <w:p w14:paraId="4E00476D" w14:textId="77777777" w:rsidR="006F0490" w:rsidRPr="008F4190" w:rsidRDefault="002D4B5B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11.17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63.05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(6: [Ericsson]:63.05, [FW]:26.48, [IDCC]:23.18, [Lenovo]:11.17, [OPPO]:12.07, [vivo]:23.18)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  <w:tc>
          <w:tcPr>
            <w:tcW w:w="1232" w:type="pct"/>
          </w:tcPr>
          <w:p w14:paraId="7BC100A7" w14:textId="77777777" w:rsidR="006F0490" w:rsidRPr="008F4190" w:rsidRDefault="002D4B5B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11.17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51.64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(5: [Ericsson]:51.64, [FW]:26.48, [IDCC]:23.18, [Lenovo]:11.17, [vivo]:23.18)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  <w:tc>
          <w:tcPr>
            <w:tcW w:w="1231" w:type="pct"/>
          </w:tcPr>
          <w:p w14:paraId="364301A0" w14:textId="77777777" w:rsidR="006F0490" w:rsidRPr="008F4190" w:rsidRDefault="002D4B5B">
            <w:pPr>
              <w:pStyle w:val="2"/>
              <w:ind w:firstLine="260"/>
              <w:rPr>
                <w:rFonts w:ascii="Arial" w:hAnsi="Arial" w:cs="Arial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 xml:space="preserve">  [</w:t>
            </w:r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11.17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87.71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(6: 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[Ericsson]:87.71, [FW]:26.48, [IDCC]:23.18, [Lenovo]:11.17, [OPPO]:23.18, [vivo]:23.18)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</w:tr>
      <w:tr w:rsidR="006F0490" w:rsidRPr="008F4190" w14:paraId="54889C1E" w14:textId="77777777" w:rsidTr="008F4190">
        <w:tc>
          <w:tcPr>
            <w:tcW w:w="1306" w:type="pct"/>
          </w:tcPr>
          <w:p w14:paraId="40AA807D" w14:textId="77777777" w:rsidR="006F0490" w:rsidRPr="008F4190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>CW cancellation capability &lt; 120dB</w:t>
            </w:r>
          </w:p>
        </w:tc>
        <w:tc>
          <w:tcPr>
            <w:tcW w:w="1232" w:type="pct"/>
          </w:tcPr>
          <w:p w14:paraId="681011A7" w14:textId="77777777" w:rsidR="006F0490" w:rsidRPr="008F4190" w:rsidRDefault="002D4B5B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11.17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12.07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(2: [Lenovo]:11.17, [OPPO]:12.07)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  <w:tc>
          <w:tcPr>
            <w:tcW w:w="1232" w:type="pct"/>
          </w:tcPr>
          <w:p w14:paraId="4B821021" w14:textId="77777777" w:rsidR="006F0490" w:rsidRPr="008F4190" w:rsidRDefault="002D4B5B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 xml:space="preserve"> [</w:t>
            </w:r>
            <w:proofErr w:type="spellStart"/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8F4190">
              <w:rPr>
                <w:rFonts w:ascii="Arial" w:hAnsi="Arial" w:cs="Arial"/>
                <w:sz w:val="16"/>
                <w:szCs w:val="16"/>
              </w:rPr>
              <w:t xml:space="preserve"> ~ </w:t>
            </w:r>
            <w:proofErr w:type="spellStart"/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8F4190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(0: )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  <w:tc>
          <w:tcPr>
            <w:tcW w:w="1231" w:type="pct"/>
          </w:tcPr>
          <w:p w14:paraId="57B1A15F" w14:textId="77777777" w:rsidR="006F0490" w:rsidRPr="008F4190" w:rsidRDefault="002D4B5B">
            <w:pPr>
              <w:pStyle w:val="2"/>
              <w:ind w:firstLine="260"/>
              <w:rPr>
                <w:rFonts w:ascii="Arial" w:hAnsi="Arial" w:cs="Arial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 xml:space="preserve">  [</w:t>
            </w:r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23.18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23.18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(1: 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[OPPO]:23.18)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</w:tr>
      <w:tr w:rsidR="006F0490" w:rsidRPr="008F4190" w14:paraId="03EB0B62" w14:textId="77777777" w:rsidTr="008F4190">
        <w:tc>
          <w:tcPr>
            <w:tcW w:w="1306" w:type="pct"/>
          </w:tcPr>
          <w:p w14:paraId="17DA063D" w14:textId="77777777" w:rsidR="006F0490" w:rsidRPr="008F4190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 xml:space="preserve"> CW cancellation capability &lt; 140dB</w:t>
            </w:r>
          </w:p>
        </w:tc>
        <w:tc>
          <w:tcPr>
            <w:tcW w:w="1232" w:type="pct"/>
          </w:tcPr>
          <w:p w14:paraId="222E15BF" w14:textId="77777777" w:rsidR="006F0490" w:rsidRPr="008F4190" w:rsidRDefault="002D4B5B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26.48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45.1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(3: [FW]:26.48, [NOK]:45.09, [ZTE]:45.1)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  <w:tc>
          <w:tcPr>
            <w:tcW w:w="1232" w:type="pct"/>
          </w:tcPr>
          <w:p w14:paraId="5D051415" w14:textId="77777777" w:rsidR="006F0490" w:rsidRPr="008F4190" w:rsidRDefault="002D4B5B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11.17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45.09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(8: [CMCC]:45.09, [FW]:26.48, [HW]:45.09, 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lastRenderedPageBreak/>
              <w:t xml:space="preserve">[Honor]:24.42, [IDCC]:23.18, [Lenovo]:11.17, [NOK]:45.09, 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[ZTE]:37.4)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  <w:tc>
          <w:tcPr>
            <w:tcW w:w="1231" w:type="pct"/>
          </w:tcPr>
          <w:p w14:paraId="26E03F59" w14:textId="77777777" w:rsidR="006F0490" w:rsidRPr="008F4190" w:rsidRDefault="002D4B5B">
            <w:pPr>
              <w:pStyle w:val="2"/>
              <w:ind w:firstLine="260"/>
              <w:rPr>
                <w:rFonts w:ascii="Arial" w:hAnsi="Arial" w:cs="Arial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lastRenderedPageBreak/>
              <w:t xml:space="preserve">  [</w:t>
            </w:r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11.17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45.09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(3: [FW]:26.48, [Lenovo]:11.17, [NOK]:45.09)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 </w:t>
            </w:r>
          </w:p>
        </w:tc>
      </w:tr>
      <w:tr w:rsidR="006F0490" w:rsidRPr="008F4190" w14:paraId="58B4405C" w14:textId="77777777" w:rsidTr="008F4190">
        <w:tc>
          <w:tcPr>
            <w:tcW w:w="1306" w:type="pct"/>
          </w:tcPr>
          <w:p w14:paraId="6B205E1B" w14:textId="77777777" w:rsidR="006F0490" w:rsidRPr="008F4190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 xml:space="preserve"> CW cancellation capability &gt;=140dB</w:t>
            </w:r>
          </w:p>
        </w:tc>
        <w:tc>
          <w:tcPr>
            <w:tcW w:w="1232" w:type="pct"/>
          </w:tcPr>
          <w:p w14:paraId="53C711CA" w14:textId="77777777" w:rsidR="006F0490" w:rsidRPr="008F4190" w:rsidRDefault="002D4B5B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23.18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45.09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(2: [HW]:45.09, [vivo]:23.18)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  <w:tc>
          <w:tcPr>
            <w:tcW w:w="1232" w:type="pct"/>
          </w:tcPr>
          <w:p w14:paraId="17026673" w14:textId="77777777" w:rsidR="006F0490" w:rsidRPr="008F4190" w:rsidRDefault="002D4B5B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23.18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23.18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(1: [vivo]:23.18)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  <w:tc>
          <w:tcPr>
            <w:tcW w:w="1231" w:type="pct"/>
          </w:tcPr>
          <w:p w14:paraId="52210B1D" w14:textId="77777777" w:rsidR="006F0490" w:rsidRPr="008F4190" w:rsidRDefault="002D4B5B">
            <w:pPr>
              <w:pStyle w:val="2"/>
              <w:ind w:firstLine="260"/>
              <w:rPr>
                <w:rFonts w:ascii="Arial" w:hAnsi="Arial" w:cs="Arial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 xml:space="preserve">  [</w:t>
            </w:r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23.18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45.09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(2: [HW]:45.09, [vivo]:23.18)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</w:tr>
      <w:tr w:rsidR="006F0490" w:rsidRPr="008F4190" w14:paraId="711F8CE3" w14:textId="77777777" w:rsidTr="008F4190">
        <w:tc>
          <w:tcPr>
            <w:tcW w:w="1306" w:type="pct"/>
          </w:tcPr>
          <w:p w14:paraId="1615E7AF" w14:textId="77777777" w:rsidR="006F0490" w:rsidRPr="008F4190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>R2D Tx EIRP power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 &lt;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 30dBm, </w:t>
            </w:r>
          </w:p>
        </w:tc>
        <w:tc>
          <w:tcPr>
            <w:tcW w:w="1232" w:type="pct"/>
          </w:tcPr>
          <w:p w14:paraId="6165EB61" w14:textId="77777777" w:rsidR="006F0490" w:rsidRPr="008F4190" w:rsidRDefault="002D4B5B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>R2D Rx sensitivity of -</w:t>
            </w:r>
            <w:r w:rsidRPr="008F4190">
              <w:rPr>
                <w:rFonts w:ascii="Arial" w:hAnsi="Arial" w:cs="Arial"/>
                <w:sz w:val="16"/>
                <w:szCs w:val="16"/>
              </w:rPr>
              <w:t>45</w:t>
            </w:r>
            <w:r w:rsidRPr="008F4190">
              <w:rPr>
                <w:rFonts w:ascii="Arial" w:hAnsi="Arial" w:cs="Arial"/>
                <w:sz w:val="16"/>
                <w:szCs w:val="16"/>
              </w:rPr>
              <w:t>dBm</w:t>
            </w:r>
          </w:p>
          <w:p w14:paraId="1E03DB08" w14:textId="77777777" w:rsidR="006F0490" w:rsidRPr="008F4190" w:rsidRDefault="002D4B5B">
            <w:pPr>
              <w:pStyle w:val="2"/>
              <w:ind w:firstLine="32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45.09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63.05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(6: [CMCC]:45.09, [Ericsson]:63.05, [HW]:45.09, [Honor]:45.09, [NOK]:45.09, [ZTE]:45.1)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  <w:p w14:paraId="14F67FE0" w14:textId="77777777" w:rsidR="006F0490" w:rsidRPr="008F4190" w:rsidRDefault="006F0490">
            <w:pPr>
              <w:pStyle w:val="2"/>
              <w:ind w:firstLine="40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  <w:p w14:paraId="4F94702B" w14:textId="77777777" w:rsidR="006F0490" w:rsidRPr="008F4190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>R2D Rx sensitivity of -</w:t>
            </w:r>
            <w:r w:rsidRPr="008F4190">
              <w:rPr>
                <w:rFonts w:ascii="Arial" w:hAnsi="Arial" w:cs="Arial"/>
                <w:sz w:val="16"/>
                <w:szCs w:val="16"/>
              </w:rPr>
              <w:t>40</w:t>
            </w:r>
            <w:r w:rsidRPr="008F4190">
              <w:rPr>
                <w:rFonts w:ascii="Arial" w:hAnsi="Arial" w:cs="Arial"/>
                <w:sz w:val="16"/>
                <w:szCs w:val="16"/>
              </w:rPr>
              <w:t>dBm</w:t>
            </w:r>
          </w:p>
          <w:p w14:paraId="0C9FF984" w14:textId="77777777" w:rsidR="006F0490" w:rsidRPr="008F4190" w:rsidRDefault="002D4B5B">
            <w:pPr>
              <w:pStyle w:val="2"/>
              <w:ind w:firstLine="32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11.17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26.48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(5: [FW]:26.48, [IDCC]:23.18, [Lenovo]:11.17, [OPPO]:12.07, [vivo]:23.18)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  <w:p w14:paraId="7033F2E6" w14:textId="77777777" w:rsidR="006F0490" w:rsidRPr="008F4190" w:rsidRDefault="006F0490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2" w:type="pct"/>
          </w:tcPr>
          <w:p w14:paraId="13FA595E" w14:textId="77777777" w:rsidR="006F0490" w:rsidRPr="008F4190" w:rsidRDefault="002D4B5B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>R2D Rx sensitivity of -</w:t>
            </w:r>
            <w:r w:rsidRPr="008F4190">
              <w:rPr>
                <w:rFonts w:ascii="Arial" w:hAnsi="Arial" w:cs="Arial"/>
                <w:sz w:val="16"/>
                <w:szCs w:val="16"/>
              </w:rPr>
              <w:t>45</w:t>
            </w:r>
            <w:r w:rsidRPr="008F4190">
              <w:rPr>
                <w:rFonts w:ascii="Arial" w:hAnsi="Arial" w:cs="Arial"/>
                <w:sz w:val="16"/>
                <w:szCs w:val="16"/>
              </w:rPr>
              <w:t>dBm</w:t>
            </w:r>
          </w:p>
          <w:p w14:paraId="06432FB6" w14:textId="77777777" w:rsidR="006F0490" w:rsidRPr="008F4190" w:rsidRDefault="002D4B5B">
            <w:pPr>
              <w:pStyle w:val="2"/>
              <w:ind w:firstLine="32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24.42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51.64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(6: [CMCC]:45.09, [Ericsson]:51.64, [HW]:45.09, [Honor]:24.42, [NOK]:45.09, [ZTE]:37.4)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  <w:p w14:paraId="5A8A144F" w14:textId="77777777" w:rsidR="006F0490" w:rsidRPr="008F4190" w:rsidRDefault="006F0490">
            <w:pPr>
              <w:pStyle w:val="2"/>
              <w:ind w:firstLine="40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  <w:p w14:paraId="7E3A0791" w14:textId="77777777" w:rsidR="006F0490" w:rsidRPr="008F4190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 xml:space="preserve">R2D Rx </w:t>
            </w:r>
            <w:r w:rsidRPr="008F4190">
              <w:rPr>
                <w:rFonts w:ascii="Arial" w:hAnsi="Arial" w:cs="Arial"/>
                <w:sz w:val="16"/>
                <w:szCs w:val="16"/>
              </w:rPr>
              <w:t>sensitivity of -</w:t>
            </w:r>
            <w:r w:rsidRPr="008F4190">
              <w:rPr>
                <w:rFonts w:ascii="Arial" w:hAnsi="Arial" w:cs="Arial"/>
                <w:sz w:val="16"/>
                <w:szCs w:val="16"/>
              </w:rPr>
              <w:t>40</w:t>
            </w:r>
            <w:r w:rsidRPr="008F4190">
              <w:rPr>
                <w:rFonts w:ascii="Arial" w:hAnsi="Arial" w:cs="Arial"/>
                <w:sz w:val="16"/>
                <w:szCs w:val="16"/>
              </w:rPr>
              <w:t>dBm</w:t>
            </w:r>
          </w:p>
          <w:p w14:paraId="134142F5" w14:textId="77777777" w:rsidR="006F0490" w:rsidRPr="008F4190" w:rsidRDefault="002D4B5B">
            <w:pPr>
              <w:pStyle w:val="2"/>
              <w:ind w:firstLine="32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11.17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26.48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(4: [FW]:26.48, [IDCC]:23.18, [Lenovo]:11.17, [vivo]:23.18)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  <w:p w14:paraId="49B27F74" w14:textId="77777777" w:rsidR="006F0490" w:rsidRPr="008F4190" w:rsidRDefault="006F0490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1" w:type="pct"/>
          </w:tcPr>
          <w:p w14:paraId="5FD065CC" w14:textId="77777777" w:rsidR="006F0490" w:rsidRPr="008F4190" w:rsidRDefault="002D4B5B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>R2D Rx sensitivity of -</w:t>
            </w:r>
            <w:r w:rsidRPr="008F4190">
              <w:rPr>
                <w:rFonts w:ascii="Arial" w:hAnsi="Arial" w:cs="Arial"/>
                <w:sz w:val="16"/>
                <w:szCs w:val="16"/>
              </w:rPr>
              <w:t>45</w:t>
            </w:r>
            <w:r w:rsidRPr="008F4190">
              <w:rPr>
                <w:rFonts w:ascii="Arial" w:hAnsi="Arial" w:cs="Arial"/>
                <w:sz w:val="16"/>
                <w:szCs w:val="16"/>
              </w:rPr>
              <w:t>dBm</w:t>
            </w:r>
          </w:p>
          <w:p w14:paraId="58DE2916" w14:textId="77777777" w:rsidR="006F0490" w:rsidRPr="008F4190" w:rsidRDefault="002D4B5B">
            <w:pPr>
              <w:pStyle w:val="2"/>
              <w:ind w:firstLine="32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45.09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87.71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(5: [CMCC]:45.09, [Ericsson]:87.71, [HW]:45.09, [Honor]:45.09, [NOK]:45.09)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  <w:p w14:paraId="5DDB12FF" w14:textId="77777777" w:rsidR="006F0490" w:rsidRPr="008F4190" w:rsidRDefault="006F0490">
            <w:pPr>
              <w:pStyle w:val="2"/>
              <w:ind w:firstLine="40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  <w:p w14:paraId="3874B0F4" w14:textId="77777777" w:rsidR="006F0490" w:rsidRPr="008F4190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 xml:space="preserve">R2D Rx </w:t>
            </w:r>
            <w:r w:rsidRPr="008F4190">
              <w:rPr>
                <w:rFonts w:ascii="Arial" w:hAnsi="Arial" w:cs="Arial"/>
                <w:sz w:val="16"/>
                <w:szCs w:val="16"/>
              </w:rPr>
              <w:t>sensitivity of -</w:t>
            </w:r>
            <w:r w:rsidRPr="008F4190">
              <w:rPr>
                <w:rFonts w:ascii="Arial" w:hAnsi="Arial" w:cs="Arial"/>
                <w:sz w:val="16"/>
                <w:szCs w:val="16"/>
              </w:rPr>
              <w:t>40</w:t>
            </w:r>
            <w:r w:rsidRPr="008F4190">
              <w:rPr>
                <w:rFonts w:ascii="Arial" w:hAnsi="Arial" w:cs="Arial"/>
                <w:sz w:val="16"/>
                <w:szCs w:val="16"/>
              </w:rPr>
              <w:t>dBm</w:t>
            </w:r>
          </w:p>
          <w:p w14:paraId="6FB56531" w14:textId="77777777" w:rsidR="006F0490" w:rsidRPr="008F4190" w:rsidRDefault="002D4B5B">
            <w:pPr>
              <w:pStyle w:val="2"/>
              <w:ind w:firstLine="32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11.17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26.48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(5: [FW]:26.48, [IDCC]:23.18, [Lenovo]:11.17, [OPPO]:23.18, [vivo]:23.18)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  <w:p w14:paraId="1CF7FFDD" w14:textId="77777777" w:rsidR="006F0490" w:rsidRPr="008F4190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 </w:t>
            </w:r>
          </w:p>
        </w:tc>
      </w:tr>
      <w:tr w:rsidR="006F0490" w:rsidRPr="008F4190" w14:paraId="33475271" w14:textId="77777777" w:rsidTr="008F4190">
        <w:tc>
          <w:tcPr>
            <w:tcW w:w="1306" w:type="pct"/>
          </w:tcPr>
          <w:p w14:paraId="626CC4DE" w14:textId="77777777" w:rsidR="006F0490" w:rsidRPr="008F4190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 xml:space="preserve"> R2D Tx EIRP power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 &gt;=</w:t>
            </w:r>
            <w:r w:rsidRPr="008F4190">
              <w:rPr>
                <w:rFonts w:ascii="Arial" w:hAnsi="Arial" w:cs="Arial"/>
                <w:sz w:val="16"/>
                <w:szCs w:val="16"/>
              </w:rPr>
              <w:t>3</w:t>
            </w:r>
            <w:r w:rsidRPr="008F4190">
              <w:rPr>
                <w:rFonts w:ascii="Arial" w:hAnsi="Arial" w:cs="Arial"/>
                <w:sz w:val="16"/>
                <w:szCs w:val="16"/>
              </w:rPr>
              <w:t>0</w:t>
            </w:r>
            <w:r w:rsidRPr="008F4190">
              <w:rPr>
                <w:rFonts w:ascii="Arial" w:hAnsi="Arial" w:cs="Arial"/>
                <w:sz w:val="16"/>
                <w:szCs w:val="16"/>
              </w:rPr>
              <w:t>dBm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 and &lt;35dBm</w:t>
            </w:r>
          </w:p>
        </w:tc>
        <w:tc>
          <w:tcPr>
            <w:tcW w:w="1232" w:type="pct"/>
          </w:tcPr>
          <w:p w14:paraId="01C961C7" w14:textId="77777777" w:rsidR="006F0490" w:rsidRPr="008F4190" w:rsidRDefault="002D4B5B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>R2D Rx sensitivity of -</w:t>
            </w:r>
            <w:r w:rsidRPr="008F4190">
              <w:rPr>
                <w:rFonts w:ascii="Arial" w:hAnsi="Arial" w:cs="Arial"/>
                <w:sz w:val="16"/>
                <w:szCs w:val="16"/>
              </w:rPr>
              <w:t>45</w:t>
            </w:r>
            <w:r w:rsidRPr="008F4190">
              <w:rPr>
                <w:rFonts w:ascii="Arial" w:hAnsi="Arial" w:cs="Arial"/>
                <w:sz w:val="16"/>
                <w:szCs w:val="16"/>
              </w:rPr>
              <w:t>dBm</w:t>
            </w:r>
          </w:p>
          <w:p w14:paraId="25B8BCB4" w14:textId="77777777" w:rsidR="006F0490" w:rsidRPr="008F4190" w:rsidRDefault="002D4B5B">
            <w:pPr>
              <w:pStyle w:val="2"/>
              <w:ind w:firstLine="32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 xml:space="preserve"> [</w:t>
            </w:r>
            <w:proofErr w:type="spellStart"/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8F4190">
              <w:rPr>
                <w:rFonts w:ascii="Arial" w:hAnsi="Arial" w:cs="Arial"/>
                <w:sz w:val="16"/>
                <w:szCs w:val="16"/>
              </w:rPr>
              <w:t xml:space="preserve"> ~ </w:t>
            </w:r>
            <w:proofErr w:type="spellStart"/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8F4190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(0: )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  <w:p w14:paraId="3B2BFBB7" w14:textId="77777777" w:rsidR="006F0490" w:rsidRPr="008F4190" w:rsidRDefault="006F0490">
            <w:pPr>
              <w:pStyle w:val="2"/>
              <w:ind w:firstLine="40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  <w:p w14:paraId="21648069" w14:textId="77777777" w:rsidR="006F0490" w:rsidRPr="008F4190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>R2D Rx sensitivity of -</w:t>
            </w:r>
            <w:r w:rsidRPr="008F4190">
              <w:rPr>
                <w:rFonts w:ascii="Arial" w:hAnsi="Arial" w:cs="Arial"/>
                <w:sz w:val="16"/>
                <w:szCs w:val="16"/>
              </w:rPr>
              <w:t>40</w:t>
            </w:r>
            <w:r w:rsidRPr="008F4190">
              <w:rPr>
                <w:rFonts w:ascii="Arial" w:hAnsi="Arial" w:cs="Arial"/>
                <w:sz w:val="16"/>
                <w:szCs w:val="16"/>
              </w:rPr>
              <w:t>dBm</w:t>
            </w:r>
          </w:p>
          <w:p w14:paraId="279F0953" w14:textId="77777777" w:rsidR="006F0490" w:rsidRPr="008F4190" w:rsidRDefault="002D4B5B">
            <w:pPr>
              <w:pStyle w:val="2"/>
              <w:ind w:firstLine="32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 xml:space="preserve"> [</w:t>
            </w:r>
            <w:proofErr w:type="spellStart"/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8F4190">
              <w:rPr>
                <w:rFonts w:ascii="Arial" w:hAnsi="Arial" w:cs="Arial"/>
                <w:sz w:val="16"/>
                <w:szCs w:val="16"/>
              </w:rPr>
              <w:t xml:space="preserve"> ~ </w:t>
            </w:r>
            <w:proofErr w:type="spellStart"/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8F4190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(0: )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  <w:p w14:paraId="1B356C14" w14:textId="77777777" w:rsidR="006F0490" w:rsidRPr="008F4190" w:rsidRDefault="006F0490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2" w:type="pct"/>
          </w:tcPr>
          <w:p w14:paraId="6B7FF435" w14:textId="77777777" w:rsidR="006F0490" w:rsidRPr="008F4190" w:rsidRDefault="002D4B5B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>R2D Rx sensitivity of -</w:t>
            </w:r>
            <w:r w:rsidRPr="008F4190">
              <w:rPr>
                <w:rFonts w:ascii="Arial" w:hAnsi="Arial" w:cs="Arial"/>
                <w:sz w:val="16"/>
                <w:szCs w:val="16"/>
              </w:rPr>
              <w:t>45</w:t>
            </w:r>
            <w:r w:rsidRPr="008F4190">
              <w:rPr>
                <w:rFonts w:ascii="Arial" w:hAnsi="Arial" w:cs="Arial"/>
                <w:sz w:val="16"/>
                <w:szCs w:val="16"/>
              </w:rPr>
              <w:t>dBm</w:t>
            </w:r>
          </w:p>
          <w:p w14:paraId="26C89742" w14:textId="77777777" w:rsidR="006F0490" w:rsidRPr="008F4190" w:rsidRDefault="002D4B5B">
            <w:pPr>
              <w:pStyle w:val="2"/>
              <w:ind w:firstLine="32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 xml:space="preserve"> [</w:t>
            </w:r>
            <w:proofErr w:type="spellStart"/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8F4190">
              <w:rPr>
                <w:rFonts w:ascii="Arial" w:hAnsi="Arial" w:cs="Arial"/>
                <w:sz w:val="16"/>
                <w:szCs w:val="16"/>
              </w:rPr>
              <w:t xml:space="preserve"> ~ </w:t>
            </w:r>
            <w:proofErr w:type="spellStart"/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8F4190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(0: )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  <w:p w14:paraId="785F7825" w14:textId="77777777" w:rsidR="006F0490" w:rsidRPr="008F4190" w:rsidRDefault="006F0490">
            <w:pPr>
              <w:pStyle w:val="2"/>
              <w:ind w:firstLine="40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  <w:p w14:paraId="019113FD" w14:textId="77777777" w:rsidR="006F0490" w:rsidRPr="008F4190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>R2D Rx sensitivity of -</w:t>
            </w:r>
            <w:r w:rsidRPr="008F4190">
              <w:rPr>
                <w:rFonts w:ascii="Arial" w:hAnsi="Arial" w:cs="Arial"/>
                <w:sz w:val="16"/>
                <w:szCs w:val="16"/>
              </w:rPr>
              <w:t>40</w:t>
            </w:r>
            <w:r w:rsidRPr="008F4190">
              <w:rPr>
                <w:rFonts w:ascii="Arial" w:hAnsi="Arial" w:cs="Arial"/>
                <w:sz w:val="16"/>
                <w:szCs w:val="16"/>
              </w:rPr>
              <w:t>dBm</w:t>
            </w:r>
          </w:p>
          <w:p w14:paraId="35B87DCB" w14:textId="77777777" w:rsidR="006F0490" w:rsidRPr="008F4190" w:rsidRDefault="002D4B5B">
            <w:pPr>
              <w:pStyle w:val="2"/>
              <w:ind w:firstLine="32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 xml:space="preserve"> [</w:t>
            </w:r>
            <w:proofErr w:type="spellStart"/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8F4190">
              <w:rPr>
                <w:rFonts w:ascii="Arial" w:hAnsi="Arial" w:cs="Arial"/>
                <w:sz w:val="16"/>
                <w:szCs w:val="16"/>
              </w:rPr>
              <w:t xml:space="preserve"> ~ </w:t>
            </w:r>
            <w:proofErr w:type="spellStart"/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8F4190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(0: )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  <w:p w14:paraId="01BEA706" w14:textId="77777777" w:rsidR="006F0490" w:rsidRPr="008F4190" w:rsidRDefault="006F0490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1" w:type="pct"/>
          </w:tcPr>
          <w:p w14:paraId="0A1A3AB2" w14:textId="77777777" w:rsidR="006F0490" w:rsidRPr="008F4190" w:rsidRDefault="002D4B5B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>R2D Rx sensitivity of -</w:t>
            </w:r>
            <w:r w:rsidRPr="008F4190">
              <w:rPr>
                <w:rFonts w:ascii="Arial" w:hAnsi="Arial" w:cs="Arial"/>
                <w:sz w:val="16"/>
                <w:szCs w:val="16"/>
              </w:rPr>
              <w:t>45</w:t>
            </w:r>
            <w:r w:rsidRPr="008F4190">
              <w:rPr>
                <w:rFonts w:ascii="Arial" w:hAnsi="Arial" w:cs="Arial"/>
                <w:sz w:val="16"/>
                <w:szCs w:val="16"/>
              </w:rPr>
              <w:t>dBm</w:t>
            </w:r>
          </w:p>
          <w:p w14:paraId="2B4A63E8" w14:textId="77777777" w:rsidR="006F0490" w:rsidRPr="008F4190" w:rsidRDefault="002D4B5B">
            <w:pPr>
              <w:pStyle w:val="2"/>
              <w:ind w:firstLine="32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 xml:space="preserve"> [</w:t>
            </w:r>
            <w:proofErr w:type="spellStart"/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8F4190">
              <w:rPr>
                <w:rFonts w:ascii="Arial" w:hAnsi="Arial" w:cs="Arial"/>
                <w:sz w:val="16"/>
                <w:szCs w:val="16"/>
              </w:rPr>
              <w:t xml:space="preserve"> ~ </w:t>
            </w:r>
            <w:proofErr w:type="spellStart"/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8F4190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(0: )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  <w:p w14:paraId="5FE79050" w14:textId="77777777" w:rsidR="006F0490" w:rsidRPr="008F4190" w:rsidRDefault="006F0490">
            <w:pPr>
              <w:pStyle w:val="2"/>
              <w:ind w:firstLine="40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  <w:p w14:paraId="5198443C" w14:textId="77777777" w:rsidR="006F0490" w:rsidRPr="008F4190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>R2D Rx sensitivity of -</w:t>
            </w:r>
            <w:r w:rsidRPr="008F4190">
              <w:rPr>
                <w:rFonts w:ascii="Arial" w:hAnsi="Arial" w:cs="Arial"/>
                <w:sz w:val="16"/>
                <w:szCs w:val="16"/>
              </w:rPr>
              <w:t>40</w:t>
            </w:r>
            <w:r w:rsidRPr="008F4190">
              <w:rPr>
                <w:rFonts w:ascii="Arial" w:hAnsi="Arial" w:cs="Arial"/>
                <w:sz w:val="16"/>
                <w:szCs w:val="16"/>
              </w:rPr>
              <w:t>dBm</w:t>
            </w:r>
          </w:p>
          <w:p w14:paraId="597E9AFF" w14:textId="77777777" w:rsidR="006F0490" w:rsidRPr="008F4190" w:rsidRDefault="002D4B5B">
            <w:pPr>
              <w:pStyle w:val="2"/>
              <w:ind w:firstLine="32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 xml:space="preserve"> [</w:t>
            </w:r>
            <w:proofErr w:type="spellStart"/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8F4190">
              <w:rPr>
                <w:rFonts w:ascii="Arial" w:hAnsi="Arial" w:cs="Arial"/>
                <w:sz w:val="16"/>
                <w:szCs w:val="16"/>
              </w:rPr>
              <w:t xml:space="preserve"> ~ </w:t>
            </w:r>
            <w:proofErr w:type="spellStart"/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8F4190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(0: )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  <w:p w14:paraId="690D035F" w14:textId="77777777" w:rsidR="006F0490" w:rsidRPr="008F4190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   </w:t>
            </w:r>
          </w:p>
        </w:tc>
      </w:tr>
      <w:tr w:rsidR="006F0490" w:rsidRPr="008F4190" w14:paraId="6BE5AE39" w14:textId="77777777" w:rsidTr="008F4190">
        <w:tc>
          <w:tcPr>
            <w:tcW w:w="1306" w:type="pct"/>
          </w:tcPr>
          <w:p w14:paraId="5232875A" w14:textId="77777777" w:rsidR="006F0490" w:rsidRPr="008F4190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>R2D Tx EIRP power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 &gt;=35dBm</w:t>
            </w:r>
          </w:p>
        </w:tc>
        <w:tc>
          <w:tcPr>
            <w:tcW w:w="1232" w:type="pct"/>
          </w:tcPr>
          <w:p w14:paraId="777F5A6A" w14:textId="77777777" w:rsidR="006F0490" w:rsidRPr="008F4190" w:rsidRDefault="002D4B5B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>R2D Rx sensitivity of -</w:t>
            </w:r>
            <w:r w:rsidRPr="008F4190">
              <w:rPr>
                <w:rFonts w:ascii="Arial" w:hAnsi="Arial" w:cs="Arial"/>
                <w:sz w:val="16"/>
                <w:szCs w:val="16"/>
              </w:rPr>
              <w:t>45</w:t>
            </w:r>
            <w:r w:rsidRPr="008F4190">
              <w:rPr>
                <w:rFonts w:ascii="Arial" w:hAnsi="Arial" w:cs="Arial"/>
                <w:sz w:val="16"/>
                <w:szCs w:val="16"/>
              </w:rPr>
              <w:t>dBm</w:t>
            </w:r>
          </w:p>
          <w:p w14:paraId="6BBC82BA" w14:textId="77777777" w:rsidR="006F0490" w:rsidRPr="008F4190" w:rsidRDefault="002D4B5B">
            <w:pPr>
              <w:pStyle w:val="2"/>
              <w:ind w:firstLine="32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 xml:space="preserve"> [</w:t>
            </w:r>
            <w:proofErr w:type="spellStart"/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8F4190">
              <w:rPr>
                <w:rFonts w:ascii="Arial" w:hAnsi="Arial" w:cs="Arial"/>
                <w:sz w:val="16"/>
                <w:szCs w:val="16"/>
              </w:rPr>
              <w:t xml:space="preserve"> ~ </w:t>
            </w:r>
            <w:proofErr w:type="spellStart"/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8F4190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(0: )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  <w:p w14:paraId="39EFFAE7" w14:textId="77777777" w:rsidR="006F0490" w:rsidRPr="008F4190" w:rsidRDefault="006F0490">
            <w:pPr>
              <w:pStyle w:val="2"/>
              <w:ind w:firstLine="40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  <w:p w14:paraId="467947F5" w14:textId="77777777" w:rsidR="006F0490" w:rsidRPr="008F4190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>R2D Rx sensitivity of -</w:t>
            </w:r>
            <w:r w:rsidRPr="008F4190">
              <w:rPr>
                <w:rFonts w:ascii="Arial" w:hAnsi="Arial" w:cs="Arial"/>
                <w:sz w:val="16"/>
                <w:szCs w:val="16"/>
              </w:rPr>
              <w:t>40</w:t>
            </w:r>
            <w:r w:rsidRPr="008F4190">
              <w:rPr>
                <w:rFonts w:ascii="Arial" w:hAnsi="Arial" w:cs="Arial"/>
                <w:sz w:val="16"/>
                <w:szCs w:val="16"/>
              </w:rPr>
              <w:t>dBm</w:t>
            </w:r>
          </w:p>
          <w:p w14:paraId="35CA6C41" w14:textId="77777777" w:rsidR="006F0490" w:rsidRPr="008F4190" w:rsidRDefault="002D4B5B">
            <w:pPr>
              <w:pStyle w:val="2"/>
              <w:ind w:firstLine="32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 xml:space="preserve"> [</w:t>
            </w:r>
            <w:proofErr w:type="spellStart"/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8F4190">
              <w:rPr>
                <w:rFonts w:ascii="Arial" w:hAnsi="Arial" w:cs="Arial"/>
                <w:sz w:val="16"/>
                <w:szCs w:val="16"/>
              </w:rPr>
              <w:t xml:space="preserve"> ~ </w:t>
            </w:r>
            <w:proofErr w:type="spellStart"/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8F4190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(0: )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  <w:p w14:paraId="31A7C2D2" w14:textId="77777777" w:rsidR="006F0490" w:rsidRPr="008F4190" w:rsidRDefault="006F0490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2" w:type="pct"/>
          </w:tcPr>
          <w:p w14:paraId="0BE9B787" w14:textId="77777777" w:rsidR="006F0490" w:rsidRPr="008F4190" w:rsidRDefault="002D4B5B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>R2D Rx sensitivity of -</w:t>
            </w:r>
            <w:r w:rsidRPr="008F4190">
              <w:rPr>
                <w:rFonts w:ascii="Arial" w:hAnsi="Arial" w:cs="Arial"/>
                <w:sz w:val="16"/>
                <w:szCs w:val="16"/>
              </w:rPr>
              <w:t>45</w:t>
            </w:r>
            <w:r w:rsidRPr="008F4190">
              <w:rPr>
                <w:rFonts w:ascii="Arial" w:hAnsi="Arial" w:cs="Arial"/>
                <w:sz w:val="16"/>
                <w:szCs w:val="16"/>
              </w:rPr>
              <w:t>dBm</w:t>
            </w:r>
          </w:p>
          <w:p w14:paraId="2032633A" w14:textId="77777777" w:rsidR="006F0490" w:rsidRPr="008F4190" w:rsidRDefault="002D4B5B">
            <w:pPr>
              <w:pStyle w:val="2"/>
              <w:ind w:firstLine="32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 xml:space="preserve"> [</w:t>
            </w:r>
            <w:proofErr w:type="spellStart"/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8F4190">
              <w:rPr>
                <w:rFonts w:ascii="Arial" w:hAnsi="Arial" w:cs="Arial"/>
                <w:sz w:val="16"/>
                <w:szCs w:val="16"/>
              </w:rPr>
              <w:t xml:space="preserve"> ~ </w:t>
            </w:r>
            <w:proofErr w:type="spellStart"/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8F4190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(0: )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  <w:p w14:paraId="48156FDA" w14:textId="77777777" w:rsidR="006F0490" w:rsidRPr="008F4190" w:rsidRDefault="006F0490">
            <w:pPr>
              <w:pStyle w:val="2"/>
              <w:ind w:firstLine="40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  <w:p w14:paraId="7970D87B" w14:textId="77777777" w:rsidR="006F0490" w:rsidRPr="008F4190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>R2D Rx sensitivity of -</w:t>
            </w:r>
            <w:r w:rsidRPr="008F4190">
              <w:rPr>
                <w:rFonts w:ascii="Arial" w:hAnsi="Arial" w:cs="Arial"/>
                <w:sz w:val="16"/>
                <w:szCs w:val="16"/>
              </w:rPr>
              <w:t>40</w:t>
            </w:r>
            <w:r w:rsidRPr="008F4190">
              <w:rPr>
                <w:rFonts w:ascii="Arial" w:hAnsi="Arial" w:cs="Arial"/>
                <w:sz w:val="16"/>
                <w:szCs w:val="16"/>
              </w:rPr>
              <w:t>dBm</w:t>
            </w:r>
          </w:p>
          <w:p w14:paraId="792DE22A" w14:textId="77777777" w:rsidR="006F0490" w:rsidRPr="008F4190" w:rsidRDefault="002D4B5B">
            <w:pPr>
              <w:pStyle w:val="2"/>
              <w:ind w:firstLine="32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 xml:space="preserve"> [</w:t>
            </w:r>
            <w:proofErr w:type="spellStart"/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8F4190">
              <w:rPr>
                <w:rFonts w:ascii="Arial" w:hAnsi="Arial" w:cs="Arial"/>
                <w:sz w:val="16"/>
                <w:szCs w:val="16"/>
              </w:rPr>
              <w:t xml:space="preserve"> ~ </w:t>
            </w:r>
            <w:proofErr w:type="spellStart"/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8F4190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(0: )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  <w:p w14:paraId="704A4C48" w14:textId="77777777" w:rsidR="006F0490" w:rsidRPr="008F4190" w:rsidRDefault="006F0490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1" w:type="pct"/>
          </w:tcPr>
          <w:p w14:paraId="6D5D5D11" w14:textId="77777777" w:rsidR="006F0490" w:rsidRPr="008F4190" w:rsidRDefault="002D4B5B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>R2D Rx sensitivity of -</w:t>
            </w:r>
            <w:r w:rsidRPr="008F4190">
              <w:rPr>
                <w:rFonts w:ascii="Arial" w:hAnsi="Arial" w:cs="Arial"/>
                <w:sz w:val="16"/>
                <w:szCs w:val="16"/>
              </w:rPr>
              <w:t>45</w:t>
            </w:r>
            <w:r w:rsidRPr="008F4190">
              <w:rPr>
                <w:rFonts w:ascii="Arial" w:hAnsi="Arial" w:cs="Arial"/>
                <w:sz w:val="16"/>
                <w:szCs w:val="16"/>
              </w:rPr>
              <w:t>dBm</w:t>
            </w:r>
          </w:p>
          <w:p w14:paraId="31C83935" w14:textId="77777777" w:rsidR="006F0490" w:rsidRPr="008F4190" w:rsidRDefault="002D4B5B">
            <w:pPr>
              <w:pStyle w:val="2"/>
              <w:ind w:firstLine="32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 xml:space="preserve"> [</w:t>
            </w:r>
            <w:proofErr w:type="spellStart"/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8F4190">
              <w:rPr>
                <w:rFonts w:ascii="Arial" w:hAnsi="Arial" w:cs="Arial"/>
                <w:sz w:val="16"/>
                <w:szCs w:val="16"/>
              </w:rPr>
              <w:t xml:space="preserve"> ~ </w:t>
            </w:r>
            <w:proofErr w:type="spellStart"/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8F4190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(0: )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  <w:p w14:paraId="69476C9C" w14:textId="77777777" w:rsidR="006F0490" w:rsidRPr="008F4190" w:rsidRDefault="006F0490">
            <w:pPr>
              <w:pStyle w:val="2"/>
              <w:ind w:firstLine="40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  <w:p w14:paraId="741E8C03" w14:textId="77777777" w:rsidR="006F0490" w:rsidRPr="008F4190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>R2D Rx sensitivity of -</w:t>
            </w:r>
            <w:r w:rsidRPr="008F4190">
              <w:rPr>
                <w:rFonts w:ascii="Arial" w:hAnsi="Arial" w:cs="Arial"/>
                <w:sz w:val="16"/>
                <w:szCs w:val="16"/>
              </w:rPr>
              <w:t>40</w:t>
            </w:r>
            <w:r w:rsidRPr="008F4190">
              <w:rPr>
                <w:rFonts w:ascii="Arial" w:hAnsi="Arial" w:cs="Arial"/>
                <w:sz w:val="16"/>
                <w:szCs w:val="16"/>
              </w:rPr>
              <w:t>dBm</w:t>
            </w:r>
          </w:p>
          <w:p w14:paraId="52EE4C25" w14:textId="77777777" w:rsidR="006F0490" w:rsidRPr="008F4190" w:rsidRDefault="002D4B5B">
            <w:pPr>
              <w:pStyle w:val="2"/>
              <w:ind w:firstLine="32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 xml:space="preserve"> [</w:t>
            </w:r>
            <w:proofErr w:type="spellStart"/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8F4190">
              <w:rPr>
                <w:rFonts w:ascii="Arial" w:hAnsi="Arial" w:cs="Arial"/>
                <w:sz w:val="16"/>
                <w:szCs w:val="16"/>
              </w:rPr>
              <w:t xml:space="preserve"> ~ </w:t>
            </w:r>
            <w:proofErr w:type="spellStart"/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8F4190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(0: )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  <w:p w14:paraId="1AEC076D" w14:textId="77777777" w:rsidR="006F0490" w:rsidRPr="008F4190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 </w:t>
            </w:r>
          </w:p>
        </w:tc>
      </w:tr>
      <w:tr w:rsidR="006F0490" w:rsidRPr="008F4190" w14:paraId="08438526" w14:textId="77777777" w:rsidTr="008F4190">
        <w:tc>
          <w:tcPr>
            <w:tcW w:w="1306" w:type="pct"/>
          </w:tcPr>
          <w:p w14:paraId="6559A170" w14:textId="77777777" w:rsidR="006F0490" w:rsidRPr="008F4190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>FEC code (1/2, 1/3, 1/4)</w:t>
            </w:r>
          </w:p>
        </w:tc>
        <w:tc>
          <w:tcPr>
            <w:tcW w:w="1232" w:type="pct"/>
          </w:tcPr>
          <w:p w14:paraId="3A9332B5" w14:textId="77777777" w:rsidR="006F0490" w:rsidRPr="008F4190" w:rsidRDefault="002D4B5B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12.07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45.1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(6: [CMCC]:45.09, [HW]:45.09, [Honor]:45.09, 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[IDCC]:23.18, [OPPO]:12.07, [ZTE]:45.1)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  <w:tc>
          <w:tcPr>
            <w:tcW w:w="1232" w:type="pct"/>
          </w:tcPr>
          <w:p w14:paraId="3C0D2E9C" w14:textId="77777777" w:rsidR="006F0490" w:rsidRPr="008F4190" w:rsidRDefault="002D4B5B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23.18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45.09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(5: [CMCC]:45.09, [HW]:45.09, [Honor]:24.42, [IDCC]:23.18, [ZTE]:37.4)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  <w:tc>
          <w:tcPr>
            <w:tcW w:w="1231" w:type="pct"/>
          </w:tcPr>
          <w:p w14:paraId="60C1DCE1" w14:textId="77777777" w:rsidR="006F0490" w:rsidRPr="008F4190" w:rsidRDefault="002D4B5B">
            <w:pPr>
              <w:pStyle w:val="2"/>
              <w:ind w:firstLine="260"/>
              <w:rPr>
                <w:rFonts w:ascii="Arial" w:hAnsi="Arial" w:cs="Arial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 xml:space="preserve">  [</w:t>
            </w:r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23.18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45.09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(5: [CMCC]:45.09, [HW]:45.09, [Honor]:45.09, [IDCC]:23.18, [OPPO]:23.18)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</w:tr>
      <w:tr w:rsidR="006F0490" w:rsidRPr="008F4190" w14:paraId="13004C93" w14:textId="77777777" w:rsidTr="008F4190">
        <w:tc>
          <w:tcPr>
            <w:tcW w:w="1306" w:type="pct"/>
          </w:tcPr>
          <w:p w14:paraId="2157BB61" w14:textId="77777777" w:rsidR="006F0490" w:rsidRPr="008F4190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>without FEC</w:t>
            </w:r>
          </w:p>
        </w:tc>
        <w:tc>
          <w:tcPr>
            <w:tcW w:w="1232" w:type="pct"/>
          </w:tcPr>
          <w:p w14:paraId="3DBC3109" w14:textId="77777777" w:rsidR="006F0490" w:rsidRPr="008F4190" w:rsidRDefault="002D4B5B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11.17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63.05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(5: [Ericsson]:63.05, [FW]:26.48, [Lenovo]:11.17, [NOK]:45.09, [vivo]:23.18)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  <w:tc>
          <w:tcPr>
            <w:tcW w:w="1232" w:type="pct"/>
          </w:tcPr>
          <w:p w14:paraId="77B1F3F8" w14:textId="77777777" w:rsidR="006F0490" w:rsidRPr="008F4190" w:rsidRDefault="002D4B5B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11.17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51.64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(5: [Ericsson]:51.64, [FW]:26.48, [Lenovo]:11.17, [NOK]:45.09, [vivo]:23.18)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  <w:tc>
          <w:tcPr>
            <w:tcW w:w="1231" w:type="pct"/>
          </w:tcPr>
          <w:p w14:paraId="00E958CC" w14:textId="77777777" w:rsidR="006F0490" w:rsidRPr="008F4190" w:rsidRDefault="002D4B5B">
            <w:pPr>
              <w:pStyle w:val="2"/>
              <w:ind w:firstLine="260"/>
              <w:rPr>
                <w:rFonts w:ascii="Arial" w:hAnsi="Arial" w:cs="Arial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 xml:space="preserve">  [</w:t>
            </w:r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11.17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87.71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(5: 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[Ericsson]:87.71, [FW]:26.48, [Lenovo]:11.17, [NOK]:45.09, [vivo]:23.18)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</w:tr>
      <w:tr w:rsidR="006F0490" w:rsidRPr="008F4190" w14:paraId="5DEAED38" w14:textId="77777777" w:rsidTr="008F4190">
        <w:tc>
          <w:tcPr>
            <w:tcW w:w="1306" w:type="pct"/>
          </w:tcPr>
          <w:p w14:paraId="0D865B4E" w14:textId="77777777" w:rsidR="006F0490" w:rsidRPr="008F4190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>OOK</w:t>
            </w:r>
          </w:p>
        </w:tc>
        <w:tc>
          <w:tcPr>
            <w:tcW w:w="1232" w:type="pct"/>
          </w:tcPr>
          <w:p w14:paraId="76696B47" w14:textId="77777777" w:rsidR="006F0490" w:rsidRPr="008F4190" w:rsidRDefault="002D4B5B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11.17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63.05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(10: [Ericsson]:63.05, [FW]:26.48, [HW]:45.09, [Honor]:45.09, [IDCC]:23.18, [Lenovo]:11.17, [NOK]:45.09, [OPPO]:12.07, [ZTE]:45.1, 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[vivo]:23.18)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  <w:tc>
          <w:tcPr>
            <w:tcW w:w="1232" w:type="pct"/>
          </w:tcPr>
          <w:p w14:paraId="4545843B" w14:textId="77777777" w:rsidR="006F0490" w:rsidRPr="008F4190" w:rsidRDefault="002D4B5B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11.17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51.64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(9: [Ericsson]:51.64, [FW]:26.48, [HW]:45.09, [Honor]:24.42, [IDCC]:23.18, [Lenovo]:11.17, [NOK]:39.44, [ZTE]:37.4, [vivo]:23.18)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  <w:tc>
          <w:tcPr>
            <w:tcW w:w="1231" w:type="pct"/>
          </w:tcPr>
          <w:p w14:paraId="16EEB037" w14:textId="77777777" w:rsidR="006F0490" w:rsidRPr="008F4190" w:rsidRDefault="002D4B5B">
            <w:pPr>
              <w:pStyle w:val="2"/>
              <w:ind w:firstLine="260"/>
              <w:rPr>
                <w:rFonts w:ascii="Arial" w:hAnsi="Arial" w:cs="Arial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 xml:space="preserve">  [</w:t>
            </w:r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11.17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87.71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(9: [Ericsson]:87.71, [FW]:26.48, [HW]:45.09, [Honor]:45.09, [IDCC]:23.18, [Lenovo]:11.17, [NOK]:45.09, [OPPO]:23.18, [vivo]:23.18)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</w:tr>
      <w:tr w:rsidR="006F0490" w:rsidRPr="008F4190" w14:paraId="269DA2A3" w14:textId="77777777" w:rsidTr="008F4190">
        <w:tc>
          <w:tcPr>
            <w:tcW w:w="1306" w:type="pct"/>
          </w:tcPr>
          <w:p w14:paraId="189B62E0" w14:textId="77777777" w:rsidR="006F0490" w:rsidRPr="008F4190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>BPSK</w:t>
            </w:r>
          </w:p>
        </w:tc>
        <w:tc>
          <w:tcPr>
            <w:tcW w:w="1232" w:type="pct"/>
          </w:tcPr>
          <w:p w14:paraId="1C2CE393" w14:textId="77777777" w:rsidR="006F0490" w:rsidRPr="008F4190" w:rsidRDefault="002D4B5B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45.09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45.09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(2: [CMCC]:45.09, [NOK]:45.09)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  <w:tc>
          <w:tcPr>
            <w:tcW w:w="1232" w:type="pct"/>
          </w:tcPr>
          <w:p w14:paraId="01233AB9" w14:textId="77777777" w:rsidR="006F0490" w:rsidRPr="008F4190" w:rsidRDefault="002D4B5B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45.09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45.09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(2: [CMCC]:45.09, [NOK]:45.09)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  <w:tc>
          <w:tcPr>
            <w:tcW w:w="1231" w:type="pct"/>
          </w:tcPr>
          <w:p w14:paraId="3F908726" w14:textId="77777777" w:rsidR="006F0490" w:rsidRPr="008F4190" w:rsidRDefault="002D4B5B">
            <w:pPr>
              <w:pStyle w:val="2"/>
              <w:ind w:firstLine="260"/>
              <w:rPr>
                <w:rFonts w:ascii="Arial" w:hAnsi="Arial" w:cs="Arial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 xml:space="preserve">  [</w:t>
            </w:r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45.09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45.09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(2: [CMCC]:45.09, [NOK]:45.09)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</w:tr>
      <w:tr w:rsidR="006F0490" w:rsidRPr="008F4190" w14:paraId="5712203F" w14:textId="77777777" w:rsidTr="008F4190">
        <w:tc>
          <w:tcPr>
            <w:tcW w:w="1306" w:type="pct"/>
          </w:tcPr>
          <w:p w14:paraId="08750064" w14:textId="77777777" w:rsidR="006F0490" w:rsidRPr="008F4190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>MSK</w:t>
            </w:r>
          </w:p>
        </w:tc>
        <w:tc>
          <w:tcPr>
            <w:tcW w:w="1232" w:type="pct"/>
          </w:tcPr>
          <w:p w14:paraId="0B9CA026" w14:textId="77777777" w:rsidR="006F0490" w:rsidRPr="008F4190" w:rsidRDefault="002D4B5B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45.09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45.09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(1: [NOK]:45.09)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  <w:tc>
          <w:tcPr>
            <w:tcW w:w="1232" w:type="pct"/>
          </w:tcPr>
          <w:p w14:paraId="12B87E8A" w14:textId="77777777" w:rsidR="006F0490" w:rsidRPr="008F4190" w:rsidRDefault="002D4B5B">
            <w:pPr>
              <w:pStyle w:val="2"/>
              <w:ind w:firstLine="320"/>
              <w:rPr>
                <w:rFonts w:ascii="Arial" w:hAnsi="Arial" w:cs="Arial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45.09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45.09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(1: [NOK]:45.09)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  <w:tc>
          <w:tcPr>
            <w:tcW w:w="1231" w:type="pct"/>
          </w:tcPr>
          <w:p w14:paraId="4ADB3878" w14:textId="77777777" w:rsidR="006F0490" w:rsidRPr="008F4190" w:rsidRDefault="002D4B5B">
            <w:pPr>
              <w:pStyle w:val="2"/>
              <w:ind w:firstLine="260"/>
              <w:rPr>
                <w:rFonts w:ascii="Arial" w:hAnsi="Arial" w:cs="Arial"/>
                <w:sz w:val="16"/>
                <w:szCs w:val="16"/>
              </w:rPr>
            </w:pPr>
            <w:r w:rsidRPr="008F4190">
              <w:rPr>
                <w:rFonts w:ascii="Arial" w:hAnsi="Arial" w:cs="Arial"/>
                <w:sz w:val="16"/>
                <w:szCs w:val="16"/>
              </w:rPr>
              <w:t xml:space="preserve">  [</w:t>
            </w:r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45.09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8F4190">
              <w:rPr>
                <w:rFonts w:ascii="Arial" w:hAnsi="Arial" w:cs="Arial"/>
                <w:sz w:val="16"/>
                <w:szCs w:val="16"/>
                <w:highlight w:val="yellow"/>
              </w:rPr>
              <w:t>45.09</w:t>
            </w:r>
            <w:r w:rsidRPr="008F4190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(1: [NOK]:45.09)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8F4190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</w:tr>
    </w:tbl>
    <w:p w14:paraId="6D6BE3C1" w14:textId="77777777" w:rsidR="006F0490" w:rsidRDefault="006F0490" w:rsidP="008F4190"/>
    <w:p w14:paraId="1F0CB329" w14:textId="77777777" w:rsidR="006F0490" w:rsidRDefault="002D4B5B" w:rsidP="008F4190">
      <w:pPr>
        <w:pStyle w:val="Heading4"/>
      </w:pPr>
      <w:r>
        <w:rPr>
          <w:rFonts w:hint="eastAsia"/>
        </w:rPr>
        <w:lastRenderedPageBreak/>
        <w:t>7.1.2.3</w:t>
      </w:r>
      <w:r>
        <w:tab/>
        <w:t>D</w:t>
      </w:r>
      <w:r>
        <w:rPr>
          <w:rFonts w:hint="eastAsia"/>
        </w:rPr>
        <w:t>evice 2b</w:t>
      </w:r>
    </w:p>
    <w:p w14:paraId="4541DE3F" w14:textId="77777777" w:rsidR="006F0490" w:rsidRDefault="002D4B5B" w:rsidP="008F4190">
      <w:pPr>
        <w:pStyle w:val="Heading5"/>
      </w:pPr>
      <w:r>
        <w:rPr>
          <w:rFonts w:hint="eastAsia"/>
        </w:rPr>
        <w:t>7.1.2.3.1</w:t>
      </w:r>
      <w:r>
        <w:tab/>
        <w:t>Collection of the results</w:t>
      </w:r>
    </w:p>
    <w:p w14:paraId="0AF7F321" w14:textId="77777777" w:rsidR="006F0490" w:rsidRDefault="002D4B5B" w:rsidP="008F4190">
      <w:pPr>
        <w:pStyle w:val="H6"/>
      </w:pPr>
      <w:r>
        <w:rPr>
          <w:rFonts w:hint="eastAsia"/>
        </w:rPr>
        <w:t>7.1.2.3.1.1</w:t>
      </w:r>
      <w:r>
        <w:tab/>
      </w:r>
      <w:r>
        <w:rPr>
          <w:rFonts w:hint="eastAsia"/>
        </w:rPr>
        <w:t>[1kbps]</w:t>
      </w:r>
    </w:p>
    <w:p w14:paraId="6536DD1A" w14:textId="77777777" w:rsidR="006F0490" w:rsidRDefault="002D4B5B" w:rsidP="008F4190">
      <w:pPr>
        <w:pStyle w:val="TH"/>
      </w:pPr>
      <w:r>
        <w:rPr>
          <w:rFonts w:hint="eastAsia"/>
        </w:rPr>
        <w:t>Table</w:t>
      </w:r>
      <w:r>
        <w:t xml:space="preserve"> 7.1.2.</w:t>
      </w:r>
      <w:r>
        <w:rPr>
          <w:rFonts w:hint="eastAsia"/>
        </w:rPr>
        <w:t>3</w:t>
      </w:r>
      <w:r>
        <w:t>.</w:t>
      </w:r>
      <w:r>
        <w:rPr>
          <w:rFonts w:hint="eastAsia"/>
        </w:rPr>
        <w:t>1.1-</w:t>
      </w:r>
      <w: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2"/>
        <w:gridCol w:w="983"/>
        <w:gridCol w:w="1143"/>
        <w:gridCol w:w="732"/>
        <w:gridCol w:w="712"/>
        <w:gridCol w:w="641"/>
        <w:gridCol w:w="683"/>
        <w:gridCol w:w="686"/>
        <w:gridCol w:w="732"/>
        <w:gridCol w:w="909"/>
        <w:gridCol w:w="678"/>
        <w:gridCol w:w="663"/>
        <w:gridCol w:w="1052"/>
        <w:gridCol w:w="621"/>
        <w:gridCol w:w="881"/>
        <w:gridCol w:w="827"/>
        <w:gridCol w:w="687"/>
        <w:gridCol w:w="839"/>
      </w:tblGrid>
      <w:tr w:rsidR="006F0490" w:rsidRPr="00806C6B" w14:paraId="0EF5985C" w14:textId="77777777">
        <w:trPr>
          <w:trHeight w:val="210"/>
        </w:trPr>
        <w:tc>
          <w:tcPr>
            <w:tcW w:w="4703" w:type="pct"/>
            <w:gridSpan w:val="17"/>
            <w:shd w:val="clear" w:color="auto" w:fill="auto"/>
            <w:noWrap/>
            <w:vAlign w:val="center"/>
          </w:tcPr>
          <w:p w14:paraId="04CD1D6B" w14:textId="77777777" w:rsidR="006F0490" w:rsidRPr="00806C6B" w:rsidRDefault="002D4B5B" w:rsidP="008F4190">
            <w:pPr>
              <w:pStyle w:val="TAH"/>
              <w:rPr>
                <w:rFonts w:eastAsia="DengXian"/>
                <w:lang w:val="fr-FR"/>
              </w:rPr>
            </w:pPr>
            <w:r w:rsidRPr="00806C6B">
              <w:rPr>
                <w:rFonts w:eastAsia="DengXian"/>
                <w:lang w:val="fr-FR"/>
              </w:rPr>
              <w:t xml:space="preserve">~1kbps, </w:t>
            </w:r>
            <w:proofErr w:type="spellStart"/>
            <w:r w:rsidRPr="00806C6B">
              <w:rPr>
                <w:rFonts w:eastAsia="DengXian"/>
                <w:lang w:val="fr-FR"/>
              </w:rPr>
              <w:t>device</w:t>
            </w:r>
            <w:proofErr w:type="spellEnd"/>
            <w:r w:rsidRPr="00806C6B">
              <w:rPr>
                <w:rFonts w:eastAsia="DengXian"/>
                <w:lang w:val="fr-FR"/>
              </w:rPr>
              <w:t xml:space="preserve"> 2b, </w:t>
            </w:r>
            <w:r w:rsidRPr="00806C6B">
              <w:rPr>
                <w:rFonts w:eastAsia="DengXian"/>
                <w:lang w:val="fr-FR"/>
              </w:rPr>
              <w:t xml:space="preserve">D2T2, </w:t>
            </w:r>
            <w:proofErr w:type="spellStart"/>
            <w:r w:rsidRPr="00806C6B">
              <w:rPr>
                <w:rFonts w:eastAsia="DengXian"/>
                <w:lang w:val="fr-FR"/>
              </w:rPr>
              <w:t>InF</w:t>
            </w:r>
            <w:proofErr w:type="spellEnd"/>
            <w:r w:rsidRPr="00806C6B">
              <w:rPr>
                <w:rFonts w:eastAsia="DengXian"/>
                <w:lang w:val="fr-FR"/>
              </w:rPr>
              <w:t>-DL NLOS</w:t>
            </w:r>
          </w:p>
        </w:tc>
        <w:tc>
          <w:tcPr>
            <w:tcW w:w="297" w:type="pct"/>
            <w:shd w:val="clear" w:color="auto" w:fill="auto"/>
            <w:noWrap/>
            <w:vAlign w:val="center"/>
          </w:tcPr>
          <w:p w14:paraId="4BEE45B9" w14:textId="77777777" w:rsidR="006F0490" w:rsidRPr="00806C6B" w:rsidRDefault="006F0490" w:rsidP="008F4190">
            <w:pPr>
              <w:pStyle w:val="TAH"/>
              <w:rPr>
                <w:rFonts w:eastAsia="DengXian"/>
                <w:lang w:val="fr-FR"/>
              </w:rPr>
            </w:pPr>
          </w:p>
        </w:tc>
      </w:tr>
      <w:tr w:rsidR="006F0490" w14:paraId="495FB2CD" w14:textId="77777777">
        <w:trPr>
          <w:trHeight w:val="1870"/>
        </w:trPr>
        <w:tc>
          <w:tcPr>
            <w:tcW w:w="2508" w:type="pct"/>
            <w:gridSpan w:val="9"/>
            <w:shd w:val="clear" w:color="auto" w:fill="auto"/>
          </w:tcPr>
          <w:p w14:paraId="7EE2C634" w14:textId="39E2890E" w:rsidR="006F0490" w:rsidRDefault="002D4B5B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Header columns description:</w:t>
            </w: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br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(1a)</w:t>
            </w:r>
            <w:r w:rsidR="008F4190">
              <w:t xml:space="preserve"> </w:t>
            </w:r>
            <w:r w:rsidR="008F4190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Distance, min(R2D, D2R)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(1b)</w:t>
            </w:r>
            <w:r w:rsidR="008F4190">
              <w:t xml:space="preserve"> </w:t>
            </w:r>
            <w:r w:rsidR="008F4190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MPL, min(R2D, D2R)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(2)</w:t>
            </w:r>
            <w:r w:rsidR="008F4190">
              <w:t xml:space="preserve"> </w:t>
            </w:r>
            <w:r w:rsidR="008F4190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BLER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(3)</w:t>
            </w:r>
            <w:r w:rsidR="008F4190">
              <w:t xml:space="preserve"> </w:t>
            </w:r>
            <w:r w:rsidR="008F4190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CW case. (See TR38.XXX section YYY)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(4)</w:t>
            </w:r>
            <w:r w:rsidR="008F4190">
              <w:t xml:space="preserve"> </w:t>
            </w:r>
            <w:r w:rsidR="008F4190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 Alternative 1 or 2. (See TR38.XXX section YYY)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(5)</w:t>
            </w:r>
            <w:r w:rsidR="008F4190">
              <w:t xml:space="preserve"> </w:t>
            </w:r>
            <w:r w:rsidR="008F4190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D2R data rate (kbps). (Refer to [0m] in LLS table, also see editors' notes [info-D2R-datarate]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(6)</w:t>
            </w:r>
            <w:r w:rsidR="008F4190">
              <w:t xml:space="preserve"> </w:t>
            </w:r>
            <w:r w:rsidR="008F4190">
              <w:tab/>
            </w: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TxPower</w:t>
            </w:r>
            <w:proofErr w:type="spellEnd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[dBm]. (See R2D[1E] in link budget table)</w:t>
            </w:r>
          </w:p>
        </w:tc>
        <w:tc>
          <w:tcPr>
            <w:tcW w:w="2195" w:type="pct"/>
            <w:gridSpan w:val="8"/>
            <w:shd w:val="clear" w:color="auto" w:fill="auto"/>
          </w:tcPr>
          <w:p w14:paraId="5CDAAF5A" w14:textId="46401CEE" w:rsidR="006F0490" w:rsidRDefault="002D4B5B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(7)</w:t>
            </w:r>
            <w:r w:rsidR="008F4190">
              <w:t xml:space="preserve"> </w:t>
            </w:r>
            <w:r w:rsidR="008F4190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R2D Receiver sensitivity [dBm]. (See R2D[2L]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(8)</w:t>
            </w:r>
            <w:r w:rsidR="008F4190">
              <w:t xml:space="preserve"> </w:t>
            </w:r>
            <w:r w:rsidR="008F4190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On Object Penalty [dB] (See R2D[2H]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(9)</w:t>
            </w:r>
            <w:r w:rsidR="008F4190">
              <w:t xml:space="preserve"> </w:t>
            </w:r>
            <w:r w:rsidR="008F4190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Backscatter loss [dB] (See [1H]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(10) </w:t>
            </w:r>
            <w:r w:rsidR="008F4190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message size for D2R [bit] 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(11) </w:t>
            </w:r>
            <w:r w:rsidR="008F4190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CW cancellation [dB] (See D2R[2K]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(12) </w:t>
            </w:r>
            <w:r w:rsidR="008F4190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CW2D distance [m] (See D2R[1E3]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(13) </w:t>
            </w:r>
            <w:r w:rsidR="008F4190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D2R coherent or non-coherent receiver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(14) </w:t>
            </w:r>
            <w:r w:rsidR="008F4190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Carrier frequency (MHz)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(15) </w:t>
            </w:r>
            <w:r w:rsidR="008F4190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Row indices in the table.</w:t>
            </w:r>
          </w:p>
        </w:tc>
        <w:tc>
          <w:tcPr>
            <w:tcW w:w="297" w:type="pct"/>
            <w:shd w:val="clear" w:color="auto" w:fill="auto"/>
          </w:tcPr>
          <w:p w14:paraId="4C85F047" w14:textId="77777777" w:rsidR="006F0490" w:rsidRDefault="002D4B5B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6F0490" w14:paraId="748C46CA" w14:textId="77777777">
        <w:trPr>
          <w:trHeight w:val="210"/>
        </w:trPr>
        <w:tc>
          <w:tcPr>
            <w:tcW w:w="286" w:type="pct"/>
            <w:shd w:val="clear" w:color="D9E1F2" w:fill="D9E1F2"/>
            <w:noWrap/>
            <w:vAlign w:val="center"/>
          </w:tcPr>
          <w:p w14:paraId="775B4899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DxTx</w:t>
            </w:r>
            <w:proofErr w:type="spellEnd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-Y</w:t>
            </w:r>
          </w:p>
        </w:tc>
        <w:tc>
          <w:tcPr>
            <w:tcW w:w="346" w:type="pct"/>
            <w:shd w:val="clear" w:color="D9E1F2" w:fill="D9E1F2"/>
            <w:noWrap/>
            <w:vAlign w:val="center"/>
          </w:tcPr>
          <w:p w14:paraId="03FD0587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402" w:type="pct"/>
            <w:shd w:val="clear" w:color="D9E1F2" w:fill="D9E1F2"/>
            <w:noWrap/>
            <w:vAlign w:val="center"/>
          </w:tcPr>
          <w:p w14:paraId="1CC9CDE8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(1a) Distance</w:t>
            </w:r>
          </w:p>
        </w:tc>
        <w:tc>
          <w:tcPr>
            <w:tcW w:w="258" w:type="pct"/>
            <w:shd w:val="clear" w:color="D9E1F2" w:fill="D9E1F2"/>
            <w:noWrap/>
            <w:vAlign w:val="center"/>
          </w:tcPr>
          <w:p w14:paraId="04ED0A29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(1b) MPL</w:t>
            </w:r>
          </w:p>
        </w:tc>
        <w:tc>
          <w:tcPr>
            <w:tcW w:w="251" w:type="pct"/>
            <w:shd w:val="clear" w:color="D9E1F2" w:fill="D9E1F2"/>
            <w:noWrap/>
            <w:vAlign w:val="center"/>
          </w:tcPr>
          <w:p w14:paraId="14AB884F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(2)BLER</w:t>
            </w:r>
          </w:p>
        </w:tc>
        <w:tc>
          <w:tcPr>
            <w:tcW w:w="226" w:type="pct"/>
            <w:shd w:val="clear" w:color="D9E1F2" w:fill="D9E1F2"/>
            <w:noWrap/>
            <w:vAlign w:val="center"/>
          </w:tcPr>
          <w:p w14:paraId="13990822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(3)CW</w:t>
            </w:r>
          </w:p>
        </w:tc>
        <w:tc>
          <w:tcPr>
            <w:tcW w:w="241" w:type="pct"/>
            <w:shd w:val="clear" w:color="D9E1F2" w:fill="D9E1F2"/>
            <w:noWrap/>
            <w:vAlign w:val="center"/>
          </w:tcPr>
          <w:p w14:paraId="70D9B420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(4)Alt</w:t>
            </w:r>
          </w:p>
        </w:tc>
        <w:tc>
          <w:tcPr>
            <w:tcW w:w="242" w:type="pct"/>
            <w:shd w:val="clear" w:color="D9E1F2" w:fill="D9E1F2"/>
            <w:noWrap/>
            <w:vAlign w:val="center"/>
          </w:tcPr>
          <w:p w14:paraId="6AE01D2B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(5)kbps</w:t>
            </w:r>
          </w:p>
        </w:tc>
        <w:tc>
          <w:tcPr>
            <w:tcW w:w="258" w:type="pct"/>
            <w:shd w:val="clear" w:color="D9E1F2" w:fill="D9E1F2"/>
            <w:noWrap/>
            <w:vAlign w:val="center"/>
          </w:tcPr>
          <w:p w14:paraId="32CBEA0A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(6)</w:t>
            </w: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TxPwr</w:t>
            </w:r>
            <w:proofErr w:type="spellEnd"/>
          </w:p>
        </w:tc>
        <w:tc>
          <w:tcPr>
            <w:tcW w:w="290" w:type="pct"/>
            <w:shd w:val="clear" w:color="D9E1F2" w:fill="D9E1F2"/>
            <w:noWrap/>
            <w:vAlign w:val="center"/>
          </w:tcPr>
          <w:p w14:paraId="53DE5F5E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(7)R2DSens</w:t>
            </w:r>
          </w:p>
        </w:tc>
        <w:tc>
          <w:tcPr>
            <w:tcW w:w="239" w:type="pct"/>
            <w:shd w:val="clear" w:color="D9E1F2" w:fill="D9E1F2"/>
            <w:noWrap/>
            <w:vAlign w:val="center"/>
          </w:tcPr>
          <w:p w14:paraId="14FD7BE8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(8)OOP</w:t>
            </w:r>
          </w:p>
        </w:tc>
        <w:tc>
          <w:tcPr>
            <w:tcW w:w="234" w:type="pct"/>
            <w:shd w:val="clear" w:color="D9E1F2" w:fill="D9E1F2"/>
            <w:noWrap/>
            <w:vAlign w:val="center"/>
          </w:tcPr>
          <w:p w14:paraId="5B873631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(9)BSL</w:t>
            </w:r>
          </w:p>
        </w:tc>
        <w:tc>
          <w:tcPr>
            <w:tcW w:w="370" w:type="pct"/>
            <w:shd w:val="clear" w:color="D9E1F2" w:fill="D9E1F2"/>
            <w:noWrap/>
            <w:vAlign w:val="center"/>
          </w:tcPr>
          <w:p w14:paraId="6D36D781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(10)bit</w:t>
            </w:r>
          </w:p>
        </w:tc>
        <w:tc>
          <w:tcPr>
            <w:tcW w:w="219" w:type="pct"/>
            <w:shd w:val="clear" w:color="D9E1F2" w:fill="D9E1F2"/>
            <w:noWrap/>
            <w:vAlign w:val="center"/>
          </w:tcPr>
          <w:p w14:paraId="6BF66AAB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(11)CW</w:t>
            </w:r>
          </w:p>
        </w:tc>
        <w:tc>
          <w:tcPr>
            <w:tcW w:w="310" w:type="pct"/>
            <w:shd w:val="clear" w:color="D9E1F2" w:fill="D9E1F2"/>
            <w:noWrap/>
            <w:vAlign w:val="center"/>
          </w:tcPr>
          <w:p w14:paraId="6767173B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(12)CW2D</w:t>
            </w:r>
          </w:p>
        </w:tc>
        <w:tc>
          <w:tcPr>
            <w:tcW w:w="291" w:type="pct"/>
            <w:shd w:val="clear" w:color="D9E1F2" w:fill="D9E1F2"/>
            <w:noWrap/>
            <w:vAlign w:val="center"/>
          </w:tcPr>
          <w:p w14:paraId="78F32F09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241" w:type="pct"/>
            <w:shd w:val="clear" w:color="D9E1F2" w:fill="D9E1F2"/>
            <w:noWrap/>
            <w:vAlign w:val="center"/>
          </w:tcPr>
          <w:p w14:paraId="24606F19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(14)</w:t>
            </w:r>
          </w:p>
        </w:tc>
        <w:tc>
          <w:tcPr>
            <w:tcW w:w="297" w:type="pct"/>
            <w:shd w:val="clear" w:color="D9E1F2" w:fill="D9E1F2"/>
            <w:noWrap/>
            <w:vAlign w:val="center"/>
          </w:tcPr>
          <w:p w14:paraId="2292CB41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(15)index</w:t>
            </w:r>
          </w:p>
        </w:tc>
      </w:tr>
      <w:tr w:rsidR="006F0490" w14:paraId="689D2A19" w14:textId="77777777">
        <w:trPr>
          <w:trHeight w:val="210"/>
        </w:trPr>
        <w:tc>
          <w:tcPr>
            <w:tcW w:w="286" w:type="pct"/>
            <w:vMerge w:val="restart"/>
            <w:shd w:val="clear" w:color="auto" w:fill="auto"/>
            <w:vAlign w:val="center"/>
          </w:tcPr>
          <w:p w14:paraId="4484ACD7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D2T2-C</w:t>
            </w:r>
          </w:p>
        </w:tc>
        <w:tc>
          <w:tcPr>
            <w:tcW w:w="346" w:type="pct"/>
            <w:vMerge w:val="restart"/>
            <w:shd w:val="clear" w:color="auto" w:fill="auto"/>
            <w:vAlign w:val="center"/>
          </w:tcPr>
          <w:p w14:paraId="30E79EE1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 w14:paraId="40C6F15C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2B26252C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110.25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716CDF26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78B9B0A8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06BB26FA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54D307BB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3EDC72A4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2A26D206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-98.35</w:t>
            </w: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2E53FEDB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4" w:type="pct"/>
            <w:vMerge w:val="restart"/>
            <w:shd w:val="clear" w:color="auto" w:fill="auto"/>
            <w:vAlign w:val="center"/>
          </w:tcPr>
          <w:p w14:paraId="6764E6C1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14:paraId="24F57A18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7859A77C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10" w:type="pct"/>
            <w:vMerge w:val="restart"/>
            <w:shd w:val="clear" w:color="auto" w:fill="auto"/>
            <w:vAlign w:val="center"/>
          </w:tcPr>
          <w:p w14:paraId="227B25CD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6965F6B9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07B6FB77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297" w:type="pct"/>
            <w:shd w:val="clear" w:color="auto" w:fill="auto"/>
            <w:vAlign w:val="center"/>
          </w:tcPr>
          <w:p w14:paraId="11D9B90F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6F0490" w14:paraId="0A02403F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7064DD04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687FDDC8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0C6C4143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shd w:val="clear" w:color="auto" w:fill="auto"/>
            <w:vAlign w:val="center"/>
          </w:tcPr>
          <w:p w14:paraId="301067A1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94.04</w:t>
            </w:r>
          </w:p>
        </w:tc>
        <w:tc>
          <w:tcPr>
            <w:tcW w:w="251" w:type="pct"/>
            <w:vMerge/>
            <w:vAlign w:val="center"/>
          </w:tcPr>
          <w:p w14:paraId="00645F7D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25AFE347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67AEDC5B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3A4874D0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08B61CAB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4D767C13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582C855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154C4025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vAlign w:val="center"/>
          </w:tcPr>
          <w:p w14:paraId="2945880F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6B817F43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61FC290B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21BF8701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4BAAFC71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9A35509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6F0490" w14:paraId="072CDF83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13675BAC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restart"/>
            <w:shd w:val="clear" w:color="auto" w:fill="auto"/>
            <w:vAlign w:val="center"/>
          </w:tcPr>
          <w:p w14:paraId="7F34A475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 w14:paraId="21960794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38.65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13AD81F9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74.35</w:t>
            </w:r>
          </w:p>
        </w:tc>
        <w:tc>
          <w:tcPr>
            <w:tcW w:w="251" w:type="pct"/>
            <w:vMerge/>
            <w:vAlign w:val="center"/>
          </w:tcPr>
          <w:p w14:paraId="025FF2B2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35EE43D9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0ADA39E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706AAF53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8" w:type="pct"/>
            <w:vMerge/>
            <w:vAlign w:val="center"/>
          </w:tcPr>
          <w:p w14:paraId="47D4F591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shd w:val="clear" w:color="auto" w:fill="auto"/>
            <w:vAlign w:val="center"/>
          </w:tcPr>
          <w:p w14:paraId="4FDDA39A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-63.45</w:t>
            </w:r>
          </w:p>
        </w:tc>
        <w:tc>
          <w:tcPr>
            <w:tcW w:w="239" w:type="pct"/>
            <w:vMerge/>
            <w:vAlign w:val="center"/>
          </w:tcPr>
          <w:p w14:paraId="04DA2251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restart"/>
            <w:shd w:val="clear" w:color="auto" w:fill="auto"/>
            <w:vAlign w:val="center"/>
          </w:tcPr>
          <w:p w14:paraId="3F6328F6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14:paraId="5A272D4C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2C01A4D6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10" w:type="pct"/>
            <w:vMerge/>
            <w:vAlign w:val="center"/>
          </w:tcPr>
          <w:p w14:paraId="561D729E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42C2FF2D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1" w:type="pct"/>
            <w:vMerge/>
            <w:vAlign w:val="center"/>
          </w:tcPr>
          <w:p w14:paraId="4DC42AC7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9A9EE6E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6F0490" w14:paraId="5748B92B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5F874748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63C672D1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4F2F97B6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6FDC0E83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682598EB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05686DC7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2482F2E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7646C0EA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1363BC9C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shd w:val="clear" w:color="auto" w:fill="auto"/>
            <w:vAlign w:val="center"/>
          </w:tcPr>
          <w:p w14:paraId="744759DA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-88.45</w:t>
            </w:r>
          </w:p>
        </w:tc>
        <w:tc>
          <w:tcPr>
            <w:tcW w:w="239" w:type="pct"/>
            <w:vMerge/>
            <w:vAlign w:val="center"/>
          </w:tcPr>
          <w:p w14:paraId="704EEE56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1F1A5A0C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vAlign w:val="center"/>
          </w:tcPr>
          <w:p w14:paraId="50FD3B20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1DD22061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2130F657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6E673DEC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09BF6A2B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F58A899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22</w:t>
            </w:r>
          </w:p>
        </w:tc>
      </w:tr>
      <w:tr w:rsidR="006F0490" w14:paraId="5148CE05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1BF47A52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0D054B26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 w14:paraId="1F209C7D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46.9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41203D47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77.35</w:t>
            </w:r>
          </w:p>
        </w:tc>
        <w:tc>
          <w:tcPr>
            <w:tcW w:w="251" w:type="pct"/>
            <w:vMerge/>
            <w:vAlign w:val="center"/>
          </w:tcPr>
          <w:p w14:paraId="0CDBACC8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62801BEB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67BBE71A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2E9DBD64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8" w:type="pct"/>
            <w:vMerge/>
            <w:vAlign w:val="center"/>
          </w:tcPr>
          <w:p w14:paraId="74778336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shd w:val="clear" w:color="auto" w:fill="auto"/>
            <w:vAlign w:val="center"/>
          </w:tcPr>
          <w:p w14:paraId="27F19F50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-70.95</w:t>
            </w:r>
          </w:p>
        </w:tc>
        <w:tc>
          <w:tcPr>
            <w:tcW w:w="239" w:type="pct"/>
            <w:vMerge/>
            <w:vAlign w:val="center"/>
          </w:tcPr>
          <w:p w14:paraId="7B797ABA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7E663A63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14:paraId="32DADBE1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/>
            <w:vAlign w:val="center"/>
          </w:tcPr>
          <w:p w14:paraId="11322095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4B189F70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0AA96515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F977E7E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1DC7387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</w:t>
            </w:r>
          </w:p>
        </w:tc>
      </w:tr>
      <w:tr w:rsidR="006F0490" w14:paraId="3A9C0F27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711476B2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391A858C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49822181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204C1CF2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22FF238B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310344BE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6570FE2B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3AD3ACF6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659F1E13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shd w:val="clear" w:color="auto" w:fill="auto"/>
            <w:vAlign w:val="center"/>
          </w:tcPr>
          <w:p w14:paraId="2451AE66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-96.45</w:t>
            </w:r>
          </w:p>
        </w:tc>
        <w:tc>
          <w:tcPr>
            <w:tcW w:w="239" w:type="pct"/>
            <w:vMerge/>
            <w:vAlign w:val="center"/>
          </w:tcPr>
          <w:p w14:paraId="6C9C3D51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40E94A75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vAlign w:val="center"/>
          </w:tcPr>
          <w:p w14:paraId="50DA320F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5DBF5532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103440A6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3FA0DFD8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9B83C82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BF6154D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</w:t>
            </w:r>
          </w:p>
        </w:tc>
      </w:tr>
      <w:tr w:rsidR="006F0490" w14:paraId="488BF62C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0FFE1F64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2306F91A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 w14:paraId="5D8F0FA5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59.93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5458056E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81.15</w:t>
            </w:r>
          </w:p>
        </w:tc>
        <w:tc>
          <w:tcPr>
            <w:tcW w:w="251" w:type="pct"/>
            <w:vMerge/>
            <w:vAlign w:val="center"/>
          </w:tcPr>
          <w:p w14:paraId="4FD53AA8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423815E0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7CABF9DA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6C9D2B56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8" w:type="pct"/>
            <w:vMerge/>
            <w:vAlign w:val="center"/>
          </w:tcPr>
          <w:p w14:paraId="649467EB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shd w:val="clear" w:color="auto" w:fill="auto"/>
            <w:vAlign w:val="center"/>
          </w:tcPr>
          <w:p w14:paraId="2C638EF2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-74.45</w:t>
            </w:r>
          </w:p>
        </w:tc>
        <w:tc>
          <w:tcPr>
            <w:tcW w:w="239" w:type="pct"/>
            <w:vMerge/>
            <w:vAlign w:val="center"/>
          </w:tcPr>
          <w:p w14:paraId="026F94F6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0DB259F1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14:paraId="0E312B5A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/>
            <w:vAlign w:val="center"/>
          </w:tcPr>
          <w:p w14:paraId="0F58DA0A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5EB169E7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5738AC91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344114DD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FCA2220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</w:t>
            </w:r>
          </w:p>
        </w:tc>
      </w:tr>
      <w:tr w:rsidR="006F0490" w14:paraId="18B89430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3C6FD9F0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2A08B1DE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2A9C57C8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4AE06E18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1EEC71C7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6FD597B6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702A18B3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1A028756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6E0EAEE7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shd w:val="clear" w:color="auto" w:fill="auto"/>
            <w:vAlign w:val="center"/>
          </w:tcPr>
          <w:p w14:paraId="4458CAC1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-99.45</w:t>
            </w:r>
          </w:p>
        </w:tc>
        <w:tc>
          <w:tcPr>
            <w:tcW w:w="239" w:type="pct"/>
            <w:vMerge/>
            <w:vAlign w:val="center"/>
          </w:tcPr>
          <w:p w14:paraId="1D672B40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19F307A0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vAlign w:val="center"/>
          </w:tcPr>
          <w:p w14:paraId="1B7842A5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6FA16C49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1EC41D24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649EA1DA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34B415BE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BB2E2ED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</w:t>
            </w:r>
          </w:p>
        </w:tc>
      </w:tr>
      <w:tr w:rsidR="006F0490" w14:paraId="65C6A7C0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7C19B31A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restart"/>
            <w:shd w:val="clear" w:color="auto" w:fill="auto"/>
            <w:vAlign w:val="center"/>
          </w:tcPr>
          <w:p w14:paraId="00F8D918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 w14:paraId="65AD2FE1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8.52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4012B37D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50.9</w:t>
            </w:r>
          </w:p>
        </w:tc>
        <w:tc>
          <w:tcPr>
            <w:tcW w:w="251" w:type="pct"/>
            <w:vMerge/>
            <w:vAlign w:val="center"/>
          </w:tcPr>
          <w:p w14:paraId="287CA52B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50D92588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3581B41D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2" w:type="pct"/>
            <w:shd w:val="clear" w:color="auto" w:fill="auto"/>
            <w:vAlign w:val="center"/>
          </w:tcPr>
          <w:p w14:paraId="4BE790FB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258" w:type="pct"/>
            <w:vMerge/>
            <w:vAlign w:val="center"/>
          </w:tcPr>
          <w:p w14:paraId="0DB1BBDD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7680B61E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9" w:type="pct"/>
            <w:vMerge/>
            <w:vAlign w:val="center"/>
          </w:tcPr>
          <w:p w14:paraId="42D79CE0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64AA2081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vAlign w:val="center"/>
          </w:tcPr>
          <w:p w14:paraId="6DADDA9D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41A8AC80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7EEE80E4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1ED3953B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1" w:type="pct"/>
            <w:vMerge/>
            <w:vAlign w:val="center"/>
          </w:tcPr>
          <w:p w14:paraId="3610A936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8385FF9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</w:t>
            </w:r>
          </w:p>
        </w:tc>
      </w:tr>
      <w:tr w:rsidR="006F0490" w14:paraId="30842967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111E57DB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541D1DA3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7C06CF14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2C431C71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25A6DD5D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0D87091D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0754639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7E13C462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58" w:type="pct"/>
            <w:vMerge/>
            <w:vAlign w:val="center"/>
          </w:tcPr>
          <w:p w14:paraId="5761CEF9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5E4E0B89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31D61E1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4940F025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5B499B93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/>
            <w:vAlign w:val="center"/>
          </w:tcPr>
          <w:p w14:paraId="31E231F7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4DA3A938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1A9FB70B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7C3DD179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A99FCCD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41</w:t>
            </w:r>
          </w:p>
        </w:tc>
      </w:tr>
      <w:tr w:rsidR="006F0490" w14:paraId="02F26F73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59352198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6656A181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247EB12D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2B5FC0A0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136D7339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68EA14EA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77315296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3A3A2ED1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258" w:type="pct"/>
            <w:vMerge/>
            <w:vAlign w:val="center"/>
          </w:tcPr>
          <w:p w14:paraId="6522D82C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04CBFE6F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0EC91C3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2EA0AA7A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64B8CC7B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/>
            <w:vAlign w:val="center"/>
          </w:tcPr>
          <w:p w14:paraId="20897370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541E409D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27A1B854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02293A92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2B8B488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37</w:t>
            </w:r>
          </w:p>
        </w:tc>
      </w:tr>
      <w:tr w:rsidR="006F0490" w14:paraId="4E093B54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29AA2F12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00DC7C68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259D5B4A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20C3FC3E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19B08F66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6" w:type="pct"/>
            <w:vMerge/>
            <w:vAlign w:val="center"/>
          </w:tcPr>
          <w:p w14:paraId="2579EA5D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5120AF00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6DE67C32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58" w:type="pct"/>
            <w:vMerge/>
            <w:vAlign w:val="center"/>
          </w:tcPr>
          <w:p w14:paraId="3E378B44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73E68857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E096D3C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7AB08BE8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61F43FE3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/>
            <w:vAlign w:val="center"/>
          </w:tcPr>
          <w:p w14:paraId="7243C400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2CC31A5B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53D6CD54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728FF929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8569E72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39</w:t>
            </w:r>
          </w:p>
        </w:tc>
      </w:tr>
      <w:tr w:rsidR="006F0490" w14:paraId="266474E2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5335DD08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546D5BBD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026547B7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027CFA19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0F93308F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1CBA8D27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3BC5CDA8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2E6F680B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258" w:type="pct"/>
            <w:vMerge/>
            <w:vAlign w:val="center"/>
          </w:tcPr>
          <w:p w14:paraId="02F748D0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63B10CBB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A42527B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7D62FC6A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597A7680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/>
            <w:vAlign w:val="center"/>
          </w:tcPr>
          <w:p w14:paraId="4A21006A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6F19BC45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49589422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6637B9EF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2E50103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35</w:t>
            </w:r>
          </w:p>
        </w:tc>
      </w:tr>
      <w:tr w:rsidR="006F0490" w14:paraId="77369BFD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76E4BCB2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restart"/>
            <w:shd w:val="clear" w:color="auto" w:fill="auto"/>
            <w:vAlign w:val="center"/>
          </w:tcPr>
          <w:p w14:paraId="4027EB28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 w14:paraId="567525FC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30.95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673F272F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70.9</w:t>
            </w:r>
          </w:p>
        </w:tc>
        <w:tc>
          <w:tcPr>
            <w:tcW w:w="251" w:type="pct"/>
            <w:vMerge/>
            <w:vAlign w:val="center"/>
          </w:tcPr>
          <w:p w14:paraId="7CCF32D4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33DDD96A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60EA8EA6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216F59A9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58" w:type="pct"/>
            <w:vMerge/>
            <w:vAlign w:val="center"/>
          </w:tcPr>
          <w:p w14:paraId="47CF7CB0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7DEF5309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-60</w:t>
            </w:r>
          </w:p>
        </w:tc>
        <w:tc>
          <w:tcPr>
            <w:tcW w:w="239" w:type="pct"/>
            <w:vMerge/>
            <w:vAlign w:val="center"/>
          </w:tcPr>
          <w:p w14:paraId="61517E13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restart"/>
            <w:shd w:val="clear" w:color="auto" w:fill="auto"/>
            <w:vAlign w:val="center"/>
          </w:tcPr>
          <w:p w14:paraId="0E5E77D8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5928643F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7D9AA95D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10" w:type="pct"/>
            <w:vMerge/>
            <w:vAlign w:val="center"/>
          </w:tcPr>
          <w:p w14:paraId="316044E1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553F3B63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75D62206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2E430F3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93</w:t>
            </w:r>
          </w:p>
        </w:tc>
      </w:tr>
      <w:tr w:rsidR="006F0490" w14:paraId="4773F0CC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050B1E38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1692EDA3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1DB34EE6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02E68861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610A94E7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6DFF4D71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764ACBA1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2E72C8C4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258" w:type="pct"/>
            <w:vMerge/>
            <w:vAlign w:val="center"/>
          </w:tcPr>
          <w:p w14:paraId="048CC2A0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2713292D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51F6DE7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41C8067E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31ADE5DE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9" w:type="pct"/>
            <w:vMerge/>
            <w:vAlign w:val="center"/>
          </w:tcPr>
          <w:p w14:paraId="7758442C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103C339D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7094C99A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707024C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2EFE013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95</w:t>
            </w:r>
          </w:p>
        </w:tc>
      </w:tr>
      <w:tr w:rsidR="006F0490" w14:paraId="66DD0E4C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45E9AF48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restart"/>
            <w:shd w:val="clear" w:color="auto" w:fill="auto"/>
            <w:vAlign w:val="center"/>
          </w:tcPr>
          <w:p w14:paraId="30F64096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[Xiaomi]</w:t>
            </w: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 w14:paraId="721895C1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11.76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3435F018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55.9</w:t>
            </w:r>
          </w:p>
        </w:tc>
        <w:tc>
          <w:tcPr>
            <w:tcW w:w="251" w:type="pct"/>
            <w:vMerge/>
            <w:vAlign w:val="center"/>
          </w:tcPr>
          <w:p w14:paraId="1448A09D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41465CFC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436A00FE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54B4FB1F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58" w:type="pct"/>
            <w:vMerge/>
            <w:vAlign w:val="center"/>
          </w:tcPr>
          <w:p w14:paraId="3E12AEDA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6DCAABD2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9" w:type="pct"/>
            <w:vMerge/>
            <w:vAlign w:val="center"/>
          </w:tcPr>
          <w:p w14:paraId="132E9433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restart"/>
            <w:shd w:val="clear" w:color="auto" w:fill="auto"/>
            <w:vAlign w:val="center"/>
          </w:tcPr>
          <w:p w14:paraId="7CF81435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14:paraId="542C317C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3E73422E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10" w:type="pct"/>
            <w:vMerge/>
            <w:vAlign w:val="center"/>
          </w:tcPr>
          <w:p w14:paraId="66BEBA45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3DFCE7EC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1" w:type="pct"/>
            <w:vMerge/>
            <w:vAlign w:val="center"/>
          </w:tcPr>
          <w:p w14:paraId="2A5A1011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C273304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6F0490" w14:paraId="53AF7E05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497A5E63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7683E191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3C715D34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64117286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0C636855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5CA63CB3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7073853A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1ACAF8FC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77BE9936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66089943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2EC87DD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77251208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vAlign w:val="center"/>
          </w:tcPr>
          <w:p w14:paraId="6431BAB5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62D4B10E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1499573B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59B4308C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70B75AF3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529124A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6F0490" w14:paraId="48718E57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0E825731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3957B051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7413F222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3C3CF2F8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0941EE3C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415D3AFB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30AC7817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6387DA14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0.95</w:t>
            </w:r>
          </w:p>
        </w:tc>
        <w:tc>
          <w:tcPr>
            <w:tcW w:w="258" w:type="pct"/>
            <w:vMerge/>
            <w:vAlign w:val="center"/>
          </w:tcPr>
          <w:p w14:paraId="6DC6154B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632BCAE4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213755B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5F89E672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485A7AB5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/>
            <w:vAlign w:val="center"/>
          </w:tcPr>
          <w:p w14:paraId="52223CAE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067ED1A1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4A3CCEFA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9DD1D39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2B6C35C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6F0490" w14:paraId="3076CAB3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476E8B5A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14:paraId="76E4DD2D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402" w:type="pct"/>
            <w:shd w:val="clear" w:color="auto" w:fill="auto"/>
            <w:vAlign w:val="center"/>
          </w:tcPr>
          <w:p w14:paraId="4505ED40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131.64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0F6B8B4B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93.35</w:t>
            </w:r>
          </w:p>
        </w:tc>
        <w:tc>
          <w:tcPr>
            <w:tcW w:w="251" w:type="pct"/>
            <w:vMerge/>
            <w:vAlign w:val="center"/>
          </w:tcPr>
          <w:p w14:paraId="2BCB63F6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34C6922F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40E2E94B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42" w:type="pct"/>
            <w:shd w:val="clear" w:color="auto" w:fill="auto"/>
            <w:vAlign w:val="center"/>
          </w:tcPr>
          <w:p w14:paraId="5C1CC261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0.58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5659DECD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90" w:type="pct"/>
            <w:shd w:val="clear" w:color="auto" w:fill="auto"/>
            <w:vAlign w:val="center"/>
          </w:tcPr>
          <w:p w14:paraId="50C536F6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-79.45</w:t>
            </w:r>
          </w:p>
        </w:tc>
        <w:tc>
          <w:tcPr>
            <w:tcW w:w="239" w:type="pct"/>
            <w:vMerge/>
            <w:vAlign w:val="center"/>
          </w:tcPr>
          <w:p w14:paraId="38DA6910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restart"/>
            <w:shd w:val="clear" w:color="auto" w:fill="auto"/>
            <w:vAlign w:val="center"/>
          </w:tcPr>
          <w:p w14:paraId="2DFD61A8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6C983183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/>
            <w:vAlign w:val="center"/>
          </w:tcPr>
          <w:p w14:paraId="25B0535F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14:paraId="787B22D3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26F3E526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75AABD3D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22AD694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57</w:t>
            </w:r>
          </w:p>
        </w:tc>
      </w:tr>
      <w:tr w:rsidR="006F0490" w14:paraId="4E25BF7C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584B142F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 w:val="restart"/>
            <w:shd w:val="clear" w:color="auto" w:fill="auto"/>
            <w:vAlign w:val="center"/>
          </w:tcPr>
          <w:p w14:paraId="53524323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 w14:paraId="15E67D6B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11.76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46663455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55.9</w:t>
            </w:r>
          </w:p>
        </w:tc>
        <w:tc>
          <w:tcPr>
            <w:tcW w:w="251" w:type="pct"/>
            <w:shd w:val="clear" w:color="auto" w:fill="auto"/>
            <w:vAlign w:val="center"/>
          </w:tcPr>
          <w:p w14:paraId="59F27F23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6" w:type="pct"/>
            <w:vMerge/>
            <w:vAlign w:val="center"/>
          </w:tcPr>
          <w:p w14:paraId="47044EE3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0B5326E5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1007DD29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18BC29B1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05981CD5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9" w:type="pct"/>
            <w:vMerge/>
            <w:vAlign w:val="center"/>
          </w:tcPr>
          <w:p w14:paraId="3796CD54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2F4FE0F7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14:paraId="26762838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1DF1A092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59A9CBAB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154.28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61F735A9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1" w:type="pct"/>
            <w:vMerge/>
            <w:vAlign w:val="center"/>
          </w:tcPr>
          <w:p w14:paraId="63D28CBA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F6DB0D6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107</w:t>
            </w:r>
          </w:p>
        </w:tc>
      </w:tr>
      <w:tr w:rsidR="006F0490" w14:paraId="2C226032" w14:textId="77777777">
        <w:trPr>
          <w:trHeight w:val="210"/>
        </w:trPr>
        <w:tc>
          <w:tcPr>
            <w:tcW w:w="286" w:type="pct"/>
            <w:vMerge/>
            <w:vAlign w:val="center"/>
          </w:tcPr>
          <w:p w14:paraId="192FC54D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vMerge/>
            <w:vAlign w:val="center"/>
          </w:tcPr>
          <w:p w14:paraId="58B0D8DD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2" w:type="pct"/>
            <w:vMerge/>
            <w:vAlign w:val="center"/>
          </w:tcPr>
          <w:p w14:paraId="137C717A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281A0AF9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14:paraId="0A23A809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6" w:type="pct"/>
            <w:vMerge/>
            <w:vAlign w:val="center"/>
          </w:tcPr>
          <w:p w14:paraId="14F20FE1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2557DD77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36D7F6F2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16297E27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vMerge/>
            <w:vAlign w:val="center"/>
          </w:tcPr>
          <w:p w14:paraId="50D968A5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F9070E9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234874DC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0" w:type="pct"/>
            <w:vMerge/>
            <w:vAlign w:val="center"/>
          </w:tcPr>
          <w:p w14:paraId="2DB7EA13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039B9FB1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0449F30A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200.67</w:t>
            </w:r>
          </w:p>
        </w:tc>
        <w:tc>
          <w:tcPr>
            <w:tcW w:w="291" w:type="pct"/>
            <w:vMerge/>
            <w:vAlign w:val="center"/>
          </w:tcPr>
          <w:p w14:paraId="23FD80C7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4F422A55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85EE921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106</w:t>
            </w:r>
          </w:p>
        </w:tc>
      </w:tr>
    </w:tbl>
    <w:p w14:paraId="3DD12366" w14:textId="77777777" w:rsidR="006F0490" w:rsidRDefault="006F0490" w:rsidP="008F4190"/>
    <w:p w14:paraId="3789BA83" w14:textId="48AF8CFF" w:rsidR="006F0490" w:rsidRDefault="002D4B5B" w:rsidP="008F4190">
      <w:pPr>
        <w:pStyle w:val="TH"/>
      </w:pPr>
      <w:r>
        <w:rPr>
          <w:noProof/>
        </w:rPr>
        <w:lastRenderedPageBreak/>
        <w:drawing>
          <wp:inline distT="0" distB="0" distL="0" distR="0" wp14:anchorId="1771C96E" wp14:editId="03492D9F">
            <wp:extent cx="9074785" cy="5012055"/>
            <wp:effectExtent l="0" t="0" r="0" b="0"/>
            <wp:docPr id="1029513148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513148" name="Picture 9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74785" cy="5012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61F4FD" w14:textId="11C0E0F1" w:rsidR="006F0490" w:rsidRDefault="008F4190" w:rsidP="008F4190">
      <w:pPr>
        <w:pStyle w:val="TF"/>
      </w:pPr>
      <w:r>
        <w:rPr>
          <w:rFonts w:hint="eastAsia"/>
        </w:rPr>
        <w:t>Figure</w:t>
      </w:r>
      <w:r>
        <w:t xml:space="preserve"> 7.1.2.</w:t>
      </w:r>
      <w:r>
        <w:rPr>
          <w:rFonts w:hint="eastAsia"/>
        </w:rPr>
        <w:t>3</w:t>
      </w:r>
      <w:r>
        <w:t>.</w:t>
      </w:r>
      <w:r>
        <w:rPr>
          <w:rFonts w:hint="eastAsia"/>
        </w:rPr>
        <w:t>1.1-</w:t>
      </w:r>
      <w:r>
        <w:t>1</w:t>
      </w:r>
    </w:p>
    <w:p w14:paraId="07006462" w14:textId="77777777" w:rsidR="006F0490" w:rsidRDefault="002D4B5B" w:rsidP="008F4190">
      <w:pPr>
        <w:pStyle w:val="TH"/>
      </w:pPr>
      <w:r>
        <w:rPr>
          <w:rFonts w:hint="eastAsia"/>
        </w:rPr>
        <w:lastRenderedPageBreak/>
        <w:t>Table</w:t>
      </w:r>
      <w:r>
        <w:t xml:space="preserve"> 7.1.2.</w:t>
      </w:r>
      <w:r>
        <w:rPr>
          <w:rFonts w:hint="eastAsia"/>
        </w:rPr>
        <w:t>3</w:t>
      </w:r>
      <w:r>
        <w:t>.</w:t>
      </w:r>
      <w:r>
        <w:rPr>
          <w:rFonts w:hint="eastAsia"/>
        </w:rPr>
        <w:t>1.1-2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5"/>
        <w:gridCol w:w="966"/>
        <w:gridCol w:w="1146"/>
        <w:gridCol w:w="732"/>
        <w:gridCol w:w="712"/>
        <w:gridCol w:w="641"/>
        <w:gridCol w:w="683"/>
        <w:gridCol w:w="686"/>
        <w:gridCol w:w="732"/>
        <w:gridCol w:w="909"/>
        <w:gridCol w:w="678"/>
        <w:gridCol w:w="664"/>
        <w:gridCol w:w="1056"/>
        <w:gridCol w:w="622"/>
        <w:gridCol w:w="884"/>
        <w:gridCol w:w="827"/>
        <w:gridCol w:w="684"/>
        <w:gridCol w:w="844"/>
      </w:tblGrid>
      <w:tr w:rsidR="006F0490" w:rsidRPr="00806C6B" w14:paraId="3913293A" w14:textId="77777777">
        <w:trPr>
          <w:trHeight w:val="210"/>
        </w:trPr>
        <w:tc>
          <w:tcPr>
            <w:tcW w:w="4703" w:type="pct"/>
            <w:gridSpan w:val="17"/>
            <w:shd w:val="clear" w:color="auto" w:fill="auto"/>
            <w:noWrap/>
            <w:vAlign w:val="center"/>
          </w:tcPr>
          <w:p w14:paraId="3517A83E" w14:textId="77777777" w:rsidR="006F0490" w:rsidRPr="00806C6B" w:rsidRDefault="002D4B5B" w:rsidP="008F4190">
            <w:pPr>
              <w:pStyle w:val="TAH"/>
              <w:rPr>
                <w:rFonts w:eastAsia="DengXian"/>
                <w:lang w:val="fr-FR"/>
              </w:rPr>
            </w:pPr>
            <w:r w:rsidRPr="00806C6B">
              <w:rPr>
                <w:rFonts w:eastAsia="DengXian"/>
                <w:lang w:val="fr-FR"/>
              </w:rPr>
              <w:t xml:space="preserve">~1kbps, </w:t>
            </w:r>
            <w:proofErr w:type="spellStart"/>
            <w:r w:rsidRPr="00806C6B">
              <w:rPr>
                <w:rFonts w:eastAsia="DengXian"/>
                <w:lang w:val="fr-FR"/>
              </w:rPr>
              <w:t>device</w:t>
            </w:r>
            <w:proofErr w:type="spellEnd"/>
            <w:r w:rsidRPr="00806C6B">
              <w:rPr>
                <w:rFonts w:eastAsia="DengXian"/>
                <w:lang w:val="fr-FR"/>
              </w:rPr>
              <w:t xml:space="preserve"> 2b, D2T2, </w:t>
            </w:r>
            <w:proofErr w:type="spellStart"/>
            <w:r w:rsidRPr="00806C6B">
              <w:rPr>
                <w:rFonts w:eastAsia="DengXian"/>
                <w:lang w:val="fr-FR"/>
              </w:rPr>
              <w:t>InH</w:t>
            </w:r>
            <w:proofErr w:type="spellEnd"/>
            <w:r w:rsidRPr="00806C6B">
              <w:rPr>
                <w:rFonts w:eastAsia="DengXian"/>
                <w:lang w:val="fr-FR"/>
              </w:rPr>
              <w:t>-Office LOS</w:t>
            </w:r>
          </w:p>
        </w:tc>
        <w:tc>
          <w:tcPr>
            <w:tcW w:w="297" w:type="pct"/>
            <w:shd w:val="clear" w:color="auto" w:fill="auto"/>
            <w:noWrap/>
            <w:vAlign w:val="center"/>
          </w:tcPr>
          <w:p w14:paraId="679E258B" w14:textId="77777777" w:rsidR="006F0490" w:rsidRPr="00806C6B" w:rsidRDefault="006F0490" w:rsidP="008F4190">
            <w:pPr>
              <w:pStyle w:val="TAH"/>
              <w:rPr>
                <w:rFonts w:eastAsia="DengXian"/>
                <w:lang w:val="fr-FR"/>
              </w:rPr>
            </w:pPr>
          </w:p>
        </w:tc>
      </w:tr>
      <w:tr w:rsidR="006F0490" w14:paraId="7B3B8A9D" w14:textId="77777777">
        <w:trPr>
          <w:trHeight w:val="1870"/>
        </w:trPr>
        <w:tc>
          <w:tcPr>
            <w:tcW w:w="2505" w:type="pct"/>
            <w:gridSpan w:val="9"/>
            <w:shd w:val="clear" w:color="auto" w:fill="auto"/>
          </w:tcPr>
          <w:p w14:paraId="2F2166D8" w14:textId="6097793F" w:rsidR="006F0490" w:rsidRDefault="002D4B5B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Header columns description:</w:t>
            </w: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br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(1a) </w:t>
            </w:r>
            <w:r w:rsidR="008F4190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Distance, min(R2D, D2R)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(1b) </w:t>
            </w:r>
            <w:r w:rsidR="008F4190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MPL, min(R2D, D2R)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(2)</w:t>
            </w:r>
            <w:r w:rsidR="008F4190">
              <w:t xml:space="preserve"> </w:t>
            </w:r>
            <w:r w:rsidR="008F4190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BLER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(3)</w:t>
            </w:r>
            <w:r w:rsidR="008F4190">
              <w:t xml:space="preserve"> </w:t>
            </w:r>
            <w:r w:rsidR="008F4190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CW case. (See TR38.XXX section YYY)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(4)</w:t>
            </w:r>
            <w:r w:rsidR="008F4190">
              <w:t xml:space="preserve"> </w:t>
            </w:r>
            <w:r w:rsidR="008F4190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 Alternative 1 or 2. (See TR38.XXX section YYY)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(5)</w:t>
            </w:r>
            <w:r w:rsidR="008F4190">
              <w:t xml:space="preserve"> </w:t>
            </w:r>
            <w:r w:rsidR="008F4190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D2R data rate (kbps). (Refer to [0m] in LLS table, also see editors' notes [info-D2R-datarate]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(6)</w:t>
            </w:r>
            <w:r w:rsidR="008F4190">
              <w:t xml:space="preserve"> </w:t>
            </w:r>
            <w:r w:rsidR="008F4190">
              <w:tab/>
            </w: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TxPower</w:t>
            </w:r>
            <w:proofErr w:type="spellEnd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[dBm]. (See R2D[1E] in link budget table)</w:t>
            </w:r>
          </w:p>
        </w:tc>
        <w:tc>
          <w:tcPr>
            <w:tcW w:w="2197" w:type="pct"/>
            <w:gridSpan w:val="8"/>
            <w:shd w:val="clear" w:color="auto" w:fill="auto"/>
          </w:tcPr>
          <w:p w14:paraId="2F733EF7" w14:textId="2DF59390" w:rsidR="006F0490" w:rsidRDefault="002D4B5B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(7)</w:t>
            </w:r>
            <w:r w:rsidR="008F4190">
              <w:t xml:space="preserve"> </w:t>
            </w:r>
            <w:r w:rsidR="008F4190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R2D Receiver sensitivity [dBm]. (See R2D[2L]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(8)</w:t>
            </w:r>
            <w:r w:rsidR="008F4190">
              <w:t xml:space="preserve"> </w:t>
            </w:r>
            <w:r w:rsidR="008F4190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On Object Penalty [dB] (See R2D[2H]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(9)</w:t>
            </w:r>
            <w:r w:rsidR="008F4190">
              <w:t xml:space="preserve"> </w:t>
            </w:r>
            <w:r w:rsidR="008F4190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Backscatter loss [dB] (See [1H]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(10) </w:t>
            </w:r>
            <w:r w:rsidR="008F4190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message size for D2R [bit] 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(11) </w:t>
            </w:r>
            <w:r w:rsidR="008F4190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CW cancellation [dB] (See D2R[2K]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(12) </w:t>
            </w:r>
            <w:r w:rsidR="008F4190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CW2D distance [m] (See D2R[1E3]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(13) </w:t>
            </w:r>
            <w:r w:rsidR="008F4190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D2R coherent or non-coherent receiver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(14) </w:t>
            </w:r>
            <w:r w:rsidR="008F4190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Carrier frequency (MHz)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(15) </w:t>
            </w:r>
            <w:r w:rsidR="008F4190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Row indices in the table.</w:t>
            </w:r>
          </w:p>
        </w:tc>
        <w:tc>
          <w:tcPr>
            <w:tcW w:w="297" w:type="pct"/>
            <w:shd w:val="clear" w:color="auto" w:fill="auto"/>
          </w:tcPr>
          <w:p w14:paraId="7343630B" w14:textId="77777777" w:rsidR="006F0490" w:rsidRDefault="002D4B5B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6F0490" w14:paraId="1DA3245E" w14:textId="77777777">
        <w:trPr>
          <w:trHeight w:val="210"/>
        </w:trPr>
        <w:tc>
          <w:tcPr>
            <w:tcW w:w="287" w:type="pct"/>
            <w:shd w:val="clear" w:color="D9E1F2" w:fill="D9E1F2"/>
            <w:noWrap/>
            <w:vAlign w:val="center"/>
          </w:tcPr>
          <w:p w14:paraId="36419F59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DxTx</w:t>
            </w:r>
            <w:proofErr w:type="spellEnd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-Y</w:t>
            </w:r>
          </w:p>
        </w:tc>
        <w:tc>
          <w:tcPr>
            <w:tcW w:w="340" w:type="pct"/>
            <w:shd w:val="clear" w:color="D9E1F2" w:fill="D9E1F2"/>
            <w:noWrap/>
            <w:vAlign w:val="center"/>
          </w:tcPr>
          <w:p w14:paraId="0E8AEBFB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403" w:type="pct"/>
            <w:shd w:val="clear" w:color="D9E1F2" w:fill="D9E1F2"/>
            <w:noWrap/>
            <w:vAlign w:val="center"/>
          </w:tcPr>
          <w:p w14:paraId="028BBD13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 xml:space="preserve">(1a) </w:t>
            </w: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Distance</w:t>
            </w:r>
          </w:p>
        </w:tc>
        <w:tc>
          <w:tcPr>
            <w:tcW w:w="258" w:type="pct"/>
            <w:shd w:val="clear" w:color="D9E1F2" w:fill="D9E1F2"/>
            <w:noWrap/>
            <w:vAlign w:val="center"/>
          </w:tcPr>
          <w:p w14:paraId="45E140EB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(1b) MPL</w:t>
            </w:r>
          </w:p>
        </w:tc>
        <w:tc>
          <w:tcPr>
            <w:tcW w:w="251" w:type="pct"/>
            <w:shd w:val="clear" w:color="D9E1F2" w:fill="D9E1F2"/>
            <w:noWrap/>
            <w:vAlign w:val="center"/>
          </w:tcPr>
          <w:p w14:paraId="6D8447FE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(2)BLER</w:t>
            </w:r>
          </w:p>
        </w:tc>
        <w:tc>
          <w:tcPr>
            <w:tcW w:w="226" w:type="pct"/>
            <w:shd w:val="clear" w:color="D9E1F2" w:fill="D9E1F2"/>
            <w:noWrap/>
            <w:vAlign w:val="center"/>
          </w:tcPr>
          <w:p w14:paraId="06CADD34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(3)CW</w:t>
            </w:r>
          </w:p>
        </w:tc>
        <w:tc>
          <w:tcPr>
            <w:tcW w:w="241" w:type="pct"/>
            <w:shd w:val="clear" w:color="D9E1F2" w:fill="D9E1F2"/>
            <w:noWrap/>
            <w:vAlign w:val="center"/>
          </w:tcPr>
          <w:p w14:paraId="2F94C62B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(4)Alt</w:t>
            </w:r>
          </w:p>
        </w:tc>
        <w:tc>
          <w:tcPr>
            <w:tcW w:w="242" w:type="pct"/>
            <w:shd w:val="clear" w:color="D9E1F2" w:fill="D9E1F2"/>
            <w:noWrap/>
            <w:vAlign w:val="center"/>
          </w:tcPr>
          <w:p w14:paraId="798334E3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(5)kbps</w:t>
            </w:r>
          </w:p>
        </w:tc>
        <w:tc>
          <w:tcPr>
            <w:tcW w:w="258" w:type="pct"/>
            <w:shd w:val="clear" w:color="D9E1F2" w:fill="D9E1F2"/>
            <w:noWrap/>
            <w:vAlign w:val="center"/>
          </w:tcPr>
          <w:p w14:paraId="3990DD6E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(6)</w:t>
            </w: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TxPwr</w:t>
            </w:r>
            <w:proofErr w:type="spellEnd"/>
          </w:p>
        </w:tc>
        <w:tc>
          <w:tcPr>
            <w:tcW w:w="291" w:type="pct"/>
            <w:shd w:val="clear" w:color="D9E1F2" w:fill="D9E1F2"/>
            <w:noWrap/>
            <w:vAlign w:val="center"/>
          </w:tcPr>
          <w:p w14:paraId="058B8D45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(7)R2DSens</w:t>
            </w:r>
          </w:p>
        </w:tc>
        <w:tc>
          <w:tcPr>
            <w:tcW w:w="239" w:type="pct"/>
            <w:shd w:val="clear" w:color="D9E1F2" w:fill="D9E1F2"/>
            <w:noWrap/>
            <w:vAlign w:val="center"/>
          </w:tcPr>
          <w:p w14:paraId="55B74E68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(8)OOP</w:t>
            </w:r>
          </w:p>
        </w:tc>
        <w:tc>
          <w:tcPr>
            <w:tcW w:w="234" w:type="pct"/>
            <w:shd w:val="clear" w:color="D9E1F2" w:fill="D9E1F2"/>
            <w:noWrap/>
            <w:vAlign w:val="center"/>
          </w:tcPr>
          <w:p w14:paraId="7447CA6A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(9)BSL</w:t>
            </w:r>
          </w:p>
        </w:tc>
        <w:tc>
          <w:tcPr>
            <w:tcW w:w="371" w:type="pct"/>
            <w:shd w:val="clear" w:color="D9E1F2" w:fill="D9E1F2"/>
            <w:noWrap/>
            <w:vAlign w:val="center"/>
          </w:tcPr>
          <w:p w14:paraId="012D2E29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(10)bit</w:t>
            </w:r>
          </w:p>
        </w:tc>
        <w:tc>
          <w:tcPr>
            <w:tcW w:w="219" w:type="pct"/>
            <w:shd w:val="clear" w:color="D9E1F2" w:fill="D9E1F2"/>
            <w:noWrap/>
            <w:vAlign w:val="center"/>
          </w:tcPr>
          <w:p w14:paraId="3D5092DE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(11)CW</w:t>
            </w:r>
          </w:p>
        </w:tc>
        <w:tc>
          <w:tcPr>
            <w:tcW w:w="311" w:type="pct"/>
            <w:shd w:val="clear" w:color="D9E1F2" w:fill="D9E1F2"/>
            <w:noWrap/>
            <w:vAlign w:val="center"/>
          </w:tcPr>
          <w:p w14:paraId="571F1C6D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(12)CW2D</w:t>
            </w:r>
          </w:p>
        </w:tc>
        <w:tc>
          <w:tcPr>
            <w:tcW w:w="291" w:type="pct"/>
            <w:shd w:val="clear" w:color="D9E1F2" w:fill="D9E1F2"/>
            <w:noWrap/>
            <w:vAlign w:val="center"/>
          </w:tcPr>
          <w:p w14:paraId="5F92555E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241" w:type="pct"/>
            <w:shd w:val="clear" w:color="D9E1F2" w:fill="D9E1F2"/>
            <w:noWrap/>
            <w:vAlign w:val="center"/>
          </w:tcPr>
          <w:p w14:paraId="0BE1D3D7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(14)</w:t>
            </w:r>
          </w:p>
        </w:tc>
        <w:tc>
          <w:tcPr>
            <w:tcW w:w="297" w:type="pct"/>
            <w:shd w:val="clear" w:color="D9E1F2" w:fill="D9E1F2"/>
            <w:noWrap/>
            <w:vAlign w:val="center"/>
          </w:tcPr>
          <w:p w14:paraId="718886AA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(15)index</w:t>
            </w:r>
          </w:p>
        </w:tc>
      </w:tr>
      <w:tr w:rsidR="006F0490" w14:paraId="70C54F32" w14:textId="77777777">
        <w:trPr>
          <w:trHeight w:val="210"/>
        </w:trPr>
        <w:tc>
          <w:tcPr>
            <w:tcW w:w="287" w:type="pct"/>
            <w:vMerge w:val="restart"/>
            <w:shd w:val="clear" w:color="auto" w:fill="auto"/>
            <w:vAlign w:val="center"/>
          </w:tcPr>
          <w:p w14:paraId="16B6E053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D2T2-C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00C89025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294E9390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45.09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467FD707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60.1</w:t>
            </w:r>
          </w:p>
        </w:tc>
        <w:tc>
          <w:tcPr>
            <w:tcW w:w="251" w:type="pct"/>
            <w:shd w:val="clear" w:color="auto" w:fill="auto"/>
            <w:vAlign w:val="center"/>
          </w:tcPr>
          <w:p w14:paraId="3168F31C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224346F3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241" w:type="pct"/>
            <w:shd w:val="clear" w:color="auto" w:fill="auto"/>
            <w:vAlign w:val="center"/>
          </w:tcPr>
          <w:p w14:paraId="0A05A096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2" w:type="pct"/>
            <w:shd w:val="clear" w:color="auto" w:fill="auto"/>
            <w:vAlign w:val="center"/>
          </w:tcPr>
          <w:p w14:paraId="14EE58D6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16D2C204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2E69D6BD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2D5FEED9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545ABAAC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71" w:type="pct"/>
            <w:shd w:val="clear" w:color="auto" w:fill="auto"/>
            <w:vAlign w:val="center"/>
          </w:tcPr>
          <w:p w14:paraId="37B82908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shd w:val="clear" w:color="auto" w:fill="auto"/>
            <w:vAlign w:val="center"/>
          </w:tcPr>
          <w:p w14:paraId="2F0AFBDD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536D0C99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19893615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3FEC77B4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297" w:type="pct"/>
            <w:shd w:val="clear" w:color="auto" w:fill="auto"/>
            <w:vAlign w:val="center"/>
          </w:tcPr>
          <w:p w14:paraId="6DB91772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76</w:t>
            </w:r>
          </w:p>
        </w:tc>
      </w:tr>
      <w:tr w:rsidR="006F0490" w14:paraId="14911129" w14:textId="77777777">
        <w:trPr>
          <w:trHeight w:val="210"/>
        </w:trPr>
        <w:tc>
          <w:tcPr>
            <w:tcW w:w="287" w:type="pct"/>
            <w:vMerge/>
            <w:vAlign w:val="center"/>
          </w:tcPr>
          <w:p w14:paraId="5C7C28D3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 w:val="restart"/>
            <w:shd w:val="clear" w:color="auto" w:fill="auto"/>
            <w:vAlign w:val="center"/>
          </w:tcPr>
          <w:p w14:paraId="223703A4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403" w:type="pct"/>
            <w:vMerge w:val="restart"/>
            <w:shd w:val="clear" w:color="auto" w:fill="auto"/>
            <w:vAlign w:val="center"/>
          </w:tcPr>
          <w:p w14:paraId="33936E04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39F05536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107.84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5401D694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6" w:type="pct"/>
            <w:vMerge/>
            <w:vAlign w:val="center"/>
          </w:tcPr>
          <w:p w14:paraId="6591BD10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230EEBBA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0E75FB0A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8" w:type="pct"/>
            <w:vMerge/>
            <w:vAlign w:val="center"/>
          </w:tcPr>
          <w:p w14:paraId="5F2C7883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4818172D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-98.35</w:t>
            </w:r>
          </w:p>
        </w:tc>
        <w:tc>
          <w:tcPr>
            <w:tcW w:w="239" w:type="pct"/>
            <w:vMerge/>
            <w:vAlign w:val="center"/>
          </w:tcPr>
          <w:p w14:paraId="5F3DEE2A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restart"/>
            <w:shd w:val="clear" w:color="auto" w:fill="auto"/>
            <w:vAlign w:val="center"/>
          </w:tcPr>
          <w:p w14:paraId="65E6B2C6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71" w:type="pct"/>
            <w:vMerge w:val="restart"/>
            <w:shd w:val="clear" w:color="auto" w:fill="auto"/>
            <w:vAlign w:val="center"/>
          </w:tcPr>
          <w:p w14:paraId="5E6536E3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6BF77DF3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11" w:type="pct"/>
            <w:vMerge/>
            <w:vAlign w:val="center"/>
          </w:tcPr>
          <w:p w14:paraId="10A7CB2A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1029D5B7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2FF87D96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AF6AE7E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</w:tr>
      <w:tr w:rsidR="006F0490" w14:paraId="4F765C3D" w14:textId="77777777">
        <w:trPr>
          <w:trHeight w:val="210"/>
        </w:trPr>
        <w:tc>
          <w:tcPr>
            <w:tcW w:w="287" w:type="pct"/>
            <w:vMerge/>
            <w:vAlign w:val="center"/>
          </w:tcPr>
          <w:p w14:paraId="1C4C0F43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/>
            <w:vAlign w:val="center"/>
          </w:tcPr>
          <w:p w14:paraId="2CF24E1D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/>
            <w:vAlign w:val="center"/>
          </w:tcPr>
          <w:p w14:paraId="66AB8107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shd w:val="clear" w:color="auto" w:fill="auto"/>
            <w:vAlign w:val="center"/>
          </w:tcPr>
          <w:p w14:paraId="5C81E938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114.45</w:t>
            </w:r>
          </w:p>
        </w:tc>
        <w:tc>
          <w:tcPr>
            <w:tcW w:w="251" w:type="pct"/>
            <w:vMerge/>
            <w:vAlign w:val="center"/>
          </w:tcPr>
          <w:p w14:paraId="7EDCF6F6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7DFB319A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28AAD310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3C6FD8DE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29DF7E23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7DF6D51C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15A8F8F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0A420225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/>
            <w:vAlign w:val="center"/>
          </w:tcPr>
          <w:p w14:paraId="21590AD4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70012DA2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78409466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608A0EE7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2B6AABE1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650A929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</w:tr>
      <w:tr w:rsidR="006F0490" w14:paraId="5205CCD1" w14:textId="77777777">
        <w:trPr>
          <w:trHeight w:val="210"/>
        </w:trPr>
        <w:tc>
          <w:tcPr>
            <w:tcW w:w="287" w:type="pct"/>
            <w:vMerge/>
            <w:vAlign w:val="center"/>
          </w:tcPr>
          <w:p w14:paraId="0ABD81E8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 w:val="restart"/>
            <w:shd w:val="clear" w:color="auto" w:fill="auto"/>
            <w:vAlign w:val="center"/>
          </w:tcPr>
          <w:p w14:paraId="232D4A6B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403" w:type="pct"/>
            <w:vMerge w:val="restart"/>
            <w:shd w:val="clear" w:color="auto" w:fill="auto"/>
            <w:vAlign w:val="center"/>
          </w:tcPr>
          <w:p w14:paraId="1B8CB9FF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4188.95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00C83E49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94.15</w:t>
            </w:r>
          </w:p>
        </w:tc>
        <w:tc>
          <w:tcPr>
            <w:tcW w:w="251" w:type="pct"/>
            <w:vMerge/>
            <w:vAlign w:val="center"/>
          </w:tcPr>
          <w:p w14:paraId="1D0A3769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2BFC7629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0F4DDF06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39719606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58" w:type="pct"/>
            <w:vMerge/>
            <w:vAlign w:val="center"/>
          </w:tcPr>
          <w:p w14:paraId="55954626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14:paraId="5AB0F96B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-83.95</w:t>
            </w:r>
          </w:p>
        </w:tc>
        <w:tc>
          <w:tcPr>
            <w:tcW w:w="239" w:type="pct"/>
            <w:vMerge/>
            <w:vAlign w:val="center"/>
          </w:tcPr>
          <w:p w14:paraId="525D6100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restart"/>
            <w:shd w:val="clear" w:color="auto" w:fill="auto"/>
            <w:vAlign w:val="center"/>
          </w:tcPr>
          <w:p w14:paraId="635F22C0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71" w:type="pct"/>
            <w:vMerge w:val="restart"/>
            <w:shd w:val="clear" w:color="auto" w:fill="auto"/>
            <w:vAlign w:val="center"/>
          </w:tcPr>
          <w:p w14:paraId="53C51337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4A7EFB4C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11" w:type="pct"/>
            <w:vMerge/>
            <w:vAlign w:val="center"/>
          </w:tcPr>
          <w:p w14:paraId="047B760B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0F6C38E6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1" w:type="pct"/>
            <w:vMerge/>
            <w:vAlign w:val="center"/>
          </w:tcPr>
          <w:p w14:paraId="45CF8C2C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6414BCD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21</w:t>
            </w:r>
          </w:p>
        </w:tc>
      </w:tr>
      <w:tr w:rsidR="006F0490" w14:paraId="454C4D82" w14:textId="77777777">
        <w:trPr>
          <w:trHeight w:val="210"/>
        </w:trPr>
        <w:tc>
          <w:tcPr>
            <w:tcW w:w="287" w:type="pct"/>
            <w:vMerge/>
            <w:vAlign w:val="center"/>
          </w:tcPr>
          <w:p w14:paraId="438F437E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/>
            <w:vAlign w:val="center"/>
          </w:tcPr>
          <w:p w14:paraId="6A1D233F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/>
            <w:vAlign w:val="center"/>
          </w:tcPr>
          <w:p w14:paraId="7ADE05FE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3298E6DF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2EDDCDC2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0E2B4FAA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2E9BEB79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2EA55C12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18C9F396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14:paraId="16927B31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-109.45</w:t>
            </w:r>
          </w:p>
        </w:tc>
        <w:tc>
          <w:tcPr>
            <w:tcW w:w="239" w:type="pct"/>
            <w:vMerge/>
            <w:vAlign w:val="center"/>
          </w:tcPr>
          <w:p w14:paraId="0C8CB509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0D09D085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/>
            <w:vAlign w:val="center"/>
          </w:tcPr>
          <w:p w14:paraId="4C914546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7C1B68CA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42900FD5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2BBC415C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70243E3C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9747F81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</w:t>
            </w:r>
          </w:p>
        </w:tc>
      </w:tr>
      <w:tr w:rsidR="006F0490" w14:paraId="2AADDC13" w14:textId="77777777">
        <w:trPr>
          <w:trHeight w:val="210"/>
        </w:trPr>
        <w:tc>
          <w:tcPr>
            <w:tcW w:w="287" w:type="pct"/>
            <w:vMerge/>
            <w:vAlign w:val="center"/>
          </w:tcPr>
          <w:p w14:paraId="1B463F4F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/>
            <w:vAlign w:val="center"/>
          </w:tcPr>
          <w:p w14:paraId="70F76D52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 w:val="restart"/>
            <w:shd w:val="clear" w:color="auto" w:fill="auto"/>
            <w:vAlign w:val="center"/>
          </w:tcPr>
          <w:p w14:paraId="5F29E8C2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5614.01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65D351FC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96.35</w:t>
            </w:r>
          </w:p>
        </w:tc>
        <w:tc>
          <w:tcPr>
            <w:tcW w:w="251" w:type="pct"/>
            <w:vMerge/>
            <w:vAlign w:val="center"/>
          </w:tcPr>
          <w:p w14:paraId="76FD25E2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68A33A2C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58FB998D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473EA1D2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8" w:type="pct"/>
            <w:vMerge/>
            <w:vAlign w:val="center"/>
          </w:tcPr>
          <w:p w14:paraId="48D2C8D5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14:paraId="596F8186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-85.45</w:t>
            </w:r>
          </w:p>
        </w:tc>
        <w:tc>
          <w:tcPr>
            <w:tcW w:w="239" w:type="pct"/>
            <w:vMerge/>
            <w:vAlign w:val="center"/>
          </w:tcPr>
          <w:p w14:paraId="25C8CBF8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2345BE37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restart"/>
            <w:shd w:val="clear" w:color="auto" w:fill="auto"/>
            <w:vAlign w:val="center"/>
          </w:tcPr>
          <w:p w14:paraId="459F04A5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/>
            <w:vAlign w:val="center"/>
          </w:tcPr>
          <w:p w14:paraId="0081FE6B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160A057F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19819C93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C6084AA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DCE3401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</w:t>
            </w:r>
          </w:p>
        </w:tc>
      </w:tr>
      <w:tr w:rsidR="006F0490" w14:paraId="2009EB84" w14:textId="77777777">
        <w:trPr>
          <w:trHeight w:val="210"/>
        </w:trPr>
        <w:tc>
          <w:tcPr>
            <w:tcW w:w="287" w:type="pct"/>
            <w:vMerge/>
            <w:vAlign w:val="center"/>
          </w:tcPr>
          <w:p w14:paraId="6AE08EA1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/>
            <w:vAlign w:val="center"/>
          </w:tcPr>
          <w:p w14:paraId="43CCAC80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/>
            <w:vAlign w:val="center"/>
          </w:tcPr>
          <w:p w14:paraId="1E0287A3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621A4996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2585E360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1C709239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25A65EF7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7A95DD6E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625CAB89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14:paraId="182D9A3D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-110.95</w:t>
            </w:r>
          </w:p>
        </w:tc>
        <w:tc>
          <w:tcPr>
            <w:tcW w:w="239" w:type="pct"/>
            <w:vMerge/>
            <w:vAlign w:val="center"/>
          </w:tcPr>
          <w:p w14:paraId="2882C61E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3BF729F7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/>
            <w:vAlign w:val="center"/>
          </w:tcPr>
          <w:p w14:paraId="1411C3FF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0898CA42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6893F76D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0F880C4F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714CE1E7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D834564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</w:t>
            </w:r>
          </w:p>
        </w:tc>
      </w:tr>
      <w:tr w:rsidR="006F0490" w14:paraId="5F9AD703" w14:textId="77777777">
        <w:trPr>
          <w:trHeight w:val="210"/>
        </w:trPr>
        <w:tc>
          <w:tcPr>
            <w:tcW w:w="287" w:type="pct"/>
            <w:vMerge/>
            <w:vAlign w:val="center"/>
          </w:tcPr>
          <w:p w14:paraId="379CE6CB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/>
            <w:vAlign w:val="center"/>
          </w:tcPr>
          <w:p w14:paraId="194ECA4C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 w:val="restart"/>
            <w:shd w:val="clear" w:color="auto" w:fill="auto"/>
            <w:vAlign w:val="center"/>
          </w:tcPr>
          <w:p w14:paraId="7EB38332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6413.23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47BD2134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97.35</w:t>
            </w:r>
          </w:p>
        </w:tc>
        <w:tc>
          <w:tcPr>
            <w:tcW w:w="251" w:type="pct"/>
            <w:vMerge/>
            <w:vAlign w:val="center"/>
          </w:tcPr>
          <w:p w14:paraId="3DAFB476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18AAF447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716A005C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0A9CCEF3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8" w:type="pct"/>
            <w:vMerge/>
            <w:vAlign w:val="center"/>
          </w:tcPr>
          <w:p w14:paraId="3CBBE7C4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14:paraId="0FB7197B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-86.45</w:t>
            </w:r>
          </w:p>
        </w:tc>
        <w:tc>
          <w:tcPr>
            <w:tcW w:w="239" w:type="pct"/>
            <w:vMerge/>
            <w:vAlign w:val="center"/>
          </w:tcPr>
          <w:p w14:paraId="7E593DE6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40A8A5ED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restart"/>
            <w:shd w:val="clear" w:color="auto" w:fill="auto"/>
            <w:vAlign w:val="center"/>
          </w:tcPr>
          <w:p w14:paraId="20F25B3A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/>
            <w:vAlign w:val="center"/>
          </w:tcPr>
          <w:p w14:paraId="0CA289A7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52878D61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3547A78B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8F34927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84A25D9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</w:t>
            </w:r>
          </w:p>
        </w:tc>
      </w:tr>
      <w:tr w:rsidR="006F0490" w14:paraId="25C56935" w14:textId="77777777">
        <w:trPr>
          <w:trHeight w:val="210"/>
        </w:trPr>
        <w:tc>
          <w:tcPr>
            <w:tcW w:w="287" w:type="pct"/>
            <w:vMerge/>
            <w:vAlign w:val="center"/>
          </w:tcPr>
          <w:p w14:paraId="52377E7B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/>
            <w:vAlign w:val="center"/>
          </w:tcPr>
          <w:p w14:paraId="35FC2035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/>
            <w:vAlign w:val="center"/>
          </w:tcPr>
          <w:p w14:paraId="246C5DD5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6C588047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1A3E2413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5CFA9F2E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5B97CFB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07FC77CA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7B8C223F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14:paraId="4A0ACEFC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-111.45</w:t>
            </w:r>
          </w:p>
        </w:tc>
        <w:tc>
          <w:tcPr>
            <w:tcW w:w="239" w:type="pct"/>
            <w:vMerge/>
            <w:vAlign w:val="center"/>
          </w:tcPr>
          <w:p w14:paraId="1BB37C61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4FB75F1E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/>
            <w:vAlign w:val="center"/>
          </w:tcPr>
          <w:p w14:paraId="48C8DF7C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5D326CDD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72874BCC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4B73D86E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3642CF99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C23000B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</w:t>
            </w:r>
          </w:p>
        </w:tc>
      </w:tr>
      <w:tr w:rsidR="006F0490" w14:paraId="7A6B53F5" w14:textId="77777777">
        <w:trPr>
          <w:trHeight w:val="210"/>
        </w:trPr>
        <w:tc>
          <w:tcPr>
            <w:tcW w:w="287" w:type="pct"/>
            <w:vMerge/>
            <w:vAlign w:val="center"/>
          </w:tcPr>
          <w:p w14:paraId="2161ED79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 w:val="restart"/>
            <w:shd w:val="clear" w:color="auto" w:fill="auto"/>
            <w:vAlign w:val="center"/>
          </w:tcPr>
          <w:p w14:paraId="44DFFEEB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403" w:type="pct"/>
            <w:vMerge w:val="restart"/>
            <w:shd w:val="clear" w:color="auto" w:fill="auto"/>
            <w:vAlign w:val="center"/>
          </w:tcPr>
          <w:p w14:paraId="60434D8B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45.09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1102B4FA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60.1</w:t>
            </w:r>
          </w:p>
        </w:tc>
        <w:tc>
          <w:tcPr>
            <w:tcW w:w="251" w:type="pct"/>
            <w:vMerge/>
            <w:vAlign w:val="center"/>
          </w:tcPr>
          <w:p w14:paraId="2FE58861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13ADB580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0A18B530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70EBA310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258" w:type="pct"/>
            <w:vMerge/>
            <w:vAlign w:val="center"/>
          </w:tcPr>
          <w:p w14:paraId="1ADB9899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7579DBC1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9" w:type="pct"/>
            <w:vMerge/>
            <w:vAlign w:val="center"/>
          </w:tcPr>
          <w:p w14:paraId="5EF06177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restart"/>
            <w:shd w:val="clear" w:color="auto" w:fill="auto"/>
            <w:vAlign w:val="center"/>
          </w:tcPr>
          <w:p w14:paraId="46D7F0DD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371" w:type="pct"/>
            <w:vMerge w:val="restart"/>
            <w:shd w:val="clear" w:color="auto" w:fill="auto"/>
            <w:vAlign w:val="center"/>
          </w:tcPr>
          <w:p w14:paraId="654037EF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6BAEAA02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311" w:type="pct"/>
            <w:vMerge/>
            <w:vAlign w:val="center"/>
          </w:tcPr>
          <w:p w14:paraId="26BCF4EE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3A0D1F02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1" w:type="pct"/>
            <w:vMerge/>
            <w:vAlign w:val="center"/>
          </w:tcPr>
          <w:p w14:paraId="246B73AF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941BFE3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82</w:t>
            </w:r>
          </w:p>
        </w:tc>
      </w:tr>
      <w:tr w:rsidR="006F0490" w14:paraId="04113371" w14:textId="77777777">
        <w:trPr>
          <w:trHeight w:val="210"/>
        </w:trPr>
        <w:tc>
          <w:tcPr>
            <w:tcW w:w="287" w:type="pct"/>
            <w:vMerge/>
            <w:vAlign w:val="center"/>
          </w:tcPr>
          <w:p w14:paraId="0280DECF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/>
            <w:vAlign w:val="center"/>
          </w:tcPr>
          <w:p w14:paraId="24F067F8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/>
            <w:vAlign w:val="center"/>
          </w:tcPr>
          <w:p w14:paraId="35D1547D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3AA2FD27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19D68E6C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57228320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620D3DD0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31093093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48995357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3D1F0593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A25B17D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4317077D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/>
            <w:vAlign w:val="center"/>
          </w:tcPr>
          <w:p w14:paraId="658722A5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0C4904C9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68495B9F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614CE356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5DBA4EC1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F6C2D43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88</w:t>
            </w:r>
          </w:p>
        </w:tc>
      </w:tr>
      <w:tr w:rsidR="006F0490" w14:paraId="3D3ADD7B" w14:textId="77777777">
        <w:trPr>
          <w:trHeight w:val="210"/>
        </w:trPr>
        <w:tc>
          <w:tcPr>
            <w:tcW w:w="287" w:type="pct"/>
            <w:vMerge/>
            <w:vAlign w:val="center"/>
          </w:tcPr>
          <w:p w14:paraId="22EF3032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/>
            <w:vAlign w:val="center"/>
          </w:tcPr>
          <w:p w14:paraId="4D18C634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/>
            <w:vAlign w:val="center"/>
          </w:tcPr>
          <w:p w14:paraId="4A78A323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11176549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499566C1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0393CDAA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5845942D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00525CA4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58" w:type="pct"/>
            <w:vMerge/>
            <w:vAlign w:val="center"/>
          </w:tcPr>
          <w:p w14:paraId="72B8AE55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3204D9E8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F287836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4E98B524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restart"/>
            <w:shd w:val="clear" w:color="auto" w:fill="auto"/>
            <w:vAlign w:val="center"/>
          </w:tcPr>
          <w:p w14:paraId="5369F3EE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/>
            <w:vAlign w:val="center"/>
          </w:tcPr>
          <w:p w14:paraId="22BFC0BD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3151CCE1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2A2DB2C0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362F2F84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B3EA488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80</w:t>
            </w:r>
          </w:p>
        </w:tc>
      </w:tr>
      <w:tr w:rsidR="006F0490" w14:paraId="7053255E" w14:textId="77777777">
        <w:trPr>
          <w:trHeight w:val="210"/>
        </w:trPr>
        <w:tc>
          <w:tcPr>
            <w:tcW w:w="287" w:type="pct"/>
            <w:vMerge/>
            <w:vAlign w:val="center"/>
          </w:tcPr>
          <w:p w14:paraId="164F9CFD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/>
            <w:vAlign w:val="center"/>
          </w:tcPr>
          <w:p w14:paraId="07465F92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/>
            <w:vAlign w:val="center"/>
          </w:tcPr>
          <w:p w14:paraId="31CD065B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2179B23E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54B7BE8D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281612BF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71D9F5F6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51BDD0A2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79F9B0D6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7B0207B6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7EEC8A1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3E93978A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/>
            <w:vAlign w:val="center"/>
          </w:tcPr>
          <w:p w14:paraId="3F2954D0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2FA77493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462FEA0B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37327C24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26D14A3F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61A0C35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86</w:t>
            </w:r>
          </w:p>
        </w:tc>
      </w:tr>
      <w:tr w:rsidR="006F0490" w14:paraId="55E33292" w14:textId="77777777">
        <w:trPr>
          <w:trHeight w:val="210"/>
        </w:trPr>
        <w:tc>
          <w:tcPr>
            <w:tcW w:w="287" w:type="pct"/>
            <w:vMerge/>
            <w:vAlign w:val="center"/>
          </w:tcPr>
          <w:p w14:paraId="40CD785E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/>
            <w:vAlign w:val="center"/>
          </w:tcPr>
          <w:p w14:paraId="258F734F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/>
            <w:vAlign w:val="center"/>
          </w:tcPr>
          <w:p w14:paraId="0B476A48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4DC4F1B2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17791395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1AF0ED69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27D0840D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0566B554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58" w:type="pct"/>
            <w:vMerge/>
            <w:vAlign w:val="center"/>
          </w:tcPr>
          <w:p w14:paraId="5046F962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4DDA0256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F987FFF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587342E9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restart"/>
            <w:shd w:val="clear" w:color="auto" w:fill="auto"/>
            <w:vAlign w:val="center"/>
          </w:tcPr>
          <w:p w14:paraId="58DAC65A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/>
            <w:vAlign w:val="center"/>
          </w:tcPr>
          <w:p w14:paraId="5BF83F23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5D9B16C0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21C4B951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3060BAE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9FACEFA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81</w:t>
            </w:r>
          </w:p>
        </w:tc>
      </w:tr>
      <w:tr w:rsidR="006F0490" w14:paraId="76C4614C" w14:textId="77777777">
        <w:trPr>
          <w:trHeight w:val="210"/>
        </w:trPr>
        <w:tc>
          <w:tcPr>
            <w:tcW w:w="287" w:type="pct"/>
            <w:vMerge/>
            <w:vAlign w:val="center"/>
          </w:tcPr>
          <w:p w14:paraId="0817FE82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/>
            <w:vAlign w:val="center"/>
          </w:tcPr>
          <w:p w14:paraId="1B8B712F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/>
            <w:vAlign w:val="center"/>
          </w:tcPr>
          <w:p w14:paraId="4F81D524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42DAA157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586C6996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521B774F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02BCE70C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23F86691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0B838CCB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50BCF022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B551E84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0B80A9D0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/>
            <w:vAlign w:val="center"/>
          </w:tcPr>
          <w:p w14:paraId="61FF4DC7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1A57B47F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31B42083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66501A27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2A083ED5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95F441A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87</w:t>
            </w:r>
          </w:p>
        </w:tc>
      </w:tr>
      <w:tr w:rsidR="006F0490" w14:paraId="311D4BB7" w14:textId="77777777">
        <w:trPr>
          <w:trHeight w:val="210"/>
        </w:trPr>
        <w:tc>
          <w:tcPr>
            <w:tcW w:w="287" w:type="pct"/>
            <w:vMerge/>
            <w:vAlign w:val="center"/>
          </w:tcPr>
          <w:p w14:paraId="66D5A83A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 w:val="restart"/>
            <w:shd w:val="clear" w:color="auto" w:fill="auto"/>
            <w:vAlign w:val="center"/>
          </w:tcPr>
          <w:p w14:paraId="2DA3B095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403" w:type="pct"/>
            <w:vMerge w:val="restart"/>
            <w:shd w:val="clear" w:color="auto" w:fill="auto"/>
            <w:vAlign w:val="center"/>
          </w:tcPr>
          <w:p w14:paraId="7BBA131A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23.18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2C7BB785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55.1</w:t>
            </w:r>
          </w:p>
        </w:tc>
        <w:tc>
          <w:tcPr>
            <w:tcW w:w="251" w:type="pct"/>
            <w:vMerge/>
            <w:vAlign w:val="center"/>
          </w:tcPr>
          <w:p w14:paraId="213C3286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1D6B03EA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2D81FB8E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6E9C3E5D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258" w:type="pct"/>
            <w:vMerge/>
            <w:vAlign w:val="center"/>
          </w:tcPr>
          <w:p w14:paraId="7B11766F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67F97BE1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9" w:type="pct"/>
            <w:vMerge/>
            <w:vAlign w:val="center"/>
          </w:tcPr>
          <w:p w14:paraId="691254CE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restart"/>
            <w:shd w:val="clear" w:color="auto" w:fill="auto"/>
            <w:vAlign w:val="center"/>
          </w:tcPr>
          <w:p w14:paraId="7F4C5C84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71" w:type="pct"/>
            <w:shd w:val="clear" w:color="auto" w:fill="auto"/>
            <w:vAlign w:val="center"/>
          </w:tcPr>
          <w:p w14:paraId="2F86338F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4A74B550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11" w:type="pct"/>
            <w:vMerge/>
            <w:vAlign w:val="center"/>
          </w:tcPr>
          <w:p w14:paraId="7A5C9906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4D6768A6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32690AF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9893E06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34</w:t>
            </w:r>
          </w:p>
        </w:tc>
      </w:tr>
      <w:tr w:rsidR="006F0490" w14:paraId="60A9C805" w14:textId="77777777">
        <w:trPr>
          <w:trHeight w:val="210"/>
        </w:trPr>
        <w:tc>
          <w:tcPr>
            <w:tcW w:w="287" w:type="pct"/>
            <w:vMerge/>
            <w:vAlign w:val="center"/>
          </w:tcPr>
          <w:p w14:paraId="4BEE75A9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/>
            <w:vAlign w:val="center"/>
          </w:tcPr>
          <w:p w14:paraId="1624A77E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/>
            <w:vAlign w:val="center"/>
          </w:tcPr>
          <w:p w14:paraId="173A511C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33466BD3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2FA35086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2754FA79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0219CCFA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32D93E34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58" w:type="pct"/>
            <w:vMerge/>
            <w:vAlign w:val="center"/>
          </w:tcPr>
          <w:p w14:paraId="53343140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1452455C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33B9D7C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11156754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shd w:val="clear" w:color="auto" w:fill="auto"/>
            <w:vAlign w:val="center"/>
          </w:tcPr>
          <w:p w14:paraId="7D29CDB7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/>
            <w:vAlign w:val="center"/>
          </w:tcPr>
          <w:p w14:paraId="47C5DB45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0C79AE3A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331D977A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148E3D6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4594B48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42</w:t>
            </w:r>
          </w:p>
        </w:tc>
      </w:tr>
      <w:tr w:rsidR="006F0490" w14:paraId="2A11171E" w14:textId="77777777">
        <w:trPr>
          <w:trHeight w:val="210"/>
        </w:trPr>
        <w:tc>
          <w:tcPr>
            <w:tcW w:w="287" w:type="pct"/>
            <w:vMerge/>
            <w:vAlign w:val="center"/>
          </w:tcPr>
          <w:p w14:paraId="6C6B50DD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/>
            <w:vAlign w:val="center"/>
          </w:tcPr>
          <w:p w14:paraId="6C0A2173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/>
            <w:vAlign w:val="center"/>
          </w:tcPr>
          <w:p w14:paraId="5BB219A9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5A8F3CFD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44239286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23B8E5A4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074E7895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6874A1DA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258" w:type="pct"/>
            <w:vMerge/>
            <w:vAlign w:val="center"/>
          </w:tcPr>
          <w:p w14:paraId="5D720B19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7B20B54A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0D7D7B6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637B3675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shd w:val="clear" w:color="auto" w:fill="auto"/>
            <w:vAlign w:val="center"/>
          </w:tcPr>
          <w:p w14:paraId="08E52270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/>
            <w:vAlign w:val="center"/>
          </w:tcPr>
          <w:p w14:paraId="5966E6CC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5BB0FE38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30158994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454BC76F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72ED0E8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38</w:t>
            </w:r>
          </w:p>
        </w:tc>
      </w:tr>
      <w:tr w:rsidR="006F0490" w14:paraId="2C1BE1AF" w14:textId="77777777">
        <w:trPr>
          <w:trHeight w:val="210"/>
        </w:trPr>
        <w:tc>
          <w:tcPr>
            <w:tcW w:w="287" w:type="pct"/>
            <w:vMerge/>
            <w:vAlign w:val="center"/>
          </w:tcPr>
          <w:p w14:paraId="6CB0B4A2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/>
            <w:vAlign w:val="center"/>
          </w:tcPr>
          <w:p w14:paraId="520EA9C8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/>
            <w:vAlign w:val="center"/>
          </w:tcPr>
          <w:p w14:paraId="17942C1C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2A6CE878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2F1F0336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6" w:type="pct"/>
            <w:vMerge/>
            <w:vAlign w:val="center"/>
          </w:tcPr>
          <w:p w14:paraId="53CAEA42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2A89D64C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04EEDFCE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58" w:type="pct"/>
            <w:vMerge/>
            <w:vAlign w:val="center"/>
          </w:tcPr>
          <w:p w14:paraId="5B0C8C2B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0B6A3F84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6136207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30A46D6D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shd w:val="clear" w:color="auto" w:fill="auto"/>
            <w:vAlign w:val="center"/>
          </w:tcPr>
          <w:p w14:paraId="2F06C1FF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/>
            <w:vAlign w:val="center"/>
          </w:tcPr>
          <w:p w14:paraId="314D0D7C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740B0A36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6693B459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4B7AA88D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BA10A7B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</w:t>
            </w:r>
          </w:p>
        </w:tc>
      </w:tr>
      <w:tr w:rsidR="006F0490" w14:paraId="2995E386" w14:textId="77777777">
        <w:trPr>
          <w:trHeight w:val="210"/>
        </w:trPr>
        <w:tc>
          <w:tcPr>
            <w:tcW w:w="287" w:type="pct"/>
            <w:vMerge/>
            <w:vAlign w:val="center"/>
          </w:tcPr>
          <w:p w14:paraId="44ADB79D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/>
            <w:vAlign w:val="center"/>
          </w:tcPr>
          <w:p w14:paraId="5769CEFC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/>
            <w:vAlign w:val="center"/>
          </w:tcPr>
          <w:p w14:paraId="1136884B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74176A8D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415FA419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0D273D1C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35600F79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413E668E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258" w:type="pct"/>
            <w:vMerge/>
            <w:vAlign w:val="center"/>
          </w:tcPr>
          <w:p w14:paraId="11F12803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6B98A712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A4E4F47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09444CCF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shd w:val="clear" w:color="auto" w:fill="auto"/>
            <w:vAlign w:val="center"/>
          </w:tcPr>
          <w:p w14:paraId="1C4357E6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/>
            <w:vAlign w:val="center"/>
          </w:tcPr>
          <w:p w14:paraId="5E8FDCF5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501C8B01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720D83B2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0B8237CE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DA3A24B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36</w:t>
            </w:r>
          </w:p>
        </w:tc>
      </w:tr>
      <w:tr w:rsidR="006F0490" w14:paraId="4BD565DA" w14:textId="77777777">
        <w:trPr>
          <w:trHeight w:val="210"/>
        </w:trPr>
        <w:tc>
          <w:tcPr>
            <w:tcW w:w="287" w:type="pct"/>
            <w:vMerge/>
            <w:vAlign w:val="center"/>
          </w:tcPr>
          <w:p w14:paraId="76466212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 w:val="restart"/>
            <w:shd w:val="clear" w:color="auto" w:fill="auto"/>
            <w:vAlign w:val="center"/>
          </w:tcPr>
          <w:p w14:paraId="052D36F1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403" w:type="pct"/>
            <w:vMerge w:val="restart"/>
            <w:shd w:val="clear" w:color="auto" w:fill="auto"/>
            <w:vAlign w:val="center"/>
          </w:tcPr>
          <w:p w14:paraId="32A16C55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331.98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75C5B5DE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75.1</w:t>
            </w:r>
          </w:p>
        </w:tc>
        <w:tc>
          <w:tcPr>
            <w:tcW w:w="251" w:type="pct"/>
            <w:vMerge/>
            <w:vAlign w:val="center"/>
          </w:tcPr>
          <w:p w14:paraId="3CDF004E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521B9783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07905B01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47FFE3BE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58" w:type="pct"/>
            <w:vMerge/>
            <w:vAlign w:val="center"/>
          </w:tcPr>
          <w:p w14:paraId="3ED0DA92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6D5DF81D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-60</w:t>
            </w:r>
          </w:p>
        </w:tc>
        <w:tc>
          <w:tcPr>
            <w:tcW w:w="239" w:type="pct"/>
            <w:vMerge/>
            <w:vAlign w:val="center"/>
          </w:tcPr>
          <w:p w14:paraId="49047203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restart"/>
            <w:shd w:val="clear" w:color="auto" w:fill="auto"/>
            <w:vAlign w:val="center"/>
          </w:tcPr>
          <w:p w14:paraId="4A96B222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1" w:type="pct"/>
            <w:shd w:val="clear" w:color="auto" w:fill="auto"/>
            <w:vAlign w:val="center"/>
          </w:tcPr>
          <w:p w14:paraId="123CA26A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3B2F6ABD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11" w:type="pct"/>
            <w:vMerge/>
            <w:vAlign w:val="center"/>
          </w:tcPr>
          <w:p w14:paraId="251EB146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25839164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436D5D54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5A23B9A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92</w:t>
            </w:r>
          </w:p>
        </w:tc>
      </w:tr>
      <w:tr w:rsidR="006F0490" w14:paraId="3E18C537" w14:textId="77777777">
        <w:trPr>
          <w:trHeight w:val="210"/>
        </w:trPr>
        <w:tc>
          <w:tcPr>
            <w:tcW w:w="287" w:type="pct"/>
            <w:vMerge/>
            <w:vAlign w:val="center"/>
          </w:tcPr>
          <w:p w14:paraId="54B12D0B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/>
            <w:vAlign w:val="center"/>
          </w:tcPr>
          <w:p w14:paraId="2C19D876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/>
            <w:vAlign w:val="center"/>
          </w:tcPr>
          <w:p w14:paraId="7691FC0F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597FB971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13FA16C5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7C483A8F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79FB8C96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424D5472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258" w:type="pct"/>
            <w:vMerge/>
            <w:vAlign w:val="center"/>
          </w:tcPr>
          <w:p w14:paraId="2BAD804B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3A1F7FC8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57600E2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7B0CC726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shd w:val="clear" w:color="auto" w:fill="auto"/>
            <w:vAlign w:val="center"/>
          </w:tcPr>
          <w:p w14:paraId="3440EFF8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9" w:type="pct"/>
            <w:vMerge/>
            <w:vAlign w:val="center"/>
          </w:tcPr>
          <w:p w14:paraId="3A42DDFA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324A9457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7229A33F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42689954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1CF05A8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94</w:t>
            </w:r>
          </w:p>
        </w:tc>
      </w:tr>
    </w:tbl>
    <w:p w14:paraId="575297E2" w14:textId="77777777" w:rsidR="006F0490" w:rsidRDefault="006F0490" w:rsidP="008F4190"/>
    <w:p w14:paraId="64C2B199" w14:textId="0C56EAC3" w:rsidR="006F0490" w:rsidRDefault="002D4B5B" w:rsidP="008F4190">
      <w:pPr>
        <w:pStyle w:val="TH"/>
      </w:pPr>
      <w:r>
        <w:rPr>
          <w:rFonts w:hint="eastAsia"/>
          <w:noProof/>
        </w:rPr>
        <w:lastRenderedPageBreak/>
        <w:drawing>
          <wp:inline distT="0" distB="0" distL="0" distR="0" wp14:anchorId="2967EA21" wp14:editId="128DC4C4">
            <wp:extent cx="9074785" cy="4977130"/>
            <wp:effectExtent l="0" t="0" r="0" b="0"/>
            <wp:docPr id="142651976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651976" name="Picture 21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74785" cy="4977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24304C" w14:textId="7D78E578" w:rsidR="006F0490" w:rsidRDefault="008F4190" w:rsidP="008F4190">
      <w:pPr>
        <w:pStyle w:val="TF"/>
      </w:pPr>
      <w:r>
        <w:rPr>
          <w:rFonts w:hint="eastAsia"/>
        </w:rPr>
        <w:t>Figure</w:t>
      </w:r>
      <w:r>
        <w:t xml:space="preserve"> 7.1.2.</w:t>
      </w:r>
      <w:r>
        <w:rPr>
          <w:rFonts w:hint="eastAsia"/>
        </w:rPr>
        <w:t>3</w:t>
      </w:r>
      <w:r>
        <w:t>.</w:t>
      </w:r>
      <w:r>
        <w:rPr>
          <w:rFonts w:hint="eastAsia"/>
        </w:rPr>
        <w:t>1.1-2</w:t>
      </w:r>
    </w:p>
    <w:p w14:paraId="6BC3662F" w14:textId="77777777" w:rsidR="006F0490" w:rsidRDefault="002D4B5B" w:rsidP="008F4190">
      <w:pPr>
        <w:pStyle w:val="H6"/>
      </w:pPr>
      <w:r>
        <w:rPr>
          <w:rFonts w:hint="eastAsia"/>
        </w:rPr>
        <w:lastRenderedPageBreak/>
        <w:t>7.1.2.3.1.2</w:t>
      </w:r>
      <w:r>
        <w:tab/>
      </w:r>
      <w:r>
        <w:rPr>
          <w:rFonts w:hint="eastAsia"/>
        </w:rPr>
        <w:t>[5~7kbps]</w:t>
      </w:r>
    </w:p>
    <w:p w14:paraId="42340040" w14:textId="77777777" w:rsidR="006F0490" w:rsidRDefault="002D4B5B" w:rsidP="008F4190">
      <w:pPr>
        <w:pStyle w:val="TH"/>
      </w:pPr>
      <w:r>
        <w:rPr>
          <w:rFonts w:hint="eastAsia"/>
        </w:rPr>
        <w:t>Table</w:t>
      </w:r>
      <w:r>
        <w:t xml:space="preserve"> 7.1.2.</w:t>
      </w:r>
      <w:r>
        <w:rPr>
          <w:rFonts w:hint="eastAsia"/>
        </w:rPr>
        <w:t>3</w:t>
      </w:r>
      <w:r>
        <w:t>.</w:t>
      </w:r>
      <w:r>
        <w:rPr>
          <w:rFonts w:hint="eastAsia"/>
        </w:rPr>
        <w:t>1.2-</w:t>
      </w:r>
      <w: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5"/>
        <w:gridCol w:w="1102"/>
        <w:gridCol w:w="1131"/>
        <w:gridCol w:w="723"/>
        <w:gridCol w:w="706"/>
        <w:gridCol w:w="635"/>
        <w:gridCol w:w="675"/>
        <w:gridCol w:w="678"/>
        <w:gridCol w:w="723"/>
        <w:gridCol w:w="909"/>
        <w:gridCol w:w="672"/>
        <w:gridCol w:w="658"/>
        <w:gridCol w:w="1040"/>
        <w:gridCol w:w="615"/>
        <w:gridCol w:w="875"/>
        <w:gridCol w:w="818"/>
        <w:gridCol w:w="678"/>
        <w:gridCol w:w="838"/>
      </w:tblGrid>
      <w:tr w:rsidR="006F0490" w:rsidRPr="00806C6B" w14:paraId="1F2BF828" w14:textId="77777777">
        <w:trPr>
          <w:trHeight w:val="210"/>
        </w:trPr>
        <w:tc>
          <w:tcPr>
            <w:tcW w:w="4703" w:type="pct"/>
            <w:gridSpan w:val="17"/>
            <w:shd w:val="clear" w:color="auto" w:fill="auto"/>
            <w:noWrap/>
            <w:vAlign w:val="center"/>
          </w:tcPr>
          <w:p w14:paraId="5FFA75BC" w14:textId="77777777" w:rsidR="006F0490" w:rsidRPr="00806C6B" w:rsidRDefault="002D4B5B" w:rsidP="008F4190">
            <w:pPr>
              <w:pStyle w:val="TAH"/>
              <w:rPr>
                <w:rFonts w:eastAsia="DengXian"/>
                <w:lang w:val="fr-FR"/>
              </w:rPr>
            </w:pPr>
            <w:r w:rsidRPr="00806C6B">
              <w:rPr>
                <w:rFonts w:eastAsia="DengXian"/>
                <w:lang w:val="fr-FR"/>
              </w:rPr>
              <w:t xml:space="preserve">~5-7kbps, </w:t>
            </w:r>
            <w:proofErr w:type="spellStart"/>
            <w:r w:rsidRPr="00806C6B">
              <w:rPr>
                <w:rFonts w:eastAsia="DengXian"/>
                <w:lang w:val="fr-FR"/>
              </w:rPr>
              <w:t>device</w:t>
            </w:r>
            <w:proofErr w:type="spellEnd"/>
            <w:r w:rsidRPr="00806C6B">
              <w:rPr>
                <w:rFonts w:eastAsia="DengXian"/>
                <w:lang w:val="fr-FR"/>
              </w:rPr>
              <w:t xml:space="preserve"> 2b, </w:t>
            </w:r>
            <w:r w:rsidRPr="00806C6B">
              <w:rPr>
                <w:rFonts w:eastAsia="DengXian"/>
                <w:lang w:val="fr-FR"/>
              </w:rPr>
              <w:t xml:space="preserve">D2T2, </w:t>
            </w:r>
            <w:proofErr w:type="spellStart"/>
            <w:r w:rsidRPr="00806C6B">
              <w:rPr>
                <w:rFonts w:eastAsia="DengXian"/>
                <w:lang w:val="fr-FR"/>
              </w:rPr>
              <w:t>InF</w:t>
            </w:r>
            <w:proofErr w:type="spellEnd"/>
            <w:r w:rsidRPr="00806C6B">
              <w:rPr>
                <w:rFonts w:eastAsia="DengXian"/>
                <w:lang w:val="fr-FR"/>
              </w:rPr>
              <w:t>-DL NLOS</w:t>
            </w:r>
          </w:p>
        </w:tc>
        <w:tc>
          <w:tcPr>
            <w:tcW w:w="297" w:type="pct"/>
            <w:shd w:val="clear" w:color="auto" w:fill="auto"/>
            <w:noWrap/>
            <w:vAlign w:val="center"/>
          </w:tcPr>
          <w:p w14:paraId="26838903" w14:textId="77777777" w:rsidR="006F0490" w:rsidRPr="00806C6B" w:rsidRDefault="006F0490" w:rsidP="008F4190">
            <w:pPr>
              <w:pStyle w:val="TAH"/>
              <w:rPr>
                <w:rFonts w:eastAsia="DengXian"/>
                <w:lang w:val="fr-FR"/>
              </w:rPr>
            </w:pPr>
          </w:p>
        </w:tc>
      </w:tr>
      <w:tr w:rsidR="006F0490" w14:paraId="6B272CF0" w14:textId="77777777">
        <w:trPr>
          <w:trHeight w:val="1870"/>
        </w:trPr>
        <w:tc>
          <w:tcPr>
            <w:tcW w:w="2529" w:type="pct"/>
            <w:gridSpan w:val="9"/>
            <w:shd w:val="clear" w:color="auto" w:fill="auto"/>
          </w:tcPr>
          <w:p w14:paraId="74DBD59E" w14:textId="7DB31CD6" w:rsidR="006F0490" w:rsidRDefault="002D4B5B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Header columns description:</w:t>
            </w: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br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(1a)</w:t>
            </w:r>
            <w:r w:rsidR="008F4190">
              <w:t xml:space="preserve"> </w:t>
            </w:r>
            <w:r w:rsidR="008F4190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Distance, min(R2D, D2R)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(1b) </w:t>
            </w:r>
            <w:r w:rsidR="008F4190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MPL, min(R2D, D2R)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(2)</w:t>
            </w:r>
            <w:r w:rsidR="008F4190">
              <w:t xml:space="preserve"> </w:t>
            </w:r>
            <w:r w:rsidR="008F4190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BLER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(3)</w:t>
            </w:r>
            <w:r w:rsidR="008F4190">
              <w:t xml:space="preserve"> </w:t>
            </w:r>
            <w:r w:rsidR="008F4190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CW case. (See TR38.XXX section YYY)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(4)</w:t>
            </w:r>
            <w:r w:rsidR="008F4190">
              <w:t xml:space="preserve"> </w:t>
            </w:r>
            <w:r w:rsidR="008F4190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 Alternative 1 or 2. (See TR38.XXX section YYY)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(5)</w:t>
            </w:r>
            <w:r w:rsidR="008F4190">
              <w:t xml:space="preserve"> </w:t>
            </w:r>
            <w:r w:rsidR="008F4190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D2R data rate (kbps). (Refer to 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[0m] in LLS table, also see editors' notes [info-D2R-datarate]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(6)</w:t>
            </w:r>
            <w:r w:rsidR="008F4190">
              <w:t xml:space="preserve"> </w:t>
            </w:r>
            <w:r w:rsidR="008F4190">
              <w:tab/>
            </w: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TxPower</w:t>
            </w:r>
            <w:proofErr w:type="spellEnd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[dBm]. (See R2D[1E] in link budget table)</w:t>
            </w:r>
          </w:p>
        </w:tc>
        <w:tc>
          <w:tcPr>
            <w:tcW w:w="2173" w:type="pct"/>
            <w:gridSpan w:val="8"/>
            <w:shd w:val="clear" w:color="auto" w:fill="auto"/>
          </w:tcPr>
          <w:p w14:paraId="309F0C5B" w14:textId="7A9E1D9D" w:rsidR="006F0490" w:rsidRDefault="002D4B5B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(7)</w:t>
            </w:r>
            <w:r w:rsidR="008F4190">
              <w:t xml:space="preserve"> </w:t>
            </w:r>
            <w:r w:rsidR="008F4190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R2D Receiver sensitivity [dBm]. (See R2D[2L]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(8)</w:t>
            </w:r>
            <w:r w:rsidR="008F4190">
              <w:t xml:space="preserve"> </w:t>
            </w:r>
            <w:r w:rsidR="008F4190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On Object Penalty [dB] (See R2D[2H]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(9)</w:t>
            </w:r>
            <w:r w:rsidR="008F4190">
              <w:t xml:space="preserve"> </w:t>
            </w:r>
            <w:r w:rsidR="008F4190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Backscatter loss [dB] (See [1H]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(10) </w:t>
            </w:r>
            <w:r w:rsidR="008F4190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message size for D2R [bit] 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(11) </w:t>
            </w:r>
            <w:r w:rsidR="008F4190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CW cancellation [dB] (See D2R[2K]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(12) </w:t>
            </w:r>
            <w:r w:rsidR="008F4190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CW2D distance [m] (See D2R[1E3]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(13) </w:t>
            </w:r>
            <w:r w:rsidR="008F4190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D2R coherent or non-coherent receiver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(14) </w:t>
            </w:r>
            <w:r w:rsidR="008F4190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Carrier frequency (MHz)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(15) </w:t>
            </w:r>
            <w:r w:rsidR="008F4190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Row indices in the table.</w:t>
            </w:r>
          </w:p>
        </w:tc>
        <w:tc>
          <w:tcPr>
            <w:tcW w:w="297" w:type="pct"/>
            <w:shd w:val="clear" w:color="auto" w:fill="auto"/>
          </w:tcPr>
          <w:p w14:paraId="60A9BF92" w14:textId="77777777" w:rsidR="006F0490" w:rsidRDefault="002D4B5B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6F0490" w14:paraId="0EE49753" w14:textId="77777777">
        <w:trPr>
          <w:trHeight w:val="210"/>
        </w:trPr>
        <w:tc>
          <w:tcPr>
            <w:tcW w:w="284" w:type="pct"/>
            <w:shd w:val="clear" w:color="D9E1F2" w:fill="D9E1F2"/>
            <w:noWrap/>
            <w:vAlign w:val="center"/>
          </w:tcPr>
          <w:p w14:paraId="58F3D86A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DxTx</w:t>
            </w:r>
            <w:proofErr w:type="spellEnd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-Y</w:t>
            </w:r>
          </w:p>
        </w:tc>
        <w:tc>
          <w:tcPr>
            <w:tcW w:w="388" w:type="pct"/>
            <w:shd w:val="clear" w:color="D9E1F2" w:fill="D9E1F2"/>
            <w:noWrap/>
            <w:vAlign w:val="center"/>
          </w:tcPr>
          <w:p w14:paraId="1DC243A2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398" w:type="pct"/>
            <w:shd w:val="clear" w:color="D9E1F2" w:fill="D9E1F2"/>
            <w:noWrap/>
            <w:vAlign w:val="center"/>
          </w:tcPr>
          <w:p w14:paraId="40A9719F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(1a) Distance</w:t>
            </w:r>
          </w:p>
        </w:tc>
        <w:tc>
          <w:tcPr>
            <w:tcW w:w="255" w:type="pct"/>
            <w:shd w:val="clear" w:color="D9E1F2" w:fill="D9E1F2"/>
            <w:noWrap/>
            <w:vAlign w:val="center"/>
          </w:tcPr>
          <w:p w14:paraId="3F78BD73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(1b) MPL</w:t>
            </w:r>
          </w:p>
        </w:tc>
        <w:tc>
          <w:tcPr>
            <w:tcW w:w="249" w:type="pct"/>
            <w:shd w:val="clear" w:color="D9E1F2" w:fill="D9E1F2"/>
            <w:noWrap/>
            <w:vAlign w:val="center"/>
          </w:tcPr>
          <w:p w14:paraId="1608B2B5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(2)BLER</w:t>
            </w:r>
          </w:p>
        </w:tc>
        <w:tc>
          <w:tcPr>
            <w:tcW w:w="224" w:type="pct"/>
            <w:shd w:val="clear" w:color="D9E1F2" w:fill="D9E1F2"/>
            <w:noWrap/>
            <w:vAlign w:val="center"/>
          </w:tcPr>
          <w:p w14:paraId="66BC79A2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(3)CW</w:t>
            </w:r>
          </w:p>
        </w:tc>
        <w:tc>
          <w:tcPr>
            <w:tcW w:w="238" w:type="pct"/>
            <w:shd w:val="clear" w:color="D9E1F2" w:fill="D9E1F2"/>
            <w:noWrap/>
            <w:vAlign w:val="center"/>
          </w:tcPr>
          <w:p w14:paraId="67931850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(4)Alt</w:t>
            </w:r>
          </w:p>
        </w:tc>
        <w:tc>
          <w:tcPr>
            <w:tcW w:w="239" w:type="pct"/>
            <w:shd w:val="clear" w:color="D9E1F2" w:fill="D9E1F2"/>
            <w:noWrap/>
            <w:vAlign w:val="center"/>
          </w:tcPr>
          <w:p w14:paraId="11189473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(5)kbps</w:t>
            </w:r>
          </w:p>
        </w:tc>
        <w:tc>
          <w:tcPr>
            <w:tcW w:w="255" w:type="pct"/>
            <w:shd w:val="clear" w:color="D9E1F2" w:fill="D9E1F2"/>
            <w:noWrap/>
            <w:vAlign w:val="center"/>
          </w:tcPr>
          <w:p w14:paraId="7703BC04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(6)</w:t>
            </w: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TxPwr</w:t>
            </w:r>
            <w:proofErr w:type="spellEnd"/>
          </w:p>
        </w:tc>
        <w:tc>
          <w:tcPr>
            <w:tcW w:w="288" w:type="pct"/>
            <w:shd w:val="clear" w:color="D9E1F2" w:fill="D9E1F2"/>
            <w:noWrap/>
            <w:vAlign w:val="center"/>
          </w:tcPr>
          <w:p w14:paraId="6550E727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(7)R2DSens</w:t>
            </w:r>
          </w:p>
        </w:tc>
        <w:tc>
          <w:tcPr>
            <w:tcW w:w="237" w:type="pct"/>
            <w:shd w:val="clear" w:color="D9E1F2" w:fill="D9E1F2"/>
            <w:noWrap/>
            <w:vAlign w:val="center"/>
          </w:tcPr>
          <w:p w14:paraId="6BC0AD30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(8)OOP</w:t>
            </w:r>
          </w:p>
        </w:tc>
        <w:tc>
          <w:tcPr>
            <w:tcW w:w="232" w:type="pct"/>
            <w:shd w:val="clear" w:color="D9E1F2" w:fill="D9E1F2"/>
            <w:noWrap/>
            <w:vAlign w:val="center"/>
          </w:tcPr>
          <w:p w14:paraId="59C10B76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(9)BSL</w:t>
            </w:r>
          </w:p>
        </w:tc>
        <w:tc>
          <w:tcPr>
            <w:tcW w:w="366" w:type="pct"/>
            <w:shd w:val="clear" w:color="D9E1F2" w:fill="D9E1F2"/>
            <w:noWrap/>
            <w:vAlign w:val="center"/>
          </w:tcPr>
          <w:p w14:paraId="5DE1A5FA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(10)bit</w:t>
            </w:r>
          </w:p>
        </w:tc>
        <w:tc>
          <w:tcPr>
            <w:tcW w:w="217" w:type="pct"/>
            <w:shd w:val="clear" w:color="D9E1F2" w:fill="D9E1F2"/>
            <w:noWrap/>
            <w:vAlign w:val="center"/>
          </w:tcPr>
          <w:p w14:paraId="34A9482E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(11)CW</w:t>
            </w:r>
          </w:p>
        </w:tc>
        <w:tc>
          <w:tcPr>
            <w:tcW w:w="308" w:type="pct"/>
            <w:shd w:val="clear" w:color="D9E1F2" w:fill="D9E1F2"/>
            <w:noWrap/>
            <w:vAlign w:val="center"/>
          </w:tcPr>
          <w:p w14:paraId="5D42D6D0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(12)CW2D</w:t>
            </w:r>
          </w:p>
        </w:tc>
        <w:tc>
          <w:tcPr>
            <w:tcW w:w="288" w:type="pct"/>
            <w:shd w:val="clear" w:color="D9E1F2" w:fill="D9E1F2"/>
            <w:noWrap/>
            <w:vAlign w:val="center"/>
          </w:tcPr>
          <w:p w14:paraId="6837DC0D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239" w:type="pct"/>
            <w:shd w:val="clear" w:color="D9E1F2" w:fill="D9E1F2"/>
            <w:noWrap/>
            <w:vAlign w:val="center"/>
          </w:tcPr>
          <w:p w14:paraId="4201CD8B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(14)</w:t>
            </w:r>
          </w:p>
        </w:tc>
        <w:tc>
          <w:tcPr>
            <w:tcW w:w="297" w:type="pct"/>
            <w:shd w:val="clear" w:color="D9E1F2" w:fill="D9E1F2"/>
            <w:noWrap/>
            <w:vAlign w:val="center"/>
          </w:tcPr>
          <w:p w14:paraId="5A3719C6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(15)index</w:t>
            </w:r>
          </w:p>
        </w:tc>
      </w:tr>
      <w:tr w:rsidR="006F0490" w14:paraId="00FB458A" w14:textId="77777777">
        <w:trPr>
          <w:trHeight w:val="210"/>
        </w:trPr>
        <w:tc>
          <w:tcPr>
            <w:tcW w:w="284" w:type="pct"/>
            <w:vMerge w:val="restart"/>
            <w:shd w:val="clear" w:color="auto" w:fill="auto"/>
            <w:vAlign w:val="center"/>
          </w:tcPr>
          <w:p w14:paraId="728E0F2F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D2T2-C</w:t>
            </w: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4EE97B94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398" w:type="pct"/>
            <w:vMerge w:val="restart"/>
            <w:shd w:val="clear" w:color="auto" w:fill="auto"/>
            <w:vAlign w:val="center"/>
          </w:tcPr>
          <w:p w14:paraId="6E36C031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55" w:type="pct"/>
            <w:shd w:val="clear" w:color="auto" w:fill="auto"/>
            <w:vAlign w:val="center"/>
          </w:tcPr>
          <w:p w14:paraId="4578196D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107.84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2B744DBB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 w:val="restart"/>
            <w:shd w:val="clear" w:color="auto" w:fill="auto"/>
            <w:vAlign w:val="center"/>
          </w:tcPr>
          <w:p w14:paraId="27D6BE53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74504340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4630EAEE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55" w:type="pct"/>
            <w:vMerge w:val="restart"/>
            <w:shd w:val="clear" w:color="auto" w:fill="auto"/>
            <w:vAlign w:val="center"/>
          </w:tcPr>
          <w:p w14:paraId="5DB18FE4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7FE9F916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-98.35</w:t>
            </w: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4E05CA56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2" w:type="pct"/>
            <w:vMerge w:val="restart"/>
            <w:shd w:val="clear" w:color="auto" w:fill="auto"/>
            <w:vAlign w:val="center"/>
          </w:tcPr>
          <w:p w14:paraId="4F301D22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66" w:type="pct"/>
            <w:vMerge w:val="restart"/>
            <w:shd w:val="clear" w:color="auto" w:fill="auto"/>
            <w:vAlign w:val="center"/>
          </w:tcPr>
          <w:p w14:paraId="03DA7DAB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7013B434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08" w:type="pct"/>
            <w:vMerge w:val="restart"/>
            <w:shd w:val="clear" w:color="auto" w:fill="auto"/>
            <w:vAlign w:val="center"/>
          </w:tcPr>
          <w:p w14:paraId="3EF519BD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5BE94266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1EA51B9F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297" w:type="pct"/>
            <w:shd w:val="clear" w:color="auto" w:fill="auto"/>
            <w:vAlign w:val="center"/>
          </w:tcPr>
          <w:p w14:paraId="3F217110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</w:t>
            </w:r>
          </w:p>
        </w:tc>
      </w:tr>
      <w:tr w:rsidR="006F0490" w14:paraId="0F5D30C9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42A760A0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/>
            <w:vAlign w:val="center"/>
          </w:tcPr>
          <w:p w14:paraId="2A32BB62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14:paraId="774B7B0F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14:paraId="25BCF433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89.74</w:t>
            </w:r>
          </w:p>
        </w:tc>
        <w:tc>
          <w:tcPr>
            <w:tcW w:w="249" w:type="pct"/>
            <w:vMerge/>
            <w:vAlign w:val="center"/>
          </w:tcPr>
          <w:p w14:paraId="5CF104D8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2553B4C7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74AF5C3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1C2E78C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1D39B80F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4A56D4E4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00320693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1A32DD6B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/>
            <w:vAlign w:val="center"/>
          </w:tcPr>
          <w:p w14:paraId="2C650533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3A8547A1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2619D032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4754C66F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A4D79FA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94D23A5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</w:t>
            </w:r>
          </w:p>
        </w:tc>
      </w:tr>
      <w:tr w:rsidR="006F0490" w14:paraId="2389DAD2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05253935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001063D9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398" w:type="pct"/>
            <w:vMerge w:val="restart"/>
            <w:shd w:val="clear" w:color="auto" w:fill="auto"/>
            <w:vAlign w:val="center"/>
          </w:tcPr>
          <w:p w14:paraId="0FD33B26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8.52</w:t>
            </w:r>
          </w:p>
        </w:tc>
        <w:tc>
          <w:tcPr>
            <w:tcW w:w="255" w:type="pct"/>
            <w:vMerge w:val="restart"/>
            <w:shd w:val="clear" w:color="auto" w:fill="auto"/>
            <w:vAlign w:val="center"/>
          </w:tcPr>
          <w:p w14:paraId="3590E6F1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50.9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12F86D49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/>
            <w:vAlign w:val="center"/>
          </w:tcPr>
          <w:p w14:paraId="5F854097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160BCE1B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9" w:type="pct"/>
            <w:shd w:val="clear" w:color="auto" w:fill="auto"/>
            <w:vAlign w:val="center"/>
          </w:tcPr>
          <w:p w14:paraId="5DEE8ED7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255" w:type="pct"/>
            <w:vMerge/>
            <w:vAlign w:val="center"/>
          </w:tcPr>
          <w:p w14:paraId="23EAAE51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7D2E1597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7" w:type="pct"/>
            <w:vMerge/>
            <w:vAlign w:val="center"/>
          </w:tcPr>
          <w:p w14:paraId="6BFF3C96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restart"/>
            <w:shd w:val="clear" w:color="auto" w:fill="auto"/>
            <w:vAlign w:val="center"/>
          </w:tcPr>
          <w:p w14:paraId="39C434B6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66" w:type="pct"/>
            <w:vMerge/>
            <w:vAlign w:val="center"/>
          </w:tcPr>
          <w:p w14:paraId="37270B73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6FEF12BE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08" w:type="pct"/>
            <w:vMerge/>
            <w:vAlign w:val="center"/>
          </w:tcPr>
          <w:p w14:paraId="41AEE64E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6DC60BBC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1BD1D7C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F21175B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49</w:t>
            </w:r>
          </w:p>
        </w:tc>
      </w:tr>
      <w:tr w:rsidR="006F0490" w14:paraId="5372E1C4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7A9C7F2E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/>
            <w:vAlign w:val="center"/>
          </w:tcPr>
          <w:p w14:paraId="60C80032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14:paraId="73BC5AFF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1BFBEADD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2A6DEE70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56610378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2CF090E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3B9B3E98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255" w:type="pct"/>
            <w:vMerge/>
            <w:vAlign w:val="center"/>
          </w:tcPr>
          <w:p w14:paraId="4DBD2542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6C4B3F39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DC55D47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3798321A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64C6E9F5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7" w:type="pct"/>
            <w:vMerge/>
            <w:vAlign w:val="center"/>
          </w:tcPr>
          <w:p w14:paraId="3E0A4607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2B2D5535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052AA3DB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FDCB49E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109E3BE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</w:t>
            </w:r>
          </w:p>
        </w:tc>
      </w:tr>
      <w:tr w:rsidR="006F0490" w14:paraId="7CE32837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794BEBB3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/>
            <w:vAlign w:val="center"/>
          </w:tcPr>
          <w:p w14:paraId="709E2783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14:paraId="7E5EC598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14CF65E9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738561B3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/>
            <w:vAlign w:val="center"/>
          </w:tcPr>
          <w:p w14:paraId="5F0209DC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C41243F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1A18713C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255" w:type="pct"/>
            <w:vMerge/>
            <w:vAlign w:val="center"/>
          </w:tcPr>
          <w:p w14:paraId="36BCD773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05A229A7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9249B19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4C5EE719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6FD47BD4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/>
            <w:vAlign w:val="center"/>
          </w:tcPr>
          <w:p w14:paraId="459F5460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0C74B122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73BC190D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219EE4D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7D7CD14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47</w:t>
            </w:r>
          </w:p>
        </w:tc>
      </w:tr>
      <w:tr w:rsidR="006F0490" w14:paraId="16DFFE3D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318ACFC6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/>
            <w:vAlign w:val="center"/>
          </w:tcPr>
          <w:p w14:paraId="3551BA45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14:paraId="1B63ACA7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59E3565D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01750382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01143DEA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097E985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5EE63212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255" w:type="pct"/>
            <w:vMerge/>
            <w:vAlign w:val="center"/>
          </w:tcPr>
          <w:p w14:paraId="401BC82F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04DB7AB6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2FF3E1A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44FE6F2B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6FFBAB0C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7" w:type="pct"/>
            <w:vMerge/>
            <w:vAlign w:val="center"/>
          </w:tcPr>
          <w:p w14:paraId="24DDD0D0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6CA0934D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673FE5B5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95C50F5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59A98AE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43</w:t>
            </w:r>
          </w:p>
        </w:tc>
      </w:tr>
      <w:tr w:rsidR="006F0490" w14:paraId="2DA3A282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2A293863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0A64F9B9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398" w:type="pct"/>
            <w:vMerge w:val="restart"/>
            <w:shd w:val="clear" w:color="auto" w:fill="auto"/>
            <w:vAlign w:val="center"/>
          </w:tcPr>
          <w:p w14:paraId="5ECCD3D2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30.95</w:t>
            </w:r>
          </w:p>
        </w:tc>
        <w:tc>
          <w:tcPr>
            <w:tcW w:w="255" w:type="pct"/>
            <w:vMerge w:val="restart"/>
            <w:shd w:val="clear" w:color="auto" w:fill="auto"/>
            <w:vAlign w:val="center"/>
          </w:tcPr>
          <w:p w14:paraId="72E7002B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70.9</w:t>
            </w:r>
          </w:p>
        </w:tc>
        <w:tc>
          <w:tcPr>
            <w:tcW w:w="249" w:type="pct"/>
            <w:vMerge/>
            <w:vAlign w:val="center"/>
          </w:tcPr>
          <w:p w14:paraId="22FE6C81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15956682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1F8A544F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18D10E54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5.08</w:t>
            </w:r>
          </w:p>
        </w:tc>
        <w:tc>
          <w:tcPr>
            <w:tcW w:w="255" w:type="pct"/>
            <w:vMerge/>
            <w:vAlign w:val="center"/>
          </w:tcPr>
          <w:p w14:paraId="271F65C3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7A8FBAFC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-60</w:t>
            </w:r>
          </w:p>
        </w:tc>
        <w:tc>
          <w:tcPr>
            <w:tcW w:w="237" w:type="pct"/>
            <w:vMerge/>
            <w:vAlign w:val="center"/>
          </w:tcPr>
          <w:p w14:paraId="77054AE2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restart"/>
            <w:shd w:val="clear" w:color="auto" w:fill="auto"/>
            <w:vAlign w:val="center"/>
          </w:tcPr>
          <w:p w14:paraId="2116AB53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7DB7664A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7FDC2E99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08" w:type="pct"/>
            <w:vMerge/>
            <w:vAlign w:val="center"/>
          </w:tcPr>
          <w:p w14:paraId="3CF49E64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0F6D3115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B00A26E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26451D2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99</w:t>
            </w:r>
          </w:p>
        </w:tc>
      </w:tr>
      <w:tr w:rsidR="006F0490" w14:paraId="56EDBFD6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799E180F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/>
            <w:vAlign w:val="center"/>
          </w:tcPr>
          <w:p w14:paraId="410DF88D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14:paraId="500511DD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6D8B208D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0D6CB630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1E9617BF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F19B8B9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18D09635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5.49</w:t>
            </w:r>
          </w:p>
        </w:tc>
        <w:tc>
          <w:tcPr>
            <w:tcW w:w="255" w:type="pct"/>
            <w:vMerge/>
            <w:vAlign w:val="center"/>
          </w:tcPr>
          <w:p w14:paraId="151F329E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68E59630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ABF9185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323E6C3D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 w:val="restart"/>
            <w:shd w:val="clear" w:color="auto" w:fill="auto"/>
            <w:vAlign w:val="center"/>
          </w:tcPr>
          <w:p w14:paraId="1FCB4098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/>
            <w:vAlign w:val="center"/>
          </w:tcPr>
          <w:p w14:paraId="5379D84A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046B7D42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2AB0EF72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0DEB12B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A3FA6C5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97</w:t>
            </w:r>
          </w:p>
        </w:tc>
      </w:tr>
      <w:tr w:rsidR="006F0490" w14:paraId="1EE74966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79E560A3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6FB93CA1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</w:t>
            </w: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Spreadtrum</w:t>
            </w:r>
            <w:proofErr w:type="spellEnd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]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3057F097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100.35</w:t>
            </w:r>
          </w:p>
        </w:tc>
        <w:tc>
          <w:tcPr>
            <w:tcW w:w="255" w:type="pct"/>
            <w:shd w:val="clear" w:color="auto" w:fill="auto"/>
            <w:vAlign w:val="center"/>
          </w:tcPr>
          <w:p w14:paraId="38B58D53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89.14</w:t>
            </w:r>
          </w:p>
        </w:tc>
        <w:tc>
          <w:tcPr>
            <w:tcW w:w="249" w:type="pct"/>
            <w:vMerge/>
            <w:vAlign w:val="center"/>
          </w:tcPr>
          <w:p w14:paraId="27FB7309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7478D77D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5AEFD197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39" w:type="pct"/>
            <w:shd w:val="clear" w:color="auto" w:fill="auto"/>
            <w:vAlign w:val="center"/>
          </w:tcPr>
          <w:p w14:paraId="3D487F5F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5" w:type="pct"/>
            <w:vMerge/>
            <w:vAlign w:val="center"/>
          </w:tcPr>
          <w:p w14:paraId="214B4079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5EF51714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-93.45</w:t>
            </w:r>
          </w:p>
        </w:tc>
        <w:tc>
          <w:tcPr>
            <w:tcW w:w="237" w:type="pct"/>
            <w:vMerge/>
            <w:vAlign w:val="center"/>
          </w:tcPr>
          <w:p w14:paraId="7B835226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14:paraId="77F36D9E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66" w:type="pct"/>
            <w:vMerge/>
            <w:vAlign w:val="center"/>
          </w:tcPr>
          <w:p w14:paraId="50C1434E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213FD962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29835A79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2F328D94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39" w:type="pct"/>
            <w:vMerge/>
            <w:vAlign w:val="center"/>
          </w:tcPr>
          <w:p w14:paraId="416E3464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BDCC110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</w:t>
            </w:r>
          </w:p>
        </w:tc>
      </w:tr>
      <w:tr w:rsidR="006F0490" w14:paraId="432B8D8E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29F78594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17CC4919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131CFEC1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94.08</w:t>
            </w:r>
          </w:p>
        </w:tc>
        <w:tc>
          <w:tcPr>
            <w:tcW w:w="255" w:type="pct"/>
            <w:shd w:val="clear" w:color="auto" w:fill="auto"/>
            <w:vAlign w:val="center"/>
          </w:tcPr>
          <w:p w14:paraId="5A65EE34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88.14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137034A8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/>
            <w:vAlign w:val="center"/>
          </w:tcPr>
          <w:p w14:paraId="52A0DCDC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045B6DF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0D853F6A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255" w:type="pct"/>
            <w:vMerge/>
            <w:vAlign w:val="center"/>
          </w:tcPr>
          <w:p w14:paraId="4BDE740A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3016841F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-79.45</w:t>
            </w:r>
          </w:p>
        </w:tc>
        <w:tc>
          <w:tcPr>
            <w:tcW w:w="237" w:type="pct"/>
            <w:vMerge/>
            <w:vAlign w:val="center"/>
          </w:tcPr>
          <w:p w14:paraId="6AD7792B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14:paraId="675053A4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6" w:type="pct"/>
            <w:vMerge/>
            <w:vAlign w:val="center"/>
          </w:tcPr>
          <w:p w14:paraId="0FA59F83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shd w:val="clear" w:color="auto" w:fill="auto"/>
            <w:vAlign w:val="center"/>
          </w:tcPr>
          <w:p w14:paraId="5FE50B67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08" w:type="pct"/>
            <w:vMerge/>
            <w:vAlign w:val="center"/>
          </w:tcPr>
          <w:p w14:paraId="70F34BB3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40AC17B3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51609AB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97D9E37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</w:t>
            </w:r>
          </w:p>
        </w:tc>
      </w:tr>
      <w:tr w:rsidR="006F0490" w14:paraId="52EE2834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78E257CD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1E4F3DCC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[NOK]</w:t>
            </w:r>
          </w:p>
        </w:tc>
        <w:tc>
          <w:tcPr>
            <w:tcW w:w="398" w:type="pct"/>
            <w:vMerge w:val="restart"/>
            <w:shd w:val="clear" w:color="auto" w:fill="auto"/>
            <w:vAlign w:val="center"/>
          </w:tcPr>
          <w:p w14:paraId="61028B5B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11.76</w:t>
            </w:r>
          </w:p>
        </w:tc>
        <w:tc>
          <w:tcPr>
            <w:tcW w:w="255" w:type="pct"/>
            <w:vMerge w:val="restart"/>
            <w:shd w:val="clear" w:color="auto" w:fill="auto"/>
            <w:vAlign w:val="center"/>
          </w:tcPr>
          <w:p w14:paraId="39A91081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55.9</w:t>
            </w:r>
          </w:p>
        </w:tc>
        <w:tc>
          <w:tcPr>
            <w:tcW w:w="249" w:type="pct"/>
            <w:vMerge/>
            <w:vAlign w:val="center"/>
          </w:tcPr>
          <w:p w14:paraId="25EAF4AA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41B8E264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6CD1FEDA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4F2AD9F2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6.43</w:t>
            </w:r>
          </w:p>
        </w:tc>
        <w:tc>
          <w:tcPr>
            <w:tcW w:w="255" w:type="pct"/>
            <w:vMerge/>
            <w:vAlign w:val="center"/>
          </w:tcPr>
          <w:p w14:paraId="39F7F05B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77CCABEC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7" w:type="pct"/>
            <w:vMerge/>
            <w:vAlign w:val="center"/>
          </w:tcPr>
          <w:p w14:paraId="01EC66E9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restart"/>
            <w:shd w:val="clear" w:color="auto" w:fill="auto"/>
            <w:vAlign w:val="center"/>
          </w:tcPr>
          <w:p w14:paraId="6534BAF4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66" w:type="pct"/>
            <w:vMerge/>
            <w:vAlign w:val="center"/>
          </w:tcPr>
          <w:p w14:paraId="32F51955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7FD99190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08" w:type="pct"/>
            <w:vMerge/>
            <w:vAlign w:val="center"/>
          </w:tcPr>
          <w:p w14:paraId="58B250A6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4BCCDC93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D36DF4D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D215608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</w:t>
            </w:r>
          </w:p>
        </w:tc>
      </w:tr>
      <w:tr w:rsidR="006F0490" w14:paraId="027C80F2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15892EAE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/>
            <w:vAlign w:val="center"/>
          </w:tcPr>
          <w:p w14:paraId="4AD0903E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14:paraId="3E3A7BDB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64AE5886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0F86EFF7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46B07DB1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BD2DA85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3161DBF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628004EC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6449B816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B280279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48F3DE08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/>
            <w:vAlign w:val="center"/>
          </w:tcPr>
          <w:p w14:paraId="4E99BF55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7B4E0554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7B2F6578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64549378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BAA4B92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F21E5DF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59</w:t>
            </w:r>
          </w:p>
        </w:tc>
      </w:tr>
      <w:tr w:rsidR="006F0490" w14:paraId="72E45875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7D6B6ACC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/>
            <w:vAlign w:val="center"/>
          </w:tcPr>
          <w:p w14:paraId="1CED1EBB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14:paraId="4FC0B7D6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2F5966A8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13C413AD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643382C0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72BF4B7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C57D8B6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31219BDB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7164DCF3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57D3F8D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70FBE600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/>
            <w:vAlign w:val="center"/>
          </w:tcPr>
          <w:p w14:paraId="0AB38FC8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259F8FD9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755E4767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3CE636E0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6D3FDF9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DC3280C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</w:t>
            </w:r>
          </w:p>
        </w:tc>
      </w:tr>
      <w:tr w:rsidR="006F0490" w14:paraId="2C98E9AF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3D226356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6B49A432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[IITK]</w:t>
            </w:r>
          </w:p>
        </w:tc>
        <w:tc>
          <w:tcPr>
            <w:tcW w:w="398" w:type="pct"/>
            <w:vMerge w:val="restart"/>
            <w:shd w:val="clear" w:color="auto" w:fill="auto"/>
            <w:vAlign w:val="center"/>
          </w:tcPr>
          <w:p w14:paraId="032CF6B9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17.32</w:t>
            </w:r>
          </w:p>
        </w:tc>
        <w:tc>
          <w:tcPr>
            <w:tcW w:w="255" w:type="pct"/>
            <w:vMerge w:val="restart"/>
            <w:shd w:val="clear" w:color="auto" w:fill="auto"/>
            <w:vAlign w:val="center"/>
          </w:tcPr>
          <w:p w14:paraId="6F01C1B0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61.9</w:t>
            </w:r>
          </w:p>
        </w:tc>
        <w:tc>
          <w:tcPr>
            <w:tcW w:w="249" w:type="pct"/>
            <w:vMerge/>
            <w:vAlign w:val="center"/>
          </w:tcPr>
          <w:p w14:paraId="31707CC5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436F577A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17BA8DB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2009A29E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5" w:type="pct"/>
            <w:vMerge/>
            <w:vAlign w:val="center"/>
          </w:tcPr>
          <w:p w14:paraId="2CB03EB2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00620E75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4CD13F2C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restart"/>
            <w:shd w:val="clear" w:color="auto" w:fill="auto"/>
            <w:vAlign w:val="center"/>
          </w:tcPr>
          <w:p w14:paraId="12715C52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66" w:type="pct"/>
            <w:vMerge/>
            <w:vAlign w:val="center"/>
          </w:tcPr>
          <w:p w14:paraId="21EF75C8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7A8631C6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08" w:type="pct"/>
            <w:vMerge/>
            <w:vAlign w:val="center"/>
          </w:tcPr>
          <w:p w14:paraId="09307B02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23EBBBCB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59019D6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43BFE56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70</w:t>
            </w:r>
          </w:p>
        </w:tc>
      </w:tr>
      <w:tr w:rsidR="006F0490" w14:paraId="6D5E144D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01499A25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/>
            <w:vAlign w:val="center"/>
          </w:tcPr>
          <w:p w14:paraId="7FAB406C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14:paraId="67D37E46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37A01F5E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14E02E1F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77560DFC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B637BA0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28A855C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472B0B44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595BF875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85788A8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11225AF1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/>
            <w:vAlign w:val="center"/>
          </w:tcPr>
          <w:p w14:paraId="6E079515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33EF360C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7AF94817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484FA379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9" w:type="pct"/>
            <w:vMerge/>
            <w:vAlign w:val="center"/>
          </w:tcPr>
          <w:p w14:paraId="323F4262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FE272E2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74</w:t>
            </w:r>
          </w:p>
        </w:tc>
      </w:tr>
      <w:tr w:rsidR="006F0490" w14:paraId="36FD0323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4D3DC3C2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/>
            <w:vAlign w:val="center"/>
          </w:tcPr>
          <w:p w14:paraId="558BD7FF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14:paraId="70EA2867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621CDE4B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0888CC39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/>
            <w:vAlign w:val="center"/>
          </w:tcPr>
          <w:p w14:paraId="030F6C8B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1C3CF11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FEB65FE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14B48F32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6DE63FC3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5290A6F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02822210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/>
            <w:vAlign w:val="center"/>
          </w:tcPr>
          <w:p w14:paraId="55617C34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17E6C02C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0A6703F9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2D100C79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39" w:type="pct"/>
            <w:vMerge/>
            <w:vAlign w:val="center"/>
          </w:tcPr>
          <w:p w14:paraId="5BBB4D74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B9750A1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68</w:t>
            </w:r>
          </w:p>
        </w:tc>
      </w:tr>
      <w:tr w:rsidR="006F0490" w14:paraId="24DF572A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236E169B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/>
            <w:vAlign w:val="center"/>
          </w:tcPr>
          <w:p w14:paraId="5165F753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14:paraId="4FCDFBC6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2C40C5DB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4BF31DC0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48C93B9F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B0119AD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442F6AA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37FD9221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15DBC293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AC438ED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44C8A66D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/>
            <w:vAlign w:val="center"/>
          </w:tcPr>
          <w:p w14:paraId="60A584A1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48DDF6F2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06576F52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63564240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9" w:type="pct"/>
            <w:vMerge/>
            <w:vAlign w:val="center"/>
          </w:tcPr>
          <w:p w14:paraId="7F388A8E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7286CB6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72</w:t>
            </w:r>
          </w:p>
        </w:tc>
      </w:tr>
      <w:tr w:rsidR="006F0490" w14:paraId="50131CE3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271F9FF4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/>
            <w:vAlign w:val="center"/>
          </w:tcPr>
          <w:p w14:paraId="0348283D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 w:val="restart"/>
            <w:shd w:val="clear" w:color="auto" w:fill="auto"/>
            <w:vAlign w:val="center"/>
          </w:tcPr>
          <w:p w14:paraId="023C626A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18.47</w:t>
            </w:r>
          </w:p>
        </w:tc>
        <w:tc>
          <w:tcPr>
            <w:tcW w:w="255" w:type="pct"/>
            <w:vMerge w:val="restart"/>
            <w:shd w:val="clear" w:color="auto" w:fill="auto"/>
            <w:vAlign w:val="center"/>
          </w:tcPr>
          <w:p w14:paraId="61981D1A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62.9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23A15FCF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/>
            <w:vAlign w:val="center"/>
          </w:tcPr>
          <w:p w14:paraId="00E55395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8C42443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7B013D5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restart"/>
            <w:shd w:val="clear" w:color="auto" w:fill="auto"/>
            <w:vAlign w:val="center"/>
          </w:tcPr>
          <w:p w14:paraId="58F58A33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88" w:type="pct"/>
            <w:vMerge/>
            <w:vAlign w:val="center"/>
          </w:tcPr>
          <w:p w14:paraId="5EC3ACBA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3C6527C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3A571CA3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/>
            <w:vAlign w:val="center"/>
          </w:tcPr>
          <w:p w14:paraId="3AF27EE5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03FADD54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4A099397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6C6FEAE9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39" w:type="pct"/>
            <w:vMerge/>
            <w:vAlign w:val="center"/>
          </w:tcPr>
          <w:p w14:paraId="1C93CB6E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CF00C41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71</w:t>
            </w:r>
          </w:p>
        </w:tc>
      </w:tr>
      <w:tr w:rsidR="006F0490" w14:paraId="1609FE38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0848134D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/>
            <w:vAlign w:val="center"/>
          </w:tcPr>
          <w:p w14:paraId="5019147D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14:paraId="6D33DCFE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79B1F774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3B6F0EA8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2E922411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77E5C45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5A69079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6201176B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5EEC5D2E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CBF8A79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4B3018DA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/>
            <w:vAlign w:val="center"/>
          </w:tcPr>
          <w:p w14:paraId="0F363552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2DA84143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2ADC8334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68A22FE4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9" w:type="pct"/>
            <w:vMerge/>
            <w:vAlign w:val="center"/>
          </w:tcPr>
          <w:p w14:paraId="31141B0A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B5E26F9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75</w:t>
            </w:r>
          </w:p>
        </w:tc>
      </w:tr>
      <w:tr w:rsidR="006F0490" w14:paraId="6855B039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186A6338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/>
            <w:vAlign w:val="center"/>
          </w:tcPr>
          <w:p w14:paraId="446D09A6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14:paraId="261808E3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0319AF4E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0B66F7B7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/>
            <w:vAlign w:val="center"/>
          </w:tcPr>
          <w:p w14:paraId="0839D9B0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2E60F3DF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8786C68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1EE3C626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233556A7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504A1D02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4647B57C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/>
            <w:vAlign w:val="center"/>
          </w:tcPr>
          <w:p w14:paraId="480A3521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4AA52015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3BCCB174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36C0713A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39" w:type="pct"/>
            <w:vMerge/>
            <w:vAlign w:val="center"/>
          </w:tcPr>
          <w:p w14:paraId="0FC49FDB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535499D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69</w:t>
            </w:r>
          </w:p>
        </w:tc>
      </w:tr>
      <w:tr w:rsidR="006F0490" w14:paraId="6F957712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3A5670A5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/>
            <w:vAlign w:val="center"/>
          </w:tcPr>
          <w:p w14:paraId="212C4009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14:paraId="39A167CC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0017BE60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29EF245F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56530C88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B14917A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F1DC784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647BF6C1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02B64839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5FD5AB8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038E1E8A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/>
            <w:vAlign w:val="center"/>
          </w:tcPr>
          <w:p w14:paraId="7E364881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03887BCC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2601E933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325C03D3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9" w:type="pct"/>
            <w:vMerge/>
            <w:vAlign w:val="center"/>
          </w:tcPr>
          <w:p w14:paraId="0F0B7545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59E93B6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73</w:t>
            </w:r>
          </w:p>
        </w:tc>
      </w:tr>
      <w:tr w:rsidR="006F0490" w14:paraId="64B9D7CF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5405D218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7E59B390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524A9B24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100.74</w:t>
            </w:r>
          </w:p>
        </w:tc>
        <w:tc>
          <w:tcPr>
            <w:tcW w:w="255" w:type="pct"/>
            <w:shd w:val="clear" w:color="auto" w:fill="auto"/>
            <w:vAlign w:val="center"/>
          </w:tcPr>
          <w:p w14:paraId="132E896D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89.2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7B5AC9CD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/>
            <w:vAlign w:val="center"/>
          </w:tcPr>
          <w:p w14:paraId="64FCA7F2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4BC3CD19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Budget-Alt-2</w:t>
            </w:r>
          </w:p>
        </w:tc>
        <w:tc>
          <w:tcPr>
            <w:tcW w:w="239" w:type="pct"/>
            <w:vMerge/>
            <w:vAlign w:val="center"/>
          </w:tcPr>
          <w:p w14:paraId="31A01E49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 w:val="restart"/>
            <w:shd w:val="clear" w:color="auto" w:fill="auto"/>
            <w:vAlign w:val="center"/>
          </w:tcPr>
          <w:p w14:paraId="66B6A711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8" w:type="pct"/>
            <w:shd w:val="clear" w:color="auto" w:fill="auto"/>
            <w:vAlign w:val="center"/>
          </w:tcPr>
          <w:p w14:paraId="08341B22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-99.09</w:t>
            </w:r>
          </w:p>
        </w:tc>
        <w:tc>
          <w:tcPr>
            <w:tcW w:w="237" w:type="pct"/>
            <w:vMerge/>
            <w:vAlign w:val="center"/>
          </w:tcPr>
          <w:p w14:paraId="5201A6AA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restart"/>
            <w:shd w:val="clear" w:color="auto" w:fill="auto"/>
            <w:vAlign w:val="center"/>
          </w:tcPr>
          <w:p w14:paraId="2463B442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6" w:type="pct"/>
            <w:vMerge/>
            <w:vAlign w:val="center"/>
          </w:tcPr>
          <w:p w14:paraId="2006FC0E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470061C7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08" w:type="pct"/>
            <w:vMerge/>
            <w:vAlign w:val="center"/>
          </w:tcPr>
          <w:p w14:paraId="74B3EE13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35C1467D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2B9FF5A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48606A6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51</w:t>
            </w:r>
          </w:p>
        </w:tc>
      </w:tr>
      <w:tr w:rsidR="006F0490" w14:paraId="5C257AFD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4899014E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/>
            <w:vAlign w:val="center"/>
          </w:tcPr>
          <w:p w14:paraId="30D3F6C3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shd w:val="clear" w:color="auto" w:fill="auto"/>
            <w:vAlign w:val="center"/>
          </w:tcPr>
          <w:p w14:paraId="4EAE601F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141.7</w:t>
            </w:r>
          </w:p>
        </w:tc>
        <w:tc>
          <w:tcPr>
            <w:tcW w:w="255" w:type="pct"/>
            <w:shd w:val="clear" w:color="auto" w:fill="auto"/>
            <w:vAlign w:val="center"/>
          </w:tcPr>
          <w:p w14:paraId="12AA5178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94.49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2B0411A8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/>
            <w:vAlign w:val="center"/>
          </w:tcPr>
          <w:p w14:paraId="56262230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FFA6235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3964BC5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07E5871B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0B7CD5AD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-104.72</w:t>
            </w:r>
          </w:p>
        </w:tc>
        <w:tc>
          <w:tcPr>
            <w:tcW w:w="237" w:type="pct"/>
            <w:vMerge/>
            <w:vAlign w:val="center"/>
          </w:tcPr>
          <w:p w14:paraId="4F1E1089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4F6D2492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vMerge/>
            <w:vAlign w:val="center"/>
          </w:tcPr>
          <w:p w14:paraId="2920D5D9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6BB8B361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27C6905E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079D3101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46DB873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049D962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52</w:t>
            </w:r>
          </w:p>
        </w:tc>
      </w:tr>
      <w:tr w:rsidR="006F0490" w14:paraId="4CB54ACD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24EC1574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0FFFB8F1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398" w:type="pct"/>
            <w:vMerge w:val="restart"/>
            <w:shd w:val="clear" w:color="auto" w:fill="auto"/>
            <w:vAlign w:val="center"/>
          </w:tcPr>
          <w:p w14:paraId="6066B90F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11.76</w:t>
            </w:r>
          </w:p>
        </w:tc>
        <w:tc>
          <w:tcPr>
            <w:tcW w:w="255" w:type="pct"/>
            <w:vMerge w:val="restart"/>
            <w:shd w:val="clear" w:color="auto" w:fill="auto"/>
            <w:vAlign w:val="center"/>
          </w:tcPr>
          <w:p w14:paraId="5FD6678A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55.9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3F4EF2F9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/>
            <w:vAlign w:val="center"/>
          </w:tcPr>
          <w:p w14:paraId="52CC0C21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78FA2760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39" w:type="pct"/>
            <w:shd w:val="clear" w:color="auto" w:fill="auto"/>
            <w:vAlign w:val="center"/>
          </w:tcPr>
          <w:p w14:paraId="2FC58277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255" w:type="pct"/>
            <w:vMerge/>
            <w:vAlign w:val="center"/>
          </w:tcPr>
          <w:p w14:paraId="472ADAFC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 w:val="restart"/>
            <w:shd w:val="clear" w:color="auto" w:fill="auto"/>
            <w:vAlign w:val="center"/>
          </w:tcPr>
          <w:p w14:paraId="521FC186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7" w:type="pct"/>
            <w:vMerge/>
            <w:vAlign w:val="center"/>
          </w:tcPr>
          <w:p w14:paraId="27501290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restart"/>
            <w:shd w:val="clear" w:color="auto" w:fill="auto"/>
            <w:vAlign w:val="center"/>
          </w:tcPr>
          <w:p w14:paraId="45E4F2D5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6" w:type="pct"/>
            <w:vMerge/>
            <w:vAlign w:val="center"/>
          </w:tcPr>
          <w:p w14:paraId="7B44AB05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1461D043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077F4E1E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162.61</w:t>
            </w:r>
          </w:p>
        </w:tc>
        <w:tc>
          <w:tcPr>
            <w:tcW w:w="288" w:type="pct"/>
            <w:vMerge/>
            <w:vAlign w:val="center"/>
          </w:tcPr>
          <w:p w14:paraId="39E49C15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2449A8A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CE9497E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101</w:t>
            </w:r>
          </w:p>
        </w:tc>
      </w:tr>
      <w:tr w:rsidR="006F0490" w14:paraId="7F19052F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62038731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/>
            <w:vAlign w:val="center"/>
          </w:tcPr>
          <w:p w14:paraId="3C665225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14:paraId="3C6A2C22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502BF442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414674FF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47033F7D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62A78AFB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508BA097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255" w:type="pct"/>
            <w:vMerge/>
            <w:vAlign w:val="center"/>
          </w:tcPr>
          <w:p w14:paraId="179C9FCB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6EAAE78A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D818D33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5E129EF0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0B684CFC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7" w:type="pct"/>
            <w:vMerge/>
            <w:vAlign w:val="center"/>
          </w:tcPr>
          <w:p w14:paraId="3B5E1353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23181E56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186.43</w:t>
            </w:r>
          </w:p>
        </w:tc>
        <w:tc>
          <w:tcPr>
            <w:tcW w:w="288" w:type="pct"/>
            <w:vMerge/>
            <w:vAlign w:val="center"/>
          </w:tcPr>
          <w:p w14:paraId="6F509225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1038B88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00C9E14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103</w:t>
            </w:r>
          </w:p>
        </w:tc>
      </w:tr>
      <w:tr w:rsidR="006F0490" w14:paraId="69BCE7E0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7DE8CFF2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/>
            <w:vAlign w:val="center"/>
          </w:tcPr>
          <w:p w14:paraId="677E7205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14:paraId="78E91470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20C1F8BD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4C701B70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03D97B0C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4952294A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7006E2FB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255" w:type="pct"/>
            <w:vMerge/>
            <w:vAlign w:val="center"/>
          </w:tcPr>
          <w:p w14:paraId="533EB4FD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27B226DA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788943F8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45018BF0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67623FFD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7" w:type="pct"/>
            <w:vMerge/>
            <w:vAlign w:val="center"/>
          </w:tcPr>
          <w:p w14:paraId="3F3DC9E4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407708C5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190.39</w:t>
            </w:r>
          </w:p>
        </w:tc>
        <w:tc>
          <w:tcPr>
            <w:tcW w:w="288" w:type="pct"/>
            <w:vMerge/>
            <w:vAlign w:val="center"/>
          </w:tcPr>
          <w:p w14:paraId="31983859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7B66C73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C6B4181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105</w:t>
            </w:r>
          </w:p>
        </w:tc>
      </w:tr>
      <w:tr w:rsidR="006F0490" w14:paraId="7D4A5142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0F185984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/>
            <w:vAlign w:val="center"/>
          </w:tcPr>
          <w:p w14:paraId="342EC7F7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14:paraId="01BA0C40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5974AB98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6BE7D6D6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/>
            <w:vAlign w:val="center"/>
          </w:tcPr>
          <w:p w14:paraId="3829C0CF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34D6A2C9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292FCDD7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255" w:type="pct"/>
            <w:vMerge/>
            <w:vAlign w:val="center"/>
          </w:tcPr>
          <w:p w14:paraId="29F87C43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3CC3D0EF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F333C50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2B9D9A96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584037F2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vMerge/>
            <w:vAlign w:val="center"/>
          </w:tcPr>
          <w:p w14:paraId="32AF1562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01D41B9C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305.58</w:t>
            </w:r>
          </w:p>
        </w:tc>
        <w:tc>
          <w:tcPr>
            <w:tcW w:w="288" w:type="pct"/>
            <w:vMerge/>
            <w:vAlign w:val="center"/>
          </w:tcPr>
          <w:p w14:paraId="4133DC54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D98663E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A9766A9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100</w:t>
            </w:r>
          </w:p>
        </w:tc>
      </w:tr>
      <w:tr w:rsidR="006F0490" w14:paraId="65054ED8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271C5873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/>
            <w:vAlign w:val="center"/>
          </w:tcPr>
          <w:p w14:paraId="0579F6D8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14:paraId="32FF5F63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09FB252C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02CDB20D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28343E84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774F24B8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3240A4B9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255" w:type="pct"/>
            <w:vMerge/>
            <w:vAlign w:val="center"/>
          </w:tcPr>
          <w:p w14:paraId="74FC2D0A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0958BEB0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2C9828B3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645E2ECC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0C3624CD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7" w:type="pct"/>
            <w:vMerge/>
            <w:vAlign w:val="center"/>
          </w:tcPr>
          <w:p w14:paraId="142E740A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55265383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247.63</w:t>
            </w:r>
          </w:p>
        </w:tc>
        <w:tc>
          <w:tcPr>
            <w:tcW w:w="288" w:type="pct"/>
            <w:vMerge/>
            <w:vAlign w:val="center"/>
          </w:tcPr>
          <w:p w14:paraId="3A5EA50D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BEEC31B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1BFC569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102</w:t>
            </w:r>
          </w:p>
        </w:tc>
      </w:tr>
      <w:tr w:rsidR="006F0490" w14:paraId="6C11D8C0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17AE9E7F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/>
            <w:vAlign w:val="center"/>
          </w:tcPr>
          <w:p w14:paraId="21032270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14:paraId="104CF44A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vMerge/>
            <w:vAlign w:val="center"/>
          </w:tcPr>
          <w:p w14:paraId="734466F0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/>
            <w:vAlign w:val="center"/>
          </w:tcPr>
          <w:p w14:paraId="222DFDE6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vMerge/>
            <w:vAlign w:val="center"/>
          </w:tcPr>
          <w:p w14:paraId="59722C02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/>
            <w:vAlign w:val="center"/>
          </w:tcPr>
          <w:p w14:paraId="0C0F1F33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3B2C8C2B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255" w:type="pct"/>
            <w:vMerge/>
            <w:vAlign w:val="center"/>
          </w:tcPr>
          <w:p w14:paraId="370A20A4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14:paraId="1A93174F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7F2027A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3A55AE74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04127176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7" w:type="pct"/>
            <w:vMerge/>
            <w:vAlign w:val="center"/>
          </w:tcPr>
          <w:p w14:paraId="52975CC3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13CE74B7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297.65</w:t>
            </w:r>
          </w:p>
        </w:tc>
        <w:tc>
          <w:tcPr>
            <w:tcW w:w="288" w:type="pct"/>
            <w:vMerge/>
            <w:vAlign w:val="center"/>
          </w:tcPr>
          <w:p w14:paraId="72605C15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5B97608" w14:textId="77777777" w:rsidR="006F0490" w:rsidRDefault="006F0490" w:rsidP="008F4190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6F1FA07" w14:textId="77777777" w:rsidR="006F0490" w:rsidRDefault="002D4B5B" w:rsidP="008F4190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104</w:t>
            </w:r>
          </w:p>
        </w:tc>
      </w:tr>
    </w:tbl>
    <w:p w14:paraId="03B52169" w14:textId="77777777" w:rsidR="006F0490" w:rsidRDefault="006F0490" w:rsidP="0022659E"/>
    <w:p w14:paraId="427A022F" w14:textId="42B73DA4" w:rsidR="006F0490" w:rsidRDefault="002D4B5B" w:rsidP="0022659E">
      <w:pPr>
        <w:pStyle w:val="TH"/>
      </w:pPr>
      <w:r>
        <w:rPr>
          <w:noProof/>
        </w:rPr>
        <w:drawing>
          <wp:inline distT="0" distB="0" distL="0" distR="0" wp14:anchorId="63C25656" wp14:editId="317717DB">
            <wp:extent cx="9074785" cy="5012055"/>
            <wp:effectExtent l="0" t="0" r="0" b="0"/>
            <wp:docPr id="598431249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8431249" name="Picture 10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74785" cy="5012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B2A8F4" w14:textId="0AC49BAA" w:rsidR="006F0490" w:rsidRDefault="0022659E" w:rsidP="0022659E">
      <w:pPr>
        <w:pStyle w:val="TF"/>
        <w:rPr>
          <w:rFonts w:ascii="Times New Roman" w:hAnsi="Times New Roman"/>
        </w:rPr>
      </w:pPr>
      <w:r>
        <w:rPr>
          <w:rFonts w:hint="eastAsia"/>
        </w:rPr>
        <w:t>Figure</w:t>
      </w:r>
      <w:r>
        <w:t xml:space="preserve"> 7.1.2.</w:t>
      </w:r>
      <w:r>
        <w:rPr>
          <w:rFonts w:hint="eastAsia"/>
        </w:rPr>
        <w:t>3</w:t>
      </w:r>
      <w:r>
        <w:t>.</w:t>
      </w:r>
      <w:r>
        <w:rPr>
          <w:rFonts w:hint="eastAsia"/>
        </w:rPr>
        <w:t>1.2-</w:t>
      </w:r>
      <w:r>
        <w:t>1</w:t>
      </w:r>
    </w:p>
    <w:p w14:paraId="21D781F4" w14:textId="77777777" w:rsidR="006F0490" w:rsidRDefault="002D4B5B" w:rsidP="0022659E">
      <w:pPr>
        <w:pStyle w:val="TH"/>
      </w:pPr>
      <w:r>
        <w:rPr>
          <w:rFonts w:hint="eastAsia"/>
        </w:rPr>
        <w:lastRenderedPageBreak/>
        <w:t>Table</w:t>
      </w:r>
      <w:r>
        <w:t xml:space="preserve"> 7.1.2.</w:t>
      </w:r>
      <w:r>
        <w:rPr>
          <w:rFonts w:hint="eastAsia"/>
        </w:rPr>
        <w:t>3</w:t>
      </w:r>
      <w:r>
        <w:t>.</w:t>
      </w:r>
      <w:r>
        <w:rPr>
          <w:rFonts w:hint="eastAsia"/>
        </w:rPr>
        <w:t>1.2-2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5"/>
        <w:gridCol w:w="966"/>
        <w:gridCol w:w="1146"/>
        <w:gridCol w:w="732"/>
        <w:gridCol w:w="712"/>
        <w:gridCol w:w="641"/>
        <w:gridCol w:w="683"/>
        <w:gridCol w:w="686"/>
        <w:gridCol w:w="732"/>
        <w:gridCol w:w="909"/>
        <w:gridCol w:w="678"/>
        <w:gridCol w:w="664"/>
        <w:gridCol w:w="1056"/>
        <w:gridCol w:w="622"/>
        <w:gridCol w:w="884"/>
        <w:gridCol w:w="827"/>
        <w:gridCol w:w="684"/>
        <w:gridCol w:w="844"/>
      </w:tblGrid>
      <w:tr w:rsidR="006F0490" w:rsidRPr="00806C6B" w14:paraId="1AFFF11A" w14:textId="77777777">
        <w:trPr>
          <w:trHeight w:val="210"/>
        </w:trPr>
        <w:tc>
          <w:tcPr>
            <w:tcW w:w="4703" w:type="pct"/>
            <w:gridSpan w:val="17"/>
            <w:shd w:val="clear" w:color="auto" w:fill="auto"/>
            <w:noWrap/>
            <w:vAlign w:val="center"/>
          </w:tcPr>
          <w:p w14:paraId="63A12157" w14:textId="77777777" w:rsidR="006F0490" w:rsidRPr="00806C6B" w:rsidRDefault="002D4B5B" w:rsidP="0022659E">
            <w:pPr>
              <w:pStyle w:val="TAH"/>
              <w:rPr>
                <w:rFonts w:eastAsia="DengXian"/>
                <w:lang w:val="fr-FR"/>
              </w:rPr>
            </w:pPr>
            <w:r w:rsidRPr="00806C6B">
              <w:rPr>
                <w:rFonts w:eastAsia="DengXian"/>
                <w:lang w:val="fr-FR"/>
              </w:rPr>
              <w:t xml:space="preserve">~5-7kbps, </w:t>
            </w:r>
            <w:proofErr w:type="spellStart"/>
            <w:r w:rsidRPr="00806C6B">
              <w:rPr>
                <w:rFonts w:eastAsia="DengXian"/>
                <w:lang w:val="fr-FR"/>
              </w:rPr>
              <w:t>device</w:t>
            </w:r>
            <w:proofErr w:type="spellEnd"/>
            <w:r w:rsidRPr="00806C6B">
              <w:rPr>
                <w:rFonts w:eastAsia="DengXian"/>
                <w:lang w:val="fr-FR"/>
              </w:rPr>
              <w:t xml:space="preserve"> 2b, D2T2, </w:t>
            </w:r>
            <w:proofErr w:type="spellStart"/>
            <w:r w:rsidRPr="00806C6B">
              <w:rPr>
                <w:rFonts w:eastAsia="DengXian"/>
                <w:lang w:val="fr-FR"/>
              </w:rPr>
              <w:t>InH</w:t>
            </w:r>
            <w:proofErr w:type="spellEnd"/>
            <w:r w:rsidRPr="00806C6B">
              <w:rPr>
                <w:rFonts w:eastAsia="DengXian"/>
                <w:lang w:val="fr-FR"/>
              </w:rPr>
              <w:t>-Office LOS</w:t>
            </w:r>
          </w:p>
        </w:tc>
        <w:tc>
          <w:tcPr>
            <w:tcW w:w="297" w:type="pct"/>
            <w:shd w:val="clear" w:color="auto" w:fill="auto"/>
            <w:noWrap/>
            <w:vAlign w:val="center"/>
          </w:tcPr>
          <w:p w14:paraId="3788ED2F" w14:textId="77777777" w:rsidR="006F0490" w:rsidRPr="00806C6B" w:rsidRDefault="006F0490" w:rsidP="0022659E">
            <w:pPr>
              <w:pStyle w:val="TAH"/>
              <w:rPr>
                <w:rFonts w:eastAsia="DengXian"/>
                <w:lang w:val="fr-FR"/>
              </w:rPr>
            </w:pPr>
          </w:p>
        </w:tc>
      </w:tr>
      <w:tr w:rsidR="006F0490" w14:paraId="5F4BE4A3" w14:textId="77777777">
        <w:trPr>
          <w:trHeight w:val="1870"/>
        </w:trPr>
        <w:tc>
          <w:tcPr>
            <w:tcW w:w="2505" w:type="pct"/>
            <w:gridSpan w:val="9"/>
            <w:shd w:val="clear" w:color="auto" w:fill="auto"/>
          </w:tcPr>
          <w:p w14:paraId="67D141CB" w14:textId="6F3BA61C" w:rsidR="006F0490" w:rsidRDefault="002D4B5B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Header columns description:</w:t>
            </w: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br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(1a) </w:t>
            </w:r>
            <w:r w:rsidR="0022659E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Distance, min(R2D, D2R)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(1b) </w:t>
            </w:r>
            <w:r w:rsidR="0022659E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MPL, min(R2D, D2R)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(2)</w:t>
            </w:r>
            <w:r w:rsidR="0022659E">
              <w:t xml:space="preserve"> </w:t>
            </w:r>
            <w:r w:rsidR="0022659E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BLER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(3)</w:t>
            </w:r>
            <w:r w:rsidR="0022659E">
              <w:t xml:space="preserve"> </w:t>
            </w:r>
            <w:r w:rsidR="0022659E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CW case. (See TR38.XXX section YYY)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(4)</w:t>
            </w:r>
            <w:r w:rsidR="0022659E">
              <w:t xml:space="preserve"> </w:t>
            </w:r>
            <w:r w:rsidR="0022659E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 Alternative 1 or 2. (See TR38.XXX section YYY)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(5)</w:t>
            </w:r>
            <w:r w:rsidR="0022659E">
              <w:t xml:space="preserve"> </w:t>
            </w:r>
            <w:r w:rsidR="0022659E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D2R data rate (kbps). (Refer to [0m] in LLS table, also see editors' notes [info-D2R-datarate]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(6)</w:t>
            </w:r>
            <w:r w:rsidR="0022659E">
              <w:t xml:space="preserve"> </w:t>
            </w:r>
            <w:r w:rsidR="0022659E">
              <w:tab/>
            </w: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TxPower</w:t>
            </w:r>
            <w:proofErr w:type="spellEnd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[dBm]. (See R2D[1E] in link budget table)</w:t>
            </w:r>
          </w:p>
        </w:tc>
        <w:tc>
          <w:tcPr>
            <w:tcW w:w="2197" w:type="pct"/>
            <w:gridSpan w:val="8"/>
            <w:shd w:val="clear" w:color="auto" w:fill="auto"/>
          </w:tcPr>
          <w:p w14:paraId="61D5F04C" w14:textId="155779A6" w:rsidR="006F0490" w:rsidRDefault="002D4B5B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(7)</w:t>
            </w:r>
            <w:r w:rsidR="0022659E">
              <w:t xml:space="preserve"> </w:t>
            </w:r>
            <w:r w:rsidR="0022659E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R2D Receiver sensitivity [dBm]. (See R2D[2L]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(8)</w:t>
            </w:r>
            <w:r w:rsidR="0022659E">
              <w:t xml:space="preserve"> </w:t>
            </w:r>
            <w:r w:rsidR="0022659E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On Object Penalty [dB] (See R2D[2H]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(9)</w:t>
            </w:r>
            <w:r w:rsidR="0022659E">
              <w:t xml:space="preserve"> </w:t>
            </w:r>
            <w:r w:rsidR="0022659E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Backscatter loss [dB] (See [1H]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(10) </w:t>
            </w:r>
            <w:r w:rsidR="0022659E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message size for D2R [bit] 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(11) </w:t>
            </w:r>
            <w:r w:rsidR="0022659E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CW cancellation [dB] (See D2R[2K]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(12) </w:t>
            </w:r>
            <w:r w:rsidR="0022659E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CW2D distance [m] (See D2R[1E3]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(13) </w:t>
            </w:r>
            <w:r w:rsidR="0022659E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D2R coherent or non-coherent receiver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(14) </w:t>
            </w:r>
            <w:r w:rsidR="0022659E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Carrier frequency (MHz)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(15) </w:t>
            </w:r>
            <w:r w:rsidR="0022659E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Row indices in the table.</w:t>
            </w:r>
          </w:p>
        </w:tc>
        <w:tc>
          <w:tcPr>
            <w:tcW w:w="297" w:type="pct"/>
            <w:shd w:val="clear" w:color="auto" w:fill="auto"/>
          </w:tcPr>
          <w:p w14:paraId="67706E7F" w14:textId="77777777" w:rsidR="006F0490" w:rsidRDefault="002D4B5B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6F0490" w14:paraId="425C2C33" w14:textId="77777777">
        <w:trPr>
          <w:trHeight w:val="210"/>
        </w:trPr>
        <w:tc>
          <w:tcPr>
            <w:tcW w:w="287" w:type="pct"/>
            <w:shd w:val="clear" w:color="D9E1F2" w:fill="D9E1F2"/>
            <w:noWrap/>
            <w:vAlign w:val="center"/>
          </w:tcPr>
          <w:p w14:paraId="7D8F2DA2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DxTx</w:t>
            </w:r>
            <w:proofErr w:type="spellEnd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-Y</w:t>
            </w:r>
          </w:p>
        </w:tc>
        <w:tc>
          <w:tcPr>
            <w:tcW w:w="340" w:type="pct"/>
            <w:shd w:val="clear" w:color="D9E1F2" w:fill="D9E1F2"/>
            <w:noWrap/>
            <w:vAlign w:val="center"/>
          </w:tcPr>
          <w:p w14:paraId="78D699AF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403" w:type="pct"/>
            <w:shd w:val="clear" w:color="D9E1F2" w:fill="D9E1F2"/>
            <w:noWrap/>
            <w:vAlign w:val="center"/>
          </w:tcPr>
          <w:p w14:paraId="5BD2B5E6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 xml:space="preserve">(1a) </w:t>
            </w: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Distance</w:t>
            </w:r>
          </w:p>
        </w:tc>
        <w:tc>
          <w:tcPr>
            <w:tcW w:w="258" w:type="pct"/>
            <w:shd w:val="clear" w:color="D9E1F2" w:fill="D9E1F2"/>
            <w:noWrap/>
            <w:vAlign w:val="center"/>
          </w:tcPr>
          <w:p w14:paraId="3D9924FA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(1b) MPL</w:t>
            </w:r>
          </w:p>
        </w:tc>
        <w:tc>
          <w:tcPr>
            <w:tcW w:w="251" w:type="pct"/>
            <w:shd w:val="clear" w:color="D9E1F2" w:fill="D9E1F2"/>
            <w:noWrap/>
            <w:vAlign w:val="center"/>
          </w:tcPr>
          <w:p w14:paraId="372C5E4B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(2)BLER</w:t>
            </w:r>
          </w:p>
        </w:tc>
        <w:tc>
          <w:tcPr>
            <w:tcW w:w="226" w:type="pct"/>
            <w:shd w:val="clear" w:color="D9E1F2" w:fill="D9E1F2"/>
            <w:noWrap/>
            <w:vAlign w:val="center"/>
          </w:tcPr>
          <w:p w14:paraId="3C2A240F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(3)CW</w:t>
            </w:r>
          </w:p>
        </w:tc>
        <w:tc>
          <w:tcPr>
            <w:tcW w:w="241" w:type="pct"/>
            <w:shd w:val="clear" w:color="D9E1F2" w:fill="D9E1F2"/>
            <w:noWrap/>
            <w:vAlign w:val="center"/>
          </w:tcPr>
          <w:p w14:paraId="37B631DC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(4)Alt</w:t>
            </w:r>
          </w:p>
        </w:tc>
        <w:tc>
          <w:tcPr>
            <w:tcW w:w="242" w:type="pct"/>
            <w:shd w:val="clear" w:color="D9E1F2" w:fill="D9E1F2"/>
            <w:noWrap/>
            <w:vAlign w:val="center"/>
          </w:tcPr>
          <w:p w14:paraId="63A399AA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(5)kbps</w:t>
            </w:r>
          </w:p>
        </w:tc>
        <w:tc>
          <w:tcPr>
            <w:tcW w:w="258" w:type="pct"/>
            <w:shd w:val="clear" w:color="D9E1F2" w:fill="D9E1F2"/>
            <w:noWrap/>
            <w:vAlign w:val="center"/>
          </w:tcPr>
          <w:p w14:paraId="164AF94F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(6)</w:t>
            </w: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TxPwr</w:t>
            </w:r>
            <w:proofErr w:type="spellEnd"/>
          </w:p>
        </w:tc>
        <w:tc>
          <w:tcPr>
            <w:tcW w:w="291" w:type="pct"/>
            <w:shd w:val="clear" w:color="D9E1F2" w:fill="D9E1F2"/>
            <w:noWrap/>
            <w:vAlign w:val="center"/>
          </w:tcPr>
          <w:p w14:paraId="554B0A6A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(7)R2DSens</w:t>
            </w:r>
          </w:p>
        </w:tc>
        <w:tc>
          <w:tcPr>
            <w:tcW w:w="239" w:type="pct"/>
            <w:shd w:val="clear" w:color="D9E1F2" w:fill="D9E1F2"/>
            <w:noWrap/>
            <w:vAlign w:val="center"/>
          </w:tcPr>
          <w:p w14:paraId="3ADB5F9F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(8)OOP</w:t>
            </w:r>
          </w:p>
        </w:tc>
        <w:tc>
          <w:tcPr>
            <w:tcW w:w="234" w:type="pct"/>
            <w:shd w:val="clear" w:color="D9E1F2" w:fill="D9E1F2"/>
            <w:noWrap/>
            <w:vAlign w:val="center"/>
          </w:tcPr>
          <w:p w14:paraId="0CF02BCF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(9)BSL</w:t>
            </w:r>
          </w:p>
        </w:tc>
        <w:tc>
          <w:tcPr>
            <w:tcW w:w="371" w:type="pct"/>
            <w:shd w:val="clear" w:color="D9E1F2" w:fill="D9E1F2"/>
            <w:noWrap/>
            <w:vAlign w:val="center"/>
          </w:tcPr>
          <w:p w14:paraId="74CD5DE4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(10)bit</w:t>
            </w:r>
          </w:p>
        </w:tc>
        <w:tc>
          <w:tcPr>
            <w:tcW w:w="219" w:type="pct"/>
            <w:shd w:val="clear" w:color="D9E1F2" w:fill="D9E1F2"/>
            <w:noWrap/>
            <w:vAlign w:val="center"/>
          </w:tcPr>
          <w:p w14:paraId="0597EECA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(11)CW</w:t>
            </w:r>
          </w:p>
        </w:tc>
        <w:tc>
          <w:tcPr>
            <w:tcW w:w="311" w:type="pct"/>
            <w:shd w:val="clear" w:color="D9E1F2" w:fill="D9E1F2"/>
            <w:noWrap/>
            <w:vAlign w:val="center"/>
          </w:tcPr>
          <w:p w14:paraId="30B071B5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(12)CW2D</w:t>
            </w:r>
          </w:p>
        </w:tc>
        <w:tc>
          <w:tcPr>
            <w:tcW w:w="291" w:type="pct"/>
            <w:shd w:val="clear" w:color="D9E1F2" w:fill="D9E1F2"/>
            <w:noWrap/>
            <w:vAlign w:val="center"/>
          </w:tcPr>
          <w:p w14:paraId="7C06FAAD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241" w:type="pct"/>
            <w:shd w:val="clear" w:color="D9E1F2" w:fill="D9E1F2"/>
            <w:noWrap/>
            <w:vAlign w:val="center"/>
          </w:tcPr>
          <w:p w14:paraId="32CBBB74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(14)</w:t>
            </w:r>
          </w:p>
        </w:tc>
        <w:tc>
          <w:tcPr>
            <w:tcW w:w="297" w:type="pct"/>
            <w:shd w:val="clear" w:color="D9E1F2" w:fill="D9E1F2"/>
            <w:noWrap/>
            <w:vAlign w:val="center"/>
          </w:tcPr>
          <w:p w14:paraId="4CE32DAD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(15)index</w:t>
            </w:r>
          </w:p>
        </w:tc>
      </w:tr>
      <w:tr w:rsidR="006F0490" w14:paraId="2FBAF2D0" w14:textId="77777777">
        <w:trPr>
          <w:trHeight w:val="210"/>
        </w:trPr>
        <w:tc>
          <w:tcPr>
            <w:tcW w:w="287" w:type="pct"/>
            <w:vMerge w:val="restart"/>
            <w:shd w:val="clear" w:color="auto" w:fill="auto"/>
            <w:vAlign w:val="center"/>
          </w:tcPr>
          <w:p w14:paraId="65187F03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D2T2-C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77CD71CD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1F93ABE7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45.09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7F367C14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60.1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68431030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6FD0E444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241" w:type="pct"/>
            <w:shd w:val="clear" w:color="auto" w:fill="auto"/>
            <w:vAlign w:val="center"/>
          </w:tcPr>
          <w:p w14:paraId="3BD1F4F2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00AEC5A7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4BE1540F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1E62ACBA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4A892261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09F8AFAB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71" w:type="pct"/>
            <w:vMerge w:val="restart"/>
            <w:shd w:val="clear" w:color="auto" w:fill="auto"/>
            <w:vAlign w:val="center"/>
          </w:tcPr>
          <w:p w14:paraId="2477F117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shd w:val="clear" w:color="auto" w:fill="auto"/>
            <w:vAlign w:val="center"/>
          </w:tcPr>
          <w:p w14:paraId="2868BB26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54E078B2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428320FA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3B94E845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297" w:type="pct"/>
            <w:shd w:val="clear" w:color="auto" w:fill="auto"/>
            <w:vAlign w:val="center"/>
          </w:tcPr>
          <w:p w14:paraId="5A9F638D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77</w:t>
            </w:r>
          </w:p>
        </w:tc>
      </w:tr>
      <w:tr w:rsidR="006F0490" w14:paraId="627E8F9B" w14:textId="77777777">
        <w:trPr>
          <w:trHeight w:val="210"/>
        </w:trPr>
        <w:tc>
          <w:tcPr>
            <w:tcW w:w="287" w:type="pct"/>
            <w:vMerge/>
            <w:vAlign w:val="center"/>
          </w:tcPr>
          <w:p w14:paraId="3201E031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 w:val="restart"/>
            <w:shd w:val="clear" w:color="auto" w:fill="auto"/>
            <w:vAlign w:val="center"/>
          </w:tcPr>
          <w:p w14:paraId="0D028E59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403" w:type="pct"/>
            <w:vMerge w:val="restart"/>
            <w:shd w:val="clear" w:color="auto" w:fill="auto"/>
            <w:vAlign w:val="center"/>
          </w:tcPr>
          <w:p w14:paraId="361B97F1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5BA0C773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114.45</w:t>
            </w:r>
          </w:p>
        </w:tc>
        <w:tc>
          <w:tcPr>
            <w:tcW w:w="251" w:type="pct"/>
            <w:vMerge/>
            <w:vAlign w:val="center"/>
          </w:tcPr>
          <w:p w14:paraId="42106AE2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0AE12D5B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7B95B9F2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42" w:type="pct"/>
            <w:vMerge/>
            <w:vAlign w:val="center"/>
          </w:tcPr>
          <w:p w14:paraId="3A0B7A77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65660351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159A1D56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-98.35</w:t>
            </w:r>
          </w:p>
        </w:tc>
        <w:tc>
          <w:tcPr>
            <w:tcW w:w="239" w:type="pct"/>
            <w:vMerge/>
            <w:vAlign w:val="center"/>
          </w:tcPr>
          <w:p w14:paraId="546416BA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restart"/>
            <w:shd w:val="clear" w:color="auto" w:fill="auto"/>
            <w:vAlign w:val="center"/>
          </w:tcPr>
          <w:p w14:paraId="1EC8B709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71" w:type="pct"/>
            <w:vMerge/>
            <w:vAlign w:val="center"/>
          </w:tcPr>
          <w:p w14:paraId="1522A977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6DCC01DC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11" w:type="pct"/>
            <w:vMerge/>
            <w:vAlign w:val="center"/>
          </w:tcPr>
          <w:p w14:paraId="467047A3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5C7915A6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2C406E8D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EDDEA9E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6F0490" w14:paraId="22534940" w14:textId="77777777">
        <w:trPr>
          <w:trHeight w:val="210"/>
        </w:trPr>
        <w:tc>
          <w:tcPr>
            <w:tcW w:w="287" w:type="pct"/>
            <w:vMerge/>
            <w:vAlign w:val="center"/>
          </w:tcPr>
          <w:p w14:paraId="2C580FD7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/>
            <w:vAlign w:val="center"/>
          </w:tcPr>
          <w:p w14:paraId="49647F79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/>
            <w:vAlign w:val="center"/>
          </w:tcPr>
          <w:p w14:paraId="2F7B3307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shd w:val="clear" w:color="auto" w:fill="auto"/>
            <w:vAlign w:val="center"/>
          </w:tcPr>
          <w:p w14:paraId="246166DE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103.34</w:t>
            </w:r>
          </w:p>
        </w:tc>
        <w:tc>
          <w:tcPr>
            <w:tcW w:w="251" w:type="pct"/>
            <w:vMerge/>
            <w:vAlign w:val="center"/>
          </w:tcPr>
          <w:p w14:paraId="47B40586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6044CC54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4A5FACE0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5377D89A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37BD73DF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7A130960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75BA023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211B26B9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/>
            <w:vAlign w:val="center"/>
          </w:tcPr>
          <w:p w14:paraId="29A9500A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5F705863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73FBB61D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1A8662CF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308964CF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1ED293A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</w:t>
            </w:r>
          </w:p>
        </w:tc>
      </w:tr>
      <w:tr w:rsidR="006F0490" w14:paraId="4ACE510D" w14:textId="77777777">
        <w:trPr>
          <w:trHeight w:val="210"/>
        </w:trPr>
        <w:tc>
          <w:tcPr>
            <w:tcW w:w="287" w:type="pct"/>
            <w:vMerge/>
            <w:vAlign w:val="center"/>
          </w:tcPr>
          <w:p w14:paraId="702DD20C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 w:val="restart"/>
            <w:shd w:val="clear" w:color="auto" w:fill="auto"/>
            <w:vAlign w:val="center"/>
          </w:tcPr>
          <w:p w14:paraId="28E0003C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403" w:type="pct"/>
            <w:vMerge w:val="restart"/>
            <w:shd w:val="clear" w:color="auto" w:fill="auto"/>
            <w:vAlign w:val="center"/>
          </w:tcPr>
          <w:p w14:paraId="3475CA99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45.09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25EA3064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60.1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244F39E2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6" w:type="pct"/>
            <w:vMerge/>
            <w:vAlign w:val="center"/>
          </w:tcPr>
          <w:p w14:paraId="0E6C4681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6AD98D91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3718D130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58" w:type="pct"/>
            <w:vMerge/>
            <w:vAlign w:val="center"/>
          </w:tcPr>
          <w:p w14:paraId="4E1DEC4A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6CFEA228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9" w:type="pct"/>
            <w:vMerge/>
            <w:vAlign w:val="center"/>
          </w:tcPr>
          <w:p w14:paraId="7F9FB91C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restart"/>
            <w:shd w:val="clear" w:color="auto" w:fill="auto"/>
            <w:vAlign w:val="center"/>
          </w:tcPr>
          <w:p w14:paraId="2D8D6C9F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371" w:type="pct"/>
            <w:vMerge w:val="restart"/>
            <w:shd w:val="clear" w:color="auto" w:fill="auto"/>
            <w:vAlign w:val="center"/>
          </w:tcPr>
          <w:p w14:paraId="258CD692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27106B78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311" w:type="pct"/>
            <w:vMerge/>
            <w:vAlign w:val="center"/>
          </w:tcPr>
          <w:p w14:paraId="3BF7988F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24A4881B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57064BB3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792EE57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83</w:t>
            </w:r>
          </w:p>
        </w:tc>
      </w:tr>
      <w:tr w:rsidR="006F0490" w14:paraId="760EE8CC" w14:textId="77777777">
        <w:trPr>
          <w:trHeight w:val="210"/>
        </w:trPr>
        <w:tc>
          <w:tcPr>
            <w:tcW w:w="287" w:type="pct"/>
            <w:vMerge/>
            <w:vAlign w:val="center"/>
          </w:tcPr>
          <w:p w14:paraId="68084A91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/>
            <w:vAlign w:val="center"/>
          </w:tcPr>
          <w:p w14:paraId="21219DA1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/>
            <w:vAlign w:val="center"/>
          </w:tcPr>
          <w:p w14:paraId="21A8F41E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69A9F970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38D33606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19CC5315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4E9C0A5F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5346ABC3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59383C18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5D663FE8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36AE834B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5FEFB02E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/>
            <w:vAlign w:val="center"/>
          </w:tcPr>
          <w:p w14:paraId="0946D00C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7CA80F15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565797B5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7963D6FD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063B98C2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75FECDF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89</w:t>
            </w:r>
          </w:p>
        </w:tc>
      </w:tr>
      <w:tr w:rsidR="006F0490" w14:paraId="382775B1" w14:textId="77777777">
        <w:trPr>
          <w:trHeight w:val="210"/>
        </w:trPr>
        <w:tc>
          <w:tcPr>
            <w:tcW w:w="287" w:type="pct"/>
            <w:vMerge/>
            <w:vAlign w:val="center"/>
          </w:tcPr>
          <w:p w14:paraId="3505C662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/>
            <w:vAlign w:val="center"/>
          </w:tcPr>
          <w:p w14:paraId="39986336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/>
            <w:vAlign w:val="center"/>
          </w:tcPr>
          <w:p w14:paraId="2622DEA4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22C4131F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571E420F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3ED92353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2B2CF3E1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7694D893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58" w:type="pct"/>
            <w:vMerge/>
            <w:vAlign w:val="center"/>
          </w:tcPr>
          <w:p w14:paraId="47457770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4F03DD3A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24AD63B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6C097F4E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restart"/>
            <w:shd w:val="clear" w:color="auto" w:fill="auto"/>
            <w:vAlign w:val="center"/>
          </w:tcPr>
          <w:p w14:paraId="4365C66D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/>
            <w:vAlign w:val="center"/>
          </w:tcPr>
          <w:p w14:paraId="327A1D70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11C8235D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460159D0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3CDF4ECA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DDE6722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84</w:t>
            </w:r>
          </w:p>
        </w:tc>
      </w:tr>
      <w:tr w:rsidR="006F0490" w14:paraId="2232A916" w14:textId="77777777">
        <w:trPr>
          <w:trHeight w:val="210"/>
        </w:trPr>
        <w:tc>
          <w:tcPr>
            <w:tcW w:w="287" w:type="pct"/>
            <w:vMerge/>
            <w:vAlign w:val="center"/>
          </w:tcPr>
          <w:p w14:paraId="5CDAE82E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/>
            <w:vAlign w:val="center"/>
          </w:tcPr>
          <w:p w14:paraId="550A2798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/>
            <w:vAlign w:val="center"/>
          </w:tcPr>
          <w:p w14:paraId="019DC7DE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1D09345E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052AADC7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5159700A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6F2C0F6D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0858BE63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4F8CA41F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61811007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F50C36C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4865C8C5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/>
            <w:vAlign w:val="center"/>
          </w:tcPr>
          <w:p w14:paraId="03D412CC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79E1DECB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692D04E9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7F223F86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5FEBF28F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9C553F4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90</w:t>
            </w:r>
          </w:p>
        </w:tc>
      </w:tr>
      <w:tr w:rsidR="006F0490" w14:paraId="01F638B3" w14:textId="77777777">
        <w:trPr>
          <w:trHeight w:val="210"/>
        </w:trPr>
        <w:tc>
          <w:tcPr>
            <w:tcW w:w="287" w:type="pct"/>
            <w:vMerge/>
            <w:vAlign w:val="center"/>
          </w:tcPr>
          <w:p w14:paraId="0C8D64C5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/>
            <w:vAlign w:val="center"/>
          </w:tcPr>
          <w:p w14:paraId="275FA0C0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/>
            <w:vAlign w:val="center"/>
          </w:tcPr>
          <w:p w14:paraId="1AA6AEA8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078732C2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68B2FA24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353323BA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05EE5896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23C926F2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58" w:type="pct"/>
            <w:vMerge/>
            <w:vAlign w:val="center"/>
          </w:tcPr>
          <w:p w14:paraId="76E7CB15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3566D52C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50CCC3B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1703C5B5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restart"/>
            <w:shd w:val="clear" w:color="auto" w:fill="auto"/>
            <w:vAlign w:val="center"/>
          </w:tcPr>
          <w:p w14:paraId="06C4752B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9" w:type="pct"/>
            <w:vMerge/>
            <w:vAlign w:val="center"/>
          </w:tcPr>
          <w:p w14:paraId="39CF9FE1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6D35497C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30511694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31DC0169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02EE439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85</w:t>
            </w:r>
          </w:p>
        </w:tc>
      </w:tr>
      <w:tr w:rsidR="006F0490" w14:paraId="4FA0679C" w14:textId="77777777">
        <w:trPr>
          <w:trHeight w:val="210"/>
        </w:trPr>
        <w:tc>
          <w:tcPr>
            <w:tcW w:w="287" w:type="pct"/>
            <w:vMerge/>
            <w:vAlign w:val="center"/>
          </w:tcPr>
          <w:p w14:paraId="5DE9E445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/>
            <w:vAlign w:val="center"/>
          </w:tcPr>
          <w:p w14:paraId="70E72294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/>
            <w:vAlign w:val="center"/>
          </w:tcPr>
          <w:p w14:paraId="6E266DBE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534CF41B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4A3D80CE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3483463D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2B2A5F1D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138FA3EB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089033AF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1F1B74BA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B59C73A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3E3CFD19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/>
            <w:vAlign w:val="center"/>
          </w:tcPr>
          <w:p w14:paraId="44C679D4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0D3C9A60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68FB1EFA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04E04F51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2C4F7885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FCF5297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91</w:t>
            </w:r>
          </w:p>
        </w:tc>
      </w:tr>
      <w:tr w:rsidR="006F0490" w14:paraId="0239E95A" w14:textId="77777777">
        <w:trPr>
          <w:trHeight w:val="210"/>
        </w:trPr>
        <w:tc>
          <w:tcPr>
            <w:tcW w:w="287" w:type="pct"/>
            <w:vMerge/>
            <w:vAlign w:val="center"/>
          </w:tcPr>
          <w:p w14:paraId="57B3B625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 w:val="restart"/>
            <w:shd w:val="clear" w:color="auto" w:fill="auto"/>
            <w:vAlign w:val="center"/>
          </w:tcPr>
          <w:p w14:paraId="245F878E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403" w:type="pct"/>
            <w:vMerge w:val="restart"/>
            <w:shd w:val="clear" w:color="auto" w:fill="auto"/>
            <w:vAlign w:val="center"/>
          </w:tcPr>
          <w:p w14:paraId="7FE00B74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23.18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51245C2C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55.1</w:t>
            </w:r>
          </w:p>
        </w:tc>
        <w:tc>
          <w:tcPr>
            <w:tcW w:w="251" w:type="pct"/>
            <w:vMerge/>
            <w:vAlign w:val="center"/>
          </w:tcPr>
          <w:p w14:paraId="7AF0E7B6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06F62842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2C731843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5676833A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258" w:type="pct"/>
            <w:vMerge/>
            <w:vAlign w:val="center"/>
          </w:tcPr>
          <w:p w14:paraId="1B952D73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44FD6566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9" w:type="pct"/>
            <w:vMerge/>
            <w:vAlign w:val="center"/>
          </w:tcPr>
          <w:p w14:paraId="4827E4FA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restart"/>
            <w:shd w:val="clear" w:color="auto" w:fill="auto"/>
            <w:vAlign w:val="center"/>
          </w:tcPr>
          <w:p w14:paraId="3D882C61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71" w:type="pct"/>
            <w:shd w:val="clear" w:color="auto" w:fill="auto"/>
            <w:vAlign w:val="center"/>
          </w:tcPr>
          <w:p w14:paraId="2C1B4BBF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2E35B54E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11" w:type="pct"/>
            <w:vMerge/>
            <w:vAlign w:val="center"/>
          </w:tcPr>
          <w:p w14:paraId="5D793FC9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0F90E2AE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4454ECD3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90E3CAA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50</w:t>
            </w:r>
          </w:p>
        </w:tc>
      </w:tr>
      <w:tr w:rsidR="006F0490" w14:paraId="53902FF1" w14:textId="77777777">
        <w:trPr>
          <w:trHeight w:val="210"/>
        </w:trPr>
        <w:tc>
          <w:tcPr>
            <w:tcW w:w="287" w:type="pct"/>
            <w:vMerge/>
            <w:vAlign w:val="center"/>
          </w:tcPr>
          <w:p w14:paraId="02B9DFE4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/>
            <w:vAlign w:val="center"/>
          </w:tcPr>
          <w:p w14:paraId="2FCED82B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/>
            <w:vAlign w:val="center"/>
          </w:tcPr>
          <w:p w14:paraId="2D47A5C9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30AFDCBF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65B46539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549C33BE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0779D96B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689685BB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258" w:type="pct"/>
            <w:vMerge/>
            <w:vAlign w:val="center"/>
          </w:tcPr>
          <w:p w14:paraId="7195490C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072043B4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BD20B0E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43FF20E8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shd w:val="clear" w:color="auto" w:fill="auto"/>
            <w:vAlign w:val="center"/>
          </w:tcPr>
          <w:p w14:paraId="2D9E31D5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/>
            <w:vAlign w:val="center"/>
          </w:tcPr>
          <w:p w14:paraId="28EA9225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49F56025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657648F3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05D9867F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5095F0D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46</w:t>
            </w:r>
          </w:p>
        </w:tc>
      </w:tr>
      <w:tr w:rsidR="006F0490" w14:paraId="718885E3" w14:textId="77777777">
        <w:trPr>
          <w:trHeight w:val="210"/>
        </w:trPr>
        <w:tc>
          <w:tcPr>
            <w:tcW w:w="287" w:type="pct"/>
            <w:vMerge/>
            <w:vAlign w:val="center"/>
          </w:tcPr>
          <w:p w14:paraId="5D8C0F8F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/>
            <w:vAlign w:val="center"/>
          </w:tcPr>
          <w:p w14:paraId="613DC713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/>
            <w:vAlign w:val="center"/>
          </w:tcPr>
          <w:p w14:paraId="1A0B13D9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36052D8C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7FB112CC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6" w:type="pct"/>
            <w:vMerge/>
            <w:vAlign w:val="center"/>
          </w:tcPr>
          <w:p w14:paraId="472B0C21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597D16BE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2EDE5F2D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258" w:type="pct"/>
            <w:vMerge/>
            <w:vAlign w:val="center"/>
          </w:tcPr>
          <w:p w14:paraId="23F60742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30813483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7C84EA5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0A7DED9B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shd w:val="clear" w:color="auto" w:fill="auto"/>
            <w:vAlign w:val="center"/>
          </w:tcPr>
          <w:p w14:paraId="1C1108BC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/>
            <w:vAlign w:val="center"/>
          </w:tcPr>
          <w:p w14:paraId="5488DB54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215306DA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093A8ACD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25EB9764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A1BA4A7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48</w:t>
            </w:r>
          </w:p>
        </w:tc>
      </w:tr>
      <w:tr w:rsidR="006F0490" w14:paraId="513EF10B" w14:textId="77777777">
        <w:trPr>
          <w:trHeight w:val="210"/>
        </w:trPr>
        <w:tc>
          <w:tcPr>
            <w:tcW w:w="287" w:type="pct"/>
            <w:vMerge/>
            <w:vAlign w:val="center"/>
          </w:tcPr>
          <w:p w14:paraId="1D8552E6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/>
            <w:vAlign w:val="center"/>
          </w:tcPr>
          <w:p w14:paraId="1EC9F7BB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/>
            <w:vAlign w:val="center"/>
          </w:tcPr>
          <w:p w14:paraId="453180EC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172BBC39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03E08C0F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5869DB83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7017160A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40B57B96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258" w:type="pct"/>
            <w:vMerge/>
            <w:vAlign w:val="center"/>
          </w:tcPr>
          <w:p w14:paraId="0D53105F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46A7CF0C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EBEE497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6C54378A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shd w:val="clear" w:color="auto" w:fill="auto"/>
            <w:vAlign w:val="center"/>
          </w:tcPr>
          <w:p w14:paraId="75E39C4B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/>
            <w:vAlign w:val="center"/>
          </w:tcPr>
          <w:p w14:paraId="37EFF07E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0AE9E65F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4A3780C2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4E537FCC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45A8F78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</w:t>
            </w:r>
          </w:p>
        </w:tc>
      </w:tr>
      <w:tr w:rsidR="006F0490" w14:paraId="3E637809" w14:textId="77777777">
        <w:trPr>
          <w:trHeight w:val="210"/>
        </w:trPr>
        <w:tc>
          <w:tcPr>
            <w:tcW w:w="287" w:type="pct"/>
            <w:vMerge/>
            <w:vAlign w:val="center"/>
          </w:tcPr>
          <w:p w14:paraId="76B215F9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 w:val="restart"/>
            <w:shd w:val="clear" w:color="auto" w:fill="auto"/>
            <w:vAlign w:val="center"/>
          </w:tcPr>
          <w:p w14:paraId="2901EFA3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403" w:type="pct"/>
            <w:vMerge w:val="restart"/>
            <w:shd w:val="clear" w:color="auto" w:fill="auto"/>
            <w:vAlign w:val="center"/>
          </w:tcPr>
          <w:p w14:paraId="4A53158F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331.98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706EE484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75.1</w:t>
            </w:r>
          </w:p>
        </w:tc>
        <w:tc>
          <w:tcPr>
            <w:tcW w:w="251" w:type="pct"/>
            <w:vMerge/>
            <w:vAlign w:val="center"/>
          </w:tcPr>
          <w:p w14:paraId="6941866D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11CEE1C9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48B89BDC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6D401778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5.08</w:t>
            </w:r>
          </w:p>
        </w:tc>
        <w:tc>
          <w:tcPr>
            <w:tcW w:w="258" w:type="pct"/>
            <w:vMerge/>
            <w:vAlign w:val="center"/>
          </w:tcPr>
          <w:p w14:paraId="4ED13A8C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4BBFF2B0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-60</w:t>
            </w:r>
          </w:p>
        </w:tc>
        <w:tc>
          <w:tcPr>
            <w:tcW w:w="239" w:type="pct"/>
            <w:vMerge/>
            <w:vAlign w:val="center"/>
          </w:tcPr>
          <w:p w14:paraId="1DCE1E02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restart"/>
            <w:shd w:val="clear" w:color="auto" w:fill="auto"/>
            <w:vAlign w:val="center"/>
          </w:tcPr>
          <w:p w14:paraId="076204ED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1" w:type="pct"/>
            <w:shd w:val="clear" w:color="auto" w:fill="auto"/>
            <w:vAlign w:val="center"/>
          </w:tcPr>
          <w:p w14:paraId="5663B58A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4A3846E0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11" w:type="pct"/>
            <w:vMerge/>
            <w:vAlign w:val="center"/>
          </w:tcPr>
          <w:p w14:paraId="6C03CDBF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68F91870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372B6ADD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7AF6286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98</w:t>
            </w:r>
          </w:p>
        </w:tc>
      </w:tr>
      <w:tr w:rsidR="006F0490" w14:paraId="4E85B407" w14:textId="77777777">
        <w:trPr>
          <w:trHeight w:val="210"/>
        </w:trPr>
        <w:tc>
          <w:tcPr>
            <w:tcW w:w="287" w:type="pct"/>
            <w:vMerge/>
            <w:vAlign w:val="center"/>
          </w:tcPr>
          <w:p w14:paraId="0900C472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/>
            <w:vAlign w:val="center"/>
          </w:tcPr>
          <w:p w14:paraId="7D7CEE5A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/>
            <w:vAlign w:val="center"/>
          </w:tcPr>
          <w:p w14:paraId="3CD0E197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346B311A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0F4784B8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45BB4B41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3D42D03C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473B5C8C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5.49</w:t>
            </w:r>
          </w:p>
        </w:tc>
        <w:tc>
          <w:tcPr>
            <w:tcW w:w="258" w:type="pct"/>
            <w:vMerge/>
            <w:vAlign w:val="center"/>
          </w:tcPr>
          <w:p w14:paraId="4B5A3D07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5FE40B09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A883BC6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6769FD29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restart"/>
            <w:shd w:val="clear" w:color="auto" w:fill="auto"/>
            <w:vAlign w:val="center"/>
          </w:tcPr>
          <w:p w14:paraId="6821ECC0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/>
            <w:vAlign w:val="center"/>
          </w:tcPr>
          <w:p w14:paraId="7884804D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0E3B0229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08CE9FDC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79D780E7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B7910C8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</w:tr>
      <w:tr w:rsidR="006F0490" w14:paraId="5DE0FC18" w14:textId="77777777">
        <w:trPr>
          <w:trHeight w:val="210"/>
        </w:trPr>
        <w:tc>
          <w:tcPr>
            <w:tcW w:w="287" w:type="pct"/>
            <w:vMerge/>
            <w:vAlign w:val="center"/>
          </w:tcPr>
          <w:p w14:paraId="7A58558B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14:paraId="29D6B001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2C2AEF9B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3292.96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0636CD9A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92.34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7F7A3A93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6" w:type="pct"/>
            <w:vMerge/>
            <w:vAlign w:val="center"/>
          </w:tcPr>
          <w:p w14:paraId="0F260AFF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41809A33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42" w:type="pct"/>
            <w:shd w:val="clear" w:color="auto" w:fill="auto"/>
            <w:vAlign w:val="center"/>
          </w:tcPr>
          <w:p w14:paraId="7DA86DE4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258" w:type="pct"/>
            <w:vMerge/>
            <w:vAlign w:val="center"/>
          </w:tcPr>
          <w:p w14:paraId="418CBC17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14:paraId="4F18865C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-79.45</w:t>
            </w:r>
          </w:p>
        </w:tc>
        <w:tc>
          <w:tcPr>
            <w:tcW w:w="239" w:type="pct"/>
            <w:vMerge/>
            <w:vAlign w:val="center"/>
          </w:tcPr>
          <w:p w14:paraId="7AE7669D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1A588428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/>
            <w:vAlign w:val="center"/>
          </w:tcPr>
          <w:p w14:paraId="50D2B464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3E5F5391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11" w:type="pct"/>
            <w:vMerge/>
            <w:vAlign w:val="center"/>
          </w:tcPr>
          <w:p w14:paraId="6A15C973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60DE3092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1" w:type="pct"/>
            <w:vMerge/>
            <w:vAlign w:val="center"/>
          </w:tcPr>
          <w:p w14:paraId="46FA2B2D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6574AE6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</w:t>
            </w:r>
          </w:p>
        </w:tc>
      </w:tr>
      <w:tr w:rsidR="006F0490" w14:paraId="56F35C56" w14:textId="77777777">
        <w:trPr>
          <w:trHeight w:val="210"/>
        </w:trPr>
        <w:tc>
          <w:tcPr>
            <w:tcW w:w="287" w:type="pct"/>
            <w:vMerge/>
            <w:vAlign w:val="center"/>
          </w:tcPr>
          <w:p w14:paraId="1B341ACF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 w:val="restart"/>
            <w:shd w:val="clear" w:color="auto" w:fill="auto"/>
            <w:vAlign w:val="center"/>
          </w:tcPr>
          <w:p w14:paraId="38F534DE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403" w:type="pct"/>
            <w:vMerge w:val="restart"/>
            <w:shd w:val="clear" w:color="auto" w:fill="auto"/>
            <w:vAlign w:val="center"/>
          </w:tcPr>
          <w:p w14:paraId="31F9EEEF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13.98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5C5008D6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51.3</w:t>
            </w:r>
          </w:p>
        </w:tc>
        <w:tc>
          <w:tcPr>
            <w:tcW w:w="251" w:type="pct"/>
            <w:vMerge/>
            <w:vAlign w:val="center"/>
          </w:tcPr>
          <w:p w14:paraId="056FD48F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2E3A2B1F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08950E72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5957D825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8" w:type="pct"/>
            <w:vMerge/>
            <w:vAlign w:val="center"/>
          </w:tcPr>
          <w:p w14:paraId="1A0BEE24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56BBA7BB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781E83CD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34" w:type="pct"/>
            <w:vMerge/>
            <w:vAlign w:val="center"/>
          </w:tcPr>
          <w:p w14:paraId="45B34BA1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/>
            <w:vAlign w:val="center"/>
          </w:tcPr>
          <w:p w14:paraId="0A693895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01AC5E7C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4CB170EB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4E45D837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68849596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16B9301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116</w:t>
            </w:r>
          </w:p>
        </w:tc>
      </w:tr>
      <w:tr w:rsidR="006F0490" w14:paraId="1110DFFB" w14:textId="77777777">
        <w:trPr>
          <w:trHeight w:val="210"/>
        </w:trPr>
        <w:tc>
          <w:tcPr>
            <w:tcW w:w="287" w:type="pct"/>
            <w:vMerge/>
            <w:vAlign w:val="center"/>
          </w:tcPr>
          <w:p w14:paraId="512A3A50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/>
            <w:vAlign w:val="center"/>
          </w:tcPr>
          <w:p w14:paraId="5C0BFE8E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/>
            <w:vAlign w:val="center"/>
          </w:tcPr>
          <w:p w14:paraId="53317237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2AF77FA6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14:paraId="73E8CAB5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6" w:type="pct"/>
            <w:vMerge/>
            <w:vAlign w:val="center"/>
          </w:tcPr>
          <w:p w14:paraId="44B585ED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02DFBED3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5CA86371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42FBC822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5039A847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EF98329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55298DCA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/>
            <w:vAlign w:val="center"/>
          </w:tcPr>
          <w:p w14:paraId="36316CAE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21231113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5952D2C7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596D0411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4641EFF8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A9FD73B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124</w:t>
            </w:r>
          </w:p>
        </w:tc>
      </w:tr>
      <w:tr w:rsidR="006F0490" w14:paraId="36121952" w14:textId="77777777">
        <w:trPr>
          <w:trHeight w:val="210"/>
        </w:trPr>
        <w:tc>
          <w:tcPr>
            <w:tcW w:w="287" w:type="pct"/>
            <w:vMerge/>
            <w:vAlign w:val="center"/>
          </w:tcPr>
          <w:p w14:paraId="4F6D6917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/>
            <w:vAlign w:val="center"/>
          </w:tcPr>
          <w:p w14:paraId="33656715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 w:val="restart"/>
            <w:shd w:val="clear" w:color="auto" w:fill="auto"/>
            <w:vAlign w:val="center"/>
          </w:tcPr>
          <w:p w14:paraId="54304E4B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23.18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5C387FE4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55.1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7E8F3633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6" w:type="pct"/>
            <w:vMerge/>
            <w:vAlign w:val="center"/>
          </w:tcPr>
          <w:p w14:paraId="571F43B4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65752FEC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5BBC6146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64ECB3E3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67BDF629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7D9975E8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4" w:type="pct"/>
            <w:vMerge/>
            <w:vAlign w:val="center"/>
          </w:tcPr>
          <w:p w14:paraId="034D3E85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/>
            <w:vAlign w:val="center"/>
          </w:tcPr>
          <w:p w14:paraId="456423E5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2DC1EF26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04003EF4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187BC852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5FC0B5AC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F06770D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112</w:t>
            </w:r>
          </w:p>
        </w:tc>
      </w:tr>
      <w:tr w:rsidR="006F0490" w14:paraId="5A9297FA" w14:textId="77777777">
        <w:trPr>
          <w:trHeight w:val="210"/>
        </w:trPr>
        <w:tc>
          <w:tcPr>
            <w:tcW w:w="287" w:type="pct"/>
            <w:vMerge/>
            <w:vAlign w:val="center"/>
          </w:tcPr>
          <w:p w14:paraId="6F623255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/>
            <w:vAlign w:val="center"/>
          </w:tcPr>
          <w:p w14:paraId="2531D507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/>
            <w:vAlign w:val="center"/>
          </w:tcPr>
          <w:p w14:paraId="03C6219F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63048D74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40B379ED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40594A52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3C8501BB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55A049E2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013F52F9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755ED533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225EEF4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144CDB8A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/>
            <w:vAlign w:val="center"/>
          </w:tcPr>
          <w:p w14:paraId="638EE8E4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7C894FA9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3AC2089F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40D189EA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41A49ACB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2D32DD8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113</w:t>
            </w:r>
          </w:p>
        </w:tc>
      </w:tr>
      <w:tr w:rsidR="006F0490" w14:paraId="54BF40A7" w14:textId="77777777">
        <w:trPr>
          <w:trHeight w:val="210"/>
        </w:trPr>
        <w:tc>
          <w:tcPr>
            <w:tcW w:w="287" w:type="pct"/>
            <w:vMerge/>
            <w:vAlign w:val="center"/>
          </w:tcPr>
          <w:p w14:paraId="44DD29DC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/>
            <w:vAlign w:val="center"/>
          </w:tcPr>
          <w:p w14:paraId="739BC72B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/>
            <w:vAlign w:val="center"/>
          </w:tcPr>
          <w:p w14:paraId="3A34AC31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11BE991D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5804A1AF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44BBA099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6D0CE83E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23368A7C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7E6B898A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7E8872CF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3A95CD2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235AB43D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/>
            <w:vAlign w:val="center"/>
          </w:tcPr>
          <w:p w14:paraId="69C15ABB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39C29838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79565F7A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0199C1F0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02B1B5FC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69F34F3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114</w:t>
            </w:r>
          </w:p>
        </w:tc>
      </w:tr>
      <w:tr w:rsidR="006F0490" w14:paraId="306F4181" w14:textId="77777777">
        <w:trPr>
          <w:trHeight w:val="210"/>
        </w:trPr>
        <w:tc>
          <w:tcPr>
            <w:tcW w:w="287" w:type="pct"/>
            <w:vMerge/>
            <w:vAlign w:val="center"/>
          </w:tcPr>
          <w:p w14:paraId="48202740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/>
            <w:vAlign w:val="center"/>
          </w:tcPr>
          <w:p w14:paraId="148EA143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/>
            <w:vAlign w:val="center"/>
          </w:tcPr>
          <w:p w14:paraId="3ECD471B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642DA063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456EDE0A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49490AF0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23562D8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251DC127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0187AFFE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4D7746F0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3E950B5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58CA2E28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/>
            <w:vAlign w:val="center"/>
          </w:tcPr>
          <w:p w14:paraId="5F599EDA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0C3007BC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29A57869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4C092810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652D870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3460660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115</w:t>
            </w:r>
          </w:p>
        </w:tc>
      </w:tr>
      <w:tr w:rsidR="006F0490" w14:paraId="6DD94694" w14:textId="77777777">
        <w:trPr>
          <w:trHeight w:val="210"/>
        </w:trPr>
        <w:tc>
          <w:tcPr>
            <w:tcW w:w="287" w:type="pct"/>
            <w:vMerge/>
            <w:vAlign w:val="center"/>
          </w:tcPr>
          <w:p w14:paraId="3730C749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/>
            <w:vAlign w:val="center"/>
          </w:tcPr>
          <w:p w14:paraId="655A08B2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/>
            <w:vAlign w:val="center"/>
          </w:tcPr>
          <w:p w14:paraId="4A0C71F3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5A7C5696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6F129420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36C99573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6E772023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6B18C3DE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301EFDE1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2FFE7FAC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5174C8A4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08422FA5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/>
            <w:vAlign w:val="center"/>
          </w:tcPr>
          <w:p w14:paraId="6E2A8E47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71A1229D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4DB9E5BC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6FAF2B25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2E172015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8367FFF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118</w:t>
            </w:r>
          </w:p>
        </w:tc>
      </w:tr>
      <w:tr w:rsidR="006F0490" w14:paraId="49575EA9" w14:textId="77777777">
        <w:trPr>
          <w:trHeight w:val="210"/>
        </w:trPr>
        <w:tc>
          <w:tcPr>
            <w:tcW w:w="287" w:type="pct"/>
            <w:vMerge/>
            <w:vAlign w:val="center"/>
          </w:tcPr>
          <w:p w14:paraId="4375A004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/>
            <w:vAlign w:val="center"/>
          </w:tcPr>
          <w:p w14:paraId="128883DC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/>
            <w:vAlign w:val="center"/>
          </w:tcPr>
          <w:p w14:paraId="1A375090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571A5C48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29532A4C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6" w:type="pct"/>
            <w:vMerge/>
            <w:vAlign w:val="center"/>
          </w:tcPr>
          <w:p w14:paraId="768A6DEA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37A78EB6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321ABAC1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467B4166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0188C43E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6DD3E5C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20AE4656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/>
            <w:vAlign w:val="center"/>
          </w:tcPr>
          <w:p w14:paraId="58CD1A72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4F7C7303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74550DA2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7DF8EDFE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51CF2A13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38DFE09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123</w:t>
            </w:r>
          </w:p>
        </w:tc>
      </w:tr>
      <w:tr w:rsidR="006F0490" w14:paraId="2B899956" w14:textId="77777777">
        <w:trPr>
          <w:trHeight w:val="210"/>
        </w:trPr>
        <w:tc>
          <w:tcPr>
            <w:tcW w:w="287" w:type="pct"/>
            <w:vMerge/>
            <w:vAlign w:val="center"/>
          </w:tcPr>
          <w:p w14:paraId="37D7467F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/>
            <w:vAlign w:val="center"/>
          </w:tcPr>
          <w:p w14:paraId="58B84C74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/>
            <w:vAlign w:val="center"/>
          </w:tcPr>
          <w:p w14:paraId="3159E192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602F794D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184D61F5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6BB3A574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65DF4ED8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42E0B07A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40DF0366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46923A0B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2C9979A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3AC9E675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/>
            <w:vAlign w:val="center"/>
          </w:tcPr>
          <w:p w14:paraId="6E9AE58D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47654443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12F8A9DD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68994FDC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5C999D30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C30145B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126</w:t>
            </w:r>
          </w:p>
        </w:tc>
      </w:tr>
      <w:tr w:rsidR="006F0490" w14:paraId="66C33067" w14:textId="77777777">
        <w:trPr>
          <w:trHeight w:val="210"/>
        </w:trPr>
        <w:tc>
          <w:tcPr>
            <w:tcW w:w="287" w:type="pct"/>
            <w:vMerge/>
            <w:vAlign w:val="center"/>
          </w:tcPr>
          <w:p w14:paraId="58CC4D82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/>
            <w:vAlign w:val="center"/>
          </w:tcPr>
          <w:p w14:paraId="30C66931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/>
            <w:vAlign w:val="center"/>
          </w:tcPr>
          <w:p w14:paraId="46BE4508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0C6B21A5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04F67356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7DB36D26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676F52DF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34CB2FD2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71F659F6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12E627EF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296AF27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09CA2EE8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/>
            <w:vAlign w:val="center"/>
          </w:tcPr>
          <w:p w14:paraId="2C76358D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4DF12FB3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38BFB8D3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2E22457A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73D03674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5C5F7E1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120</w:t>
            </w:r>
          </w:p>
        </w:tc>
      </w:tr>
      <w:tr w:rsidR="006F0490" w14:paraId="563752FA" w14:textId="77777777">
        <w:trPr>
          <w:trHeight w:val="210"/>
        </w:trPr>
        <w:tc>
          <w:tcPr>
            <w:tcW w:w="287" w:type="pct"/>
            <w:vMerge/>
            <w:vAlign w:val="center"/>
          </w:tcPr>
          <w:p w14:paraId="6924CC10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/>
            <w:vAlign w:val="center"/>
          </w:tcPr>
          <w:p w14:paraId="43B56A30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/>
            <w:vAlign w:val="center"/>
          </w:tcPr>
          <w:p w14:paraId="21B78E41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19D90CC9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36CC4533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5587889F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4B912676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1A7D4985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537A4630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14E3753C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5153172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4916DA86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/>
            <w:vAlign w:val="center"/>
          </w:tcPr>
          <w:p w14:paraId="0CCA271E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424B549C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5EF9ACAD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2B62580B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76D866C0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6EABBE6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121</w:t>
            </w:r>
          </w:p>
        </w:tc>
      </w:tr>
      <w:tr w:rsidR="006F0490" w14:paraId="7DC95240" w14:textId="77777777">
        <w:trPr>
          <w:trHeight w:val="210"/>
        </w:trPr>
        <w:tc>
          <w:tcPr>
            <w:tcW w:w="287" w:type="pct"/>
            <w:vMerge/>
            <w:vAlign w:val="center"/>
          </w:tcPr>
          <w:p w14:paraId="2377144B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/>
            <w:vAlign w:val="center"/>
          </w:tcPr>
          <w:p w14:paraId="2A524210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/>
            <w:vAlign w:val="center"/>
          </w:tcPr>
          <w:p w14:paraId="30BD17DC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614927AA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4E838F4E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281D886A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00725A0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7D3B19CD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5F59D3E4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1422CCF0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161CD760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6B7F3C96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/>
            <w:vAlign w:val="center"/>
          </w:tcPr>
          <w:p w14:paraId="0B4447F9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5589CA23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221C80C6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3A850086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B71F14B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D429133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122</w:t>
            </w:r>
          </w:p>
        </w:tc>
      </w:tr>
      <w:tr w:rsidR="006F0490" w14:paraId="7A9F08E6" w14:textId="77777777">
        <w:trPr>
          <w:trHeight w:val="210"/>
        </w:trPr>
        <w:tc>
          <w:tcPr>
            <w:tcW w:w="287" w:type="pct"/>
            <w:vMerge/>
            <w:vAlign w:val="center"/>
          </w:tcPr>
          <w:p w14:paraId="2F6563DA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/>
            <w:vAlign w:val="center"/>
          </w:tcPr>
          <w:p w14:paraId="5FB46CBF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 w:val="restart"/>
            <w:shd w:val="clear" w:color="auto" w:fill="auto"/>
            <w:vAlign w:val="center"/>
          </w:tcPr>
          <w:p w14:paraId="27BCD153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34.55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11B73340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58.1</w:t>
            </w:r>
          </w:p>
        </w:tc>
        <w:tc>
          <w:tcPr>
            <w:tcW w:w="251" w:type="pct"/>
            <w:shd w:val="clear" w:color="auto" w:fill="auto"/>
            <w:vAlign w:val="center"/>
          </w:tcPr>
          <w:p w14:paraId="3C35C66A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6" w:type="pct"/>
            <w:vMerge/>
            <w:vAlign w:val="center"/>
          </w:tcPr>
          <w:p w14:paraId="760991C4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682A146C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315E55C4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0B0D1493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91" w:type="pct"/>
            <w:vMerge/>
            <w:vAlign w:val="center"/>
          </w:tcPr>
          <w:p w14:paraId="0FDB131D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278EC7E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54157703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/>
            <w:vAlign w:val="center"/>
          </w:tcPr>
          <w:p w14:paraId="568394BE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10EE1105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180FB80C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2E1465EC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5F96E619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B064558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119</w:t>
            </w:r>
          </w:p>
        </w:tc>
      </w:tr>
      <w:tr w:rsidR="006F0490" w14:paraId="4F341447" w14:textId="77777777">
        <w:trPr>
          <w:trHeight w:val="210"/>
        </w:trPr>
        <w:tc>
          <w:tcPr>
            <w:tcW w:w="287" w:type="pct"/>
            <w:vMerge/>
            <w:vAlign w:val="center"/>
          </w:tcPr>
          <w:p w14:paraId="422547C8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/>
            <w:vAlign w:val="center"/>
          </w:tcPr>
          <w:p w14:paraId="2B3F909C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/>
            <w:vAlign w:val="center"/>
          </w:tcPr>
          <w:p w14:paraId="409B790E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277FD365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14:paraId="6DDDA434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6" w:type="pct"/>
            <w:vMerge/>
            <w:vAlign w:val="center"/>
          </w:tcPr>
          <w:p w14:paraId="6AF148E9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458713BF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6A0D5F06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1E0364D0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033F4E2B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EA6697D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4129BE26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/>
            <w:vAlign w:val="center"/>
          </w:tcPr>
          <w:p w14:paraId="79708B32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6D9903BC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223125D4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52850A76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54EF1F8A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499E6B1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127</w:t>
            </w:r>
          </w:p>
        </w:tc>
      </w:tr>
      <w:tr w:rsidR="006F0490" w14:paraId="6BEF6F23" w14:textId="77777777">
        <w:trPr>
          <w:trHeight w:val="210"/>
        </w:trPr>
        <w:tc>
          <w:tcPr>
            <w:tcW w:w="287" w:type="pct"/>
            <w:vMerge/>
            <w:vAlign w:val="center"/>
          </w:tcPr>
          <w:p w14:paraId="1BFACAED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/>
            <w:vAlign w:val="center"/>
          </w:tcPr>
          <w:p w14:paraId="7F47A57C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 w:val="restart"/>
            <w:shd w:val="clear" w:color="auto" w:fill="auto"/>
            <w:vAlign w:val="center"/>
          </w:tcPr>
          <w:p w14:paraId="7AA47982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45.09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12D66CFC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60.1</w:t>
            </w:r>
          </w:p>
        </w:tc>
        <w:tc>
          <w:tcPr>
            <w:tcW w:w="251" w:type="pct"/>
            <w:shd w:val="clear" w:color="auto" w:fill="auto"/>
            <w:vAlign w:val="center"/>
          </w:tcPr>
          <w:p w14:paraId="471FC3A8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6" w:type="pct"/>
            <w:vMerge/>
            <w:vAlign w:val="center"/>
          </w:tcPr>
          <w:p w14:paraId="28A1E225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656D5E4F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2FC7F7BC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2577A484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79EF1EC9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9" w:type="pct"/>
            <w:vMerge/>
            <w:vAlign w:val="center"/>
          </w:tcPr>
          <w:p w14:paraId="657D061E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0860ABE8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/>
            <w:vAlign w:val="center"/>
          </w:tcPr>
          <w:p w14:paraId="7FAF922F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0D880A0A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36F5E9F1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131C80E5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47898976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26B5D85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117</w:t>
            </w:r>
          </w:p>
        </w:tc>
      </w:tr>
      <w:tr w:rsidR="006F0490" w14:paraId="54DAB713" w14:textId="77777777">
        <w:trPr>
          <w:trHeight w:val="210"/>
        </w:trPr>
        <w:tc>
          <w:tcPr>
            <w:tcW w:w="287" w:type="pct"/>
            <w:vMerge/>
            <w:vAlign w:val="center"/>
          </w:tcPr>
          <w:p w14:paraId="5B8777EB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/>
            <w:vAlign w:val="center"/>
          </w:tcPr>
          <w:p w14:paraId="771059FE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/>
            <w:vAlign w:val="center"/>
          </w:tcPr>
          <w:p w14:paraId="49596D7E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06CA5D4F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14:paraId="1C6A4DB5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6" w:type="pct"/>
            <w:vMerge/>
            <w:vAlign w:val="center"/>
          </w:tcPr>
          <w:p w14:paraId="3533E076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2236E231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2E9024AE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6ADBE77F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114CED7F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F3FEC70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625E7394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/>
            <w:vAlign w:val="center"/>
          </w:tcPr>
          <w:p w14:paraId="5C84EE5F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72B9AB25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57E79537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6A5432AC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3B28EC91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C0848B9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125</w:t>
            </w:r>
          </w:p>
        </w:tc>
      </w:tr>
      <w:tr w:rsidR="006F0490" w14:paraId="34F99436" w14:textId="77777777">
        <w:trPr>
          <w:trHeight w:val="210"/>
        </w:trPr>
        <w:tc>
          <w:tcPr>
            <w:tcW w:w="287" w:type="pct"/>
            <w:vMerge/>
            <w:vAlign w:val="center"/>
          </w:tcPr>
          <w:p w14:paraId="65AE33E2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 w:val="restart"/>
            <w:shd w:val="clear" w:color="auto" w:fill="auto"/>
            <w:vAlign w:val="center"/>
          </w:tcPr>
          <w:p w14:paraId="67095917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[NOK]</w:t>
            </w:r>
          </w:p>
        </w:tc>
        <w:tc>
          <w:tcPr>
            <w:tcW w:w="403" w:type="pct"/>
            <w:vMerge/>
            <w:vAlign w:val="center"/>
          </w:tcPr>
          <w:p w14:paraId="6CABA816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105C40F1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3E341539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6" w:type="pct"/>
            <w:vMerge/>
            <w:vAlign w:val="center"/>
          </w:tcPr>
          <w:p w14:paraId="6F1F03F8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3E84040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4FF5942B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6.43</w:t>
            </w:r>
          </w:p>
        </w:tc>
        <w:tc>
          <w:tcPr>
            <w:tcW w:w="258" w:type="pct"/>
            <w:vMerge/>
            <w:vAlign w:val="center"/>
          </w:tcPr>
          <w:p w14:paraId="1B4202F3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4E77E923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937BAC8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restart"/>
            <w:shd w:val="clear" w:color="auto" w:fill="auto"/>
            <w:vAlign w:val="center"/>
          </w:tcPr>
          <w:p w14:paraId="1A05670C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71" w:type="pct"/>
            <w:vMerge/>
            <w:vAlign w:val="center"/>
          </w:tcPr>
          <w:p w14:paraId="5C4EE969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5A5D47DF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11" w:type="pct"/>
            <w:vMerge/>
            <w:vAlign w:val="center"/>
          </w:tcPr>
          <w:p w14:paraId="479B10F9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22E70DEE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50E2567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ABD8DE6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61</w:t>
            </w:r>
          </w:p>
        </w:tc>
      </w:tr>
      <w:tr w:rsidR="006F0490" w14:paraId="52D02822" w14:textId="77777777">
        <w:trPr>
          <w:trHeight w:val="210"/>
        </w:trPr>
        <w:tc>
          <w:tcPr>
            <w:tcW w:w="287" w:type="pct"/>
            <w:vMerge/>
            <w:vAlign w:val="center"/>
          </w:tcPr>
          <w:p w14:paraId="65B7A56B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/>
            <w:vAlign w:val="center"/>
          </w:tcPr>
          <w:p w14:paraId="5151F6DA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/>
            <w:vAlign w:val="center"/>
          </w:tcPr>
          <w:p w14:paraId="5077E222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222B237F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6BFD7D40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76BAF057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7CA32F9D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1B669D89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4AB66237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51E2C2D4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359199C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0C3819F1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/>
            <w:vAlign w:val="center"/>
          </w:tcPr>
          <w:p w14:paraId="5F47E2BA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63D1F1E7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083A202F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38F168D1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204EE72E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0E078D9B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62</w:t>
            </w:r>
          </w:p>
        </w:tc>
      </w:tr>
      <w:tr w:rsidR="006F0490" w14:paraId="4617806F" w14:textId="77777777">
        <w:trPr>
          <w:trHeight w:val="210"/>
        </w:trPr>
        <w:tc>
          <w:tcPr>
            <w:tcW w:w="287" w:type="pct"/>
            <w:vMerge/>
            <w:vAlign w:val="center"/>
          </w:tcPr>
          <w:p w14:paraId="16A07C5E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/>
            <w:vAlign w:val="center"/>
          </w:tcPr>
          <w:p w14:paraId="25CFD7B9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/>
            <w:vAlign w:val="center"/>
          </w:tcPr>
          <w:p w14:paraId="3193A92D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08CDFC71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/>
            <w:vAlign w:val="center"/>
          </w:tcPr>
          <w:p w14:paraId="615A2D67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5B8CA4A7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3D958B83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2D15E932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3C9FFD61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60C84063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D5B011C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274685A3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/>
            <w:vAlign w:val="center"/>
          </w:tcPr>
          <w:p w14:paraId="5781786F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1CF61956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2836B802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563DEE4E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20EC0E6A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AF1B773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63</w:t>
            </w:r>
          </w:p>
        </w:tc>
      </w:tr>
      <w:tr w:rsidR="006F0490" w14:paraId="232398FD" w14:textId="77777777">
        <w:trPr>
          <w:trHeight w:val="210"/>
        </w:trPr>
        <w:tc>
          <w:tcPr>
            <w:tcW w:w="287" w:type="pct"/>
            <w:vMerge/>
            <w:vAlign w:val="center"/>
          </w:tcPr>
          <w:p w14:paraId="0EA6EB02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 w:val="restart"/>
            <w:shd w:val="clear" w:color="auto" w:fill="auto"/>
            <w:vAlign w:val="center"/>
          </w:tcPr>
          <w:p w14:paraId="3492668C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403" w:type="pct"/>
            <w:vMerge w:val="restart"/>
            <w:shd w:val="clear" w:color="auto" w:fill="auto"/>
            <w:vAlign w:val="center"/>
          </w:tcPr>
          <w:p w14:paraId="6F74D2E3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6FCB39FC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94.84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627C6B8F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6" w:type="pct"/>
            <w:vMerge/>
            <w:vAlign w:val="center"/>
          </w:tcPr>
          <w:p w14:paraId="5A374642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158F2EBE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3100DD8E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3.41</w:t>
            </w:r>
          </w:p>
        </w:tc>
        <w:tc>
          <w:tcPr>
            <w:tcW w:w="258" w:type="pct"/>
            <w:vMerge/>
            <w:vAlign w:val="center"/>
          </w:tcPr>
          <w:p w14:paraId="094062B6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06179698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-104.48</w:t>
            </w:r>
          </w:p>
        </w:tc>
        <w:tc>
          <w:tcPr>
            <w:tcW w:w="239" w:type="pct"/>
            <w:vMerge/>
            <w:vAlign w:val="center"/>
          </w:tcPr>
          <w:p w14:paraId="51F8FAB7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 w:val="restart"/>
            <w:shd w:val="clear" w:color="auto" w:fill="auto"/>
            <w:vAlign w:val="center"/>
          </w:tcPr>
          <w:p w14:paraId="57B732D8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1" w:type="pct"/>
            <w:vMerge w:val="restart"/>
            <w:shd w:val="clear" w:color="auto" w:fill="auto"/>
            <w:vAlign w:val="center"/>
          </w:tcPr>
          <w:p w14:paraId="2A2665AE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1E179C8E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11" w:type="pct"/>
            <w:vMerge/>
            <w:vAlign w:val="center"/>
          </w:tcPr>
          <w:p w14:paraId="0ADDACFC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7541F844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7EDE35CC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DC2BEEF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64</w:t>
            </w:r>
          </w:p>
        </w:tc>
      </w:tr>
      <w:tr w:rsidR="006F0490" w14:paraId="6B1BD217" w14:textId="77777777">
        <w:trPr>
          <w:trHeight w:val="210"/>
        </w:trPr>
        <w:tc>
          <w:tcPr>
            <w:tcW w:w="287" w:type="pct"/>
            <w:vMerge/>
            <w:vAlign w:val="center"/>
          </w:tcPr>
          <w:p w14:paraId="27B0E44C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/>
            <w:vAlign w:val="center"/>
          </w:tcPr>
          <w:p w14:paraId="48330EE7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/>
            <w:vAlign w:val="center"/>
          </w:tcPr>
          <w:p w14:paraId="69CF7ED8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shd w:val="clear" w:color="auto" w:fill="auto"/>
            <w:vAlign w:val="center"/>
          </w:tcPr>
          <w:p w14:paraId="584216E2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104.84</w:t>
            </w:r>
          </w:p>
        </w:tc>
        <w:tc>
          <w:tcPr>
            <w:tcW w:w="251" w:type="pct"/>
            <w:vMerge/>
            <w:vAlign w:val="center"/>
          </w:tcPr>
          <w:p w14:paraId="7A74C3F3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6C8E3809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2708ADBA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12FD872C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shd w:val="clear" w:color="auto" w:fill="auto"/>
            <w:vAlign w:val="center"/>
          </w:tcPr>
          <w:p w14:paraId="23376B38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91" w:type="pct"/>
            <w:vMerge/>
            <w:vAlign w:val="center"/>
          </w:tcPr>
          <w:p w14:paraId="2018FAB8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7957213C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1EA2E413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/>
            <w:vAlign w:val="center"/>
          </w:tcPr>
          <w:p w14:paraId="6A146851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2BF2ED34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2182AE72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2D6B1AFD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00F73202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6461EE4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65</w:t>
            </w:r>
          </w:p>
        </w:tc>
      </w:tr>
      <w:tr w:rsidR="006F0490" w14:paraId="0D399E96" w14:textId="77777777">
        <w:trPr>
          <w:trHeight w:val="210"/>
        </w:trPr>
        <w:tc>
          <w:tcPr>
            <w:tcW w:w="287" w:type="pct"/>
            <w:vMerge/>
            <w:vAlign w:val="center"/>
          </w:tcPr>
          <w:p w14:paraId="2557A9B7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/>
            <w:vAlign w:val="center"/>
          </w:tcPr>
          <w:p w14:paraId="2F169C2F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/>
            <w:vAlign w:val="center"/>
          </w:tcPr>
          <w:p w14:paraId="11729497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shd w:val="clear" w:color="auto" w:fill="auto"/>
            <w:vAlign w:val="center"/>
          </w:tcPr>
          <w:p w14:paraId="73BB0C57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94.14</w:t>
            </w:r>
          </w:p>
        </w:tc>
        <w:tc>
          <w:tcPr>
            <w:tcW w:w="251" w:type="pct"/>
            <w:vMerge/>
            <w:vAlign w:val="center"/>
          </w:tcPr>
          <w:p w14:paraId="69D55B3E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391A3A42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3E39BC8F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480397D6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4.89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4CE4B712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7D500E91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-102.55</w:t>
            </w:r>
          </w:p>
        </w:tc>
        <w:tc>
          <w:tcPr>
            <w:tcW w:w="239" w:type="pct"/>
            <w:vMerge/>
            <w:vAlign w:val="center"/>
          </w:tcPr>
          <w:p w14:paraId="034BD980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0FE3AAB1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 w:val="restart"/>
            <w:shd w:val="clear" w:color="auto" w:fill="auto"/>
            <w:vAlign w:val="center"/>
          </w:tcPr>
          <w:p w14:paraId="2C17FBB5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/>
            <w:vAlign w:val="center"/>
          </w:tcPr>
          <w:p w14:paraId="2F200A19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7B303586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03824AB9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38794432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1F39F35B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66</w:t>
            </w:r>
          </w:p>
        </w:tc>
      </w:tr>
      <w:tr w:rsidR="006F0490" w14:paraId="75CEDF86" w14:textId="77777777">
        <w:trPr>
          <w:trHeight w:val="210"/>
        </w:trPr>
        <w:tc>
          <w:tcPr>
            <w:tcW w:w="287" w:type="pct"/>
            <w:vMerge/>
            <w:vAlign w:val="center"/>
          </w:tcPr>
          <w:p w14:paraId="7685A0A1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vMerge/>
            <w:vAlign w:val="center"/>
          </w:tcPr>
          <w:p w14:paraId="7F702CE8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/>
            <w:vAlign w:val="center"/>
          </w:tcPr>
          <w:p w14:paraId="0D77BA31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shd w:val="clear" w:color="auto" w:fill="auto"/>
            <w:vAlign w:val="center"/>
          </w:tcPr>
          <w:p w14:paraId="452EB1A8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104.14</w:t>
            </w:r>
          </w:p>
        </w:tc>
        <w:tc>
          <w:tcPr>
            <w:tcW w:w="251" w:type="pct"/>
            <w:vMerge/>
            <w:vAlign w:val="center"/>
          </w:tcPr>
          <w:p w14:paraId="2B625B4A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7754F6E1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18FFD24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5BEF1B07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shd w:val="clear" w:color="auto" w:fill="auto"/>
            <w:vAlign w:val="center"/>
          </w:tcPr>
          <w:p w14:paraId="7EECCA49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91" w:type="pct"/>
            <w:vMerge/>
            <w:vAlign w:val="center"/>
          </w:tcPr>
          <w:p w14:paraId="5D193E31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2C73B864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6E759EF4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/>
            <w:vAlign w:val="center"/>
          </w:tcPr>
          <w:p w14:paraId="315FF38C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490F13E8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627B8126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37166ECA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72A50901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0577276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67</w:t>
            </w:r>
          </w:p>
        </w:tc>
      </w:tr>
    </w:tbl>
    <w:p w14:paraId="1C61FC89" w14:textId="77777777" w:rsidR="006F0490" w:rsidRDefault="006F0490" w:rsidP="0022659E"/>
    <w:p w14:paraId="219B964D" w14:textId="0696B1E3" w:rsidR="006F0490" w:rsidRDefault="002D4B5B" w:rsidP="0022659E">
      <w:pPr>
        <w:pStyle w:val="TH"/>
      </w:pPr>
      <w:r>
        <w:rPr>
          <w:rFonts w:hint="eastAsia"/>
          <w:noProof/>
        </w:rPr>
        <w:lastRenderedPageBreak/>
        <w:drawing>
          <wp:inline distT="0" distB="0" distL="0" distR="0" wp14:anchorId="40DAF4A4" wp14:editId="2AE80761">
            <wp:extent cx="9074785" cy="4977130"/>
            <wp:effectExtent l="0" t="0" r="0" b="0"/>
            <wp:docPr id="1168908658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8908658" name="Picture 22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74785" cy="4977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E1D778" w14:textId="5E330CE2" w:rsidR="006F0490" w:rsidRDefault="0022659E" w:rsidP="0022659E">
      <w:pPr>
        <w:pStyle w:val="TF"/>
        <w:rPr>
          <w:rFonts w:ascii="Times New Roman" w:hAnsi="Times New Roman"/>
        </w:rPr>
      </w:pPr>
      <w:r>
        <w:rPr>
          <w:rFonts w:hint="eastAsia"/>
        </w:rPr>
        <w:t>Figure</w:t>
      </w:r>
      <w:r>
        <w:t xml:space="preserve"> 7.1.2.</w:t>
      </w:r>
      <w:r>
        <w:rPr>
          <w:rFonts w:hint="eastAsia"/>
        </w:rPr>
        <w:t>3</w:t>
      </w:r>
      <w:r>
        <w:t>.</w:t>
      </w:r>
      <w:r>
        <w:rPr>
          <w:rFonts w:hint="eastAsia"/>
        </w:rPr>
        <w:t>1.2-2</w:t>
      </w:r>
    </w:p>
    <w:p w14:paraId="724DE8AE" w14:textId="77777777" w:rsidR="006F0490" w:rsidRDefault="002D4B5B" w:rsidP="0022659E">
      <w:pPr>
        <w:pStyle w:val="H6"/>
      </w:pPr>
      <w:r>
        <w:rPr>
          <w:rFonts w:hint="eastAsia"/>
        </w:rPr>
        <w:lastRenderedPageBreak/>
        <w:t>7.1.2.3.1.3</w:t>
      </w:r>
      <w:r>
        <w:tab/>
      </w:r>
      <w:r>
        <w:rPr>
          <w:rFonts w:hint="eastAsia"/>
        </w:rPr>
        <w:t>other data rate</w:t>
      </w:r>
    </w:p>
    <w:p w14:paraId="31E44097" w14:textId="77777777" w:rsidR="006F0490" w:rsidRDefault="002D4B5B" w:rsidP="0022659E">
      <w:pPr>
        <w:pStyle w:val="H6"/>
      </w:pPr>
      <w:r>
        <w:rPr>
          <w:rFonts w:hint="eastAsia"/>
        </w:rPr>
        <w:t>7.1.2.3.1.3.1</w:t>
      </w:r>
      <w:r>
        <w:tab/>
      </w:r>
      <w:r>
        <w:rPr>
          <w:rFonts w:hint="eastAsia"/>
        </w:rPr>
        <w:t>[</w:t>
      </w:r>
      <w:r>
        <w:t>48 - 60 kbps</w:t>
      </w:r>
      <w:r>
        <w:rPr>
          <w:rFonts w:hint="eastAsia"/>
        </w:rPr>
        <w:t>]</w:t>
      </w:r>
    </w:p>
    <w:p w14:paraId="1C8EB18E" w14:textId="77777777" w:rsidR="006F0490" w:rsidRDefault="002D4B5B" w:rsidP="0022659E">
      <w:pPr>
        <w:pStyle w:val="TH"/>
      </w:pPr>
      <w:r>
        <w:rPr>
          <w:rFonts w:hint="eastAsia"/>
        </w:rPr>
        <w:t>Table</w:t>
      </w:r>
      <w:r>
        <w:t xml:space="preserve"> 7.1.2.</w:t>
      </w:r>
      <w:r>
        <w:rPr>
          <w:rFonts w:hint="eastAsia"/>
        </w:rPr>
        <w:t>3</w:t>
      </w:r>
      <w:r>
        <w:t>.</w:t>
      </w:r>
      <w:r>
        <w:rPr>
          <w:rFonts w:hint="eastAsia"/>
        </w:rPr>
        <w:t>1.3.1-</w:t>
      </w:r>
      <w: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5"/>
        <w:gridCol w:w="1066"/>
        <w:gridCol w:w="1135"/>
        <w:gridCol w:w="726"/>
        <w:gridCol w:w="706"/>
        <w:gridCol w:w="635"/>
        <w:gridCol w:w="678"/>
        <w:gridCol w:w="680"/>
        <w:gridCol w:w="729"/>
        <w:gridCol w:w="909"/>
        <w:gridCol w:w="675"/>
        <w:gridCol w:w="658"/>
        <w:gridCol w:w="1046"/>
        <w:gridCol w:w="615"/>
        <w:gridCol w:w="875"/>
        <w:gridCol w:w="820"/>
        <w:gridCol w:w="680"/>
        <w:gridCol w:w="843"/>
      </w:tblGrid>
      <w:tr w:rsidR="006F0490" w:rsidRPr="00806C6B" w14:paraId="0D29B858" w14:textId="77777777">
        <w:trPr>
          <w:trHeight w:val="210"/>
        </w:trPr>
        <w:tc>
          <w:tcPr>
            <w:tcW w:w="4703" w:type="pct"/>
            <w:gridSpan w:val="17"/>
            <w:shd w:val="clear" w:color="auto" w:fill="auto"/>
            <w:noWrap/>
            <w:vAlign w:val="center"/>
          </w:tcPr>
          <w:p w14:paraId="293E601E" w14:textId="77777777" w:rsidR="006F0490" w:rsidRPr="00806C6B" w:rsidRDefault="002D4B5B" w:rsidP="0022659E">
            <w:pPr>
              <w:pStyle w:val="TAH"/>
              <w:rPr>
                <w:rFonts w:eastAsia="DengXian"/>
                <w:lang w:val="fr-FR"/>
              </w:rPr>
            </w:pPr>
            <w:r w:rsidRPr="00806C6B">
              <w:rPr>
                <w:rFonts w:eastAsia="DengXian"/>
                <w:lang w:val="fr-FR"/>
              </w:rPr>
              <w:t xml:space="preserve">~48-60kbps, </w:t>
            </w:r>
            <w:proofErr w:type="spellStart"/>
            <w:r w:rsidRPr="00806C6B">
              <w:rPr>
                <w:rFonts w:eastAsia="DengXian"/>
                <w:lang w:val="fr-FR"/>
              </w:rPr>
              <w:t>device</w:t>
            </w:r>
            <w:proofErr w:type="spellEnd"/>
            <w:r w:rsidRPr="00806C6B">
              <w:rPr>
                <w:rFonts w:eastAsia="DengXian"/>
                <w:lang w:val="fr-FR"/>
              </w:rPr>
              <w:t xml:space="preserve"> 2b, D2T2, </w:t>
            </w:r>
            <w:proofErr w:type="spellStart"/>
            <w:r w:rsidRPr="00806C6B">
              <w:rPr>
                <w:rFonts w:eastAsia="DengXian"/>
                <w:lang w:val="fr-FR"/>
              </w:rPr>
              <w:t>InF</w:t>
            </w:r>
            <w:proofErr w:type="spellEnd"/>
            <w:r w:rsidRPr="00806C6B">
              <w:rPr>
                <w:rFonts w:eastAsia="DengXian"/>
                <w:lang w:val="fr-FR"/>
              </w:rPr>
              <w:t>-DL NLOS</w:t>
            </w:r>
          </w:p>
        </w:tc>
        <w:tc>
          <w:tcPr>
            <w:tcW w:w="297" w:type="pct"/>
            <w:shd w:val="clear" w:color="auto" w:fill="auto"/>
            <w:noWrap/>
            <w:vAlign w:val="center"/>
          </w:tcPr>
          <w:p w14:paraId="58FA15F8" w14:textId="77777777" w:rsidR="006F0490" w:rsidRPr="00806C6B" w:rsidRDefault="006F0490" w:rsidP="0022659E">
            <w:pPr>
              <w:pStyle w:val="TAH"/>
              <w:rPr>
                <w:rFonts w:eastAsia="DengXian"/>
                <w:lang w:val="fr-FR"/>
              </w:rPr>
            </w:pPr>
          </w:p>
        </w:tc>
      </w:tr>
      <w:tr w:rsidR="006F0490" w14:paraId="52CA0363" w14:textId="77777777">
        <w:trPr>
          <w:trHeight w:val="1870"/>
        </w:trPr>
        <w:tc>
          <w:tcPr>
            <w:tcW w:w="2523" w:type="pct"/>
            <w:gridSpan w:val="9"/>
            <w:shd w:val="clear" w:color="auto" w:fill="auto"/>
          </w:tcPr>
          <w:p w14:paraId="1491B501" w14:textId="36343187" w:rsidR="006F0490" w:rsidRDefault="002D4B5B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 xml:space="preserve">Header columns </w:t>
            </w: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description:</w:t>
            </w: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br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(1a) </w:t>
            </w:r>
            <w:r w:rsidR="0022659E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Distance, min(R2D, D2R)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(1b) </w:t>
            </w:r>
            <w:r w:rsidR="0022659E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MPL, min(R2D, D2R)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(2)</w:t>
            </w:r>
            <w:r w:rsidR="0022659E">
              <w:t xml:space="preserve"> </w:t>
            </w:r>
            <w:r w:rsidR="0022659E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BLER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(3)</w:t>
            </w:r>
            <w:r w:rsidR="0022659E">
              <w:t xml:space="preserve"> </w:t>
            </w:r>
            <w:r w:rsidR="0022659E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CW case. (See TR38.XXX section YYY)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(4)</w:t>
            </w:r>
            <w:r w:rsidR="0022659E">
              <w:t xml:space="preserve"> </w:t>
            </w:r>
            <w:r w:rsidR="0022659E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 Alternative 1 or 2. (See TR38.XXX section YYY)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(5)</w:t>
            </w:r>
            <w:r w:rsidR="0022659E">
              <w:t xml:space="preserve"> </w:t>
            </w:r>
            <w:r w:rsidR="0022659E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D2R data rate (kbps). (Refer to [0m] in LLS table, also see editors' notes [info-D2R-datarate]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(6)</w:t>
            </w:r>
            <w:r w:rsidR="0022659E">
              <w:t xml:space="preserve"> </w:t>
            </w:r>
            <w:r w:rsidR="0022659E">
              <w:tab/>
            </w: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TxPower</w:t>
            </w:r>
            <w:proofErr w:type="spellEnd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[dBm]. (See R2D[1E] in link budget table)</w:t>
            </w:r>
          </w:p>
        </w:tc>
        <w:tc>
          <w:tcPr>
            <w:tcW w:w="2180" w:type="pct"/>
            <w:gridSpan w:val="8"/>
            <w:shd w:val="clear" w:color="auto" w:fill="auto"/>
          </w:tcPr>
          <w:p w14:paraId="34D9A135" w14:textId="76A938FC" w:rsidR="006F0490" w:rsidRDefault="002D4B5B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(7)</w:t>
            </w:r>
            <w:r w:rsidR="0022659E">
              <w:t xml:space="preserve"> </w:t>
            </w:r>
            <w:r w:rsidR="0022659E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R2D Receiver sensitivity [dBm]. (See R2D[2L]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(8)</w:t>
            </w:r>
            <w:r w:rsidR="0022659E">
              <w:t xml:space="preserve"> </w:t>
            </w:r>
            <w:r w:rsidR="0022659E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On Object Penalty [dB] (See R2D[2H]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(9)</w:t>
            </w:r>
            <w:r w:rsidR="0022659E">
              <w:t xml:space="preserve"> </w:t>
            </w:r>
            <w:r w:rsidR="0022659E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Backscatter loss [dB] (See [1H]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(10) </w:t>
            </w:r>
            <w:r w:rsidR="0022659E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message size for D2R [bit] 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(11) </w:t>
            </w:r>
            <w:r w:rsidR="0022659E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CW cancellation [dB] (See D2R[2K]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(12) </w:t>
            </w:r>
            <w:r w:rsidR="0022659E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CW2D distance [m] (See D2R[1E3]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(13) </w:t>
            </w:r>
            <w:r w:rsidR="0022659E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D2R coherent or non-coherent receiver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(14) </w:t>
            </w:r>
            <w:r w:rsidR="0022659E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Carrier frequency (MHz)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(15) </w:t>
            </w:r>
            <w:r w:rsidR="0022659E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Row indices in the table.</w:t>
            </w:r>
          </w:p>
        </w:tc>
        <w:tc>
          <w:tcPr>
            <w:tcW w:w="297" w:type="pct"/>
            <w:shd w:val="clear" w:color="auto" w:fill="auto"/>
          </w:tcPr>
          <w:p w14:paraId="1C0A50CA" w14:textId="77777777" w:rsidR="006F0490" w:rsidRDefault="002D4B5B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6F0490" w14:paraId="62049B22" w14:textId="77777777">
        <w:trPr>
          <w:trHeight w:val="210"/>
        </w:trPr>
        <w:tc>
          <w:tcPr>
            <w:tcW w:w="284" w:type="pct"/>
            <w:shd w:val="clear" w:color="D9E1F2" w:fill="D9E1F2"/>
            <w:noWrap/>
            <w:vAlign w:val="center"/>
          </w:tcPr>
          <w:p w14:paraId="2AF0DB09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DxTx</w:t>
            </w:r>
            <w:proofErr w:type="spellEnd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-Y</w:t>
            </w:r>
          </w:p>
        </w:tc>
        <w:tc>
          <w:tcPr>
            <w:tcW w:w="375" w:type="pct"/>
            <w:shd w:val="clear" w:color="D9E1F2" w:fill="D9E1F2"/>
            <w:noWrap/>
            <w:vAlign w:val="center"/>
          </w:tcPr>
          <w:p w14:paraId="750FBB96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399" w:type="pct"/>
            <w:shd w:val="clear" w:color="D9E1F2" w:fill="D9E1F2"/>
            <w:noWrap/>
            <w:vAlign w:val="center"/>
          </w:tcPr>
          <w:p w14:paraId="779C6918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(1a) Distance</w:t>
            </w:r>
          </w:p>
        </w:tc>
        <w:tc>
          <w:tcPr>
            <w:tcW w:w="256" w:type="pct"/>
            <w:shd w:val="clear" w:color="D9E1F2" w:fill="D9E1F2"/>
            <w:noWrap/>
            <w:vAlign w:val="center"/>
          </w:tcPr>
          <w:p w14:paraId="4678A472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(1b) MPL</w:t>
            </w:r>
          </w:p>
        </w:tc>
        <w:tc>
          <w:tcPr>
            <w:tcW w:w="249" w:type="pct"/>
            <w:shd w:val="clear" w:color="D9E1F2" w:fill="D9E1F2"/>
            <w:noWrap/>
            <w:vAlign w:val="center"/>
          </w:tcPr>
          <w:p w14:paraId="1D498474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(2)BLER</w:t>
            </w:r>
          </w:p>
        </w:tc>
        <w:tc>
          <w:tcPr>
            <w:tcW w:w="224" w:type="pct"/>
            <w:shd w:val="clear" w:color="D9E1F2" w:fill="D9E1F2"/>
            <w:noWrap/>
            <w:vAlign w:val="center"/>
          </w:tcPr>
          <w:p w14:paraId="286B2438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(3)CW</w:t>
            </w:r>
          </w:p>
        </w:tc>
        <w:tc>
          <w:tcPr>
            <w:tcW w:w="239" w:type="pct"/>
            <w:shd w:val="clear" w:color="D9E1F2" w:fill="D9E1F2"/>
            <w:noWrap/>
            <w:vAlign w:val="center"/>
          </w:tcPr>
          <w:p w14:paraId="31593629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(4)Alt</w:t>
            </w:r>
          </w:p>
        </w:tc>
        <w:tc>
          <w:tcPr>
            <w:tcW w:w="240" w:type="pct"/>
            <w:shd w:val="clear" w:color="D9E1F2" w:fill="D9E1F2"/>
            <w:noWrap/>
            <w:vAlign w:val="center"/>
          </w:tcPr>
          <w:p w14:paraId="467F971D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(5)kbps</w:t>
            </w:r>
          </w:p>
        </w:tc>
        <w:tc>
          <w:tcPr>
            <w:tcW w:w="256" w:type="pct"/>
            <w:shd w:val="clear" w:color="D9E1F2" w:fill="D9E1F2"/>
            <w:noWrap/>
            <w:vAlign w:val="center"/>
          </w:tcPr>
          <w:p w14:paraId="27D513AC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(6)</w:t>
            </w: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TxPwr</w:t>
            </w:r>
            <w:proofErr w:type="spellEnd"/>
          </w:p>
        </w:tc>
        <w:tc>
          <w:tcPr>
            <w:tcW w:w="288" w:type="pct"/>
            <w:shd w:val="clear" w:color="D9E1F2" w:fill="D9E1F2"/>
            <w:noWrap/>
            <w:vAlign w:val="center"/>
          </w:tcPr>
          <w:p w14:paraId="346062AF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(7)R2DSens</w:t>
            </w:r>
          </w:p>
        </w:tc>
        <w:tc>
          <w:tcPr>
            <w:tcW w:w="238" w:type="pct"/>
            <w:shd w:val="clear" w:color="D9E1F2" w:fill="D9E1F2"/>
            <w:noWrap/>
            <w:vAlign w:val="center"/>
          </w:tcPr>
          <w:p w14:paraId="70B6AC10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(8)OOP</w:t>
            </w:r>
          </w:p>
        </w:tc>
        <w:tc>
          <w:tcPr>
            <w:tcW w:w="232" w:type="pct"/>
            <w:shd w:val="clear" w:color="D9E1F2" w:fill="D9E1F2"/>
            <w:noWrap/>
            <w:vAlign w:val="center"/>
          </w:tcPr>
          <w:p w14:paraId="2AF3CF82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(9)BSL</w:t>
            </w:r>
          </w:p>
        </w:tc>
        <w:tc>
          <w:tcPr>
            <w:tcW w:w="368" w:type="pct"/>
            <w:shd w:val="clear" w:color="D9E1F2" w:fill="D9E1F2"/>
            <w:noWrap/>
            <w:vAlign w:val="center"/>
          </w:tcPr>
          <w:p w14:paraId="666C8511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(10)bit</w:t>
            </w:r>
          </w:p>
        </w:tc>
        <w:tc>
          <w:tcPr>
            <w:tcW w:w="217" w:type="pct"/>
            <w:shd w:val="clear" w:color="D9E1F2" w:fill="D9E1F2"/>
            <w:noWrap/>
            <w:vAlign w:val="center"/>
          </w:tcPr>
          <w:p w14:paraId="6C39CB05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(11)CW</w:t>
            </w:r>
          </w:p>
        </w:tc>
        <w:tc>
          <w:tcPr>
            <w:tcW w:w="308" w:type="pct"/>
            <w:shd w:val="clear" w:color="D9E1F2" w:fill="D9E1F2"/>
            <w:noWrap/>
            <w:vAlign w:val="center"/>
          </w:tcPr>
          <w:p w14:paraId="002E6399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(12)CW2D</w:t>
            </w:r>
          </w:p>
        </w:tc>
        <w:tc>
          <w:tcPr>
            <w:tcW w:w="289" w:type="pct"/>
            <w:shd w:val="clear" w:color="D9E1F2" w:fill="D9E1F2"/>
            <w:noWrap/>
            <w:vAlign w:val="center"/>
          </w:tcPr>
          <w:p w14:paraId="0EAFA3E6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239" w:type="pct"/>
            <w:shd w:val="clear" w:color="D9E1F2" w:fill="D9E1F2"/>
            <w:noWrap/>
            <w:vAlign w:val="center"/>
          </w:tcPr>
          <w:p w14:paraId="032F74B1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(14)</w:t>
            </w:r>
          </w:p>
        </w:tc>
        <w:tc>
          <w:tcPr>
            <w:tcW w:w="297" w:type="pct"/>
            <w:shd w:val="clear" w:color="D9E1F2" w:fill="D9E1F2"/>
            <w:noWrap/>
            <w:vAlign w:val="center"/>
          </w:tcPr>
          <w:p w14:paraId="4E9C6CBE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(15)index</w:t>
            </w:r>
          </w:p>
        </w:tc>
      </w:tr>
      <w:tr w:rsidR="006F0490" w14:paraId="78633D63" w14:textId="77777777">
        <w:trPr>
          <w:trHeight w:val="210"/>
        </w:trPr>
        <w:tc>
          <w:tcPr>
            <w:tcW w:w="284" w:type="pct"/>
            <w:vMerge w:val="restart"/>
            <w:shd w:val="clear" w:color="auto" w:fill="auto"/>
            <w:vAlign w:val="center"/>
          </w:tcPr>
          <w:p w14:paraId="65C04FCD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D2T2-C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1DC24D42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421A9207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8.59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1060E11A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55.9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6FA84BA7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 w:val="restart"/>
            <w:shd w:val="clear" w:color="auto" w:fill="auto"/>
            <w:vAlign w:val="center"/>
          </w:tcPr>
          <w:p w14:paraId="266B4220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239" w:type="pct"/>
            <w:shd w:val="clear" w:color="auto" w:fill="auto"/>
            <w:vAlign w:val="center"/>
          </w:tcPr>
          <w:p w14:paraId="7BD49439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0" w:type="pct"/>
            <w:shd w:val="clear" w:color="auto" w:fill="auto"/>
            <w:vAlign w:val="center"/>
          </w:tcPr>
          <w:p w14:paraId="25473D4E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256" w:type="pct"/>
            <w:vMerge w:val="restart"/>
            <w:shd w:val="clear" w:color="auto" w:fill="auto"/>
            <w:vAlign w:val="center"/>
          </w:tcPr>
          <w:p w14:paraId="390790B5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8" w:type="pct"/>
            <w:shd w:val="clear" w:color="auto" w:fill="auto"/>
            <w:vAlign w:val="center"/>
          </w:tcPr>
          <w:p w14:paraId="72475282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35352E80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5445C648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68" w:type="pct"/>
            <w:vMerge w:val="restart"/>
            <w:shd w:val="clear" w:color="auto" w:fill="auto"/>
            <w:vAlign w:val="center"/>
          </w:tcPr>
          <w:p w14:paraId="13D49392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7" w:type="pct"/>
            <w:shd w:val="clear" w:color="auto" w:fill="auto"/>
            <w:vAlign w:val="center"/>
          </w:tcPr>
          <w:p w14:paraId="5D2E1297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08" w:type="pct"/>
            <w:vMerge w:val="restart"/>
            <w:shd w:val="clear" w:color="auto" w:fill="auto"/>
            <w:vAlign w:val="center"/>
          </w:tcPr>
          <w:p w14:paraId="4B8C20CB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59D2E1D6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0A2EC3A2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297" w:type="pct"/>
            <w:shd w:val="clear" w:color="auto" w:fill="auto"/>
            <w:vAlign w:val="center"/>
          </w:tcPr>
          <w:p w14:paraId="3F13DF1D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25</w:t>
            </w:r>
          </w:p>
        </w:tc>
      </w:tr>
      <w:tr w:rsidR="006F0490" w14:paraId="19FF13FE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123707B6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642F979F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10D8AC0C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73.16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634CF072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84.24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19B12613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24" w:type="pct"/>
            <w:vMerge/>
            <w:vAlign w:val="center"/>
          </w:tcPr>
          <w:p w14:paraId="3C0E6684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14:paraId="0F7FB7F6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Budget-Alt-2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31C12253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256" w:type="pct"/>
            <w:vMerge/>
            <w:vAlign w:val="center"/>
          </w:tcPr>
          <w:p w14:paraId="594E8857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34D168AB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-94.6</w:t>
            </w:r>
          </w:p>
        </w:tc>
        <w:tc>
          <w:tcPr>
            <w:tcW w:w="238" w:type="pct"/>
            <w:vMerge/>
            <w:vAlign w:val="center"/>
          </w:tcPr>
          <w:p w14:paraId="60A933A6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 w:val="restart"/>
            <w:shd w:val="clear" w:color="auto" w:fill="auto"/>
            <w:vAlign w:val="center"/>
          </w:tcPr>
          <w:p w14:paraId="562F44BD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8" w:type="pct"/>
            <w:vMerge/>
            <w:vAlign w:val="center"/>
          </w:tcPr>
          <w:p w14:paraId="6E6CF3E7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14:paraId="64D5DEAD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08" w:type="pct"/>
            <w:vMerge/>
            <w:vAlign w:val="center"/>
          </w:tcPr>
          <w:p w14:paraId="7BCC7321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6D69A27C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088B65A9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66C7CC8C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53</w:t>
            </w:r>
          </w:p>
        </w:tc>
      </w:tr>
      <w:tr w:rsidR="006F0490" w14:paraId="677343A8" w14:textId="77777777">
        <w:trPr>
          <w:trHeight w:val="210"/>
        </w:trPr>
        <w:tc>
          <w:tcPr>
            <w:tcW w:w="284" w:type="pct"/>
            <w:vMerge/>
            <w:vAlign w:val="center"/>
          </w:tcPr>
          <w:p w14:paraId="69AEB7C9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5" w:type="pct"/>
            <w:vMerge/>
            <w:vAlign w:val="center"/>
          </w:tcPr>
          <w:p w14:paraId="6ECD82EB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5D245699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104.11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561B14B5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89.71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67F63786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4" w:type="pct"/>
            <w:vMerge/>
            <w:vAlign w:val="center"/>
          </w:tcPr>
          <w:p w14:paraId="6BBCEC5D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49C4A013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73DCF26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6" w:type="pct"/>
            <w:vMerge/>
            <w:vAlign w:val="center"/>
          </w:tcPr>
          <w:p w14:paraId="39409AE7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7E836F4C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-100.22</w:t>
            </w:r>
          </w:p>
        </w:tc>
        <w:tc>
          <w:tcPr>
            <w:tcW w:w="238" w:type="pct"/>
            <w:vMerge/>
            <w:vAlign w:val="center"/>
          </w:tcPr>
          <w:p w14:paraId="1351BF95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2" w:type="pct"/>
            <w:vMerge/>
            <w:vAlign w:val="center"/>
          </w:tcPr>
          <w:p w14:paraId="422F6C1A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vMerge/>
            <w:vAlign w:val="center"/>
          </w:tcPr>
          <w:p w14:paraId="30530B65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vAlign w:val="center"/>
          </w:tcPr>
          <w:p w14:paraId="7CE8F562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14:paraId="101AACB0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vMerge/>
            <w:vAlign w:val="center"/>
          </w:tcPr>
          <w:p w14:paraId="6A5F879E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vMerge/>
            <w:vAlign w:val="center"/>
          </w:tcPr>
          <w:p w14:paraId="6DE2B4A1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D386479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54</w:t>
            </w:r>
          </w:p>
        </w:tc>
      </w:tr>
    </w:tbl>
    <w:p w14:paraId="4BF76BBB" w14:textId="77777777" w:rsidR="006F0490" w:rsidRDefault="006F0490" w:rsidP="0022659E"/>
    <w:p w14:paraId="37E57C75" w14:textId="77639E69" w:rsidR="006F0490" w:rsidRDefault="002D4B5B" w:rsidP="0022659E">
      <w:pPr>
        <w:pStyle w:val="TH"/>
      </w:pPr>
      <w:r>
        <w:rPr>
          <w:noProof/>
        </w:rPr>
        <w:lastRenderedPageBreak/>
        <w:drawing>
          <wp:inline distT="0" distB="0" distL="0" distR="0" wp14:anchorId="226FD8E0" wp14:editId="37DFCB8A">
            <wp:extent cx="9074785" cy="5012055"/>
            <wp:effectExtent l="0" t="0" r="0" b="0"/>
            <wp:docPr id="23701240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701240" name="Picture 11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74785" cy="5012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E4626D" w14:textId="43C112FD" w:rsidR="006F0490" w:rsidRDefault="0022659E" w:rsidP="0022659E">
      <w:pPr>
        <w:pStyle w:val="TF"/>
        <w:rPr>
          <w:rFonts w:ascii="Times New Roman" w:hAnsi="Times New Roman"/>
        </w:rPr>
      </w:pPr>
      <w:r>
        <w:rPr>
          <w:rFonts w:hint="eastAsia"/>
        </w:rPr>
        <w:t>Figure</w:t>
      </w:r>
      <w:r>
        <w:t xml:space="preserve"> 7.1.2.</w:t>
      </w:r>
      <w:r>
        <w:rPr>
          <w:rFonts w:hint="eastAsia"/>
        </w:rPr>
        <w:t>3</w:t>
      </w:r>
      <w:r>
        <w:t>.</w:t>
      </w:r>
      <w:r>
        <w:rPr>
          <w:rFonts w:hint="eastAsia"/>
        </w:rPr>
        <w:t>1.3.1-</w:t>
      </w:r>
      <w:r>
        <w:t>1</w:t>
      </w:r>
    </w:p>
    <w:p w14:paraId="3D92636D" w14:textId="77777777" w:rsidR="006F0490" w:rsidRDefault="002D4B5B" w:rsidP="0022659E">
      <w:pPr>
        <w:pStyle w:val="TH"/>
      </w:pPr>
      <w:r>
        <w:rPr>
          <w:rFonts w:hint="eastAsia"/>
        </w:rPr>
        <w:lastRenderedPageBreak/>
        <w:t>Table</w:t>
      </w:r>
      <w:r>
        <w:t xml:space="preserve"> 7.1.2.</w:t>
      </w:r>
      <w:r>
        <w:rPr>
          <w:rFonts w:hint="eastAsia"/>
        </w:rPr>
        <w:t>3</w:t>
      </w:r>
      <w:r>
        <w:t>.</w:t>
      </w:r>
      <w:r>
        <w:rPr>
          <w:rFonts w:hint="eastAsia"/>
        </w:rPr>
        <w:t>1.3.1-2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5"/>
        <w:gridCol w:w="955"/>
        <w:gridCol w:w="1146"/>
        <w:gridCol w:w="732"/>
        <w:gridCol w:w="715"/>
        <w:gridCol w:w="641"/>
        <w:gridCol w:w="683"/>
        <w:gridCol w:w="686"/>
        <w:gridCol w:w="732"/>
        <w:gridCol w:w="909"/>
        <w:gridCol w:w="680"/>
        <w:gridCol w:w="664"/>
        <w:gridCol w:w="1056"/>
        <w:gridCol w:w="622"/>
        <w:gridCol w:w="884"/>
        <w:gridCol w:w="827"/>
        <w:gridCol w:w="690"/>
        <w:gridCol w:w="844"/>
      </w:tblGrid>
      <w:tr w:rsidR="006F0490" w:rsidRPr="00806C6B" w14:paraId="5A777E8D" w14:textId="77777777">
        <w:trPr>
          <w:trHeight w:val="210"/>
        </w:trPr>
        <w:tc>
          <w:tcPr>
            <w:tcW w:w="4703" w:type="pct"/>
            <w:gridSpan w:val="17"/>
            <w:shd w:val="clear" w:color="auto" w:fill="auto"/>
            <w:noWrap/>
            <w:vAlign w:val="center"/>
          </w:tcPr>
          <w:p w14:paraId="33FD32F3" w14:textId="77777777" w:rsidR="006F0490" w:rsidRPr="00806C6B" w:rsidRDefault="002D4B5B" w:rsidP="0022659E">
            <w:pPr>
              <w:pStyle w:val="TAH"/>
              <w:rPr>
                <w:rFonts w:eastAsia="DengXian"/>
                <w:lang w:val="fr-FR"/>
              </w:rPr>
            </w:pPr>
            <w:r w:rsidRPr="00806C6B">
              <w:rPr>
                <w:rFonts w:eastAsia="DengXian"/>
                <w:lang w:val="fr-FR"/>
              </w:rPr>
              <w:t xml:space="preserve">~48-60kbps, </w:t>
            </w:r>
            <w:proofErr w:type="spellStart"/>
            <w:r w:rsidRPr="00806C6B">
              <w:rPr>
                <w:rFonts w:eastAsia="DengXian"/>
                <w:lang w:val="fr-FR"/>
              </w:rPr>
              <w:t>device</w:t>
            </w:r>
            <w:proofErr w:type="spellEnd"/>
            <w:r w:rsidRPr="00806C6B">
              <w:rPr>
                <w:rFonts w:eastAsia="DengXian"/>
                <w:lang w:val="fr-FR"/>
              </w:rPr>
              <w:t xml:space="preserve"> 2b, D2T2, </w:t>
            </w:r>
            <w:proofErr w:type="spellStart"/>
            <w:r w:rsidRPr="00806C6B">
              <w:rPr>
                <w:rFonts w:eastAsia="DengXian"/>
                <w:lang w:val="fr-FR"/>
              </w:rPr>
              <w:t>InH</w:t>
            </w:r>
            <w:proofErr w:type="spellEnd"/>
            <w:r w:rsidRPr="00806C6B">
              <w:rPr>
                <w:rFonts w:eastAsia="DengXian"/>
                <w:lang w:val="fr-FR"/>
              </w:rPr>
              <w:t>-Office LOS</w:t>
            </w:r>
          </w:p>
        </w:tc>
        <w:tc>
          <w:tcPr>
            <w:tcW w:w="297" w:type="pct"/>
            <w:shd w:val="clear" w:color="auto" w:fill="auto"/>
            <w:noWrap/>
            <w:vAlign w:val="center"/>
          </w:tcPr>
          <w:p w14:paraId="139872C4" w14:textId="77777777" w:rsidR="006F0490" w:rsidRPr="00806C6B" w:rsidRDefault="006F0490" w:rsidP="0022659E">
            <w:pPr>
              <w:pStyle w:val="TAH"/>
              <w:rPr>
                <w:rFonts w:eastAsia="DengXian"/>
                <w:lang w:val="fr-FR"/>
              </w:rPr>
            </w:pPr>
          </w:p>
        </w:tc>
      </w:tr>
      <w:tr w:rsidR="006F0490" w14:paraId="718022FA" w14:textId="77777777">
        <w:trPr>
          <w:trHeight w:val="1870"/>
        </w:trPr>
        <w:tc>
          <w:tcPr>
            <w:tcW w:w="2503" w:type="pct"/>
            <w:gridSpan w:val="9"/>
            <w:shd w:val="clear" w:color="auto" w:fill="auto"/>
          </w:tcPr>
          <w:p w14:paraId="353ECDA7" w14:textId="2546A391" w:rsidR="006F0490" w:rsidRDefault="002D4B5B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Header columns description:</w:t>
            </w: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br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(1a) </w:t>
            </w:r>
            <w:r w:rsidR="0022659E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Distance, min(R2D, D2R)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(1b) </w:t>
            </w:r>
            <w:r w:rsidR="0022659E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MPL, min(R2D, D2R)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(2)</w:t>
            </w:r>
            <w:r w:rsidR="0022659E">
              <w:t xml:space="preserve"> </w:t>
            </w:r>
            <w:r w:rsidR="0022659E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BLER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(3)</w:t>
            </w:r>
            <w:r w:rsidR="0022659E">
              <w:t xml:space="preserve"> </w:t>
            </w:r>
            <w:r w:rsidR="0022659E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CW case. (See TR38.XXX section YYY)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(4)</w:t>
            </w:r>
            <w:r w:rsidR="0022659E">
              <w:t xml:space="preserve"> </w:t>
            </w:r>
            <w:r w:rsidR="0022659E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 Alternative 1 or 2. (See TR38.XXX section YYY)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(5)</w:t>
            </w:r>
            <w:r w:rsidR="0022659E">
              <w:t xml:space="preserve"> </w:t>
            </w:r>
            <w:r w:rsidR="0022659E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D2R data rate (kbps). (Refer to 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[0m] in LLS table, also see editors' notes [info-D2R-datarate]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(6)</w:t>
            </w:r>
            <w:r w:rsidR="0022659E">
              <w:t xml:space="preserve"> </w:t>
            </w:r>
            <w:r w:rsidR="0022659E">
              <w:tab/>
            </w: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TxPower</w:t>
            </w:r>
            <w:proofErr w:type="spellEnd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[dBm]. (See R2D[1E] in link budget table)</w:t>
            </w:r>
          </w:p>
        </w:tc>
        <w:tc>
          <w:tcPr>
            <w:tcW w:w="2199" w:type="pct"/>
            <w:gridSpan w:val="8"/>
            <w:shd w:val="clear" w:color="auto" w:fill="auto"/>
          </w:tcPr>
          <w:p w14:paraId="45643EC2" w14:textId="0EC9B27E" w:rsidR="006F0490" w:rsidRDefault="002D4B5B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(7)</w:t>
            </w:r>
            <w:r w:rsidR="0022659E">
              <w:t xml:space="preserve"> </w:t>
            </w:r>
            <w:r w:rsidR="0022659E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R2D Receiver sensitivity [dBm]. (See R2D[2L]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(8)</w:t>
            </w:r>
            <w:r w:rsidR="0022659E">
              <w:t xml:space="preserve"> </w:t>
            </w:r>
            <w:r w:rsidR="0022659E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On Object Penalty [dB] (See R2D[2H]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(9)</w:t>
            </w:r>
            <w:r w:rsidR="0022659E">
              <w:t xml:space="preserve"> </w:t>
            </w:r>
            <w:r w:rsidR="0022659E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Backscatter loss [dB] (See [1H]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(10) </w:t>
            </w:r>
            <w:r w:rsidR="0022659E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message size for D2R [bit] 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(11) </w:t>
            </w:r>
            <w:r w:rsidR="0022659E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CW cancellation [dB] (See D2R[2K]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(12) </w:t>
            </w:r>
            <w:r w:rsidR="0022659E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CW2D distance [m] (See D2R[1E3]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(13) </w:t>
            </w:r>
            <w:r w:rsidR="0022659E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D2R coherent or non-coherent receiver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(14) </w:t>
            </w:r>
            <w:r w:rsidR="0022659E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Carrier frequency (MHz)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(15) </w:t>
            </w:r>
            <w:r w:rsidR="0022659E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Row indices in the table.</w:t>
            </w:r>
          </w:p>
        </w:tc>
        <w:tc>
          <w:tcPr>
            <w:tcW w:w="297" w:type="pct"/>
            <w:shd w:val="clear" w:color="auto" w:fill="auto"/>
          </w:tcPr>
          <w:p w14:paraId="31C87012" w14:textId="77777777" w:rsidR="006F0490" w:rsidRDefault="002D4B5B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6F0490" w14:paraId="73858CA0" w14:textId="77777777">
        <w:trPr>
          <w:trHeight w:val="210"/>
        </w:trPr>
        <w:tc>
          <w:tcPr>
            <w:tcW w:w="287" w:type="pct"/>
            <w:shd w:val="clear" w:color="D9E1F2" w:fill="D9E1F2"/>
            <w:noWrap/>
            <w:vAlign w:val="center"/>
          </w:tcPr>
          <w:p w14:paraId="5BCAB2C0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DxTx</w:t>
            </w:r>
            <w:proofErr w:type="spellEnd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-Y</w:t>
            </w:r>
          </w:p>
        </w:tc>
        <w:tc>
          <w:tcPr>
            <w:tcW w:w="336" w:type="pct"/>
            <w:shd w:val="clear" w:color="D9E1F2" w:fill="D9E1F2"/>
            <w:noWrap/>
            <w:vAlign w:val="center"/>
          </w:tcPr>
          <w:p w14:paraId="0A38592D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403" w:type="pct"/>
            <w:shd w:val="clear" w:color="D9E1F2" w:fill="D9E1F2"/>
            <w:noWrap/>
            <w:vAlign w:val="center"/>
          </w:tcPr>
          <w:p w14:paraId="2EC1DCA1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(1a) Distance</w:t>
            </w:r>
          </w:p>
        </w:tc>
        <w:tc>
          <w:tcPr>
            <w:tcW w:w="258" w:type="pct"/>
            <w:shd w:val="clear" w:color="D9E1F2" w:fill="D9E1F2"/>
            <w:noWrap/>
            <w:vAlign w:val="center"/>
          </w:tcPr>
          <w:p w14:paraId="5E39D8B0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(1b) MPL</w:t>
            </w:r>
          </w:p>
        </w:tc>
        <w:tc>
          <w:tcPr>
            <w:tcW w:w="252" w:type="pct"/>
            <w:shd w:val="clear" w:color="D9E1F2" w:fill="D9E1F2"/>
            <w:noWrap/>
            <w:vAlign w:val="center"/>
          </w:tcPr>
          <w:p w14:paraId="6C3ACDB9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(2)BLER</w:t>
            </w:r>
          </w:p>
        </w:tc>
        <w:tc>
          <w:tcPr>
            <w:tcW w:w="226" w:type="pct"/>
            <w:shd w:val="clear" w:color="D9E1F2" w:fill="D9E1F2"/>
            <w:noWrap/>
            <w:vAlign w:val="center"/>
          </w:tcPr>
          <w:p w14:paraId="26F320BA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(3)CW</w:t>
            </w:r>
          </w:p>
        </w:tc>
        <w:tc>
          <w:tcPr>
            <w:tcW w:w="241" w:type="pct"/>
            <w:shd w:val="clear" w:color="D9E1F2" w:fill="D9E1F2"/>
            <w:noWrap/>
            <w:vAlign w:val="center"/>
          </w:tcPr>
          <w:p w14:paraId="583B5669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(4)Alt</w:t>
            </w:r>
          </w:p>
        </w:tc>
        <w:tc>
          <w:tcPr>
            <w:tcW w:w="242" w:type="pct"/>
            <w:shd w:val="clear" w:color="D9E1F2" w:fill="D9E1F2"/>
            <w:noWrap/>
            <w:vAlign w:val="center"/>
          </w:tcPr>
          <w:p w14:paraId="776EE7FD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(5)kbps</w:t>
            </w:r>
          </w:p>
        </w:tc>
        <w:tc>
          <w:tcPr>
            <w:tcW w:w="258" w:type="pct"/>
            <w:shd w:val="clear" w:color="D9E1F2" w:fill="D9E1F2"/>
            <w:noWrap/>
            <w:vAlign w:val="center"/>
          </w:tcPr>
          <w:p w14:paraId="74C6B9B0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(6)</w:t>
            </w: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TxPwr</w:t>
            </w:r>
            <w:proofErr w:type="spellEnd"/>
          </w:p>
        </w:tc>
        <w:tc>
          <w:tcPr>
            <w:tcW w:w="291" w:type="pct"/>
            <w:shd w:val="clear" w:color="D9E1F2" w:fill="D9E1F2"/>
            <w:noWrap/>
            <w:vAlign w:val="center"/>
          </w:tcPr>
          <w:p w14:paraId="06CE7A9E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(7)R2DSens</w:t>
            </w:r>
          </w:p>
        </w:tc>
        <w:tc>
          <w:tcPr>
            <w:tcW w:w="240" w:type="pct"/>
            <w:shd w:val="clear" w:color="D9E1F2" w:fill="D9E1F2"/>
            <w:noWrap/>
            <w:vAlign w:val="center"/>
          </w:tcPr>
          <w:p w14:paraId="3A42C59B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(8)OOP</w:t>
            </w:r>
          </w:p>
        </w:tc>
        <w:tc>
          <w:tcPr>
            <w:tcW w:w="234" w:type="pct"/>
            <w:shd w:val="clear" w:color="D9E1F2" w:fill="D9E1F2"/>
            <w:noWrap/>
            <w:vAlign w:val="center"/>
          </w:tcPr>
          <w:p w14:paraId="2EA3ACB7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(9)BSL</w:t>
            </w:r>
          </w:p>
        </w:tc>
        <w:tc>
          <w:tcPr>
            <w:tcW w:w="371" w:type="pct"/>
            <w:shd w:val="clear" w:color="D9E1F2" w:fill="D9E1F2"/>
            <w:noWrap/>
            <w:vAlign w:val="center"/>
          </w:tcPr>
          <w:p w14:paraId="5825C76A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(10)bit</w:t>
            </w:r>
          </w:p>
        </w:tc>
        <w:tc>
          <w:tcPr>
            <w:tcW w:w="219" w:type="pct"/>
            <w:shd w:val="clear" w:color="D9E1F2" w:fill="D9E1F2"/>
            <w:noWrap/>
            <w:vAlign w:val="center"/>
          </w:tcPr>
          <w:p w14:paraId="3C600CAB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(11)CW</w:t>
            </w:r>
          </w:p>
        </w:tc>
        <w:tc>
          <w:tcPr>
            <w:tcW w:w="311" w:type="pct"/>
            <w:shd w:val="clear" w:color="D9E1F2" w:fill="D9E1F2"/>
            <w:noWrap/>
            <w:vAlign w:val="center"/>
          </w:tcPr>
          <w:p w14:paraId="4BD2C9D2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(12)CW2D</w:t>
            </w:r>
          </w:p>
        </w:tc>
        <w:tc>
          <w:tcPr>
            <w:tcW w:w="291" w:type="pct"/>
            <w:shd w:val="clear" w:color="D9E1F2" w:fill="D9E1F2"/>
            <w:noWrap/>
            <w:vAlign w:val="center"/>
          </w:tcPr>
          <w:p w14:paraId="709564FD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242" w:type="pct"/>
            <w:shd w:val="clear" w:color="D9E1F2" w:fill="D9E1F2"/>
            <w:noWrap/>
            <w:vAlign w:val="center"/>
          </w:tcPr>
          <w:p w14:paraId="2E5026BC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(14)</w:t>
            </w:r>
          </w:p>
        </w:tc>
        <w:tc>
          <w:tcPr>
            <w:tcW w:w="297" w:type="pct"/>
            <w:shd w:val="clear" w:color="D9E1F2" w:fill="D9E1F2"/>
            <w:noWrap/>
            <w:vAlign w:val="center"/>
          </w:tcPr>
          <w:p w14:paraId="53EAD8A1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(15)index</w:t>
            </w:r>
          </w:p>
        </w:tc>
      </w:tr>
      <w:tr w:rsidR="006F0490" w14:paraId="442380A0" w14:textId="77777777">
        <w:trPr>
          <w:trHeight w:val="210"/>
        </w:trPr>
        <w:tc>
          <w:tcPr>
            <w:tcW w:w="287" w:type="pct"/>
            <w:shd w:val="clear" w:color="auto" w:fill="auto"/>
            <w:vAlign w:val="center"/>
          </w:tcPr>
          <w:p w14:paraId="6570C4CB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D2T2-C</w:t>
            </w:r>
          </w:p>
        </w:tc>
        <w:tc>
          <w:tcPr>
            <w:tcW w:w="336" w:type="pct"/>
            <w:shd w:val="clear" w:color="auto" w:fill="auto"/>
            <w:vAlign w:val="center"/>
          </w:tcPr>
          <w:p w14:paraId="323A8487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09FAEE49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45.09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7A9425AE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60.1</w:t>
            </w:r>
          </w:p>
        </w:tc>
        <w:tc>
          <w:tcPr>
            <w:tcW w:w="252" w:type="pct"/>
            <w:shd w:val="clear" w:color="auto" w:fill="auto"/>
            <w:vAlign w:val="center"/>
          </w:tcPr>
          <w:p w14:paraId="20768923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6" w:type="pct"/>
            <w:shd w:val="clear" w:color="auto" w:fill="auto"/>
            <w:vAlign w:val="center"/>
          </w:tcPr>
          <w:p w14:paraId="7E77C02E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241" w:type="pct"/>
            <w:shd w:val="clear" w:color="auto" w:fill="auto"/>
            <w:vAlign w:val="center"/>
          </w:tcPr>
          <w:p w14:paraId="531494F4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2" w:type="pct"/>
            <w:shd w:val="clear" w:color="auto" w:fill="auto"/>
            <w:vAlign w:val="center"/>
          </w:tcPr>
          <w:p w14:paraId="57A33260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2AD06FA2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19575CC4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40" w:type="pct"/>
            <w:shd w:val="clear" w:color="auto" w:fill="auto"/>
            <w:vAlign w:val="center"/>
          </w:tcPr>
          <w:p w14:paraId="478E868C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41CC7D4E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71" w:type="pct"/>
            <w:shd w:val="clear" w:color="auto" w:fill="auto"/>
            <w:vAlign w:val="center"/>
          </w:tcPr>
          <w:p w14:paraId="5CEFE802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shd w:val="clear" w:color="auto" w:fill="auto"/>
            <w:vAlign w:val="center"/>
          </w:tcPr>
          <w:p w14:paraId="7AA48A49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155A1280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3B847544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2" w:type="pct"/>
            <w:shd w:val="clear" w:color="auto" w:fill="auto"/>
            <w:vAlign w:val="center"/>
          </w:tcPr>
          <w:p w14:paraId="63939774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297" w:type="pct"/>
            <w:shd w:val="clear" w:color="auto" w:fill="auto"/>
            <w:vAlign w:val="center"/>
          </w:tcPr>
          <w:p w14:paraId="3026309B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26</w:t>
            </w:r>
          </w:p>
        </w:tc>
      </w:tr>
    </w:tbl>
    <w:p w14:paraId="210A5D8F" w14:textId="77777777" w:rsidR="006F0490" w:rsidRDefault="006F0490" w:rsidP="0022659E"/>
    <w:p w14:paraId="35E7FB85" w14:textId="22378121" w:rsidR="006F0490" w:rsidRDefault="002D4B5B" w:rsidP="0022659E">
      <w:pPr>
        <w:pStyle w:val="TH"/>
      </w:pPr>
      <w:r>
        <w:rPr>
          <w:rFonts w:hint="eastAsia"/>
          <w:noProof/>
        </w:rPr>
        <w:lastRenderedPageBreak/>
        <w:drawing>
          <wp:inline distT="0" distB="0" distL="0" distR="0" wp14:anchorId="1F902F86" wp14:editId="797BD89B">
            <wp:extent cx="9074785" cy="5012055"/>
            <wp:effectExtent l="0" t="0" r="0" b="0"/>
            <wp:docPr id="1039342244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342244" name="Picture 23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74785" cy="5012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A8E1BA" w14:textId="46618F6D" w:rsidR="006F0490" w:rsidRDefault="0022659E" w:rsidP="0022659E">
      <w:pPr>
        <w:pStyle w:val="TF"/>
        <w:rPr>
          <w:rFonts w:ascii="Times New Roman" w:hAnsi="Times New Roman"/>
        </w:rPr>
      </w:pPr>
      <w:r>
        <w:rPr>
          <w:rFonts w:hint="eastAsia"/>
        </w:rPr>
        <w:t>Figure</w:t>
      </w:r>
      <w:r>
        <w:t xml:space="preserve"> 7.1.2.</w:t>
      </w:r>
      <w:r>
        <w:rPr>
          <w:rFonts w:hint="eastAsia"/>
        </w:rPr>
        <w:t>3</w:t>
      </w:r>
      <w:r>
        <w:t>.</w:t>
      </w:r>
      <w:r>
        <w:rPr>
          <w:rFonts w:hint="eastAsia"/>
        </w:rPr>
        <w:t>1.3.1-2</w:t>
      </w:r>
    </w:p>
    <w:p w14:paraId="5C47B564" w14:textId="77777777" w:rsidR="006F0490" w:rsidRDefault="002D4B5B" w:rsidP="0022659E">
      <w:pPr>
        <w:pStyle w:val="H6"/>
      </w:pPr>
      <w:r>
        <w:rPr>
          <w:rFonts w:hint="eastAsia"/>
        </w:rPr>
        <w:lastRenderedPageBreak/>
        <w:t>7.1.2.3.1.3.2</w:t>
      </w:r>
      <w:r>
        <w:tab/>
      </w:r>
      <w:r>
        <w:rPr>
          <w:rFonts w:hint="eastAsia"/>
        </w:rPr>
        <w:t>others</w:t>
      </w:r>
    </w:p>
    <w:p w14:paraId="0541258A" w14:textId="77777777" w:rsidR="006F0490" w:rsidRDefault="002D4B5B" w:rsidP="0022659E">
      <w:pPr>
        <w:pStyle w:val="TH"/>
      </w:pPr>
      <w:r>
        <w:rPr>
          <w:rFonts w:hint="eastAsia"/>
        </w:rPr>
        <w:t>Table</w:t>
      </w:r>
      <w:r>
        <w:t xml:space="preserve"> 7.1.2.</w:t>
      </w:r>
      <w:r>
        <w:rPr>
          <w:rFonts w:hint="eastAsia"/>
        </w:rPr>
        <w:t>3</w:t>
      </w:r>
      <w:r>
        <w:t>.</w:t>
      </w:r>
      <w:r>
        <w:rPr>
          <w:rFonts w:hint="eastAsia"/>
        </w:rPr>
        <w:t>1.3.2-</w:t>
      </w:r>
      <w: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5"/>
        <w:gridCol w:w="955"/>
        <w:gridCol w:w="1146"/>
        <w:gridCol w:w="732"/>
        <w:gridCol w:w="715"/>
        <w:gridCol w:w="641"/>
        <w:gridCol w:w="683"/>
        <w:gridCol w:w="686"/>
        <w:gridCol w:w="732"/>
        <w:gridCol w:w="909"/>
        <w:gridCol w:w="680"/>
        <w:gridCol w:w="664"/>
        <w:gridCol w:w="1056"/>
        <w:gridCol w:w="622"/>
        <w:gridCol w:w="884"/>
        <w:gridCol w:w="827"/>
        <w:gridCol w:w="690"/>
        <w:gridCol w:w="844"/>
      </w:tblGrid>
      <w:tr w:rsidR="006F0490" w:rsidRPr="00806C6B" w14:paraId="0238E925" w14:textId="77777777">
        <w:trPr>
          <w:trHeight w:val="210"/>
        </w:trPr>
        <w:tc>
          <w:tcPr>
            <w:tcW w:w="4703" w:type="pct"/>
            <w:gridSpan w:val="17"/>
            <w:shd w:val="clear" w:color="auto" w:fill="auto"/>
            <w:noWrap/>
            <w:vAlign w:val="center"/>
          </w:tcPr>
          <w:p w14:paraId="2F49D2C2" w14:textId="77777777" w:rsidR="006F0490" w:rsidRPr="00806C6B" w:rsidRDefault="002D4B5B" w:rsidP="0022659E">
            <w:pPr>
              <w:pStyle w:val="TAH"/>
              <w:rPr>
                <w:rFonts w:eastAsia="DengXian"/>
                <w:lang w:val="fr-FR"/>
              </w:rPr>
            </w:pPr>
            <w:proofErr w:type="spellStart"/>
            <w:r w:rsidRPr="00806C6B">
              <w:rPr>
                <w:rFonts w:eastAsia="DengXian"/>
                <w:lang w:val="fr-FR"/>
              </w:rPr>
              <w:t>others</w:t>
            </w:r>
            <w:proofErr w:type="spellEnd"/>
            <w:r w:rsidRPr="00806C6B">
              <w:rPr>
                <w:rFonts w:eastAsia="DengXian"/>
                <w:lang w:val="fr-FR"/>
              </w:rPr>
              <w:t xml:space="preserve">, </w:t>
            </w:r>
            <w:proofErr w:type="spellStart"/>
            <w:r w:rsidRPr="00806C6B">
              <w:rPr>
                <w:rFonts w:eastAsia="DengXian"/>
                <w:lang w:val="fr-FR"/>
              </w:rPr>
              <w:t>device</w:t>
            </w:r>
            <w:proofErr w:type="spellEnd"/>
            <w:r w:rsidRPr="00806C6B">
              <w:rPr>
                <w:rFonts w:eastAsia="DengXian"/>
                <w:lang w:val="fr-FR"/>
              </w:rPr>
              <w:t xml:space="preserve"> 2b, D2T2, </w:t>
            </w:r>
            <w:proofErr w:type="spellStart"/>
            <w:r w:rsidRPr="00806C6B">
              <w:rPr>
                <w:rFonts w:eastAsia="DengXian"/>
                <w:lang w:val="fr-FR"/>
              </w:rPr>
              <w:t>InF</w:t>
            </w:r>
            <w:proofErr w:type="spellEnd"/>
            <w:r w:rsidRPr="00806C6B">
              <w:rPr>
                <w:rFonts w:eastAsia="DengXian"/>
                <w:lang w:val="fr-FR"/>
              </w:rPr>
              <w:t>-DL NLOS</w:t>
            </w:r>
          </w:p>
        </w:tc>
        <w:tc>
          <w:tcPr>
            <w:tcW w:w="297" w:type="pct"/>
            <w:shd w:val="clear" w:color="auto" w:fill="auto"/>
            <w:noWrap/>
            <w:vAlign w:val="center"/>
          </w:tcPr>
          <w:p w14:paraId="3E273C16" w14:textId="77777777" w:rsidR="006F0490" w:rsidRPr="00806C6B" w:rsidRDefault="006F0490" w:rsidP="0022659E">
            <w:pPr>
              <w:pStyle w:val="TAH"/>
              <w:rPr>
                <w:rFonts w:eastAsia="DengXian"/>
                <w:lang w:val="fr-FR"/>
              </w:rPr>
            </w:pPr>
          </w:p>
        </w:tc>
      </w:tr>
      <w:tr w:rsidR="006F0490" w14:paraId="79CF5215" w14:textId="77777777">
        <w:trPr>
          <w:trHeight w:val="1870"/>
        </w:trPr>
        <w:tc>
          <w:tcPr>
            <w:tcW w:w="2503" w:type="pct"/>
            <w:gridSpan w:val="9"/>
            <w:shd w:val="clear" w:color="auto" w:fill="auto"/>
          </w:tcPr>
          <w:p w14:paraId="5C54D90D" w14:textId="65860BE9" w:rsidR="006F0490" w:rsidRDefault="002D4B5B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Header columns description:</w:t>
            </w: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br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(1a) </w:t>
            </w:r>
            <w:r w:rsidR="00984BE4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Distance, min(R2D, D2R)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(1b) </w:t>
            </w:r>
            <w:r w:rsidR="00984BE4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MPL, min(R2D, D2R)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(2)</w:t>
            </w:r>
            <w:r w:rsidR="00984BE4">
              <w:t xml:space="preserve"> </w:t>
            </w:r>
            <w:r w:rsidR="00984BE4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BLER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(3)</w:t>
            </w:r>
            <w:r w:rsidR="00984BE4">
              <w:t xml:space="preserve"> </w:t>
            </w:r>
            <w:r w:rsidR="00984BE4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CW 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case. (See TR38.XXX section YYY)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(4)</w:t>
            </w:r>
            <w:r w:rsidR="00984BE4">
              <w:t xml:space="preserve"> </w:t>
            </w:r>
            <w:r w:rsidR="00984BE4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 Alternative 1 or 2. (See TR38.XXX section YYY)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(5)</w:t>
            </w:r>
            <w:r w:rsidR="00984BE4">
              <w:t xml:space="preserve"> </w:t>
            </w:r>
            <w:r w:rsidR="00984BE4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D2R data rate (kbps). (Refer to [0m] in LLS table, also see editors' notes [info-D2R-datarate]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(6)</w:t>
            </w:r>
            <w:r w:rsidR="00984BE4">
              <w:t xml:space="preserve"> </w:t>
            </w:r>
            <w:r w:rsidR="00984BE4">
              <w:tab/>
            </w: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TxPower</w:t>
            </w:r>
            <w:proofErr w:type="spellEnd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[dBm]. (See R2D[1E] in link budget table)</w:t>
            </w:r>
          </w:p>
        </w:tc>
        <w:tc>
          <w:tcPr>
            <w:tcW w:w="2199" w:type="pct"/>
            <w:gridSpan w:val="8"/>
            <w:shd w:val="clear" w:color="auto" w:fill="auto"/>
          </w:tcPr>
          <w:p w14:paraId="3E17B2CC" w14:textId="041D0797" w:rsidR="006F0490" w:rsidRDefault="002D4B5B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(7)</w:t>
            </w:r>
            <w:r w:rsidR="00984BE4">
              <w:t xml:space="preserve"> </w:t>
            </w:r>
            <w:r w:rsidR="00984BE4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R2D Receiver sensitivity [dBm]. (See R2D[2L]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(8)</w:t>
            </w:r>
            <w:r w:rsidR="00984BE4">
              <w:t xml:space="preserve"> </w:t>
            </w:r>
            <w:r w:rsidR="00984BE4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On Object Penalty [dB] (See R2D[2H]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(9)</w:t>
            </w:r>
            <w:r w:rsidR="00984BE4">
              <w:t xml:space="preserve"> </w:t>
            </w:r>
            <w:r w:rsidR="00984BE4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Backscatter loss [dB] (See [1H]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(10) </w:t>
            </w:r>
            <w:r w:rsidR="00984BE4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message size for D2R [bit] 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(11) </w:t>
            </w:r>
            <w:r w:rsidR="00984BE4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CW cancellation [dB] (See D2R[2K]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(12) </w:t>
            </w:r>
            <w:r w:rsidR="00984BE4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CW2D distance [m] (See D2R[1E3]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(13) </w:t>
            </w:r>
            <w:r w:rsidR="00984BE4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D2R coherent or non-coherent receiver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(14) </w:t>
            </w:r>
            <w:r w:rsidR="00984BE4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Carrier frequency (MHz)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(15) </w:t>
            </w:r>
            <w:r w:rsidR="00984BE4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Row indices in the table.</w:t>
            </w:r>
          </w:p>
        </w:tc>
        <w:tc>
          <w:tcPr>
            <w:tcW w:w="297" w:type="pct"/>
            <w:shd w:val="clear" w:color="auto" w:fill="auto"/>
          </w:tcPr>
          <w:p w14:paraId="2E331C3E" w14:textId="77777777" w:rsidR="006F0490" w:rsidRDefault="002D4B5B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6F0490" w14:paraId="4638A160" w14:textId="77777777">
        <w:trPr>
          <w:trHeight w:val="210"/>
        </w:trPr>
        <w:tc>
          <w:tcPr>
            <w:tcW w:w="287" w:type="pct"/>
            <w:shd w:val="clear" w:color="D9E1F2" w:fill="D9E1F2"/>
            <w:noWrap/>
            <w:vAlign w:val="center"/>
          </w:tcPr>
          <w:p w14:paraId="218CEE7C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DxTx</w:t>
            </w:r>
            <w:proofErr w:type="spellEnd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-Y</w:t>
            </w:r>
          </w:p>
        </w:tc>
        <w:tc>
          <w:tcPr>
            <w:tcW w:w="336" w:type="pct"/>
            <w:shd w:val="clear" w:color="D9E1F2" w:fill="D9E1F2"/>
            <w:noWrap/>
            <w:vAlign w:val="center"/>
          </w:tcPr>
          <w:p w14:paraId="36A5D274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403" w:type="pct"/>
            <w:shd w:val="clear" w:color="D9E1F2" w:fill="D9E1F2"/>
            <w:noWrap/>
            <w:vAlign w:val="center"/>
          </w:tcPr>
          <w:p w14:paraId="128789F4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(1a) Distance</w:t>
            </w:r>
          </w:p>
        </w:tc>
        <w:tc>
          <w:tcPr>
            <w:tcW w:w="258" w:type="pct"/>
            <w:shd w:val="clear" w:color="D9E1F2" w:fill="D9E1F2"/>
            <w:noWrap/>
            <w:vAlign w:val="center"/>
          </w:tcPr>
          <w:p w14:paraId="74C41900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(1b) MPL</w:t>
            </w:r>
          </w:p>
        </w:tc>
        <w:tc>
          <w:tcPr>
            <w:tcW w:w="252" w:type="pct"/>
            <w:shd w:val="clear" w:color="D9E1F2" w:fill="D9E1F2"/>
            <w:noWrap/>
            <w:vAlign w:val="center"/>
          </w:tcPr>
          <w:p w14:paraId="21FFFA28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(2)BLER</w:t>
            </w:r>
          </w:p>
        </w:tc>
        <w:tc>
          <w:tcPr>
            <w:tcW w:w="226" w:type="pct"/>
            <w:shd w:val="clear" w:color="D9E1F2" w:fill="D9E1F2"/>
            <w:noWrap/>
            <w:vAlign w:val="center"/>
          </w:tcPr>
          <w:p w14:paraId="742C8C65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(3)CW</w:t>
            </w:r>
          </w:p>
        </w:tc>
        <w:tc>
          <w:tcPr>
            <w:tcW w:w="241" w:type="pct"/>
            <w:shd w:val="clear" w:color="D9E1F2" w:fill="D9E1F2"/>
            <w:noWrap/>
            <w:vAlign w:val="center"/>
          </w:tcPr>
          <w:p w14:paraId="6C1303E9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(4)Alt</w:t>
            </w:r>
          </w:p>
        </w:tc>
        <w:tc>
          <w:tcPr>
            <w:tcW w:w="242" w:type="pct"/>
            <w:shd w:val="clear" w:color="D9E1F2" w:fill="D9E1F2"/>
            <w:noWrap/>
            <w:vAlign w:val="center"/>
          </w:tcPr>
          <w:p w14:paraId="308A0059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(5)kbps</w:t>
            </w:r>
          </w:p>
        </w:tc>
        <w:tc>
          <w:tcPr>
            <w:tcW w:w="258" w:type="pct"/>
            <w:shd w:val="clear" w:color="D9E1F2" w:fill="D9E1F2"/>
            <w:noWrap/>
            <w:vAlign w:val="center"/>
          </w:tcPr>
          <w:p w14:paraId="393C362B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(6)</w:t>
            </w: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TxPwr</w:t>
            </w:r>
            <w:proofErr w:type="spellEnd"/>
          </w:p>
        </w:tc>
        <w:tc>
          <w:tcPr>
            <w:tcW w:w="291" w:type="pct"/>
            <w:shd w:val="clear" w:color="D9E1F2" w:fill="D9E1F2"/>
            <w:noWrap/>
            <w:vAlign w:val="center"/>
          </w:tcPr>
          <w:p w14:paraId="55F6CF4F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(7)R2DSens</w:t>
            </w:r>
          </w:p>
        </w:tc>
        <w:tc>
          <w:tcPr>
            <w:tcW w:w="240" w:type="pct"/>
            <w:shd w:val="clear" w:color="D9E1F2" w:fill="D9E1F2"/>
            <w:noWrap/>
            <w:vAlign w:val="center"/>
          </w:tcPr>
          <w:p w14:paraId="787BF2AC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(8)OOP</w:t>
            </w:r>
          </w:p>
        </w:tc>
        <w:tc>
          <w:tcPr>
            <w:tcW w:w="234" w:type="pct"/>
            <w:shd w:val="clear" w:color="D9E1F2" w:fill="D9E1F2"/>
            <w:noWrap/>
            <w:vAlign w:val="center"/>
          </w:tcPr>
          <w:p w14:paraId="46199CAE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(9)BSL</w:t>
            </w:r>
          </w:p>
        </w:tc>
        <w:tc>
          <w:tcPr>
            <w:tcW w:w="371" w:type="pct"/>
            <w:shd w:val="clear" w:color="D9E1F2" w:fill="D9E1F2"/>
            <w:noWrap/>
            <w:vAlign w:val="center"/>
          </w:tcPr>
          <w:p w14:paraId="5F9CA423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(10)bit</w:t>
            </w:r>
          </w:p>
        </w:tc>
        <w:tc>
          <w:tcPr>
            <w:tcW w:w="219" w:type="pct"/>
            <w:shd w:val="clear" w:color="D9E1F2" w:fill="D9E1F2"/>
            <w:noWrap/>
            <w:vAlign w:val="center"/>
          </w:tcPr>
          <w:p w14:paraId="1751C642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(11)CW</w:t>
            </w:r>
          </w:p>
        </w:tc>
        <w:tc>
          <w:tcPr>
            <w:tcW w:w="311" w:type="pct"/>
            <w:shd w:val="clear" w:color="D9E1F2" w:fill="D9E1F2"/>
            <w:noWrap/>
            <w:vAlign w:val="center"/>
          </w:tcPr>
          <w:p w14:paraId="372F88E6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(12)CW2D</w:t>
            </w:r>
          </w:p>
        </w:tc>
        <w:tc>
          <w:tcPr>
            <w:tcW w:w="291" w:type="pct"/>
            <w:shd w:val="clear" w:color="D9E1F2" w:fill="D9E1F2"/>
            <w:noWrap/>
            <w:vAlign w:val="center"/>
          </w:tcPr>
          <w:p w14:paraId="35A3BEDD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242" w:type="pct"/>
            <w:shd w:val="clear" w:color="D9E1F2" w:fill="D9E1F2"/>
            <w:noWrap/>
            <w:vAlign w:val="center"/>
          </w:tcPr>
          <w:p w14:paraId="65DDFFEC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(14)</w:t>
            </w:r>
          </w:p>
        </w:tc>
        <w:tc>
          <w:tcPr>
            <w:tcW w:w="297" w:type="pct"/>
            <w:shd w:val="clear" w:color="D9E1F2" w:fill="D9E1F2"/>
            <w:noWrap/>
            <w:vAlign w:val="center"/>
          </w:tcPr>
          <w:p w14:paraId="10AFE032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(15)index</w:t>
            </w:r>
          </w:p>
        </w:tc>
      </w:tr>
      <w:tr w:rsidR="006F0490" w14:paraId="3E173061" w14:textId="77777777">
        <w:trPr>
          <w:trHeight w:val="210"/>
        </w:trPr>
        <w:tc>
          <w:tcPr>
            <w:tcW w:w="287" w:type="pct"/>
            <w:vMerge w:val="restart"/>
            <w:shd w:val="clear" w:color="auto" w:fill="auto"/>
            <w:vAlign w:val="center"/>
          </w:tcPr>
          <w:p w14:paraId="0593B718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D2T2-C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</w:tcPr>
          <w:p w14:paraId="0EE3D7AF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403" w:type="pct"/>
            <w:vMerge w:val="restart"/>
            <w:shd w:val="clear" w:color="auto" w:fill="auto"/>
            <w:vAlign w:val="center"/>
          </w:tcPr>
          <w:p w14:paraId="55D5FE62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8.59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0D8CDD15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55.9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14:paraId="700A1C2F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4EE821B2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3A6195C9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2" w:type="pct"/>
            <w:shd w:val="clear" w:color="auto" w:fill="auto"/>
            <w:vAlign w:val="center"/>
          </w:tcPr>
          <w:p w14:paraId="4CBC1DFB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67D6F77B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3CE10698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1FC6D80D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4" w:type="pct"/>
            <w:vMerge w:val="restart"/>
            <w:shd w:val="clear" w:color="auto" w:fill="auto"/>
            <w:vAlign w:val="center"/>
          </w:tcPr>
          <w:p w14:paraId="2A5B349B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71" w:type="pct"/>
            <w:vMerge w:val="restart"/>
            <w:shd w:val="clear" w:color="auto" w:fill="auto"/>
            <w:vAlign w:val="center"/>
          </w:tcPr>
          <w:p w14:paraId="07FDD589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2FF5973A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7BB75738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439A06AA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06FE8366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297" w:type="pct"/>
            <w:shd w:val="clear" w:color="auto" w:fill="auto"/>
            <w:vAlign w:val="center"/>
          </w:tcPr>
          <w:p w14:paraId="6D039926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27</w:t>
            </w:r>
          </w:p>
        </w:tc>
      </w:tr>
      <w:tr w:rsidR="006F0490" w14:paraId="5F7EBF8E" w14:textId="77777777">
        <w:trPr>
          <w:trHeight w:val="210"/>
        </w:trPr>
        <w:tc>
          <w:tcPr>
            <w:tcW w:w="287" w:type="pct"/>
            <w:vMerge/>
            <w:vAlign w:val="center"/>
          </w:tcPr>
          <w:p w14:paraId="1AA7D088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</w:tcPr>
          <w:p w14:paraId="32F7BC56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/>
            <w:vAlign w:val="center"/>
          </w:tcPr>
          <w:p w14:paraId="6500FB4B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71B55418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/>
            <w:vAlign w:val="center"/>
          </w:tcPr>
          <w:p w14:paraId="5468137B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37C02BC7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625C3FD1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08091C8E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258" w:type="pct"/>
            <w:vMerge/>
            <w:vAlign w:val="center"/>
          </w:tcPr>
          <w:p w14:paraId="60992F14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6FAFF4A5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C494ABD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32C5049C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/>
            <w:vAlign w:val="center"/>
          </w:tcPr>
          <w:p w14:paraId="4B4EA73E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2372D5CF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07812957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011B987F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2" w:type="pct"/>
            <w:vMerge/>
            <w:vAlign w:val="center"/>
          </w:tcPr>
          <w:p w14:paraId="1AB5E1DB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EA65E5C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29</w:t>
            </w:r>
          </w:p>
        </w:tc>
      </w:tr>
      <w:tr w:rsidR="006F0490" w14:paraId="30370DD2" w14:textId="77777777">
        <w:trPr>
          <w:trHeight w:val="210"/>
        </w:trPr>
        <w:tc>
          <w:tcPr>
            <w:tcW w:w="287" w:type="pct"/>
            <w:vMerge/>
            <w:vAlign w:val="center"/>
          </w:tcPr>
          <w:p w14:paraId="1C87A1B9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</w:tcPr>
          <w:p w14:paraId="1A5408B5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/>
            <w:vAlign w:val="center"/>
          </w:tcPr>
          <w:p w14:paraId="24DEBAB5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0FAD7904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/>
            <w:vAlign w:val="center"/>
          </w:tcPr>
          <w:p w14:paraId="0D0837F8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0F57CA56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35FA0349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535CCA48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29C8FFEE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1F0F03C9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1E1103F3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0DD13129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/>
            <w:vAlign w:val="center"/>
          </w:tcPr>
          <w:p w14:paraId="2D57A7FF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16D49AA9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753E01A2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66D1A58D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13C8FC40" w14:textId="77777777" w:rsidR="006F0490" w:rsidRDefault="006F0490" w:rsidP="0022659E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081D78D" w14:textId="77777777" w:rsidR="006F0490" w:rsidRDefault="002D4B5B" w:rsidP="0022659E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31</w:t>
            </w:r>
          </w:p>
        </w:tc>
      </w:tr>
    </w:tbl>
    <w:p w14:paraId="4B1A03B6" w14:textId="77777777" w:rsidR="006F0490" w:rsidRDefault="006F0490" w:rsidP="0022659E"/>
    <w:p w14:paraId="762A10CA" w14:textId="330F5BCE" w:rsidR="006F0490" w:rsidRDefault="002D4B5B" w:rsidP="0022659E">
      <w:pPr>
        <w:pStyle w:val="TH"/>
      </w:pPr>
      <w:r>
        <w:rPr>
          <w:noProof/>
        </w:rPr>
        <w:lastRenderedPageBreak/>
        <w:drawing>
          <wp:inline distT="0" distB="0" distL="0" distR="0" wp14:anchorId="1F31A39A" wp14:editId="4E5E16FF">
            <wp:extent cx="9074785" cy="5012055"/>
            <wp:effectExtent l="0" t="0" r="0" b="0"/>
            <wp:docPr id="126255904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255904" name="Picture 12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74785" cy="5012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D31656" w14:textId="6F41C546" w:rsidR="006F0490" w:rsidRDefault="00984BE4" w:rsidP="00984BE4">
      <w:pPr>
        <w:pStyle w:val="TF"/>
        <w:rPr>
          <w:rFonts w:ascii="Times New Roman" w:hAnsi="Times New Roman"/>
        </w:rPr>
      </w:pPr>
      <w:r>
        <w:rPr>
          <w:rFonts w:hint="eastAsia"/>
        </w:rPr>
        <w:t>Figure</w:t>
      </w:r>
      <w:r>
        <w:t xml:space="preserve"> 7.1.2.</w:t>
      </w:r>
      <w:r>
        <w:rPr>
          <w:rFonts w:hint="eastAsia"/>
        </w:rPr>
        <w:t>3</w:t>
      </w:r>
      <w:r>
        <w:t>.</w:t>
      </w:r>
      <w:r>
        <w:rPr>
          <w:rFonts w:hint="eastAsia"/>
        </w:rPr>
        <w:t>1.3.2-</w:t>
      </w:r>
      <w:r>
        <w:t>1</w:t>
      </w:r>
    </w:p>
    <w:p w14:paraId="202D406D" w14:textId="77777777" w:rsidR="006F0490" w:rsidRDefault="002D4B5B" w:rsidP="00984BE4">
      <w:pPr>
        <w:pStyle w:val="TH"/>
      </w:pPr>
      <w:r>
        <w:rPr>
          <w:rFonts w:hint="eastAsia"/>
        </w:rPr>
        <w:lastRenderedPageBreak/>
        <w:t>Table</w:t>
      </w:r>
      <w:r>
        <w:t xml:space="preserve"> 7.1.2.</w:t>
      </w:r>
      <w:r>
        <w:rPr>
          <w:rFonts w:hint="eastAsia"/>
        </w:rPr>
        <w:t>3</w:t>
      </w:r>
      <w:r>
        <w:t>.</w:t>
      </w:r>
      <w:r>
        <w:rPr>
          <w:rFonts w:hint="eastAsia"/>
        </w:rPr>
        <w:t>1.3.2-2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5"/>
        <w:gridCol w:w="955"/>
        <w:gridCol w:w="1146"/>
        <w:gridCol w:w="732"/>
        <w:gridCol w:w="715"/>
        <w:gridCol w:w="641"/>
        <w:gridCol w:w="683"/>
        <w:gridCol w:w="686"/>
        <w:gridCol w:w="732"/>
        <w:gridCol w:w="909"/>
        <w:gridCol w:w="680"/>
        <w:gridCol w:w="664"/>
        <w:gridCol w:w="1056"/>
        <w:gridCol w:w="622"/>
        <w:gridCol w:w="884"/>
        <w:gridCol w:w="827"/>
        <w:gridCol w:w="690"/>
        <w:gridCol w:w="844"/>
      </w:tblGrid>
      <w:tr w:rsidR="006F0490" w14:paraId="0F348D50" w14:textId="77777777">
        <w:trPr>
          <w:trHeight w:val="210"/>
        </w:trPr>
        <w:tc>
          <w:tcPr>
            <w:tcW w:w="4703" w:type="pct"/>
            <w:gridSpan w:val="17"/>
            <w:shd w:val="clear" w:color="auto" w:fill="auto"/>
            <w:noWrap/>
            <w:vAlign w:val="center"/>
          </w:tcPr>
          <w:p w14:paraId="030D6374" w14:textId="77777777" w:rsidR="006F0490" w:rsidRDefault="002D4B5B" w:rsidP="00984BE4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others, device 2b, D2T2, InH-Office LOS</w:t>
            </w:r>
          </w:p>
        </w:tc>
        <w:tc>
          <w:tcPr>
            <w:tcW w:w="297" w:type="pct"/>
            <w:shd w:val="clear" w:color="auto" w:fill="auto"/>
            <w:noWrap/>
            <w:vAlign w:val="center"/>
          </w:tcPr>
          <w:p w14:paraId="33AD020D" w14:textId="77777777" w:rsidR="006F0490" w:rsidRDefault="006F0490" w:rsidP="00984BE4">
            <w:pPr>
              <w:pStyle w:val="TAH"/>
              <w:rPr>
                <w:rFonts w:eastAsia="DengXian"/>
              </w:rPr>
            </w:pPr>
          </w:p>
        </w:tc>
      </w:tr>
      <w:tr w:rsidR="006F0490" w14:paraId="0F6FBF77" w14:textId="77777777">
        <w:trPr>
          <w:trHeight w:val="1870"/>
        </w:trPr>
        <w:tc>
          <w:tcPr>
            <w:tcW w:w="2503" w:type="pct"/>
            <w:gridSpan w:val="9"/>
            <w:shd w:val="clear" w:color="auto" w:fill="auto"/>
          </w:tcPr>
          <w:p w14:paraId="6E1DDF58" w14:textId="68198BA7" w:rsidR="006F0490" w:rsidRDefault="002D4B5B" w:rsidP="00984BE4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Header columns description:</w:t>
            </w: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br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(1a) </w:t>
            </w:r>
            <w:r w:rsidR="00984BE4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Distance, min(R2D, D2R)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(1b) </w:t>
            </w:r>
            <w:r w:rsidR="00984BE4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MPL, min(R2D, D2R)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(2)</w:t>
            </w:r>
            <w:r w:rsidR="00984BE4">
              <w:t xml:space="preserve"> </w:t>
            </w:r>
            <w:r w:rsidR="00984BE4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BLER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(3)</w:t>
            </w:r>
            <w:r w:rsidR="00984BE4">
              <w:t xml:space="preserve"> </w:t>
            </w:r>
            <w:r w:rsidR="00984BE4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CW case. (See TR38.XXX section YYY)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(4)</w:t>
            </w:r>
            <w:r w:rsidR="00984BE4">
              <w:t xml:space="preserve"> </w:t>
            </w:r>
            <w:r w:rsidR="00984BE4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 Alternative 1 or 2. (See TR38.XXX section YYY)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(5)</w:t>
            </w:r>
            <w:r w:rsidR="00984BE4">
              <w:t xml:space="preserve"> </w:t>
            </w:r>
            <w:r w:rsidR="00984BE4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D2R data rate (kbps). (Refer to [0m] in LLS table, also see editors' notes [info-D2R-datarate]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(6)</w:t>
            </w:r>
            <w:r w:rsidR="00984BE4">
              <w:t xml:space="preserve"> </w:t>
            </w:r>
            <w:r w:rsidR="00984BE4">
              <w:tab/>
            </w: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TxPower</w:t>
            </w:r>
            <w:proofErr w:type="spellEnd"/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 [dBm]. (See R2D[1E] in link budget table)</w:t>
            </w:r>
          </w:p>
        </w:tc>
        <w:tc>
          <w:tcPr>
            <w:tcW w:w="2199" w:type="pct"/>
            <w:gridSpan w:val="8"/>
            <w:shd w:val="clear" w:color="auto" w:fill="auto"/>
          </w:tcPr>
          <w:p w14:paraId="0B0E3666" w14:textId="28F9EF20" w:rsidR="006F0490" w:rsidRDefault="002D4B5B" w:rsidP="00984BE4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(7)</w:t>
            </w:r>
            <w:r w:rsidR="00984BE4">
              <w:t xml:space="preserve"> </w:t>
            </w:r>
            <w:r w:rsidR="00984BE4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R2D Receiver sensitivity [dBm]. (See R2D[2L]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(8)</w:t>
            </w:r>
            <w:r w:rsidR="00984BE4">
              <w:t xml:space="preserve"> </w:t>
            </w:r>
            <w:r w:rsidR="00984BE4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On Object Penalty [dB] (See R2D[2H]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>(9)</w:t>
            </w:r>
            <w:r w:rsidR="00984BE4">
              <w:t xml:space="preserve"> </w:t>
            </w:r>
            <w:r w:rsidR="00984BE4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Backscatter loss [dB] (See [1H]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(10) </w:t>
            </w:r>
            <w:r w:rsidR="00984BE4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message size for D2R [bit] 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(11) </w:t>
            </w:r>
            <w:r w:rsidR="00984BE4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CW cancellation [dB] (See D2R[2K]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(12) </w:t>
            </w:r>
            <w:r w:rsidR="00984BE4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CW2D distance [m] (See D2R[1E3] in link budget table)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(13) </w:t>
            </w:r>
            <w:r w:rsidR="00984BE4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D2R coherent or non-coherent receiver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(14) </w:t>
            </w:r>
            <w:r w:rsidR="00984BE4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Carrier frequency (MHz)</w:t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br/>
              <w:t xml:space="preserve">(15) </w:t>
            </w:r>
            <w:r w:rsidR="00984BE4">
              <w:tab/>
            </w: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Row indices in the table.</w:t>
            </w:r>
          </w:p>
        </w:tc>
        <w:tc>
          <w:tcPr>
            <w:tcW w:w="297" w:type="pct"/>
            <w:shd w:val="clear" w:color="auto" w:fill="auto"/>
          </w:tcPr>
          <w:p w14:paraId="3B498B3F" w14:textId="77777777" w:rsidR="006F0490" w:rsidRDefault="002D4B5B" w:rsidP="00984BE4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6F0490" w14:paraId="42E4B9F1" w14:textId="77777777">
        <w:trPr>
          <w:trHeight w:val="210"/>
        </w:trPr>
        <w:tc>
          <w:tcPr>
            <w:tcW w:w="287" w:type="pct"/>
            <w:shd w:val="clear" w:color="D9E1F2" w:fill="D9E1F2"/>
            <w:noWrap/>
            <w:vAlign w:val="center"/>
          </w:tcPr>
          <w:p w14:paraId="4D10E7F6" w14:textId="77777777" w:rsidR="006F0490" w:rsidRDefault="002D4B5B" w:rsidP="00984BE4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DxTx</w:t>
            </w:r>
            <w:proofErr w:type="spellEnd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-Y</w:t>
            </w:r>
          </w:p>
        </w:tc>
        <w:tc>
          <w:tcPr>
            <w:tcW w:w="336" w:type="pct"/>
            <w:shd w:val="clear" w:color="D9E1F2" w:fill="D9E1F2"/>
            <w:noWrap/>
            <w:vAlign w:val="center"/>
          </w:tcPr>
          <w:p w14:paraId="1C9F96E5" w14:textId="77777777" w:rsidR="006F0490" w:rsidRDefault="002D4B5B" w:rsidP="00984BE4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403" w:type="pct"/>
            <w:shd w:val="clear" w:color="D9E1F2" w:fill="D9E1F2"/>
            <w:noWrap/>
            <w:vAlign w:val="center"/>
          </w:tcPr>
          <w:p w14:paraId="316C9075" w14:textId="77777777" w:rsidR="006F0490" w:rsidRDefault="002D4B5B" w:rsidP="00984BE4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(1a) Distance</w:t>
            </w:r>
          </w:p>
        </w:tc>
        <w:tc>
          <w:tcPr>
            <w:tcW w:w="258" w:type="pct"/>
            <w:shd w:val="clear" w:color="D9E1F2" w:fill="D9E1F2"/>
            <w:noWrap/>
            <w:vAlign w:val="center"/>
          </w:tcPr>
          <w:p w14:paraId="2CEE9400" w14:textId="77777777" w:rsidR="006F0490" w:rsidRDefault="002D4B5B" w:rsidP="00984BE4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(1b) MPL</w:t>
            </w:r>
          </w:p>
        </w:tc>
        <w:tc>
          <w:tcPr>
            <w:tcW w:w="252" w:type="pct"/>
            <w:shd w:val="clear" w:color="D9E1F2" w:fill="D9E1F2"/>
            <w:noWrap/>
            <w:vAlign w:val="center"/>
          </w:tcPr>
          <w:p w14:paraId="57B08004" w14:textId="77777777" w:rsidR="006F0490" w:rsidRDefault="002D4B5B" w:rsidP="00984BE4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(2)BLER</w:t>
            </w:r>
          </w:p>
        </w:tc>
        <w:tc>
          <w:tcPr>
            <w:tcW w:w="226" w:type="pct"/>
            <w:shd w:val="clear" w:color="D9E1F2" w:fill="D9E1F2"/>
            <w:noWrap/>
            <w:vAlign w:val="center"/>
          </w:tcPr>
          <w:p w14:paraId="292C0640" w14:textId="77777777" w:rsidR="006F0490" w:rsidRDefault="002D4B5B" w:rsidP="00984BE4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(3)CW</w:t>
            </w:r>
          </w:p>
        </w:tc>
        <w:tc>
          <w:tcPr>
            <w:tcW w:w="241" w:type="pct"/>
            <w:shd w:val="clear" w:color="D9E1F2" w:fill="D9E1F2"/>
            <w:noWrap/>
            <w:vAlign w:val="center"/>
          </w:tcPr>
          <w:p w14:paraId="18F89534" w14:textId="77777777" w:rsidR="006F0490" w:rsidRDefault="002D4B5B" w:rsidP="00984BE4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(4)Alt</w:t>
            </w:r>
          </w:p>
        </w:tc>
        <w:tc>
          <w:tcPr>
            <w:tcW w:w="242" w:type="pct"/>
            <w:shd w:val="clear" w:color="D9E1F2" w:fill="D9E1F2"/>
            <w:noWrap/>
            <w:vAlign w:val="center"/>
          </w:tcPr>
          <w:p w14:paraId="1380981A" w14:textId="77777777" w:rsidR="006F0490" w:rsidRDefault="002D4B5B" w:rsidP="00984BE4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(5)kbps</w:t>
            </w:r>
          </w:p>
        </w:tc>
        <w:tc>
          <w:tcPr>
            <w:tcW w:w="258" w:type="pct"/>
            <w:shd w:val="clear" w:color="D9E1F2" w:fill="D9E1F2"/>
            <w:noWrap/>
            <w:vAlign w:val="center"/>
          </w:tcPr>
          <w:p w14:paraId="4757D75D" w14:textId="77777777" w:rsidR="006F0490" w:rsidRDefault="002D4B5B" w:rsidP="00984BE4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(6)</w:t>
            </w:r>
            <w:proofErr w:type="spellStart"/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TxPwr</w:t>
            </w:r>
            <w:proofErr w:type="spellEnd"/>
          </w:p>
        </w:tc>
        <w:tc>
          <w:tcPr>
            <w:tcW w:w="291" w:type="pct"/>
            <w:shd w:val="clear" w:color="D9E1F2" w:fill="D9E1F2"/>
            <w:noWrap/>
            <w:vAlign w:val="center"/>
          </w:tcPr>
          <w:p w14:paraId="0FEDF44A" w14:textId="77777777" w:rsidR="006F0490" w:rsidRDefault="002D4B5B" w:rsidP="00984BE4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(7)R2DSens</w:t>
            </w:r>
          </w:p>
        </w:tc>
        <w:tc>
          <w:tcPr>
            <w:tcW w:w="240" w:type="pct"/>
            <w:shd w:val="clear" w:color="D9E1F2" w:fill="D9E1F2"/>
            <w:noWrap/>
            <w:vAlign w:val="center"/>
          </w:tcPr>
          <w:p w14:paraId="36C164C5" w14:textId="77777777" w:rsidR="006F0490" w:rsidRDefault="002D4B5B" w:rsidP="00984BE4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(8)OOP</w:t>
            </w:r>
          </w:p>
        </w:tc>
        <w:tc>
          <w:tcPr>
            <w:tcW w:w="234" w:type="pct"/>
            <w:shd w:val="clear" w:color="D9E1F2" w:fill="D9E1F2"/>
            <w:noWrap/>
            <w:vAlign w:val="center"/>
          </w:tcPr>
          <w:p w14:paraId="3443A1A6" w14:textId="77777777" w:rsidR="006F0490" w:rsidRDefault="002D4B5B" w:rsidP="00984BE4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(9)BSL</w:t>
            </w:r>
          </w:p>
        </w:tc>
        <w:tc>
          <w:tcPr>
            <w:tcW w:w="371" w:type="pct"/>
            <w:shd w:val="clear" w:color="D9E1F2" w:fill="D9E1F2"/>
            <w:noWrap/>
            <w:vAlign w:val="center"/>
          </w:tcPr>
          <w:p w14:paraId="219D2D1B" w14:textId="77777777" w:rsidR="006F0490" w:rsidRDefault="002D4B5B" w:rsidP="00984BE4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(10)bit</w:t>
            </w:r>
          </w:p>
        </w:tc>
        <w:tc>
          <w:tcPr>
            <w:tcW w:w="219" w:type="pct"/>
            <w:shd w:val="clear" w:color="D9E1F2" w:fill="D9E1F2"/>
            <w:noWrap/>
            <w:vAlign w:val="center"/>
          </w:tcPr>
          <w:p w14:paraId="25D82972" w14:textId="77777777" w:rsidR="006F0490" w:rsidRDefault="002D4B5B" w:rsidP="00984BE4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(11)CW</w:t>
            </w:r>
          </w:p>
        </w:tc>
        <w:tc>
          <w:tcPr>
            <w:tcW w:w="311" w:type="pct"/>
            <w:shd w:val="clear" w:color="D9E1F2" w:fill="D9E1F2"/>
            <w:noWrap/>
            <w:vAlign w:val="center"/>
          </w:tcPr>
          <w:p w14:paraId="70BABC93" w14:textId="77777777" w:rsidR="006F0490" w:rsidRDefault="002D4B5B" w:rsidP="00984BE4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(12)CW2D</w:t>
            </w:r>
          </w:p>
        </w:tc>
        <w:tc>
          <w:tcPr>
            <w:tcW w:w="291" w:type="pct"/>
            <w:shd w:val="clear" w:color="D9E1F2" w:fill="D9E1F2"/>
            <w:noWrap/>
            <w:vAlign w:val="center"/>
          </w:tcPr>
          <w:p w14:paraId="46E13C27" w14:textId="77777777" w:rsidR="006F0490" w:rsidRDefault="002D4B5B" w:rsidP="00984BE4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242" w:type="pct"/>
            <w:shd w:val="clear" w:color="D9E1F2" w:fill="D9E1F2"/>
            <w:noWrap/>
            <w:vAlign w:val="center"/>
          </w:tcPr>
          <w:p w14:paraId="49CD7B9C" w14:textId="77777777" w:rsidR="006F0490" w:rsidRDefault="002D4B5B" w:rsidP="00984BE4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(14)</w:t>
            </w:r>
          </w:p>
        </w:tc>
        <w:tc>
          <w:tcPr>
            <w:tcW w:w="297" w:type="pct"/>
            <w:shd w:val="clear" w:color="D9E1F2" w:fill="D9E1F2"/>
            <w:noWrap/>
            <w:vAlign w:val="center"/>
          </w:tcPr>
          <w:p w14:paraId="6B0BE889" w14:textId="77777777" w:rsidR="006F0490" w:rsidRDefault="002D4B5B" w:rsidP="00984BE4">
            <w:pPr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color w:val="000000"/>
                <w:sz w:val="16"/>
                <w:szCs w:val="16"/>
              </w:rPr>
              <w:t>(15)index</w:t>
            </w:r>
          </w:p>
        </w:tc>
      </w:tr>
      <w:tr w:rsidR="006F0490" w14:paraId="50C1A7AA" w14:textId="77777777">
        <w:trPr>
          <w:trHeight w:val="210"/>
        </w:trPr>
        <w:tc>
          <w:tcPr>
            <w:tcW w:w="287" w:type="pct"/>
            <w:vMerge w:val="restart"/>
            <w:shd w:val="clear" w:color="auto" w:fill="auto"/>
            <w:vAlign w:val="center"/>
          </w:tcPr>
          <w:p w14:paraId="5BBE3B39" w14:textId="77777777" w:rsidR="006F0490" w:rsidRDefault="002D4B5B" w:rsidP="00984BE4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D2T2-C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</w:tcPr>
          <w:p w14:paraId="2BF2F065" w14:textId="77777777" w:rsidR="006F0490" w:rsidRDefault="002D4B5B" w:rsidP="00984BE4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403" w:type="pct"/>
            <w:vMerge w:val="restart"/>
            <w:shd w:val="clear" w:color="auto" w:fill="auto"/>
            <w:vAlign w:val="center"/>
          </w:tcPr>
          <w:p w14:paraId="21FD21BE" w14:textId="77777777" w:rsidR="006F0490" w:rsidRDefault="002D4B5B" w:rsidP="00984BE4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45.09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070441B4" w14:textId="77777777" w:rsidR="006F0490" w:rsidRDefault="002D4B5B" w:rsidP="00984BE4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60.1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14:paraId="49595B66" w14:textId="77777777" w:rsidR="006F0490" w:rsidRDefault="002D4B5B" w:rsidP="00984BE4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04143D10" w14:textId="77777777" w:rsidR="006F0490" w:rsidRDefault="002D4B5B" w:rsidP="00984BE4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14:paraId="17773C99" w14:textId="77777777" w:rsidR="006F0490" w:rsidRDefault="002D4B5B" w:rsidP="00984BE4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42" w:type="pct"/>
            <w:shd w:val="clear" w:color="auto" w:fill="auto"/>
            <w:vAlign w:val="center"/>
          </w:tcPr>
          <w:p w14:paraId="545C6C62" w14:textId="77777777" w:rsidR="006F0490" w:rsidRDefault="002D4B5B" w:rsidP="00984BE4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258" w:type="pct"/>
            <w:vMerge w:val="restart"/>
            <w:shd w:val="clear" w:color="auto" w:fill="auto"/>
            <w:vAlign w:val="center"/>
          </w:tcPr>
          <w:p w14:paraId="78B6CB48" w14:textId="77777777" w:rsidR="006F0490" w:rsidRDefault="002D4B5B" w:rsidP="00984BE4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17A187A3" w14:textId="77777777" w:rsidR="006F0490" w:rsidRDefault="002D4B5B" w:rsidP="00984BE4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</w:tcPr>
          <w:p w14:paraId="2ADD4312" w14:textId="77777777" w:rsidR="006F0490" w:rsidRDefault="002D4B5B" w:rsidP="00984BE4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34" w:type="pct"/>
            <w:vMerge w:val="restart"/>
            <w:shd w:val="clear" w:color="auto" w:fill="auto"/>
            <w:vAlign w:val="center"/>
          </w:tcPr>
          <w:p w14:paraId="0562CEA0" w14:textId="77777777" w:rsidR="006F0490" w:rsidRDefault="002D4B5B" w:rsidP="00984BE4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71" w:type="pct"/>
            <w:vMerge w:val="restart"/>
            <w:shd w:val="clear" w:color="auto" w:fill="auto"/>
            <w:vAlign w:val="center"/>
          </w:tcPr>
          <w:p w14:paraId="3A9D95BC" w14:textId="77777777" w:rsidR="006F0490" w:rsidRDefault="002D4B5B" w:rsidP="00984BE4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</w:tcPr>
          <w:p w14:paraId="4A861D52" w14:textId="77777777" w:rsidR="006F0490" w:rsidRDefault="002D4B5B" w:rsidP="00984BE4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14:paraId="161FAC55" w14:textId="77777777" w:rsidR="006F0490" w:rsidRDefault="002D4B5B" w:rsidP="00984BE4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5822EEAD" w14:textId="77777777" w:rsidR="006F0490" w:rsidRDefault="002D4B5B" w:rsidP="00984BE4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4F2B4CB9" w14:textId="77777777" w:rsidR="006F0490" w:rsidRDefault="002D4B5B" w:rsidP="00984BE4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297" w:type="pct"/>
            <w:shd w:val="clear" w:color="auto" w:fill="auto"/>
            <w:vAlign w:val="center"/>
          </w:tcPr>
          <w:p w14:paraId="4B2B21EF" w14:textId="77777777" w:rsidR="006F0490" w:rsidRDefault="002D4B5B" w:rsidP="00984BE4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28</w:t>
            </w:r>
          </w:p>
        </w:tc>
      </w:tr>
      <w:tr w:rsidR="006F0490" w14:paraId="213C4635" w14:textId="77777777">
        <w:trPr>
          <w:trHeight w:val="210"/>
        </w:trPr>
        <w:tc>
          <w:tcPr>
            <w:tcW w:w="287" w:type="pct"/>
            <w:vMerge/>
            <w:vAlign w:val="center"/>
          </w:tcPr>
          <w:p w14:paraId="3049F66E" w14:textId="77777777" w:rsidR="006F0490" w:rsidRDefault="006F0490" w:rsidP="00984BE4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</w:tcPr>
          <w:p w14:paraId="207FB35A" w14:textId="77777777" w:rsidR="006F0490" w:rsidRDefault="006F0490" w:rsidP="00984BE4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/>
            <w:vAlign w:val="center"/>
          </w:tcPr>
          <w:p w14:paraId="5E1051EB" w14:textId="77777777" w:rsidR="006F0490" w:rsidRDefault="006F0490" w:rsidP="00984BE4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3323967D" w14:textId="77777777" w:rsidR="006F0490" w:rsidRDefault="006F0490" w:rsidP="00984BE4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/>
            <w:vAlign w:val="center"/>
          </w:tcPr>
          <w:p w14:paraId="77510562" w14:textId="77777777" w:rsidR="006F0490" w:rsidRDefault="006F0490" w:rsidP="00984BE4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7A4887D8" w14:textId="77777777" w:rsidR="006F0490" w:rsidRDefault="006F0490" w:rsidP="00984BE4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4B90646D" w14:textId="77777777" w:rsidR="006F0490" w:rsidRDefault="006F0490" w:rsidP="00984BE4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7D698648" w14:textId="77777777" w:rsidR="006F0490" w:rsidRDefault="002D4B5B" w:rsidP="00984BE4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258" w:type="pct"/>
            <w:vMerge/>
            <w:vAlign w:val="center"/>
          </w:tcPr>
          <w:p w14:paraId="54516C72" w14:textId="77777777" w:rsidR="006F0490" w:rsidRDefault="006F0490" w:rsidP="00984BE4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52BA27A8" w14:textId="77777777" w:rsidR="006F0490" w:rsidRDefault="006F0490" w:rsidP="00984BE4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4A90347E" w14:textId="77777777" w:rsidR="006F0490" w:rsidRDefault="006F0490" w:rsidP="00984BE4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193AA529" w14:textId="77777777" w:rsidR="006F0490" w:rsidRDefault="006F0490" w:rsidP="00984BE4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/>
            <w:vAlign w:val="center"/>
          </w:tcPr>
          <w:p w14:paraId="79DED222" w14:textId="77777777" w:rsidR="006F0490" w:rsidRDefault="006F0490" w:rsidP="00984BE4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7430640D" w14:textId="77777777" w:rsidR="006F0490" w:rsidRDefault="006F0490" w:rsidP="00984BE4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7F7B30BE" w14:textId="77777777" w:rsidR="006F0490" w:rsidRDefault="006F0490" w:rsidP="00984BE4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 w:val="restart"/>
            <w:shd w:val="clear" w:color="auto" w:fill="auto"/>
            <w:vAlign w:val="center"/>
          </w:tcPr>
          <w:p w14:paraId="3409EA20" w14:textId="77777777" w:rsidR="006F0490" w:rsidRDefault="002D4B5B" w:rsidP="00984BE4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242" w:type="pct"/>
            <w:vMerge/>
            <w:vAlign w:val="center"/>
          </w:tcPr>
          <w:p w14:paraId="7B67A643" w14:textId="77777777" w:rsidR="006F0490" w:rsidRDefault="006F0490" w:rsidP="00984BE4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526253F9" w14:textId="77777777" w:rsidR="006F0490" w:rsidRDefault="002D4B5B" w:rsidP="00984BE4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30</w:t>
            </w:r>
          </w:p>
        </w:tc>
      </w:tr>
      <w:tr w:rsidR="006F0490" w14:paraId="26FF41BE" w14:textId="77777777">
        <w:trPr>
          <w:trHeight w:val="210"/>
        </w:trPr>
        <w:tc>
          <w:tcPr>
            <w:tcW w:w="287" w:type="pct"/>
            <w:vMerge/>
            <w:vAlign w:val="center"/>
          </w:tcPr>
          <w:p w14:paraId="205E356C" w14:textId="77777777" w:rsidR="006F0490" w:rsidRDefault="006F0490" w:rsidP="00984BE4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vAlign w:val="center"/>
          </w:tcPr>
          <w:p w14:paraId="593445BA" w14:textId="77777777" w:rsidR="006F0490" w:rsidRDefault="006F0490" w:rsidP="00984BE4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3" w:type="pct"/>
            <w:vMerge/>
            <w:vAlign w:val="center"/>
          </w:tcPr>
          <w:p w14:paraId="4563D413" w14:textId="77777777" w:rsidR="006F0490" w:rsidRDefault="006F0490" w:rsidP="00984BE4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21CBBF23" w14:textId="77777777" w:rsidR="006F0490" w:rsidRDefault="006F0490" w:rsidP="00984BE4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/>
            <w:vAlign w:val="center"/>
          </w:tcPr>
          <w:p w14:paraId="20705A37" w14:textId="77777777" w:rsidR="006F0490" w:rsidRDefault="006F0490" w:rsidP="00984BE4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14:paraId="1141A1D0" w14:textId="77777777" w:rsidR="006F0490" w:rsidRDefault="006F0490" w:rsidP="00984BE4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1" w:type="pct"/>
            <w:vMerge/>
            <w:vAlign w:val="center"/>
          </w:tcPr>
          <w:p w14:paraId="1DE95406" w14:textId="77777777" w:rsidR="006F0490" w:rsidRDefault="006F0490" w:rsidP="00984BE4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1B492B25" w14:textId="77777777" w:rsidR="006F0490" w:rsidRDefault="006F0490" w:rsidP="00984BE4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</w:tcPr>
          <w:p w14:paraId="6108F06C" w14:textId="77777777" w:rsidR="006F0490" w:rsidRDefault="006F0490" w:rsidP="00984BE4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2EFC521A" w14:textId="77777777" w:rsidR="006F0490" w:rsidRDefault="006F0490" w:rsidP="00984BE4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vAlign w:val="center"/>
          </w:tcPr>
          <w:p w14:paraId="20E67462" w14:textId="77777777" w:rsidR="006F0490" w:rsidRDefault="006F0490" w:rsidP="00984BE4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" w:type="pct"/>
            <w:vMerge/>
            <w:vAlign w:val="center"/>
          </w:tcPr>
          <w:p w14:paraId="440B8B46" w14:textId="77777777" w:rsidR="006F0490" w:rsidRDefault="006F0490" w:rsidP="00984BE4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1" w:type="pct"/>
            <w:vMerge/>
            <w:vAlign w:val="center"/>
          </w:tcPr>
          <w:p w14:paraId="09EAD4B3" w14:textId="77777777" w:rsidR="006F0490" w:rsidRDefault="006F0490" w:rsidP="00984BE4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14:paraId="10EE8975" w14:textId="77777777" w:rsidR="006F0490" w:rsidRDefault="006F0490" w:rsidP="00984BE4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vAlign w:val="center"/>
          </w:tcPr>
          <w:p w14:paraId="2A1C0A59" w14:textId="77777777" w:rsidR="006F0490" w:rsidRDefault="006F0490" w:rsidP="00984BE4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vAlign w:val="center"/>
          </w:tcPr>
          <w:p w14:paraId="10C5BEB1" w14:textId="77777777" w:rsidR="006F0490" w:rsidRDefault="006F0490" w:rsidP="00984BE4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vAlign w:val="center"/>
          </w:tcPr>
          <w:p w14:paraId="0D315549" w14:textId="77777777" w:rsidR="006F0490" w:rsidRDefault="006F0490" w:rsidP="00984BE4">
            <w:pPr>
              <w:spacing w:after="0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38A181D9" w14:textId="77777777" w:rsidR="006F0490" w:rsidRDefault="002D4B5B" w:rsidP="00984BE4">
            <w:pPr>
              <w:spacing w:after="0"/>
              <w:jc w:val="center"/>
              <w:rPr>
                <w:rFonts w:ascii="Arial" w:eastAsia="DengXi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</w:rPr>
              <w:t>32</w:t>
            </w:r>
          </w:p>
        </w:tc>
      </w:tr>
    </w:tbl>
    <w:p w14:paraId="2989DCAF" w14:textId="77777777" w:rsidR="006F0490" w:rsidRDefault="006F0490" w:rsidP="00984BE4"/>
    <w:p w14:paraId="20A9FC86" w14:textId="2C88033C" w:rsidR="006F0490" w:rsidRDefault="002D4B5B" w:rsidP="00984BE4">
      <w:pPr>
        <w:pStyle w:val="TH"/>
      </w:pPr>
      <w:r>
        <w:rPr>
          <w:rFonts w:hint="eastAsia"/>
          <w:noProof/>
        </w:rPr>
        <w:lastRenderedPageBreak/>
        <w:drawing>
          <wp:inline distT="0" distB="0" distL="0" distR="0" wp14:anchorId="0AA51C7E" wp14:editId="7B42B7CE">
            <wp:extent cx="9074785" cy="5012055"/>
            <wp:effectExtent l="0" t="0" r="0" b="0"/>
            <wp:docPr id="794966446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4966446" name="Picture 24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74785" cy="5012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495308" w14:textId="78F0D5E8" w:rsidR="006F0490" w:rsidRDefault="00984BE4" w:rsidP="00984BE4">
      <w:pPr>
        <w:pStyle w:val="TF"/>
      </w:pPr>
      <w:r>
        <w:rPr>
          <w:rFonts w:hint="eastAsia"/>
        </w:rPr>
        <w:t>Figure</w:t>
      </w:r>
      <w:r>
        <w:t xml:space="preserve"> 7.1.2.</w:t>
      </w:r>
      <w:r>
        <w:rPr>
          <w:rFonts w:hint="eastAsia"/>
        </w:rPr>
        <w:t>3</w:t>
      </w:r>
      <w:r>
        <w:t>.</w:t>
      </w:r>
      <w:r>
        <w:rPr>
          <w:rFonts w:hint="eastAsia"/>
        </w:rPr>
        <w:t>1.3.2-2</w:t>
      </w:r>
    </w:p>
    <w:p w14:paraId="7C033624" w14:textId="77777777" w:rsidR="006F0490" w:rsidRDefault="002D4B5B" w:rsidP="002345F3">
      <w:pPr>
        <w:pStyle w:val="Heading5"/>
      </w:pPr>
      <w:r>
        <w:rPr>
          <w:rFonts w:hint="eastAsia"/>
        </w:rPr>
        <w:t>7.1.2.3.2</w:t>
      </w:r>
      <w:r>
        <w:tab/>
      </w:r>
      <w:r>
        <w:rPr>
          <w:rFonts w:hint="eastAsia"/>
        </w:rPr>
        <w:t>Observations</w:t>
      </w:r>
    </w:p>
    <w:p w14:paraId="2240F3EC" w14:textId="77777777" w:rsidR="006F0490" w:rsidRPr="002345F3" w:rsidRDefault="002D4B5B" w:rsidP="005C3891">
      <w:pPr>
        <w:rPr>
          <w:rFonts w:eastAsia="DengXian"/>
          <w:lang w:bidi="ar"/>
        </w:rPr>
      </w:pPr>
      <w:r w:rsidRPr="002345F3">
        <w:rPr>
          <w:rFonts w:eastAsia="SimSun"/>
          <w:lang w:bidi="ar"/>
        </w:rPr>
        <w:t xml:space="preserve">For Device 2b and D2T2, it is observed that </w:t>
      </w:r>
      <w:r w:rsidRPr="002345F3">
        <w:rPr>
          <w:rFonts w:eastAsia="DengXian"/>
          <w:lang w:bidi="ar"/>
        </w:rPr>
        <w:t xml:space="preserve">the </w:t>
      </w:r>
      <w:r w:rsidRPr="002345F3">
        <w:rPr>
          <w:rFonts w:eastAsia="DengXian"/>
          <w:lang w:bidi="ar"/>
        </w:rPr>
        <w:t>maximum achievable coverage</w:t>
      </w:r>
      <w:r w:rsidRPr="002345F3">
        <w:rPr>
          <w:rFonts w:eastAsia="DengXian"/>
          <w:lang w:bidi="ar"/>
        </w:rPr>
        <w:t xml:space="preserve"> for </w:t>
      </w:r>
      <w:r w:rsidRPr="002345F3">
        <w:rPr>
          <w:rFonts w:eastAsia="DengXian"/>
          <w:lang w:bidi="ar"/>
        </w:rPr>
        <w:t>InH-Office LOS</w:t>
      </w:r>
    </w:p>
    <w:p w14:paraId="30DA6D7E" w14:textId="77777777" w:rsidR="006F0490" w:rsidRPr="002345F3" w:rsidRDefault="002D4B5B" w:rsidP="005C3891">
      <w:pPr>
        <w:rPr>
          <w:rFonts w:eastAsia="SimSun"/>
          <w:lang w:bidi="ar"/>
        </w:rPr>
      </w:pPr>
      <w:r w:rsidRPr="002345F3">
        <w:rPr>
          <w:rFonts w:eastAsia="SimSun"/>
          <w:lang w:bidi="ar"/>
        </w:rPr>
        <w:t xml:space="preserve">Note the following </w:t>
      </w:r>
      <w:r w:rsidRPr="002345F3">
        <w:rPr>
          <w:rFonts w:eastAsia="SimSun"/>
          <w:lang w:bidi="ar"/>
        </w:rPr>
        <w:t>assumptions are made for the observations (per agreed mandatory assumptions)</w:t>
      </w:r>
    </w:p>
    <w:p w14:paraId="46A73C8F" w14:textId="44D9AB1A" w:rsidR="006F0490" w:rsidRDefault="005C3891" w:rsidP="005C3891">
      <w:pPr>
        <w:pStyle w:val="B1"/>
        <w:rPr>
          <w:rFonts w:eastAsia="SimSun"/>
          <w:lang w:val="en-US" w:eastAsia="zh-CN" w:bidi="ar"/>
        </w:rPr>
      </w:pPr>
      <w:r>
        <w:rPr>
          <w:rFonts w:eastAsia="SimSun"/>
          <w:lang w:val="en-US" w:eastAsia="zh-CN" w:bidi="ar"/>
        </w:rPr>
        <w:lastRenderedPageBreak/>
        <w:t>-</w:t>
      </w:r>
      <w:r>
        <w:rPr>
          <w:rFonts w:eastAsia="SimSun"/>
          <w:lang w:val="en-US" w:eastAsia="zh-CN" w:bidi="ar"/>
        </w:rPr>
        <w:tab/>
      </w:r>
      <w:r w:rsidR="002D4B5B">
        <w:rPr>
          <w:rFonts w:eastAsia="SimSun" w:hint="eastAsia"/>
          <w:lang w:val="en-US" w:eastAsia="zh-CN" w:bidi="ar"/>
        </w:rPr>
        <w:t>R2D Tx Power (R2D[1E]): 23 (M)</w:t>
      </w:r>
    </w:p>
    <w:p w14:paraId="18CB2639" w14:textId="6D865734" w:rsidR="006F0490" w:rsidRDefault="005C3891" w:rsidP="005C3891">
      <w:pPr>
        <w:pStyle w:val="B1"/>
        <w:rPr>
          <w:rFonts w:eastAsia="DengXian"/>
          <w:lang w:val="en-US" w:eastAsia="zh-CN" w:bidi="ar"/>
        </w:rPr>
      </w:pPr>
      <w:r>
        <w:rPr>
          <w:rFonts w:eastAsia="SimSun"/>
          <w:lang w:val="en-US" w:eastAsia="zh-CN" w:bidi="ar"/>
        </w:rPr>
        <w:t>-</w:t>
      </w:r>
      <w:r>
        <w:rPr>
          <w:rFonts w:eastAsia="SimSun"/>
          <w:lang w:val="en-US" w:eastAsia="zh-CN" w:bidi="ar"/>
        </w:rPr>
        <w:tab/>
      </w:r>
      <w:r w:rsidR="002D4B5B">
        <w:rPr>
          <w:rFonts w:eastAsia="DengXian"/>
          <w:lang w:val="en-US" w:eastAsia="zh-CN" w:bidi="ar"/>
        </w:rPr>
        <w:t xml:space="preserve">Number of receive antenna elements / </w:t>
      </w:r>
      <w:proofErr w:type="spellStart"/>
      <w:r w:rsidR="002D4B5B">
        <w:rPr>
          <w:rFonts w:eastAsia="DengXian"/>
          <w:lang w:val="en-US" w:eastAsia="zh-CN" w:bidi="ar"/>
        </w:rPr>
        <w:t>TxRU</w:t>
      </w:r>
      <w:proofErr w:type="spellEnd"/>
      <w:r w:rsidR="002D4B5B">
        <w:rPr>
          <w:rFonts w:eastAsia="DengXian"/>
          <w:lang w:val="en-US" w:eastAsia="zh-CN" w:bidi="ar"/>
        </w:rPr>
        <w:t xml:space="preserve"> / chains</w:t>
      </w:r>
      <w:r w:rsidR="002D4B5B">
        <w:rPr>
          <w:rFonts w:eastAsia="DengXian" w:hint="eastAsia"/>
          <w:lang w:val="en-US" w:eastAsia="zh-CN" w:bidi="ar"/>
        </w:rPr>
        <w:t xml:space="preserve"> (D2R[2A]): </w:t>
      </w:r>
      <w:r w:rsidR="002D4B5B">
        <w:rPr>
          <w:rFonts w:eastAsia="DengXian"/>
          <w:lang w:val="en-US" w:eastAsia="zh-CN" w:bidi="ar"/>
        </w:rPr>
        <w:t>1(M)</w:t>
      </w:r>
    </w:p>
    <w:p w14:paraId="44861E3E" w14:textId="5609D3B3" w:rsidR="006F0490" w:rsidRDefault="005C3891" w:rsidP="005C3891">
      <w:pPr>
        <w:pStyle w:val="B1"/>
        <w:rPr>
          <w:rFonts w:eastAsia="DengXian"/>
          <w:lang w:val="en-US" w:eastAsia="zh-CN" w:bidi="ar"/>
        </w:rPr>
      </w:pPr>
      <w:r>
        <w:rPr>
          <w:rFonts w:eastAsia="SimSun"/>
          <w:lang w:val="en-US" w:eastAsia="zh-CN" w:bidi="ar"/>
        </w:rPr>
        <w:t>-</w:t>
      </w:r>
      <w:r>
        <w:rPr>
          <w:rFonts w:eastAsia="SimSun"/>
          <w:lang w:val="en-US" w:eastAsia="zh-CN" w:bidi="ar"/>
        </w:rPr>
        <w:tab/>
      </w:r>
      <w:r w:rsidR="002D4B5B">
        <w:rPr>
          <w:rFonts w:eastAsia="DengXian"/>
          <w:lang w:val="en-US" w:eastAsia="zh-CN" w:bidi="ar"/>
        </w:rPr>
        <w:t>Reference data rate</w:t>
      </w:r>
      <w:r w:rsidR="002D4B5B">
        <w:rPr>
          <w:rFonts w:eastAsia="DengXian" w:hint="eastAsia"/>
          <w:lang w:val="en-US" w:eastAsia="zh-CN" w:bidi="ar"/>
        </w:rPr>
        <w:t xml:space="preserve"> ([0m]): 1 kbps (M) or 5 - 7 kbps (M)</w:t>
      </w:r>
    </w:p>
    <w:p w14:paraId="6842F994" w14:textId="0DB7F1D5" w:rsidR="006F0490" w:rsidRDefault="005C3891" w:rsidP="005C3891">
      <w:pPr>
        <w:pStyle w:val="B1"/>
        <w:rPr>
          <w:rFonts w:eastAsia="DengXian"/>
          <w:lang w:val="en-US" w:eastAsia="zh-CN" w:bidi="ar"/>
        </w:rPr>
      </w:pPr>
      <w:r>
        <w:rPr>
          <w:rFonts w:eastAsia="SimSun"/>
          <w:lang w:val="en-US" w:eastAsia="zh-CN" w:bidi="ar"/>
        </w:rPr>
        <w:t>-</w:t>
      </w:r>
      <w:r>
        <w:rPr>
          <w:rFonts w:eastAsia="SimSun"/>
          <w:lang w:val="en-US" w:eastAsia="zh-CN" w:bidi="ar"/>
        </w:rPr>
        <w:tab/>
      </w:r>
      <w:r w:rsidR="002D4B5B">
        <w:rPr>
          <w:rFonts w:eastAsia="DengXian" w:hint="eastAsia"/>
          <w:lang w:val="en-US" w:eastAsia="zh-CN" w:bidi="ar"/>
        </w:rPr>
        <w:t>Carrier frequency ([0C]):  900MHz (M)</w:t>
      </w:r>
    </w:p>
    <w:p w14:paraId="6C6D806C" w14:textId="291E1C51" w:rsidR="006F0490" w:rsidRDefault="005C3891" w:rsidP="005C3891">
      <w:pPr>
        <w:pStyle w:val="B1"/>
        <w:rPr>
          <w:rFonts w:eastAsia="DengXian"/>
          <w:lang w:val="en-US" w:bidi="ar"/>
        </w:rPr>
      </w:pPr>
      <w:r>
        <w:rPr>
          <w:rFonts w:eastAsia="DengXian"/>
          <w:lang w:val="en-US" w:eastAsia="zh-CN" w:bidi="ar"/>
        </w:rPr>
        <w:t>-</w:t>
      </w:r>
      <w:r>
        <w:rPr>
          <w:rFonts w:eastAsia="DengXian"/>
          <w:lang w:val="en-US" w:eastAsia="zh-CN" w:bidi="ar"/>
        </w:rPr>
        <w:tab/>
      </w:r>
      <w:r w:rsidR="002D4B5B">
        <w:rPr>
          <w:rFonts w:eastAsia="DengXian"/>
          <w:lang w:val="en-US" w:eastAsia="zh-CN" w:bidi="ar"/>
        </w:rPr>
        <w:t>Topology/Pathloss model</w:t>
      </w:r>
      <w:r w:rsidR="002D4B5B">
        <w:rPr>
          <w:rFonts w:eastAsia="DengXian" w:hint="eastAsia"/>
          <w:lang w:val="en-US" w:eastAsia="zh-CN" w:bidi="ar"/>
        </w:rPr>
        <w:t xml:space="preserve"> ([0D]): </w:t>
      </w:r>
      <w:r w:rsidR="002D4B5B">
        <w:rPr>
          <w:rFonts w:eastAsia="DengXian"/>
          <w:lang w:val="en-US" w:bidi="ar"/>
        </w:rPr>
        <w:t>InH-Office LOS</w:t>
      </w:r>
    </w:p>
    <w:p w14:paraId="3FE4B163" w14:textId="4EB31E13" w:rsidR="006F0490" w:rsidRDefault="005C3891" w:rsidP="005C3891">
      <w:pPr>
        <w:pStyle w:val="B1"/>
        <w:rPr>
          <w:rFonts w:eastAsia="DengXian"/>
          <w:lang w:val="en-US" w:eastAsia="zh-CN" w:bidi="ar"/>
        </w:rPr>
      </w:pPr>
      <w:r>
        <w:rPr>
          <w:rFonts w:eastAsia="DengXian"/>
          <w:lang w:val="en-US" w:eastAsia="zh-CN" w:bidi="ar"/>
        </w:rPr>
        <w:t>-</w:t>
      </w:r>
      <w:r>
        <w:rPr>
          <w:rFonts w:eastAsia="DengXian"/>
          <w:lang w:val="en-US" w:eastAsia="zh-CN" w:bidi="ar"/>
        </w:rPr>
        <w:tab/>
      </w:r>
      <w:r w:rsidR="002D4B5B">
        <w:rPr>
          <w:rFonts w:eastAsia="DengXian" w:hint="eastAsia"/>
          <w:lang w:val="en-US" w:eastAsia="zh-CN" w:bidi="ar"/>
        </w:rPr>
        <w:t xml:space="preserve">R2D </w:t>
      </w:r>
      <w:r w:rsidR="002D4B5B">
        <w:rPr>
          <w:rFonts w:eastAsia="SimSun"/>
          <w:kern w:val="2"/>
          <w:lang w:val="en-US" w:eastAsia="zh-CN" w:bidi="ar"/>
        </w:rPr>
        <w:t>Budget-Alt1</w:t>
      </w:r>
      <w:r w:rsidR="002D4B5B">
        <w:rPr>
          <w:rFonts w:eastAsia="SimSun" w:hint="eastAsia"/>
          <w:kern w:val="2"/>
          <w:lang w:val="en-US" w:eastAsia="zh-CN" w:bidi="ar"/>
        </w:rPr>
        <w:t xml:space="preserve"> or </w:t>
      </w:r>
      <w:r w:rsidR="002D4B5B">
        <w:rPr>
          <w:rFonts w:eastAsia="SimSun"/>
          <w:kern w:val="2"/>
          <w:lang w:val="en-US" w:eastAsia="zh-CN" w:bidi="ar"/>
        </w:rPr>
        <w:t>Budget-Alt</w:t>
      </w:r>
      <w:r w:rsidR="002D4B5B">
        <w:rPr>
          <w:rFonts w:eastAsia="SimSun" w:hint="eastAsia"/>
          <w:kern w:val="2"/>
          <w:lang w:val="en-US" w:eastAsia="zh-CN" w:bidi="ar"/>
        </w:rPr>
        <w:t xml:space="preserve">2, D2R </w:t>
      </w:r>
      <w:r w:rsidR="002D4B5B">
        <w:rPr>
          <w:rFonts w:eastAsia="SimSun"/>
          <w:kern w:val="2"/>
          <w:lang w:val="en-US" w:eastAsia="zh-CN" w:bidi="ar"/>
        </w:rPr>
        <w:t>Budget-Alt</w:t>
      </w:r>
      <w:r w:rsidR="002D4B5B">
        <w:rPr>
          <w:rFonts w:eastAsia="SimSun" w:hint="eastAsia"/>
          <w:kern w:val="2"/>
          <w:lang w:val="en-US" w:eastAsia="zh-CN" w:bidi="ar"/>
        </w:rPr>
        <w:t>2</w:t>
      </w:r>
    </w:p>
    <w:p w14:paraId="1DA19CD7" w14:textId="77777777" w:rsidR="006F0490" w:rsidRDefault="002D4B5B" w:rsidP="005C3891">
      <w:pPr>
        <w:pStyle w:val="TH"/>
      </w:pPr>
      <w:r>
        <w:rPr>
          <w:rFonts w:hint="eastAsia"/>
        </w:rPr>
        <w:t>Table</w:t>
      </w:r>
      <w:r>
        <w:t xml:space="preserve"> 7.1.2.</w:t>
      </w:r>
      <w:r>
        <w:rPr>
          <w:rFonts w:hint="eastAsia"/>
        </w:rPr>
        <w:t>3</w:t>
      </w:r>
      <w:r>
        <w:t>.</w:t>
      </w:r>
      <w:r>
        <w:rPr>
          <w:rFonts w:hint="eastAsia"/>
        </w:rPr>
        <w:t>2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3673"/>
        <w:gridCol w:w="5610"/>
        <w:gridCol w:w="4998"/>
      </w:tblGrid>
      <w:tr w:rsidR="006F0490" w14:paraId="6C8271BF" w14:textId="77777777" w:rsidTr="005C3891">
        <w:tc>
          <w:tcPr>
            <w:tcW w:w="1286" w:type="pct"/>
          </w:tcPr>
          <w:p w14:paraId="223FC8EF" w14:textId="77777777" w:rsidR="006F0490" w:rsidRPr="005C3891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5C3891">
              <w:rPr>
                <w:rFonts w:ascii="Arial" w:hAnsi="Arial" w:cs="Arial"/>
                <w:sz w:val="16"/>
                <w:szCs w:val="16"/>
              </w:rPr>
              <w:t>D</w:t>
            </w:r>
            <w:r w:rsidRPr="005C3891">
              <w:rPr>
                <w:rFonts w:ascii="Arial" w:hAnsi="Arial" w:cs="Arial"/>
                <w:sz w:val="16"/>
                <w:szCs w:val="16"/>
              </w:rPr>
              <w:t>evice 2b</w:t>
            </w:r>
          </w:p>
        </w:tc>
        <w:tc>
          <w:tcPr>
            <w:tcW w:w="1964" w:type="pct"/>
          </w:tcPr>
          <w:p w14:paraId="040C42A2" w14:textId="77777777" w:rsidR="006F0490" w:rsidRPr="005C3891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5C3891">
              <w:rPr>
                <w:rFonts w:ascii="Arial" w:hAnsi="Arial" w:cs="Arial"/>
                <w:sz w:val="16"/>
                <w:szCs w:val="16"/>
              </w:rPr>
              <w:t>D2T2-C (Budget-Alt1)</w:t>
            </w:r>
          </w:p>
        </w:tc>
        <w:tc>
          <w:tcPr>
            <w:tcW w:w="1750" w:type="pct"/>
          </w:tcPr>
          <w:p w14:paraId="6564F11A" w14:textId="77777777" w:rsidR="006F0490" w:rsidRPr="005C3891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5C3891">
              <w:rPr>
                <w:rFonts w:ascii="Arial" w:hAnsi="Arial" w:cs="Arial"/>
                <w:sz w:val="16"/>
                <w:szCs w:val="16"/>
              </w:rPr>
              <w:t>D2T2-C (Budget-Alt2)</w:t>
            </w:r>
          </w:p>
        </w:tc>
      </w:tr>
      <w:tr w:rsidR="006F0490" w14:paraId="77B76DB9" w14:textId="77777777" w:rsidTr="005C3891">
        <w:tc>
          <w:tcPr>
            <w:tcW w:w="1286" w:type="pct"/>
          </w:tcPr>
          <w:p w14:paraId="63529D87" w14:textId="77777777" w:rsidR="006F0490" w:rsidRPr="005C3891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5C3891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C3891">
              <w:rPr>
                <w:rFonts w:ascii="Arial" w:hAnsi="Arial" w:cs="Arial"/>
                <w:sz w:val="16"/>
                <w:szCs w:val="16"/>
              </w:rPr>
              <w:t xml:space="preserve"> R2D Tx power 33dBm, R2D Rx sensitivity </w:t>
            </w:r>
            <w:r w:rsidRPr="005C3891">
              <w:rPr>
                <w:rFonts w:ascii="Arial" w:hAnsi="Arial" w:cs="Arial"/>
                <w:sz w:val="16"/>
                <w:szCs w:val="16"/>
              </w:rPr>
              <w:t>&lt;=</w:t>
            </w:r>
            <w:r w:rsidRPr="005C3891">
              <w:rPr>
                <w:rFonts w:ascii="Arial" w:hAnsi="Arial" w:cs="Arial"/>
                <w:sz w:val="16"/>
                <w:szCs w:val="16"/>
              </w:rPr>
              <w:t xml:space="preserve"> -</w:t>
            </w:r>
            <w:r w:rsidRPr="005C3891">
              <w:rPr>
                <w:rFonts w:ascii="Arial" w:hAnsi="Arial" w:cs="Arial"/>
                <w:sz w:val="16"/>
                <w:szCs w:val="16"/>
              </w:rPr>
              <w:t>45</w:t>
            </w:r>
            <w:r w:rsidRPr="005C3891">
              <w:rPr>
                <w:rFonts w:ascii="Arial" w:hAnsi="Arial" w:cs="Arial"/>
                <w:sz w:val="16"/>
                <w:szCs w:val="16"/>
              </w:rPr>
              <w:t>dBm</w:t>
            </w:r>
          </w:p>
        </w:tc>
        <w:tc>
          <w:tcPr>
            <w:tcW w:w="1964" w:type="pct"/>
          </w:tcPr>
          <w:p w14:paraId="737228AB" w14:textId="77777777" w:rsidR="006F0490" w:rsidRPr="005C3891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5C3891">
              <w:rPr>
                <w:rFonts w:ascii="Arial" w:hAnsi="Arial" w:cs="Arial"/>
                <w:sz w:val="16"/>
                <w:szCs w:val="16"/>
              </w:rPr>
              <w:t>[</w:t>
            </w:r>
            <w:proofErr w:type="spellStart"/>
            <w:r w:rsidRPr="005C3891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5C3891">
              <w:rPr>
                <w:rFonts w:ascii="Arial" w:hAnsi="Arial" w:cs="Arial"/>
                <w:sz w:val="16"/>
                <w:szCs w:val="16"/>
              </w:rPr>
              <w:t xml:space="preserve"> ~ </w:t>
            </w:r>
            <w:proofErr w:type="spellStart"/>
            <w:r w:rsidRPr="005C3891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5C389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C389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(0: )</w:t>
            </w:r>
            <w:r w:rsidRPr="005C389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  <w:tc>
          <w:tcPr>
            <w:tcW w:w="1750" w:type="pct"/>
          </w:tcPr>
          <w:p w14:paraId="7D8F2626" w14:textId="77777777" w:rsidR="006F0490" w:rsidRPr="005C3891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5C3891">
              <w:rPr>
                <w:rFonts w:ascii="Arial" w:hAnsi="Arial" w:cs="Arial"/>
                <w:sz w:val="16"/>
                <w:szCs w:val="16"/>
              </w:rPr>
              <w:t xml:space="preserve"> [</w:t>
            </w:r>
            <w:proofErr w:type="spellStart"/>
            <w:r w:rsidRPr="005C3891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5C3891">
              <w:rPr>
                <w:rFonts w:ascii="Arial" w:hAnsi="Arial" w:cs="Arial"/>
                <w:sz w:val="16"/>
                <w:szCs w:val="16"/>
              </w:rPr>
              <w:t xml:space="preserve"> ~ </w:t>
            </w:r>
            <w:proofErr w:type="spellStart"/>
            <w:r w:rsidRPr="005C3891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5C389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C389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(0: )</w:t>
            </w:r>
            <w:r w:rsidRPr="005C389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5C389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</w:tr>
      <w:tr w:rsidR="006F0490" w14:paraId="032A1265" w14:textId="77777777" w:rsidTr="005C3891">
        <w:tc>
          <w:tcPr>
            <w:tcW w:w="1286" w:type="pct"/>
          </w:tcPr>
          <w:p w14:paraId="52F93E07" w14:textId="77777777" w:rsidR="006F0490" w:rsidRPr="005C3891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5C3891">
              <w:rPr>
                <w:rFonts w:ascii="Arial" w:hAnsi="Arial" w:cs="Arial"/>
                <w:sz w:val="16"/>
                <w:szCs w:val="16"/>
              </w:rPr>
              <w:t xml:space="preserve">R2D Tx power 23/24dBm dBm, R2D Rx sensitivity </w:t>
            </w:r>
            <w:r w:rsidRPr="005C3891">
              <w:rPr>
                <w:rFonts w:ascii="Arial" w:hAnsi="Arial" w:cs="Arial"/>
                <w:sz w:val="16"/>
                <w:szCs w:val="16"/>
              </w:rPr>
              <w:t>&lt;=</w:t>
            </w:r>
            <w:r w:rsidRPr="005C3891">
              <w:rPr>
                <w:rFonts w:ascii="Arial" w:hAnsi="Arial" w:cs="Arial"/>
                <w:sz w:val="16"/>
                <w:szCs w:val="16"/>
              </w:rPr>
              <w:t xml:space="preserve"> -</w:t>
            </w:r>
            <w:r w:rsidRPr="005C3891">
              <w:rPr>
                <w:rFonts w:ascii="Arial" w:hAnsi="Arial" w:cs="Arial"/>
                <w:sz w:val="16"/>
                <w:szCs w:val="16"/>
              </w:rPr>
              <w:t>45</w:t>
            </w:r>
            <w:r w:rsidRPr="005C3891">
              <w:rPr>
                <w:rFonts w:ascii="Arial" w:hAnsi="Arial" w:cs="Arial"/>
                <w:sz w:val="16"/>
                <w:szCs w:val="16"/>
              </w:rPr>
              <w:t>dBm</w:t>
            </w:r>
          </w:p>
        </w:tc>
        <w:tc>
          <w:tcPr>
            <w:tcW w:w="1964" w:type="pct"/>
          </w:tcPr>
          <w:p w14:paraId="3ECD7B11" w14:textId="77777777" w:rsidR="006F0490" w:rsidRPr="005C3891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5C3891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5C3891">
              <w:rPr>
                <w:rFonts w:ascii="Arial" w:hAnsi="Arial" w:cs="Arial"/>
                <w:sz w:val="16"/>
                <w:szCs w:val="16"/>
                <w:highlight w:val="yellow"/>
              </w:rPr>
              <w:t>45.09</w:t>
            </w:r>
            <w:r w:rsidRPr="005C3891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5C3891">
              <w:rPr>
                <w:rFonts w:ascii="Arial" w:hAnsi="Arial" w:cs="Arial"/>
                <w:sz w:val="16"/>
                <w:szCs w:val="16"/>
                <w:highlight w:val="yellow"/>
              </w:rPr>
              <w:t>331.98</w:t>
            </w:r>
            <w:r w:rsidRPr="005C389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C389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(4: [CMCC]:45.09, [HW]:45.09, [NOK]:45.09, [vivo]:332)</w:t>
            </w:r>
            <w:r w:rsidRPr="005C389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5C389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  <w:tc>
          <w:tcPr>
            <w:tcW w:w="1750" w:type="pct"/>
          </w:tcPr>
          <w:p w14:paraId="6BF723EC" w14:textId="77777777" w:rsidR="006F0490" w:rsidRPr="005C3891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5C3891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5C3891">
              <w:rPr>
                <w:rFonts w:ascii="Arial" w:hAnsi="Arial" w:cs="Arial"/>
                <w:sz w:val="16"/>
                <w:szCs w:val="16"/>
                <w:highlight w:val="yellow"/>
              </w:rPr>
              <w:t>100</w:t>
            </w:r>
            <w:r w:rsidRPr="005C3891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5C3891">
              <w:rPr>
                <w:rFonts w:ascii="Arial" w:hAnsi="Arial" w:cs="Arial"/>
                <w:sz w:val="16"/>
                <w:szCs w:val="16"/>
                <w:highlight w:val="yellow"/>
              </w:rPr>
              <w:t>6413.23</w:t>
            </w:r>
            <w:r w:rsidRPr="005C389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C389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(3: [FW]:100, [Honor]:6413, [ZTE]:500)</w:t>
            </w:r>
            <w:r w:rsidRPr="005C389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5C389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  </w:t>
            </w:r>
          </w:p>
        </w:tc>
      </w:tr>
      <w:tr w:rsidR="006F0490" w14:paraId="5F7DED41" w14:textId="77777777" w:rsidTr="005C3891">
        <w:tc>
          <w:tcPr>
            <w:tcW w:w="1286" w:type="pct"/>
          </w:tcPr>
          <w:p w14:paraId="00105156" w14:textId="77777777" w:rsidR="006F0490" w:rsidRPr="005C3891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5C3891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C3891">
              <w:rPr>
                <w:rFonts w:ascii="Arial" w:hAnsi="Arial" w:cs="Arial"/>
                <w:sz w:val="16"/>
                <w:szCs w:val="16"/>
              </w:rPr>
              <w:t xml:space="preserve"> R2D Tx power 33dBm</w:t>
            </w:r>
            <w:r w:rsidRPr="005C3891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5C3891">
              <w:rPr>
                <w:rFonts w:ascii="Arial" w:hAnsi="Arial" w:cs="Arial"/>
                <w:sz w:val="16"/>
                <w:szCs w:val="16"/>
              </w:rPr>
              <w:t xml:space="preserve">R2D Rx sensitivity </w:t>
            </w:r>
            <w:r w:rsidRPr="005C3891">
              <w:rPr>
                <w:rFonts w:ascii="Arial" w:hAnsi="Arial" w:cs="Arial"/>
                <w:sz w:val="16"/>
                <w:szCs w:val="16"/>
              </w:rPr>
              <w:t>&gt;=</w:t>
            </w:r>
            <w:r w:rsidRPr="005C3891">
              <w:rPr>
                <w:rFonts w:ascii="Arial" w:hAnsi="Arial" w:cs="Arial"/>
                <w:sz w:val="16"/>
                <w:szCs w:val="16"/>
              </w:rPr>
              <w:t>-</w:t>
            </w:r>
            <w:r w:rsidRPr="005C3891">
              <w:rPr>
                <w:rFonts w:ascii="Arial" w:hAnsi="Arial" w:cs="Arial"/>
                <w:sz w:val="16"/>
                <w:szCs w:val="16"/>
              </w:rPr>
              <w:t>40</w:t>
            </w:r>
            <w:r w:rsidRPr="005C3891">
              <w:rPr>
                <w:rFonts w:ascii="Arial" w:hAnsi="Arial" w:cs="Arial"/>
                <w:sz w:val="16"/>
                <w:szCs w:val="16"/>
              </w:rPr>
              <w:t>dBm</w:t>
            </w:r>
          </w:p>
        </w:tc>
        <w:tc>
          <w:tcPr>
            <w:tcW w:w="1964" w:type="pct"/>
          </w:tcPr>
          <w:p w14:paraId="0D0CFCE8" w14:textId="77777777" w:rsidR="006F0490" w:rsidRPr="005C3891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5C3891">
              <w:rPr>
                <w:rFonts w:ascii="Arial" w:hAnsi="Arial" w:cs="Arial"/>
                <w:sz w:val="16"/>
                <w:szCs w:val="16"/>
              </w:rPr>
              <w:t xml:space="preserve"> [</w:t>
            </w:r>
            <w:proofErr w:type="spellStart"/>
            <w:r w:rsidRPr="005C3891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5C3891">
              <w:rPr>
                <w:rFonts w:ascii="Arial" w:hAnsi="Arial" w:cs="Arial"/>
                <w:sz w:val="16"/>
                <w:szCs w:val="16"/>
              </w:rPr>
              <w:t xml:space="preserve"> ~ </w:t>
            </w:r>
            <w:proofErr w:type="spellStart"/>
            <w:r w:rsidRPr="005C3891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5C389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C389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(0: )</w:t>
            </w:r>
            <w:r w:rsidRPr="005C389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  <w:tc>
          <w:tcPr>
            <w:tcW w:w="1750" w:type="pct"/>
          </w:tcPr>
          <w:p w14:paraId="464EFE48" w14:textId="77777777" w:rsidR="006F0490" w:rsidRPr="005C3891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5C3891">
              <w:rPr>
                <w:rFonts w:ascii="Arial" w:hAnsi="Arial" w:cs="Arial"/>
                <w:sz w:val="16"/>
                <w:szCs w:val="16"/>
              </w:rPr>
              <w:t xml:space="preserve"> [</w:t>
            </w:r>
            <w:proofErr w:type="spellStart"/>
            <w:r w:rsidRPr="005C3891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5C3891">
              <w:rPr>
                <w:rFonts w:ascii="Arial" w:hAnsi="Arial" w:cs="Arial"/>
                <w:sz w:val="16"/>
                <w:szCs w:val="16"/>
              </w:rPr>
              <w:t xml:space="preserve"> ~ </w:t>
            </w:r>
            <w:proofErr w:type="spellStart"/>
            <w:r w:rsidRPr="005C3891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5C389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C389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(0: )</w:t>
            </w:r>
            <w:r w:rsidRPr="005C389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5C389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 </w:t>
            </w:r>
          </w:p>
        </w:tc>
      </w:tr>
      <w:tr w:rsidR="006F0490" w14:paraId="48A39168" w14:textId="77777777" w:rsidTr="005C3891">
        <w:tc>
          <w:tcPr>
            <w:tcW w:w="1286" w:type="pct"/>
          </w:tcPr>
          <w:p w14:paraId="7D03B7B8" w14:textId="77777777" w:rsidR="006F0490" w:rsidRPr="005C3891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5C3891">
              <w:rPr>
                <w:rFonts w:ascii="Arial" w:hAnsi="Arial" w:cs="Arial"/>
                <w:sz w:val="16"/>
                <w:szCs w:val="16"/>
              </w:rPr>
              <w:t>R2D Tx power 23/24dBm dBm</w:t>
            </w:r>
            <w:r w:rsidRPr="005C3891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5C3891">
              <w:rPr>
                <w:rFonts w:ascii="Arial" w:hAnsi="Arial" w:cs="Arial"/>
                <w:sz w:val="16"/>
                <w:szCs w:val="16"/>
              </w:rPr>
              <w:t xml:space="preserve">R2D Rx sensitivity </w:t>
            </w:r>
            <w:r w:rsidRPr="005C3891">
              <w:rPr>
                <w:rFonts w:ascii="Arial" w:hAnsi="Arial" w:cs="Arial"/>
                <w:sz w:val="16"/>
                <w:szCs w:val="16"/>
              </w:rPr>
              <w:t>&gt;=</w:t>
            </w:r>
            <w:r w:rsidRPr="005C3891">
              <w:rPr>
                <w:rFonts w:ascii="Arial" w:hAnsi="Arial" w:cs="Arial"/>
                <w:sz w:val="16"/>
                <w:szCs w:val="16"/>
              </w:rPr>
              <w:t xml:space="preserve"> -</w:t>
            </w:r>
            <w:r w:rsidRPr="005C3891">
              <w:rPr>
                <w:rFonts w:ascii="Arial" w:hAnsi="Arial" w:cs="Arial"/>
                <w:sz w:val="16"/>
                <w:szCs w:val="16"/>
              </w:rPr>
              <w:t>40</w:t>
            </w:r>
            <w:r w:rsidRPr="005C3891">
              <w:rPr>
                <w:rFonts w:ascii="Arial" w:hAnsi="Arial" w:cs="Arial"/>
                <w:sz w:val="16"/>
                <w:szCs w:val="16"/>
              </w:rPr>
              <w:t>dBm</w:t>
            </w:r>
          </w:p>
        </w:tc>
        <w:tc>
          <w:tcPr>
            <w:tcW w:w="1964" w:type="pct"/>
          </w:tcPr>
          <w:p w14:paraId="12ABF745" w14:textId="77777777" w:rsidR="006F0490" w:rsidRPr="005C3891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5C3891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5C3891">
              <w:rPr>
                <w:rFonts w:ascii="Arial" w:hAnsi="Arial" w:cs="Arial"/>
                <w:sz w:val="16"/>
                <w:szCs w:val="16"/>
                <w:highlight w:val="yellow"/>
              </w:rPr>
              <w:t>23.18</w:t>
            </w:r>
            <w:r w:rsidRPr="005C3891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5C3891">
              <w:rPr>
                <w:rFonts w:ascii="Arial" w:hAnsi="Arial" w:cs="Arial"/>
                <w:sz w:val="16"/>
                <w:szCs w:val="16"/>
                <w:highlight w:val="yellow"/>
              </w:rPr>
              <w:t>23.18</w:t>
            </w:r>
            <w:r w:rsidRPr="005C389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C389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(1: [OPPO]:23.18)</w:t>
            </w:r>
            <w:r w:rsidRPr="005C389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5C389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  <w:tc>
          <w:tcPr>
            <w:tcW w:w="1750" w:type="pct"/>
          </w:tcPr>
          <w:p w14:paraId="6A39DB6B" w14:textId="77777777" w:rsidR="006F0490" w:rsidRPr="005C3891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5C3891">
              <w:rPr>
                <w:rFonts w:ascii="Arial" w:hAnsi="Arial" w:cs="Arial"/>
                <w:sz w:val="16"/>
                <w:szCs w:val="16"/>
              </w:rPr>
              <w:t xml:space="preserve"> [</w:t>
            </w:r>
            <w:proofErr w:type="spellStart"/>
            <w:r w:rsidRPr="005C3891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5C3891">
              <w:rPr>
                <w:rFonts w:ascii="Arial" w:hAnsi="Arial" w:cs="Arial"/>
                <w:sz w:val="16"/>
                <w:szCs w:val="16"/>
              </w:rPr>
              <w:t xml:space="preserve"> ~ </w:t>
            </w:r>
            <w:proofErr w:type="spellStart"/>
            <w:r w:rsidRPr="005C3891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5C389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C389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(0: )</w:t>
            </w:r>
            <w:r w:rsidRPr="005C389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5C389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 </w:t>
            </w:r>
          </w:p>
        </w:tc>
      </w:tr>
      <w:tr w:rsidR="006F0490" w14:paraId="46083B5E" w14:textId="77777777" w:rsidTr="005C3891">
        <w:tc>
          <w:tcPr>
            <w:tcW w:w="1286" w:type="pct"/>
          </w:tcPr>
          <w:p w14:paraId="460E0E16" w14:textId="77777777" w:rsidR="006F0490" w:rsidRPr="005C3891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5C3891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C3891">
              <w:rPr>
                <w:rFonts w:ascii="Arial" w:hAnsi="Arial" w:cs="Arial"/>
                <w:sz w:val="16"/>
                <w:szCs w:val="16"/>
              </w:rPr>
              <w:t xml:space="preserve"> D2R BLER 10% and data rate ~1kbps</w:t>
            </w:r>
          </w:p>
        </w:tc>
        <w:tc>
          <w:tcPr>
            <w:tcW w:w="1964" w:type="pct"/>
          </w:tcPr>
          <w:p w14:paraId="243F2A86" w14:textId="77777777" w:rsidR="006F0490" w:rsidRPr="005C3891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5C3891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5C3891">
              <w:rPr>
                <w:rFonts w:ascii="Arial" w:hAnsi="Arial" w:cs="Arial"/>
                <w:sz w:val="16"/>
                <w:szCs w:val="16"/>
                <w:highlight w:val="yellow"/>
              </w:rPr>
              <w:t>45.09</w:t>
            </w:r>
            <w:r w:rsidRPr="005C3891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5C3891">
              <w:rPr>
                <w:rFonts w:ascii="Arial" w:hAnsi="Arial" w:cs="Arial"/>
                <w:sz w:val="16"/>
                <w:szCs w:val="16"/>
                <w:highlight w:val="yellow"/>
              </w:rPr>
              <w:t>331.98</w:t>
            </w:r>
            <w:r w:rsidRPr="005C389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C389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(2: [CMCC]:45.09, [vivo]:332)</w:t>
            </w:r>
            <w:r w:rsidRPr="005C389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  <w:tc>
          <w:tcPr>
            <w:tcW w:w="1750" w:type="pct"/>
          </w:tcPr>
          <w:p w14:paraId="264F29ED" w14:textId="77777777" w:rsidR="006F0490" w:rsidRPr="005C3891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5C3891">
              <w:rPr>
                <w:rFonts w:ascii="Arial" w:hAnsi="Arial" w:cs="Arial"/>
                <w:sz w:val="16"/>
                <w:szCs w:val="16"/>
              </w:rPr>
              <w:t xml:space="preserve"> [</w:t>
            </w:r>
            <w:proofErr w:type="spellStart"/>
            <w:r w:rsidRPr="005C3891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5C3891">
              <w:rPr>
                <w:rFonts w:ascii="Arial" w:hAnsi="Arial" w:cs="Arial"/>
                <w:sz w:val="16"/>
                <w:szCs w:val="16"/>
              </w:rPr>
              <w:t xml:space="preserve"> ~ </w:t>
            </w:r>
            <w:proofErr w:type="spellStart"/>
            <w:r w:rsidRPr="005C3891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5C389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C389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(0: )</w:t>
            </w:r>
            <w:r w:rsidRPr="005C389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5C389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 </w:t>
            </w:r>
          </w:p>
        </w:tc>
      </w:tr>
      <w:tr w:rsidR="006F0490" w14:paraId="588C8C5E" w14:textId="77777777" w:rsidTr="005C3891">
        <w:tc>
          <w:tcPr>
            <w:tcW w:w="1286" w:type="pct"/>
          </w:tcPr>
          <w:p w14:paraId="44DA6FEC" w14:textId="77777777" w:rsidR="006F0490" w:rsidRPr="005C3891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5C3891">
              <w:rPr>
                <w:rFonts w:ascii="Arial" w:hAnsi="Arial" w:cs="Arial"/>
                <w:sz w:val="16"/>
                <w:szCs w:val="16"/>
              </w:rPr>
              <w:t xml:space="preserve">D2R BLER 10% and data rate </w:t>
            </w:r>
            <w:r w:rsidRPr="005C3891">
              <w:rPr>
                <w:rFonts w:ascii="Arial" w:hAnsi="Arial" w:cs="Arial"/>
                <w:sz w:val="16"/>
                <w:szCs w:val="16"/>
              </w:rPr>
              <w:t>5~7</w:t>
            </w:r>
            <w:r w:rsidRPr="005C3891">
              <w:rPr>
                <w:rFonts w:ascii="Arial" w:hAnsi="Arial" w:cs="Arial"/>
                <w:sz w:val="16"/>
                <w:szCs w:val="16"/>
              </w:rPr>
              <w:t>kbps</w:t>
            </w:r>
          </w:p>
        </w:tc>
        <w:tc>
          <w:tcPr>
            <w:tcW w:w="1964" w:type="pct"/>
          </w:tcPr>
          <w:p w14:paraId="0B04845C" w14:textId="77777777" w:rsidR="006F0490" w:rsidRPr="005C3891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5C3891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5C3891">
              <w:rPr>
                <w:rFonts w:ascii="Arial" w:hAnsi="Arial" w:cs="Arial"/>
                <w:sz w:val="16"/>
                <w:szCs w:val="16"/>
                <w:highlight w:val="yellow"/>
              </w:rPr>
              <w:t>45.09</w:t>
            </w:r>
            <w:r w:rsidRPr="005C3891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5C3891">
              <w:rPr>
                <w:rFonts w:ascii="Arial" w:hAnsi="Arial" w:cs="Arial"/>
                <w:sz w:val="16"/>
                <w:szCs w:val="16"/>
                <w:highlight w:val="yellow"/>
              </w:rPr>
              <w:t>331.98</w:t>
            </w:r>
            <w:r w:rsidRPr="005C389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C389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(2: </w:t>
            </w:r>
            <w:r w:rsidRPr="005C389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[CMCC]:45.09, [vivo]:332)</w:t>
            </w:r>
            <w:r w:rsidRPr="005C389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5C389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  <w:tc>
          <w:tcPr>
            <w:tcW w:w="1750" w:type="pct"/>
          </w:tcPr>
          <w:p w14:paraId="475665CF" w14:textId="77777777" w:rsidR="006F0490" w:rsidRPr="005C3891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5C3891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5C3891">
              <w:rPr>
                <w:rFonts w:ascii="Arial" w:hAnsi="Arial" w:cs="Arial"/>
                <w:sz w:val="16"/>
                <w:szCs w:val="16"/>
                <w:highlight w:val="yellow"/>
              </w:rPr>
              <w:t>100</w:t>
            </w:r>
            <w:r w:rsidRPr="005C3891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5C3891">
              <w:rPr>
                <w:rFonts w:ascii="Arial" w:hAnsi="Arial" w:cs="Arial"/>
                <w:sz w:val="16"/>
                <w:szCs w:val="16"/>
                <w:highlight w:val="yellow"/>
              </w:rPr>
              <w:t>500</w:t>
            </w:r>
            <w:r w:rsidRPr="005C389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C389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(2: [FW]:100, [ZTE]:500)</w:t>
            </w:r>
            <w:r w:rsidRPr="005C389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5C389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  </w:t>
            </w:r>
          </w:p>
        </w:tc>
      </w:tr>
      <w:tr w:rsidR="006F0490" w14:paraId="2A80B3C8" w14:textId="77777777" w:rsidTr="005C3891">
        <w:tc>
          <w:tcPr>
            <w:tcW w:w="1286" w:type="pct"/>
          </w:tcPr>
          <w:p w14:paraId="22F1C7A5" w14:textId="77777777" w:rsidR="006F0490" w:rsidRPr="005C3891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5C3891">
              <w:rPr>
                <w:rFonts w:ascii="Arial" w:hAnsi="Arial" w:cs="Arial"/>
                <w:sz w:val="16"/>
                <w:szCs w:val="16"/>
              </w:rPr>
              <w:t xml:space="preserve"> D2R BLER 1% and data rate ~1kbps</w:t>
            </w:r>
          </w:p>
        </w:tc>
        <w:tc>
          <w:tcPr>
            <w:tcW w:w="1964" w:type="pct"/>
          </w:tcPr>
          <w:p w14:paraId="3084C216" w14:textId="77777777" w:rsidR="006F0490" w:rsidRPr="005C3891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5C3891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5C3891">
              <w:rPr>
                <w:rFonts w:ascii="Arial" w:hAnsi="Arial" w:cs="Arial"/>
                <w:sz w:val="16"/>
                <w:szCs w:val="16"/>
                <w:highlight w:val="yellow"/>
              </w:rPr>
              <w:t>23.18</w:t>
            </w:r>
            <w:r w:rsidRPr="005C3891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5C3891">
              <w:rPr>
                <w:rFonts w:ascii="Arial" w:hAnsi="Arial" w:cs="Arial"/>
                <w:sz w:val="16"/>
                <w:szCs w:val="16"/>
                <w:highlight w:val="yellow"/>
              </w:rPr>
              <w:t>45.09</w:t>
            </w:r>
            <w:r w:rsidRPr="005C389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C389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(2: [HW]:45.09, [OPPO]:23.18)</w:t>
            </w:r>
            <w:r w:rsidRPr="005C389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  <w:tc>
          <w:tcPr>
            <w:tcW w:w="1750" w:type="pct"/>
          </w:tcPr>
          <w:p w14:paraId="701681DB" w14:textId="77777777" w:rsidR="006F0490" w:rsidRPr="005C3891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5C3891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5C3891">
              <w:rPr>
                <w:rFonts w:ascii="Arial" w:hAnsi="Arial" w:cs="Arial"/>
                <w:sz w:val="16"/>
                <w:szCs w:val="16"/>
                <w:highlight w:val="yellow"/>
              </w:rPr>
              <w:t>100</w:t>
            </w:r>
            <w:r w:rsidRPr="005C3891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5C3891">
              <w:rPr>
                <w:rFonts w:ascii="Arial" w:hAnsi="Arial" w:cs="Arial"/>
                <w:sz w:val="16"/>
                <w:szCs w:val="16"/>
                <w:highlight w:val="yellow"/>
              </w:rPr>
              <w:t>6413.23</w:t>
            </w:r>
            <w:r w:rsidRPr="005C389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C389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(2: [FW]:100, [Honor]:6413)</w:t>
            </w:r>
            <w:r w:rsidRPr="005C389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5C389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 </w:t>
            </w:r>
          </w:p>
        </w:tc>
      </w:tr>
      <w:tr w:rsidR="006F0490" w14:paraId="5E446F06" w14:textId="77777777" w:rsidTr="005C3891">
        <w:tc>
          <w:tcPr>
            <w:tcW w:w="1286" w:type="pct"/>
          </w:tcPr>
          <w:p w14:paraId="267DD800" w14:textId="77777777" w:rsidR="006F0490" w:rsidRPr="005C3891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5C3891">
              <w:rPr>
                <w:rFonts w:ascii="Arial" w:hAnsi="Arial" w:cs="Arial"/>
                <w:sz w:val="16"/>
                <w:szCs w:val="16"/>
              </w:rPr>
              <w:t xml:space="preserve">D2R BLER 1% and data rate </w:t>
            </w:r>
            <w:r w:rsidRPr="005C3891">
              <w:rPr>
                <w:rFonts w:ascii="Arial" w:hAnsi="Arial" w:cs="Arial"/>
                <w:sz w:val="16"/>
                <w:szCs w:val="16"/>
              </w:rPr>
              <w:t>5~7</w:t>
            </w:r>
            <w:r w:rsidRPr="005C3891">
              <w:rPr>
                <w:rFonts w:ascii="Arial" w:hAnsi="Arial" w:cs="Arial"/>
                <w:sz w:val="16"/>
                <w:szCs w:val="16"/>
              </w:rPr>
              <w:t>kbps</w:t>
            </w:r>
          </w:p>
        </w:tc>
        <w:tc>
          <w:tcPr>
            <w:tcW w:w="1964" w:type="pct"/>
          </w:tcPr>
          <w:p w14:paraId="44D43165" w14:textId="77777777" w:rsidR="006F0490" w:rsidRPr="005C3891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5C3891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5C3891">
              <w:rPr>
                <w:rFonts w:ascii="Arial" w:hAnsi="Arial" w:cs="Arial"/>
                <w:sz w:val="16"/>
                <w:szCs w:val="16"/>
                <w:highlight w:val="yellow"/>
              </w:rPr>
              <w:t>45.09</w:t>
            </w:r>
            <w:r w:rsidRPr="005C3891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5C3891">
              <w:rPr>
                <w:rFonts w:ascii="Arial" w:hAnsi="Arial" w:cs="Arial"/>
                <w:sz w:val="16"/>
                <w:szCs w:val="16"/>
                <w:highlight w:val="yellow"/>
              </w:rPr>
              <w:t>45.09</w:t>
            </w:r>
            <w:r w:rsidRPr="005C389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C389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(2: [HW]:45.09, [NOK]:45.09)</w:t>
            </w:r>
            <w:r w:rsidRPr="005C389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5C389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  <w:tc>
          <w:tcPr>
            <w:tcW w:w="1750" w:type="pct"/>
          </w:tcPr>
          <w:p w14:paraId="1B77CEC7" w14:textId="77777777" w:rsidR="006F0490" w:rsidRPr="005C3891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5C3891">
              <w:rPr>
                <w:rFonts w:ascii="Arial" w:hAnsi="Arial" w:cs="Arial"/>
                <w:sz w:val="16"/>
                <w:szCs w:val="16"/>
              </w:rPr>
              <w:t xml:space="preserve"> [</w:t>
            </w:r>
            <w:proofErr w:type="spellStart"/>
            <w:r w:rsidRPr="005C3891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5C3891">
              <w:rPr>
                <w:rFonts w:ascii="Arial" w:hAnsi="Arial" w:cs="Arial"/>
                <w:sz w:val="16"/>
                <w:szCs w:val="16"/>
              </w:rPr>
              <w:t xml:space="preserve"> ~ </w:t>
            </w:r>
            <w:proofErr w:type="spellStart"/>
            <w:r w:rsidRPr="005C3891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5C389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C389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(0: )</w:t>
            </w:r>
            <w:r w:rsidRPr="005C389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5C389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  </w:t>
            </w:r>
          </w:p>
        </w:tc>
      </w:tr>
      <w:tr w:rsidR="006F0490" w14:paraId="11A7CA5E" w14:textId="77777777" w:rsidTr="005C3891">
        <w:tc>
          <w:tcPr>
            <w:tcW w:w="1286" w:type="pct"/>
          </w:tcPr>
          <w:p w14:paraId="02642501" w14:textId="77777777" w:rsidR="006F0490" w:rsidRPr="005C3891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5C3891">
              <w:rPr>
                <w:rFonts w:ascii="Arial" w:hAnsi="Arial" w:cs="Arial"/>
                <w:sz w:val="16"/>
                <w:szCs w:val="16"/>
              </w:rPr>
              <w:t>D2R coherent receiver</w:t>
            </w:r>
          </w:p>
        </w:tc>
        <w:tc>
          <w:tcPr>
            <w:tcW w:w="1964" w:type="pct"/>
          </w:tcPr>
          <w:p w14:paraId="56EC5973" w14:textId="77777777" w:rsidR="006F0490" w:rsidRPr="005C3891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5C3891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5C3891">
              <w:rPr>
                <w:rFonts w:ascii="Arial" w:hAnsi="Arial" w:cs="Arial"/>
                <w:sz w:val="16"/>
                <w:szCs w:val="16"/>
                <w:highlight w:val="yellow"/>
              </w:rPr>
              <w:t>45.09</w:t>
            </w:r>
            <w:r w:rsidRPr="005C3891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5C3891">
              <w:rPr>
                <w:rFonts w:ascii="Arial" w:hAnsi="Arial" w:cs="Arial"/>
                <w:sz w:val="16"/>
                <w:szCs w:val="16"/>
                <w:highlight w:val="yellow"/>
              </w:rPr>
              <w:t>45.09</w:t>
            </w:r>
            <w:r w:rsidRPr="005C389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C389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(1: [NOK]:45.09)</w:t>
            </w:r>
            <w:r w:rsidRPr="005C389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  <w:tc>
          <w:tcPr>
            <w:tcW w:w="1750" w:type="pct"/>
          </w:tcPr>
          <w:p w14:paraId="44307290" w14:textId="77777777" w:rsidR="006F0490" w:rsidRPr="005C3891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5C3891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5C3891">
              <w:rPr>
                <w:rFonts w:ascii="Arial" w:hAnsi="Arial" w:cs="Arial"/>
                <w:sz w:val="16"/>
                <w:szCs w:val="16"/>
                <w:highlight w:val="yellow"/>
              </w:rPr>
              <w:t>500</w:t>
            </w:r>
            <w:r w:rsidRPr="005C3891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5C3891">
              <w:rPr>
                <w:rFonts w:ascii="Arial" w:hAnsi="Arial" w:cs="Arial"/>
                <w:sz w:val="16"/>
                <w:szCs w:val="16"/>
                <w:highlight w:val="yellow"/>
              </w:rPr>
              <w:t>6413.23</w:t>
            </w:r>
            <w:r w:rsidRPr="005C389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C389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(2: [Honor]:6413, [ZTE]:500)</w:t>
            </w:r>
            <w:r w:rsidRPr="005C389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5C389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 </w:t>
            </w:r>
          </w:p>
        </w:tc>
      </w:tr>
      <w:tr w:rsidR="006F0490" w14:paraId="0F1B8B84" w14:textId="77777777" w:rsidTr="005C3891">
        <w:tc>
          <w:tcPr>
            <w:tcW w:w="1286" w:type="pct"/>
          </w:tcPr>
          <w:p w14:paraId="6D0B39A2" w14:textId="77777777" w:rsidR="006F0490" w:rsidRPr="005C3891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5C3891">
              <w:rPr>
                <w:rFonts w:ascii="Arial" w:hAnsi="Arial" w:cs="Arial"/>
                <w:sz w:val="16"/>
                <w:szCs w:val="16"/>
              </w:rPr>
              <w:t>D2R non-coherent receiver</w:t>
            </w:r>
          </w:p>
        </w:tc>
        <w:tc>
          <w:tcPr>
            <w:tcW w:w="1964" w:type="pct"/>
          </w:tcPr>
          <w:p w14:paraId="62AEF29C" w14:textId="77777777" w:rsidR="006F0490" w:rsidRPr="005C3891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5C3891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5C3891">
              <w:rPr>
                <w:rFonts w:ascii="Arial" w:hAnsi="Arial" w:cs="Arial"/>
                <w:sz w:val="16"/>
                <w:szCs w:val="16"/>
                <w:highlight w:val="yellow"/>
              </w:rPr>
              <w:t>23.18</w:t>
            </w:r>
            <w:r w:rsidRPr="005C3891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5C3891">
              <w:rPr>
                <w:rFonts w:ascii="Arial" w:hAnsi="Arial" w:cs="Arial"/>
                <w:sz w:val="16"/>
                <w:szCs w:val="16"/>
                <w:highlight w:val="yellow"/>
              </w:rPr>
              <w:t>331.98</w:t>
            </w:r>
            <w:r w:rsidRPr="005C389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C389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(4: [CMCC]:45.09, [HW]:45.09, [OPPO]:23.18, [vivo]:332)</w:t>
            </w:r>
            <w:r w:rsidRPr="005C389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  <w:tc>
          <w:tcPr>
            <w:tcW w:w="1750" w:type="pct"/>
          </w:tcPr>
          <w:p w14:paraId="6C9E4720" w14:textId="77777777" w:rsidR="006F0490" w:rsidRPr="005C3891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5C3891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5C3891">
              <w:rPr>
                <w:rFonts w:ascii="Arial" w:hAnsi="Arial" w:cs="Arial"/>
                <w:sz w:val="16"/>
                <w:szCs w:val="16"/>
                <w:highlight w:val="yellow"/>
              </w:rPr>
              <w:t>100</w:t>
            </w:r>
            <w:r w:rsidRPr="005C3891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5C3891">
              <w:rPr>
                <w:rFonts w:ascii="Arial" w:hAnsi="Arial" w:cs="Arial"/>
                <w:sz w:val="16"/>
                <w:szCs w:val="16"/>
                <w:highlight w:val="yellow"/>
              </w:rPr>
              <w:t>100</w:t>
            </w:r>
            <w:r w:rsidRPr="005C389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C389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(1: [FW]:100)</w:t>
            </w:r>
            <w:r w:rsidRPr="005C389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5C389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</w:tr>
      <w:tr w:rsidR="006F0490" w14:paraId="42CE436C" w14:textId="77777777" w:rsidTr="005C3891">
        <w:tc>
          <w:tcPr>
            <w:tcW w:w="1286" w:type="pct"/>
          </w:tcPr>
          <w:p w14:paraId="2EC40838" w14:textId="77777777" w:rsidR="006F0490" w:rsidRPr="005C3891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5C3891">
              <w:rPr>
                <w:rFonts w:ascii="Arial" w:hAnsi="Arial" w:cs="Arial"/>
                <w:sz w:val="16"/>
                <w:szCs w:val="16"/>
              </w:rPr>
              <w:t>R2D Tx EIRP power</w:t>
            </w:r>
            <w:r w:rsidRPr="005C3891">
              <w:rPr>
                <w:rFonts w:ascii="Arial" w:hAnsi="Arial" w:cs="Arial"/>
                <w:sz w:val="16"/>
                <w:szCs w:val="16"/>
              </w:rPr>
              <w:t xml:space="preserve"> &lt;</w:t>
            </w:r>
            <w:r w:rsidRPr="005C3891">
              <w:rPr>
                <w:rFonts w:ascii="Arial" w:hAnsi="Arial" w:cs="Arial"/>
                <w:sz w:val="16"/>
                <w:szCs w:val="16"/>
              </w:rPr>
              <w:t xml:space="preserve"> 30dBm, </w:t>
            </w:r>
          </w:p>
        </w:tc>
        <w:tc>
          <w:tcPr>
            <w:tcW w:w="1964" w:type="pct"/>
          </w:tcPr>
          <w:p w14:paraId="317C07D7" w14:textId="77777777" w:rsidR="006F0490" w:rsidRPr="005C3891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5C3891">
              <w:rPr>
                <w:rFonts w:ascii="Arial" w:hAnsi="Arial" w:cs="Arial"/>
                <w:sz w:val="16"/>
                <w:szCs w:val="16"/>
              </w:rPr>
              <w:t xml:space="preserve">R2D Rx sensitivity </w:t>
            </w:r>
            <w:r w:rsidRPr="005C3891">
              <w:rPr>
                <w:rFonts w:ascii="Arial" w:hAnsi="Arial" w:cs="Arial"/>
                <w:sz w:val="16"/>
                <w:szCs w:val="16"/>
              </w:rPr>
              <w:t>&lt;=</w:t>
            </w:r>
            <w:r w:rsidRPr="005C3891">
              <w:rPr>
                <w:rFonts w:ascii="Arial" w:hAnsi="Arial" w:cs="Arial"/>
                <w:sz w:val="16"/>
                <w:szCs w:val="16"/>
              </w:rPr>
              <w:t>-</w:t>
            </w:r>
            <w:r w:rsidRPr="005C3891">
              <w:rPr>
                <w:rFonts w:ascii="Arial" w:hAnsi="Arial" w:cs="Arial"/>
                <w:sz w:val="16"/>
                <w:szCs w:val="16"/>
              </w:rPr>
              <w:t>45</w:t>
            </w:r>
            <w:r w:rsidRPr="005C3891">
              <w:rPr>
                <w:rFonts w:ascii="Arial" w:hAnsi="Arial" w:cs="Arial"/>
                <w:sz w:val="16"/>
                <w:szCs w:val="16"/>
              </w:rPr>
              <w:t>dBm</w:t>
            </w:r>
          </w:p>
          <w:p w14:paraId="7E457F1F" w14:textId="77777777" w:rsidR="006F0490" w:rsidRPr="005C3891" w:rsidRDefault="002D4B5B">
            <w:pPr>
              <w:pStyle w:val="2"/>
              <w:ind w:firstLine="32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5C3891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5C3891">
              <w:rPr>
                <w:rFonts w:ascii="Arial" w:hAnsi="Arial" w:cs="Arial"/>
                <w:sz w:val="16"/>
                <w:szCs w:val="16"/>
                <w:highlight w:val="yellow"/>
              </w:rPr>
              <w:t>45.09</w:t>
            </w:r>
            <w:r w:rsidRPr="005C3891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5C3891">
              <w:rPr>
                <w:rFonts w:ascii="Arial" w:hAnsi="Arial" w:cs="Arial"/>
                <w:sz w:val="16"/>
                <w:szCs w:val="16"/>
                <w:highlight w:val="yellow"/>
              </w:rPr>
              <w:t>331.98</w:t>
            </w:r>
            <w:r w:rsidRPr="005C389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C389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(4: [CMCC]:45.09, [HW]:45.09, [NOK]:45.09, </w:t>
            </w:r>
            <w:r w:rsidRPr="005C389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[vivo]:332)</w:t>
            </w:r>
            <w:r w:rsidRPr="005C389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  <w:p w14:paraId="4B2AB50F" w14:textId="77777777" w:rsidR="006F0490" w:rsidRPr="005C3891" w:rsidRDefault="006F0490">
            <w:pPr>
              <w:pStyle w:val="2"/>
              <w:ind w:firstLine="40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  <w:p w14:paraId="4070D066" w14:textId="77777777" w:rsidR="006F0490" w:rsidRPr="005C3891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5C3891">
              <w:rPr>
                <w:rFonts w:ascii="Arial" w:hAnsi="Arial" w:cs="Arial"/>
                <w:sz w:val="16"/>
                <w:szCs w:val="16"/>
              </w:rPr>
              <w:t>R2D Rx sensitivity of -</w:t>
            </w:r>
            <w:r w:rsidRPr="005C3891">
              <w:rPr>
                <w:rFonts w:ascii="Arial" w:hAnsi="Arial" w:cs="Arial"/>
                <w:sz w:val="16"/>
                <w:szCs w:val="16"/>
              </w:rPr>
              <w:t>40</w:t>
            </w:r>
            <w:r w:rsidRPr="005C3891">
              <w:rPr>
                <w:rFonts w:ascii="Arial" w:hAnsi="Arial" w:cs="Arial"/>
                <w:sz w:val="16"/>
                <w:szCs w:val="16"/>
              </w:rPr>
              <w:t>dBm</w:t>
            </w:r>
          </w:p>
          <w:p w14:paraId="42F7ABA0" w14:textId="77777777" w:rsidR="006F0490" w:rsidRPr="005C3891" w:rsidRDefault="002D4B5B">
            <w:pPr>
              <w:pStyle w:val="2"/>
              <w:ind w:firstLine="32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5C3891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5C3891">
              <w:rPr>
                <w:rFonts w:ascii="Arial" w:hAnsi="Arial" w:cs="Arial"/>
                <w:sz w:val="16"/>
                <w:szCs w:val="16"/>
                <w:highlight w:val="yellow"/>
              </w:rPr>
              <w:t>23.18</w:t>
            </w:r>
            <w:r w:rsidRPr="005C3891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5C3891">
              <w:rPr>
                <w:rFonts w:ascii="Arial" w:hAnsi="Arial" w:cs="Arial"/>
                <w:sz w:val="16"/>
                <w:szCs w:val="16"/>
                <w:highlight w:val="yellow"/>
              </w:rPr>
              <w:t>23.18</w:t>
            </w:r>
            <w:r w:rsidRPr="005C389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C389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(1: [OPPO]:23.18)</w:t>
            </w:r>
            <w:r w:rsidRPr="005C389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  <w:p w14:paraId="327FF969" w14:textId="77777777" w:rsidR="006F0490" w:rsidRPr="005C3891" w:rsidRDefault="006F0490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0" w:type="pct"/>
          </w:tcPr>
          <w:p w14:paraId="728FF447" w14:textId="77777777" w:rsidR="006F0490" w:rsidRPr="005C3891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5C3891">
              <w:rPr>
                <w:rFonts w:ascii="Arial" w:hAnsi="Arial" w:cs="Arial"/>
                <w:sz w:val="16"/>
                <w:szCs w:val="16"/>
              </w:rPr>
              <w:t xml:space="preserve"> R2D Rx sensitivity </w:t>
            </w:r>
            <w:r w:rsidRPr="005C3891">
              <w:rPr>
                <w:rFonts w:ascii="Arial" w:hAnsi="Arial" w:cs="Arial"/>
                <w:sz w:val="16"/>
                <w:szCs w:val="16"/>
              </w:rPr>
              <w:t>&lt;=</w:t>
            </w:r>
            <w:r w:rsidRPr="005C3891">
              <w:rPr>
                <w:rFonts w:ascii="Arial" w:hAnsi="Arial" w:cs="Arial"/>
                <w:sz w:val="16"/>
                <w:szCs w:val="16"/>
              </w:rPr>
              <w:t>-</w:t>
            </w:r>
            <w:r w:rsidRPr="005C3891">
              <w:rPr>
                <w:rFonts w:ascii="Arial" w:hAnsi="Arial" w:cs="Arial"/>
                <w:sz w:val="16"/>
                <w:szCs w:val="16"/>
              </w:rPr>
              <w:t>45</w:t>
            </w:r>
            <w:r w:rsidRPr="005C3891">
              <w:rPr>
                <w:rFonts w:ascii="Arial" w:hAnsi="Arial" w:cs="Arial"/>
                <w:sz w:val="16"/>
                <w:szCs w:val="16"/>
              </w:rPr>
              <w:t>dBm</w:t>
            </w:r>
          </w:p>
          <w:p w14:paraId="179B3E68" w14:textId="77777777" w:rsidR="006F0490" w:rsidRPr="005C3891" w:rsidRDefault="002D4B5B">
            <w:pPr>
              <w:pStyle w:val="2"/>
              <w:ind w:firstLine="32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5C3891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5C3891">
              <w:rPr>
                <w:rFonts w:ascii="Arial" w:hAnsi="Arial" w:cs="Arial"/>
                <w:sz w:val="16"/>
                <w:szCs w:val="16"/>
                <w:highlight w:val="yellow"/>
              </w:rPr>
              <w:t>100</w:t>
            </w:r>
            <w:r w:rsidRPr="005C3891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5C3891">
              <w:rPr>
                <w:rFonts w:ascii="Arial" w:hAnsi="Arial" w:cs="Arial"/>
                <w:sz w:val="16"/>
                <w:szCs w:val="16"/>
                <w:highlight w:val="yellow"/>
              </w:rPr>
              <w:t>6413.23</w:t>
            </w:r>
            <w:r w:rsidRPr="005C389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C389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(3: [FW]:100, [Honor]:6413, [ZTE]:500)</w:t>
            </w:r>
            <w:r w:rsidRPr="005C389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  <w:p w14:paraId="39B5E3F0" w14:textId="77777777" w:rsidR="006F0490" w:rsidRPr="005C3891" w:rsidRDefault="006F0490">
            <w:pPr>
              <w:pStyle w:val="2"/>
              <w:ind w:firstLine="40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  <w:p w14:paraId="11F644F5" w14:textId="77777777" w:rsidR="006F0490" w:rsidRPr="005C3891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5C3891">
              <w:rPr>
                <w:rFonts w:ascii="Arial" w:hAnsi="Arial" w:cs="Arial"/>
                <w:sz w:val="16"/>
                <w:szCs w:val="16"/>
              </w:rPr>
              <w:t>R2D Rx sensitivity of -</w:t>
            </w:r>
            <w:r w:rsidRPr="005C3891">
              <w:rPr>
                <w:rFonts w:ascii="Arial" w:hAnsi="Arial" w:cs="Arial"/>
                <w:sz w:val="16"/>
                <w:szCs w:val="16"/>
              </w:rPr>
              <w:t>40</w:t>
            </w:r>
            <w:r w:rsidRPr="005C3891">
              <w:rPr>
                <w:rFonts w:ascii="Arial" w:hAnsi="Arial" w:cs="Arial"/>
                <w:sz w:val="16"/>
                <w:szCs w:val="16"/>
              </w:rPr>
              <w:t>dBm</w:t>
            </w:r>
          </w:p>
          <w:p w14:paraId="2FC02B85" w14:textId="77777777" w:rsidR="006F0490" w:rsidRPr="005C3891" w:rsidRDefault="002D4B5B">
            <w:pPr>
              <w:pStyle w:val="2"/>
              <w:ind w:firstLine="32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5C3891">
              <w:rPr>
                <w:rFonts w:ascii="Arial" w:hAnsi="Arial" w:cs="Arial"/>
                <w:sz w:val="16"/>
                <w:szCs w:val="16"/>
              </w:rPr>
              <w:t xml:space="preserve"> [</w:t>
            </w:r>
            <w:proofErr w:type="spellStart"/>
            <w:r w:rsidRPr="005C3891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5C3891">
              <w:rPr>
                <w:rFonts w:ascii="Arial" w:hAnsi="Arial" w:cs="Arial"/>
                <w:sz w:val="16"/>
                <w:szCs w:val="16"/>
              </w:rPr>
              <w:t xml:space="preserve"> ~ </w:t>
            </w:r>
            <w:proofErr w:type="spellStart"/>
            <w:r w:rsidRPr="005C3891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5C389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C389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(0: )</w:t>
            </w:r>
            <w:r w:rsidRPr="005C389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  <w:p w14:paraId="7A524FD9" w14:textId="77777777" w:rsidR="006F0490" w:rsidRPr="005C3891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5C389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 </w:t>
            </w:r>
          </w:p>
        </w:tc>
      </w:tr>
      <w:tr w:rsidR="006F0490" w14:paraId="25B09538" w14:textId="77777777" w:rsidTr="005C3891">
        <w:tc>
          <w:tcPr>
            <w:tcW w:w="1286" w:type="pct"/>
          </w:tcPr>
          <w:p w14:paraId="7DFD6F5B" w14:textId="77777777" w:rsidR="006F0490" w:rsidRPr="005C3891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5C3891">
              <w:rPr>
                <w:rFonts w:ascii="Arial" w:hAnsi="Arial" w:cs="Arial"/>
                <w:sz w:val="16"/>
                <w:szCs w:val="16"/>
              </w:rPr>
              <w:t xml:space="preserve"> R2D Tx EIRP power</w:t>
            </w:r>
            <w:r w:rsidRPr="005C3891">
              <w:rPr>
                <w:rFonts w:ascii="Arial" w:hAnsi="Arial" w:cs="Arial"/>
                <w:sz w:val="16"/>
                <w:szCs w:val="16"/>
              </w:rPr>
              <w:t xml:space="preserve"> &gt;=</w:t>
            </w:r>
            <w:r w:rsidRPr="005C3891">
              <w:rPr>
                <w:rFonts w:ascii="Arial" w:hAnsi="Arial" w:cs="Arial"/>
                <w:sz w:val="16"/>
                <w:szCs w:val="16"/>
              </w:rPr>
              <w:t>3</w:t>
            </w:r>
            <w:r w:rsidRPr="005C3891">
              <w:rPr>
                <w:rFonts w:ascii="Arial" w:hAnsi="Arial" w:cs="Arial"/>
                <w:sz w:val="16"/>
                <w:szCs w:val="16"/>
              </w:rPr>
              <w:t>0</w:t>
            </w:r>
            <w:r w:rsidRPr="005C3891">
              <w:rPr>
                <w:rFonts w:ascii="Arial" w:hAnsi="Arial" w:cs="Arial"/>
                <w:sz w:val="16"/>
                <w:szCs w:val="16"/>
              </w:rPr>
              <w:t>dBm</w:t>
            </w:r>
            <w:r w:rsidRPr="005C3891">
              <w:rPr>
                <w:rFonts w:ascii="Arial" w:hAnsi="Arial" w:cs="Arial"/>
                <w:sz w:val="16"/>
                <w:szCs w:val="16"/>
              </w:rPr>
              <w:t xml:space="preserve"> and &lt;35dBm</w:t>
            </w:r>
          </w:p>
        </w:tc>
        <w:tc>
          <w:tcPr>
            <w:tcW w:w="1964" w:type="pct"/>
          </w:tcPr>
          <w:p w14:paraId="7EA5F030" w14:textId="77777777" w:rsidR="006F0490" w:rsidRPr="005C3891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5C3891">
              <w:rPr>
                <w:rFonts w:ascii="Arial" w:hAnsi="Arial" w:cs="Arial"/>
                <w:sz w:val="16"/>
                <w:szCs w:val="16"/>
              </w:rPr>
              <w:t xml:space="preserve">R2D Rx sensitivity </w:t>
            </w:r>
            <w:r w:rsidRPr="005C3891">
              <w:rPr>
                <w:rFonts w:ascii="Arial" w:hAnsi="Arial" w:cs="Arial"/>
                <w:sz w:val="16"/>
                <w:szCs w:val="16"/>
              </w:rPr>
              <w:t>&lt;=</w:t>
            </w:r>
            <w:r w:rsidRPr="005C3891">
              <w:rPr>
                <w:rFonts w:ascii="Arial" w:hAnsi="Arial" w:cs="Arial"/>
                <w:sz w:val="16"/>
                <w:szCs w:val="16"/>
              </w:rPr>
              <w:t>-</w:t>
            </w:r>
            <w:r w:rsidRPr="005C3891">
              <w:rPr>
                <w:rFonts w:ascii="Arial" w:hAnsi="Arial" w:cs="Arial"/>
                <w:sz w:val="16"/>
                <w:szCs w:val="16"/>
              </w:rPr>
              <w:t>45</w:t>
            </w:r>
            <w:r w:rsidRPr="005C3891">
              <w:rPr>
                <w:rFonts w:ascii="Arial" w:hAnsi="Arial" w:cs="Arial"/>
                <w:sz w:val="16"/>
                <w:szCs w:val="16"/>
              </w:rPr>
              <w:t>dBm</w:t>
            </w:r>
          </w:p>
          <w:p w14:paraId="3EFC64A3" w14:textId="77777777" w:rsidR="006F0490" w:rsidRPr="005C3891" w:rsidRDefault="002D4B5B">
            <w:pPr>
              <w:pStyle w:val="2"/>
              <w:ind w:firstLine="32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5C3891">
              <w:rPr>
                <w:rFonts w:ascii="Arial" w:hAnsi="Arial" w:cs="Arial"/>
                <w:sz w:val="16"/>
                <w:szCs w:val="16"/>
              </w:rPr>
              <w:t xml:space="preserve"> [</w:t>
            </w:r>
            <w:proofErr w:type="spellStart"/>
            <w:r w:rsidRPr="005C3891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5C3891">
              <w:rPr>
                <w:rFonts w:ascii="Arial" w:hAnsi="Arial" w:cs="Arial"/>
                <w:sz w:val="16"/>
                <w:szCs w:val="16"/>
              </w:rPr>
              <w:t xml:space="preserve"> ~ </w:t>
            </w:r>
            <w:proofErr w:type="spellStart"/>
            <w:r w:rsidRPr="005C3891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5C389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C389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(0: )</w:t>
            </w:r>
            <w:r w:rsidRPr="005C389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  <w:p w14:paraId="73AD9D26" w14:textId="77777777" w:rsidR="006F0490" w:rsidRPr="005C3891" w:rsidRDefault="006F0490">
            <w:pPr>
              <w:pStyle w:val="2"/>
              <w:ind w:firstLine="40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  <w:p w14:paraId="6672B622" w14:textId="77777777" w:rsidR="006F0490" w:rsidRPr="005C3891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5C3891">
              <w:rPr>
                <w:rFonts w:ascii="Arial" w:hAnsi="Arial" w:cs="Arial"/>
                <w:sz w:val="16"/>
                <w:szCs w:val="16"/>
              </w:rPr>
              <w:t>R2D Rx sensitivity of -</w:t>
            </w:r>
            <w:r w:rsidRPr="005C3891">
              <w:rPr>
                <w:rFonts w:ascii="Arial" w:hAnsi="Arial" w:cs="Arial"/>
                <w:sz w:val="16"/>
                <w:szCs w:val="16"/>
              </w:rPr>
              <w:t>40</w:t>
            </w:r>
            <w:r w:rsidRPr="005C3891">
              <w:rPr>
                <w:rFonts w:ascii="Arial" w:hAnsi="Arial" w:cs="Arial"/>
                <w:sz w:val="16"/>
                <w:szCs w:val="16"/>
              </w:rPr>
              <w:t>dBm</w:t>
            </w:r>
          </w:p>
          <w:p w14:paraId="59C235F4" w14:textId="77777777" w:rsidR="006F0490" w:rsidRPr="005C3891" w:rsidRDefault="002D4B5B">
            <w:pPr>
              <w:pStyle w:val="2"/>
              <w:ind w:firstLine="32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5C3891">
              <w:rPr>
                <w:rFonts w:ascii="Arial" w:hAnsi="Arial" w:cs="Arial"/>
                <w:sz w:val="16"/>
                <w:szCs w:val="16"/>
              </w:rPr>
              <w:t xml:space="preserve"> [</w:t>
            </w:r>
            <w:proofErr w:type="spellStart"/>
            <w:r w:rsidRPr="005C3891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5C3891">
              <w:rPr>
                <w:rFonts w:ascii="Arial" w:hAnsi="Arial" w:cs="Arial"/>
                <w:sz w:val="16"/>
                <w:szCs w:val="16"/>
              </w:rPr>
              <w:t xml:space="preserve"> ~ </w:t>
            </w:r>
            <w:proofErr w:type="spellStart"/>
            <w:r w:rsidRPr="005C3891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5C389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C389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(0: )</w:t>
            </w:r>
            <w:r w:rsidRPr="005C389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  <w:p w14:paraId="0A9CB84C" w14:textId="77777777" w:rsidR="006F0490" w:rsidRPr="005C3891" w:rsidRDefault="006F0490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0" w:type="pct"/>
          </w:tcPr>
          <w:p w14:paraId="3956E93E" w14:textId="77777777" w:rsidR="006F0490" w:rsidRPr="005C3891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5C3891">
              <w:rPr>
                <w:rFonts w:ascii="Arial" w:hAnsi="Arial" w:cs="Arial"/>
                <w:sz w:val="16"/>
                <w:szCs w:val="16"/>
              </w:rPr>
              <w:t xml:space="preserve">R2D Rx sensitivity </w:t>
            </w:r>
            <w:r w:rsidRPr="005C3891">
              <w:rPr>
                <w:rFonts w:ascii="Arial" w:hAnsi="Arial" w:cs="Arial"/>
                <w:sz w:val="16"/>
                <w:szCs w:val="16"/>
              </w:rPr>
              <w:t>&lt;=</w:t>
            </w:r>
            <w:r w:rsidRPr="005C3891">
              <w:rPr>
                <w:rFonts w:ascii="Arial" w:hAnsi="Arial" w:cs="Arial"/>
                <w:sz w:val="16"/>
                <w:szCs w:val="16"/>
              </w:rPr>
              <w:t>-</w:t>
            </w:r>
            <w:r w:rsidRPr="005C3891">
              <w:rPr>
                <w:rFonts w:ascii="Arial" w:hAnsi="Arial" w:cs="Arial"/>
                <w:sz w:val="16"/>
                <w:szCs w:val="16"/>
              </w:rPr>
              <w:t>45</w:t>
            </w:r>
            <w:r w:rsidRPr="005C3891">
              <w:rPr>
                <w:rFonts w:ascii="Arial" w:hAnsi="Arial" w:cs="Arial"/>
                <w:sz w:val="16"/>
                <w:szCs w:val="16"/>
              </w:rPr>
              <w:t>dBm</w:t>
            </w:r>
          </w:p>
          <w:p w14:paraId="563EBAC0" w14:textId="77777777" w:rsidR="006F0490" w:rsidRPr="005C3891" w:rsidRDefault="002D4B5B">
            <w:pPr>
              <w:pStyle w:val="2"/>
              <w:ind w:firstLine="32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5C3891">
              <w:rPr>
                <w:rFonts w:ascii="Arial" w:hAnsi="Arial" w:cs="Arial"/>
                <w:sz w:val="16"/>
                <w:szCs w:val="16"/>
              </w:rPr>
              <w:t xml:space="preserve"> [</w:t>
            </w:r>
            <w:proofErr w:type="spellStart"/>
            <w:r w:rsidRPr="005C3891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5C3891">
              <w:rPr>
                <w:rFonts w:ascii="Arial" w:hAnsi="Arial" w:cs="Arial"/>
                <w:sz w:val="16"/>
                <w:szCs w:val="16"/>
              </w:rPr>
              <w:t xml:space="preserve"> ~ </w:t>
            </w:r>
            <w:proofErr w:type="spellStart"/>
            <w:r w:rsidRPr="005C3891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5C389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C389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(0: )</w:t>
            </w:r>
            <w:r w:rsidRPr="005C389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  <w:p w14:paraId="3F8F3FAD" w14:textId="77777777" w:rsidR="006F0490" w:rsidRPr="005C3891" w:rsidRDefault="006F0490">
            <w:pPr>
              <w:pStyle w:val="2"/>
              <w:ind w:firstLine="40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  <w:p w14:paraId="758AA736" w14:textId="77777777" w:rsidR="006F0490" w:rsidRPr="005C3891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5C3891">
              <w:rPr>
                <w:rFonts w:ascii="Arial" w:hAnsi="Arial" w:cs="Arial"/>
                <w:sz w:val="16"/>
                <w:szCs w:val="16"/>
              </w:rPr>
              <w:t>R2D Rx sensitivity of -</w:t>
            </w:r>
            <w:r w:rsidRPr="005C3891">
              <w:rPr>
                <w:rFonts w:ascii="Arial" w:hAnsi="Arial" w:cs="Arial"/>
                <w:sz w:val="16"/>
                <w:szCs w:val="16"/>
              </w:rPr>
              <w:t>40</w:t>
            </w:r>
            <w:r w:rsidRPr="005C3891">
              <w:rPr>
                <w:rFonts w:ascii="Arial" w:hAnsi="Arial" w:cs="Arial"/>
                <w:sz w:val="16"/>
                <w:szCs w:val="16"/>
              </w:rPr>
              <w:t>dBm</w:t>
            </w:r>
          </w:p>
          <w:p w14:paraId="633DBAE0" w14:textId="77777777" w:rsidR="006F0490" w:rsidRPr="005C3891" w:rsidRDefault="002D4B5B">
            <w:pPr>
              <w:pStyle w:val="2"/>
              <w:ind w:firstLine="32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5C3891">
              <w:rPr>
                <w:rFonts w:ascii="Arial" w:hAnsi="Arial" w:cs="Arial"/>
                <w:sz w:val="16"/>
                <w:szCs w:val="16"/>
              </w:rPr>
              <w:t xml:space="preserve"> [</w:t>
            </w:r>
            <w:proofErr w:type="spellStart"/>
            <w:r w:rsidRPr="005C3891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5C3891">
              <w:rPr>
                <w:rFonts w:ascii="Arial" w:hAnsi="Arial" w:cs="Arial"/>
                <w:sz w:val="16"/>
                <w:szCs w:val="16"/>
              </w:rPr>
              <w:t xml:space="preserve"> ~ </w:t>
            </w:r>
            <w:proofErr w:type="spellStart"/>
            <w:r w:rsidRPr="005C3891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5C389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C389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(0: )</w:t>
            </w:r>
            <w:r w:rsidRPr="005C389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  <w:p w14:paraId="523711BE" w14:textId="77777777" w:rsidR="006F0490" w:rsidRPr="005C3891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5C389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  </w:t>
            </w:r>
          </w:p>
        </w:tc>
      </w:tr>
      <w:tr w:rsidR="006F0490" w14:paraId="30458D6B" w14:textId="77777777" w:rsidTr="005C3891">
        <w:tc>
          <w:tcPr>
            <w:tcW w:w="1286" w:type="pct"/>
          </w:tcPr>
          <w:p w14:paraId="02594E1A" w14:textId="77777777" w:rsidR="006F0490" w:rsidRPr="005C3891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5C3891">
              <w:rPr>
                <w:rFonts w:ascii="Arial" w:hAnsi="Arial" w:cs="Arial"/>
                <w:sz w:val="16"/>
                <w:szCs w:val="16"/>
              </w:rPr>
              <w:t>R2D Tx EIRP power</w:t>
            </w:r>
            <w:r w:rsidRPr="005C3891">
              <w:rPr>
                <w:rFonts w:ascii="Arial" w:hAnsi="Arial" w:cs="Arial"/>
                <w:sz w:val="16"/>
                <w:szCs w:val="16"/>
              </w:rPr>
              <w:t xml:space="preserve"> &gt;=</w:t>
            </w:r>
            <w:r w:rsidRPr="005C3891">
              <w:rPr>
                <w:rFonts w:ascii="Arial" w:hAnsi="Arial" w:cs="Arial"/>
                <w:sz w:val="16"/>
                <w:szCs w:val="16"/>
              </w:rPr>
              <w:t>3</w:t>
            </w:r>
            <w:r w:rsidRPr="005C3891">
              <w:rPr>
                <w:rFonts w:ascii="Arial" w:hAnsi="Arial" w:cs="Arial"/>
                <w:sz w:val="16"/>
                <w:szCs w:val="16"/>
              </w:rPr>
              <w:t>5</w:t>
            </w:r>
            <w:r w:rsidRPr="005C3891">
              <w:rPr>
                <w:rFonts w:ascii="Arial" w:hAnsi="Arial" w:cs="Arial"/>
                <w:sz w:val="16"/>
                <w:szCs w:val="16"/>
              </w:rPr>
              <w:t>dBm</w:t>
            </w:r>
          </w:p>
        </w:tc>
        <w:tc>
          <w:tcPr>
            <w:tcW w:w="1964" w:type="pct"/>
          </w:tcPr>
          <w:p w14:paraId="3715FD3C" w14:textId="77777777" w:rsidR="006F0490" w:rsidRPr="005C3891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5C3891">
              <w:rPr>
                <w:rFonts w:ascii="Arial" w:hAnsi="Arial" w:cs="Arial"/>
                <w:sz w:val="16"/>
                <w:szCs w:val="16"/>
              </w:rPr>
              <w:t xml:space="preserve">R2D Rx sensitivity </w:t>
            </w:r>
            <w:r w:rsidRPr="005C3891">
              <w:rPr>
                <w:rFonts w:ascii="Arial" w:hAnsi="Arial" w:cs="Arial"/>
                <w:sz w:val="16"/>
                <w:szCs w:val="16"/>
              </w:rPr>
              <w:t>&lt;=</w:t>
            </w:r>
            <w:r w:rsidRPr="005C3891">
              <w:rPr>
                <w:rFonts w:ascii="Arial" w:hAnsi="Arial" w:cs="Arial"/>
                <w:sz w:val="16"/>
                <w:szCs w:val="16"/>
              </w:rPr>
              <w:t>-</w:t>
            </w:r>
            <w:r w:rsidRPr="005C3891">
              <w:rPr>
                <w:rFonts w:ascii="Arial" w:hAnsi="Arial" w:cs="Arial"/>
                <w:sz w:val="16"/>
                <w:szCs w:val="16"/>
              </w:rPr>
              <w:t>45</w:t>
            </w:r>
            <w:r w:rsidRPr="005C3891">
              <w:rPr>
                <w:rFonts w:ascii="Arial" w:hAnsi="Arial" w:cs="Arial"/>
                <w:sz w:val="16"/>
                <w:szCs w:val="16"/>
              </w:rPr>
              <w:t>dBm</w:t>
            </w:r>
          </w:p>
          <w:p w14:paraId="61A0ACB5" w14:textId="77777777" w:rsidR="006F0490" w:rsidRPr="005C3891" w:rsidRDefault="002D4B5B">
            <w:pPr>
              <w:pStyle w:val="2"/>
              <w:ind w:firstLine="32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5C3891">
              <w:rPr>
                <w:rFonts w:ascii="Arial" w:hAnsi="Arial" w:cs="Arial"/>
                <w:sz w:val="16"/>
                <w:szCs w:val="16"/>
              </w:rPr>
              <w:t xml:space="preserve"> [</w:t>
            </w:r>
            <w:proofErr w:type="spellStart"/>
            <w:r w:rsidRPr="005C3891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5C3891">
              <w:rPr>
                <w:rFonts w:ascii="Arial" w:hAnsi="Arial" w:cs="Arial"/>
                <w:sz w:val="16"/>
                <w:szCs w:val="16"/>
              </w:rPr>
              <w:t xml:space="preserve"> ~ </w:t>
            </w:r>
            <w:proofErr w:type="spellStart"/>
            <w:r w:rsidRPr="005C3891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5C389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C389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(0: )</w:t>
            </w:r>
            <w:r w:rsidRPr="005C389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  <w:p w14:paraId="6C0E784A" w14:textId="77777777" w:rsidR="006F0490" w:rsidRPr="005C3891" w:rsidRDefault="006F0490">
            <w:pPr>
              <w:pStyle w:val="2"/>
              <w:ind w:firstLine="40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  <w:p w14:paraId="0229953D" w14:textId="77777777" w:rsidR="006F0490" w:rsidRPr="005C3891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5C3891">
              <w:rPr>
                <w:rFonts w:ascii="Arial" w:hAnsi="Arial" w:cs="Arial"/>
                <w:sz w:val="16"/>
                <w:szCs w:val="16"/>
              </w:rPr>
              <w:t>R2D Rx sensitivity of -</w:t>
            </w:r>
            <w:r w:rsidRPr="005C3891">
              <w:rPr>
                <w:rFonts w:ascii="Arial" w:hAnsi="Arial" w:cs="Arial"/>
                <w:sz w:val="16"/>
                <w:szCs w:val="16"/>
              </w:rPr>
              <w:t>40</w:t>
            </w:r>
            <w:r w:rsidRPr="005C3891">
              <w:rPr>
                <w:rFonts w:ascii="Arial" w:hAnsi="Arial" w:cs="Arial"/>
                <w:sz w:val="16"/>
                <w:szCs w:val="16"/>
              </w:rPr>
              <w:t>dBm</w:t>
            </w:r>
          </w:p>
          <w:p w14:paraId="104EFD6F" w14:textId="77777777" w:rsidR="006F0490" w:rsidRPr="005C3891" w:rsidRDefault="002D4B5B">
            <w:pPr>
              <w:pStyle w:val="2"/>
              <w:ind w:firstLine="32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5C3891">
              <w:rPr>
                <w:rFonts w:ascii="Arial" w:hAnsi="Arial" w:cs="Arial"/>
                <w:sz w:val="16"/>
                <w:szCs w:val="16"/>
              </w:rPr>
              <w:t xml:space="preserve"> [</w:t>
            </w:r>
            <w:proofErr w:type="spellStart"/>
            <w:r w:rsidRPr="005C3891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5C3891">
              <w:rPr>
                <w:rFonts w:ascii="Arial" w:hAnsi="Arial" w:cs="Arial"/>
                <w:sz w:val="16"/>
                <w:szCs w:val="16"/>
              </w:rPr>
              <w:t xml:space="preserve"> ~ </w:t>
            </w:r>
            <w:proofErr w:type="spellStart"/>
            <w:r w:rsidRPr="005C3891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5C389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C389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(0: )</w:t>
            </w:r>
            <w:r w:rsidRPr="005C389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  <w:p w14:paraId="415D4E9D" w14:textId="77777777" w:rsidR="006F0490" w:rsidRPr="005C3891" w:rsidRDefault="006F0490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0" w:type="pct"/>
          </w:tcPr>
          <w:p w14:paraId="339DABDC" w14:textId="77777777" w:rsidR="006F0490" w:rsidRPr="005C3891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5C3891">
              <w:rPr>
                <w:rFonts w:ascii="Arial" w:hAnsi="Arial" w:cs="Arial"/>
                <w:sz w:val="16"/>
                <w:szCs w:val="16"/>
              </w:rPr>
              <w:t xml:space="preserve"> R2D Rx sensitivity </w:t>
            </w:r>
            <w:r w:rsidRPr="005C3891">
              <w:rPr>
                <w:rFonts w:ascii="Arial" w:hAnsi="Arial" w:cs="Arial"/>
                <w:sz w:val="16"/>
                <w:szCs w:val="16"/>
              </w:rPr>
              <w:t>&lt;=</w:t>
            </w:r>
            <w:r w:rsidRPr="005C3891">
              <w:rPr>
                <w:rFonts w:ascii="Arial" w:hAnsi="Arial" w:cs="Arial"/>
                <w:sz w:val="16"/>
                <w:szCs w:val="16"/>
              </w:rPr>
              <w:t>-</w:t>
            </w:r>
            <w:r w:rsidRPr="005C3891">
              <w:rPr>
                <w:rFonts w:ascii="Arial" w:hAnsi="Arial" w:cs="Arial"/>
                <w:sz w:val="16"/>
                <w:szCs w:val="16"/>
              </w:rPr>
              <w:t>45</w:t>
            </w:r>
            <w:r w:rsidRPr="005C3891">
              <w:rPr>
                <w:rFonts w:ascii="Arial" w:hAnsi="Arial" w:cs="Arial"/>
                <w:sz w:val="16"/>
                <w:szCs w:val="16"/>
              </w:rPr>
              <w:t>dBm</w:t>
            </w:r>
          </w:p>
          <w:p w14:paraId="42D6F40F" w14:textId="77777777" w:rsidR="006F0490" w:rsidRPr="005C3891" w:rsidRDefault="002D4B5B">
            <w:pPr>
              <w:pStyle w:val="2"/>
              <w:ind w:firstLine="32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5C3891">
              <w:rPr>
                <w:rFonts w:ascii="Arial" w:hAnsi="Arial" w:cs="Arial"/>
                <w:sz w:val="16"/>
                <w:szCs w:val="16"/>
              </w:rPr>
              <w:t xml:space="preserve"> [</w:t>
            </w:r>
            <w:proofErr w:type="spellStart"/>
            <w:r w:rsidRPr="005C3891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5C3891">
              <w:rPr>
                <w:rFonts w:ascii="Arial" w:hAnsi="Arial" w:cs="Arial"/>
                <w:sz w:val="16"/>
                <w:szCs w:val="16"/>
              </w:rPr>
              <w:t xml:space="preserve"> ~ </w:t>
            </w:r>
            <w:proofErr w:type="spellStart"/>
            <w:r w:rsidRPr="005C3891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5C389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C389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(0: )</w:t>
            </w:r>
            <w:r w:rsidRPr="005C389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  <w:p w14:paraId="4B5DB4D2" w14:textId="77777777" w:rsidR="006F0490" w:rsidRPr="005C3891" w:rsidRDefault="006F0490">
            <w:pPr>
              <w:pStyle w:val="2"/>
              <w:ind w:firstLine="40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</w:p>
          <w:p w14:paraId="64EEC02B" w14:textId="77777777" w:rsidR="006F0490" w:rsidRPr="005C3891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5C3891">
              <w:rPr>
                <w:rFonts w:ascii="Arial" w:hAnsi="Arial" w:cs="Arial"/>
                <w:sz w:val="16"/>
                <w:szCs w:val="16"/>
              </w:rPr>
              <w:t>R2D Rx sensitivity of -</w:t>
            </w:r>
            <w:r w:rsidRPr="005C3891">
              <w:rPr>
                <w:rFonts w:ascii="Arial" w:hAnsi="Arial" w:cs="Arial"/>
                <w:sz w:val="16"/>
                <w:szCs w:val="16"/>
              </w:rPr>
              <w:t>40</w:t>
            </w:r>
            <w:r w:rsidRPr="005C3891">
              <w:rPr>
                <w:rFonts w:ascii="Arial" w:hAnsi="Arial" w:cs="Arial"/>
                <w:sz w:val="16"/>
                <w:szCs w:val="16"/>
              </w:rPr>
              <w:t>dBm</w:t>
            </w:r>
          </w:p>
          <w:p w14:paraId="364F1055" w14:textId="77777777" w:rsidR="006F0490" w:rsidRPr="005C3891" w:rsidRDefault="002D4B5B">
            <w:pPr>
              <w:pStyle w:val="2"/>
              <w:ind w:firstLine="320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5C3891">
              <w:rPr>
                <w:rFonts w:ascii="Arial" w:hAnsi="Arial" w:cs="Arial"/>
                <w:sz w:val="16"/>
                <w:szCs w:val="16"/>
              </w:rPr>
              <w:t xml:space="preserve"> [</w:t>
            </w:r>
            <w:proofErr w:type="spellStart"/>
            <w:r w:rsidRPr="005C3891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5C3891">
              <w:rPr>
                <w:rFonts w:ascii="Arial" w:hAnsi="Arial" w:cs="Arial"/>
                <w:sz w:val="16"/>
                <w:szCs w:val="16"/>
              </w:rPr>
              <w:t xml:space="preserve"> ~ </w:t>
            </w:r>
            <w:proofErr w:type="spellStart"/>
            <w:r w:rsidRPr="005C3891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5C389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C389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(0: )</w:t>
            </w:r>
            <w:r w:rsidRPr="005C389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  <w:p w14:paraId="12325723" w14:textId="77777777" w:rsidR="006F0490" w:rsidRPr="005C3891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5C389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 </w:t>
            </w:r>
          </w:p>
        </w:tc>
      </w:tr>
      <w:tr w:rsidR="006F0490" w14:paraId="6F6DD0CE" w14:textId="77777777" w:rsidTr="005C3891">
        <w:tc>
          <w:tcPr>
            <w:tcW w:w="1286" w:type="pct"/>
          </w:tcPr>
          <w:p w14:paraId="774F0215" w14:textId="77777777" w:rsidR="006F0490" w:rsidRPr="005C3891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5C3891">
              <w:rPr>
                <w:rFonts w:ascii="Arial" w:hAnsi="Arial" w:cs="Arial"/>
                <w:sz w:val="16"/>
                <w:szCs w:val="16"/>
              </w:rPr>
              <w:lastRenderedPageBreak/>
              <w:t>FEC code (1/2, 1/3, 1/4)</w:t>
            </w:r>
          </w:p>
        </w:tc>
        <w:tc>
          <w:tcPr>
            <w:tcW w:w="1964" w:type="pct"/>
          </w:tcPr>
          <w:p w14:paraId="2D0FD305" w14:textId="77777777" w:rsidR="006F0490" w:rsidRPr="005C3891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5C3891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5C3891">
              <w:rPr>
                <w:rFonts w:ascii="Arial" w:hAnsi="Arial" w:cs="Arial"/>
                <w:sz w:val="16"/>
                <w:szCs w:val="16"/>
                <w:highlight w:val="yellow"/>
              </w:rPr>
              <w:t>23.18</w:t>
            </w:r>
            <w:r w:rsidRPr="005C3891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5C3891">
              <w:rPr>
                <w:rFonts w:ascii="Arial" w:hAnsi="Arial" w:cs="Arial"/>
                <w:sz w:val="16"/>
                <w:szCs w:val="16"/>
                <w:highlight w:val="yellow"/>
              </w:rPr>
              <w:t>45.09</w:t>
            </w:r>
            <w:r w:rsidRPr="005C389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C389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(3: [CMCC]:45.09, [HW]:45.09, [OPPO]:23.18)</w:t>
            </w:r>
            <w:r w:rsidRPr="005C389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  <w:tc>
          <w:tcPr>
            <w:tcW w:w="1750" w:type="pct"/>
          </w:tcPr>
          <w:p w14:paraId="531F362A" w14:textId="77777777" w:rsidR="006F0490" w:rsidRPr="005C3891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5C3891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5C3891">
              <w:rPr>
                <w:rFonts w:ascii="Arial" w:hAnsi="Arial" w:cs="Arial"/>
                <w:sz w:val="16"/>
                <w:szCs w:val="16"/>
                <w:highlight w:val="yellow"/>
              </w:rPr>
              <w:t>500</w:t>
            </w:r>
            <w:r w:rsidRPr="005C3891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5C3891">
              <w:rPr>
                <w:rFonts w:ascii="Arial" w:hAnsi="Arial" w:cs="Arial"/>
                <w:sz w:val="16"/>
                <w:szCs w:val="16"/>
                <w:highlight w:val="yellow"/>
              </w:rPr>
              <w:t>6413.23</w:t>
            </w:r>
            <w:r w:rsidRPr="005C389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C389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(2: [Honor]:6413, [ZTE]:500)</w:t>
            </w:r>
            <w:r w:rsidRPr="005C389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5C389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 </w:t>
            </w:r>
          </w:p>
        </w:tc>
      </w:tr>
      <w:tr w:rsidR="006F0490" w14:paraId="35500387" w14:textId="77777777" w:rsidTr="005C3891">
        <w:tc>
          <w:tcPr>
            <w:tcW w:w="1286" w:type="pct"/>
          </w:tcPr>
          <w:p w14:paraId="62F07016" w14:textId="77777777" w:rsidR="006F0490" w:rsidRPr="005C3891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5C3891">
              <w:rPr>
                <w:rFonts w:ascii="Arial" w:hAnsi="Arial" w:cs="Arial"/>
                <w:sz w:val="16"/>
                <w:szCs w:val="16"/>
              </w:rPr>
              <w:t>without FEC</w:t>
            </w:r>
          </w:p>
        </w:tc>
        <w:tc>
          <w:tcPr>
            <w:tcW w:w="1964" w:type="pct"/>
          </w:tcPr>
          <w:p w14:paraId="3D08E292" w14:textId="77777777" w:rsidR="006F0490" w:rsidRPr="005C3891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5C3891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5C3891">
              <w:rPr>
                <w:rFonts w:ascii="Arial" w:hAnsi="Arial" w:cs="Arial"/>
                <w:sz w:val="16"/>
                <w:szCs w:val="16"/>
                <w:highlight w:val="yellow"/>
              </w:rPr>
              <w:t>45.09</w:t>
            </w:r>
            <w:r w:rsidRPr="005C3891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5C3891">
              <w:rPr>
                <w:rFonts w:ascii="Arial" w:hAnsi="Arial" w:cs="Arial"/>
                <w:sz w:val="16"/>
                <w:szCs w:val="16"/>
                <w:highlight w:val="yellow"/>
              </w:rPr>
              <w:t>331.98</w:t>
            </w:r>
            <w:r w:rsidRPr="005C389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C389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(2: [NOK]:45.09, </w:t>
            </w:r>
            <w:r w:rsidRPr="005C389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[vivo]:332)</w:t>
            </w:r>
            <w:r w:rsidRPr="005C389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  <w:tc>
          <w:tcPr>
            <w:tcW w:w="1750" w:type="pct"/>
          </w:tcPr>
          <w:p w14:paraId="18E8C811" w14:textId="77777777" w:rsidR="006F0490" w:rsidRPr="005C3891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5C3891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5C3891">
              <w:rPr>
                <w:rFonts w:ascii="Arial" w:hAnsi="Arial" w:cs="Arial"/>
                <w:sz w:val="16"/>
                <w:szCs w:val="16"/>
                <w:highlight w:val="yellow"/>
              </w:rPr>
              <w:t>100</w:t>
            </w:r>
            <w:r w:rsidRPr="005C3891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5C3891">
              <w:rPr>
                <w:rFonts w:ascii="Arial" w:hAnsi="Arial" w:cs="Arial"/>
                <w:sz w:val="16"/>
                <w:szCs w:val="16"/>
                <w:highlight w:val="yellow"/>
              </w:rPr>
              <w:t>100</w:t>
            </w:r>
            <w:r w:rsidRPr="005C389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C389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(1: [FW]:100)</w:t>
            </w:r>
            <w:r w:rsidRPr="005C389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5C389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 </w:t>
            </w:r>
          </w:p>
        </w:tc>
      </w:tr>
      <w:tr w:rsidR="006F0490" w14:paraId="5EDD944D" w14:textId="77777777" w:rsidTr="005C3891">
        <w:tc>
          <w:tcPr>
            <w:tcW w:w="1286" w:type="pct"/>
          </w:tcPr>
          <w:p w14:paraId="59A4133B" w14:textId="77777777" w:rsidR="006F0490" w:rsidRPr="005C3891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5C3891">
              <w:rPr>
                <w:rFonts w:ascii="Arial" w:hAnsi="Arial" w:cs="Arial"/>
                <w:sz w:val="16"/>
                <w:szCs w:val="16"/>
              </w:rPr>
              <w:t>OOK</w:t>
            </w:r>
          </w:p>
        </w:tc>
        <w:tc>
          <w:tcPr>
            <w:tcW w:w="1964" w:type="pct"/>
          </w:tcPr>
          <w:p w14:paraId="06829953" w14:textId="77777777" w:rsidR="006F0490" w:rsidRPr="005C3891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5C3891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5C3891">
              <w:rPr>
                <w:rFonts w:ascii="Arial" w:hAnsi="Arial" w:cs="Arial"/>
                <w:sz w:val="16"/>
                <w:szCs w:val="16"/>
                <w:highlight w:val="yellow"/>
              </w:rPr>
              <w:t>23.18</w:t>
            </w:r>
            <w:r w:rsidRPr="005C3891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5C3891">
              <w:rPr>
                <w:rFonts w:ascii="Arial" w:hAnsi="Arial" w:cs="Arial"/>
                <w:sz w:val="16"/>
                <w:szCs w:val="16"/>
                <w:highlight w:val="yellow"/>
              </w:rPr>
              <w:t>331.98</w:t>
            </w:r>
            <w:r w:rsidRPr="005C389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C389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(5: [CMCC]:45.09, [HW]:45.09, [NOK]:45.09, [OPPO]:23.18, [vivo]:332)</w:t>
            </w:r>
            <w:r w:rsidRPr="005C389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  <w:tc>
          <w:tcPr>
            <w:tcW w:w="1750" w:type="pct"/>
          </w:tcPr>
          <w:p w14:paraId="5B40C54A" w14:textId="77777777" w:rsidR="006F0490" w:rsidRPr="005C3891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5C3891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5C3891">
              <w:rPr>
                <w:rFonts w:ascii="Arial" w:hAnsi="Arial" w:cs="Arial"/>
                <w:sz w:val="16"/>
                <w:szCs w:val="16"/>
                <w:highlight w:val="yellow"/>
              </w:rPr>
              <w:t>100</w:t>
            </w:r>
            <w:r w:rsidRPr="005C3891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5C3891">
              <w:rPr>
                <w:rFonts w:ascii="Arial" w:hAnsi="Arial" w:cs="Arial"/>
                <w:sz w:val="16"/>
                <w:szCs w:val="16"/>
                <w:highlight w:val="yellow"/>
              </w:rPr>
              <w:t>6413.23</w:t>
            </w:r>
            <w:r w:rsidRPr="005C389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C389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(3: [FW]:100, [Honor]:6413, [ZTE]:500)</w:t>
            </w:r>
            <w:r w:rsidRPr="005C389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5C389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 </w:t>
            </w:r>
          </w:p>
        </w:tc>
      </w:tr>
      <w:tr w:rsidR="006F0490" w14:paraId="09D0291E" w14:textId="77777777" w:rsidTr="005C3891">
        <w:tc>
          <w:tcPr>
            <w:tcW w:w="1286" w:type="pct"/>
          </w:tcPr>
          <w:p w14:paraId="758F47CE" w14:textId="77777777" w:rsidR="006F0490" w:rsidRPr="005C3891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5C3891">
              <w:rPr>
                <w:rFonts w:ascii="Arial" w:hAnsi="Arial" w:cs="Arial"/>
                <w:sz w:val="16"/>
                <w:szCs w:val="16"/>
              </w:rPr>
              <w:t>BPSK</w:t>
            </w:r>
          </w:p>
        </w:tc>
        <w:tc>
          <w:tcPr>
            <w:tcW w:w="1964" w:type="pct"/>
          </w:tcPr>
          <w:p w14:paraId="14C29104" w14:textId="77777777" w:rsidR="006F0490" w:rsidRPr="005C3891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5C3891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5C3891">
              <w:rPr>
                <w:rFonts w:ascii="Arial" w:hAnsi="Arial" w:cs="Arial"/>
                <w:sz w:val="16"/>
                <w:szCs w:val="16"/>
                <w:highlight w:val="yellow"/>
              </w:rPr>
              <w:t>45.09</w:t>
            </w:r>
            <w:r w:rsidRPr="005C3891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5C3891">
              <w:rPr>
                <w:rFonts w:ascii="Arial" w:hAnsi="Arial" w:cs="Arial"/>
                <w:sz w:val="16"/>
                <w:szCs w:val="16"/>
                <w:highlight w:val="yellow"/>
              </w:rPr>
              <w:t>45.09</w:t>
            </w:r>
            <w:r w:rsidRPr="005C389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C389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(1: [NOK]:45.09)</w:t>
            </w:r>
            <w:r w:rsidRPr="005C389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  <w:tc>
          <w:tcPr>
            <w:tcW w:w="1750" w:type="pct"/>
          </w:tcPr>
          <w:p w14:paraId="0741FE94" w14:textId="77777777" w:rsidR="006F0490" w:rsidRPr="005C3891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5C3891">
              <w:rPr>
                <w:rFonts w:ascii="Arial" w:hAnsi="Arial" w:cs="Arial"/>
                <w:sz w:val="16"/>
                <w:szCs w:val="16"/>
              </w:rPr>
              <w:t xml:space="preserve"> [</w:t>
            </w:r>
            <w:proofErr w:type="spellStart"/>
            <w:r w:rsidRPr="005C3891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5C3891">
              <w:rPr>
                <w:rFonts w:ascii="Arial" w:hAnsi="Arial" w:cs="Arial"/>
                <w:sz w:val="16"/>
                <w:szCs w:val="16"/>
              </w:rPr>
              <w:t xml:space="preserve"> ~ </w:t>
            </w:r>
            <w:proofErr w:type="spellStart"/>
            <w:r w:rsidRPr="005C3891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5C389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C389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(0: )</w:t>
            </w:r>
            <w:r w:rsidRPr="005C389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5C389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 </w:t>
            </w:r>
          </w:p>
        </w:tc>
      </w:tr>
      <w:tr w:rsidR="006F0490" w14:paraId="5F83529D" w14:textId="77777777" w:rsidTr="005C3891">
        <w:tc>
          <w:tcPr>
            <w:tcW w:w="1286" w:type="pct"/>
          </w:tcPr>
          <w:p w14:paraId="11C623F7" w14:textId="77777777" w:rsidR="006F0490" w:rsidRPr="005C3891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5C3891">
              <w:rPr>
                <w:rFonts w:ascii="Arial" w:hAnsi="Arial" w:cs="Arial"/>
                <w:sz w:val="16"/>
                <w:szCs w:val="16"/>
              </w:rPr>
              <w:t>MSK</w:t>
            </w:r>
          </w:p>
        </w:tc>
        <w:tc>
          <w:tcPr>
            <w:tcW w:w="1964" w:type="pct"/>
          </w:tcPr>
          <w:p w14:paraId="795E79D1" w14:textId="77777777" w:rsidR="006F0490" w:rsidRPr="005C3891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5C3891">
              <w:rPr>
                <w:rFonts w:ascii="Arial" w:hAnsi="Arial" w:cs="Arial"/>
                <w:sz w:val="16"/>
                <w:szCs w:val="16"/>
              </w:rPr>
              <w:t xml:space="preserve"> [</w:t>
            </w:r>
            <w:r w:rsidRPr="005C3891">
              <w:rPr>
                <w:rFonts w:ascii="Arial" w:hAnsi="Arial" w:cs="Arial"/>
                <w:sz w:val="16"/>
                <w:szCs w:val="16"/>
                <w:highlight w:val="yellow"/>
              </w:rPr>
              <w:t>45.09</w:t>
            </w:r>
            <w:r w:rsidRPr="005C3891">
              <w:rPr>
                <w:rFonts w:ascii="Arial" w:hAnsi="Arial" w:cs="Arial"/>
                <w:sz w:val="16"/>
                <w:szCs w:val="16"/>
              </w:rPr>
              <w:t xml:space="preserve"> ~ </w:t>
            </w:r>
            <w:r w:rsidRPr="005C3891">
              <w:rPr>
                <w:rFonts w:ascii="Arial" w:hAnsi="Arial" w:cs="Arial"/>
                <w:sz w:val="16"/>
                <w:szCs w:val="16"/>
                <w:highlight w:val="yellow"/>
              </w:rPr>
              <w:t>45.09</w:t>
            </w:r>
            <w:r w:rsidRPr="005C389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C389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(1: [NOK]:45.09)</w:t>
            </w:r>
            <w:r w:rsidRPr="005C389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  <w:tc>
          <w:tcPr>
            <w:tcW w:w="1750" w:type="pct"/>
          </w:tcPr>
          <w:p w14:paraId="387444E2" w14:textId="77777777" w:rsidR="006F0490" w:rsidRPr="005C3891" w:rsidRDefault="002D4B5B">
            <w:pPr>
              <w:pStyle w:val="2"/>
              <w:ind w:firstLine="400"/>
              <w:rPr>
                <w:rFonts w:ascii="Arial" w:hAnsi="Arial" w:cs="Arial"/>
                <w:sz w:val="16"/>
                <w:szCs w:val="16"/>
              </w:rPr>
            </w:pPr>
            <w:r w:rsidRPr="005C3891">
              <w:rPr>
                <w:rFonts w:ascii="Arial" w:hAnsi="Arial" w:cs="Arial"/>
                <w:sz w:val="16"/>
                <w:szCs w:val="16"/>
              </w:rPr>
              <w:t xml:space="preserve"> [</w:t>
            </w:r>
            <w:proofErr w:type="spellStart"/>
            <w:r w:rsidRPr="005C3891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5C3891">
              <w:rPr>
                <w:rFonts w:ascii="Arial" w:hAnsi="Arial" w:cs="Arial"/>
                <w:sz w:val="16"/>
                <w:szCs w:val="16"/>
              </w:rPr>
              <w:t xml:space="preserve"> ~ </w:t>
            </w:r>
            <w:proofErr w:type="spellStart"/>
            <w:r w:rsidRPr="005C3891">
              <w:rPr>
                <w:rFonts w:ascii="Arial" w:hAnsi="Arial" w:cs="Arial"/>
                <w:sz w:val="16"/>
                <w:szCs w:val="16"/>
                <w:highlight w:val="yellow"/>
              </w:rPr>
              <w:t>NaN</w:t>
            </w:r>
            <w:proofErr w:type="spellEnd"/>
            <w:r w:rsidRPr="005C3891">
              <w:rPr>
                <w:rFonts w:ascii="Arial" w:hAnsi="Arial" w:cs="Arial"/>
                <w:sz w:val="16"/>
                <w:szCs w:val="16"/>
              </w:rPr>
              <w:t xml:space="preserve">] meters. </w:t>
            </w:r>
            <w:r w:rsidRPr="005C389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(0: )</w:t>
            </w:r>
            <w:r w:rsidRPr="005C389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5C389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 xml:space="preserve">  </w:t>
            </w:r>
          </w:p>
        </w:tc>
      </w:tr>
    </w:tbl>
    <w:p w14:paraId="4C0539EF" w14:textId="77777777" w:rsidR="006F0490" w:rsidRDefault="006F0490" w:rsidP="00806C6B"/>
    <w:sectPr w:rsidR="006F0490">
      <w:headerReference w:type="default" r:id="rId33"/>
      <w:footerReference w:type="default" r:id="rId34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55AB6B" w14:textId="77777777" w:rsidR="002D4B5B" w:rsidRDefault="002D4B5B">
      <w:pPr>
        <w:spacing w:after="0"/>
      </w:pPr>
      <w:r>
        <w:separator/>
      </w:r>
    </w:p>
  </w:endnote>
  <w:endnote w:type="continuationSeparator" w:id="0">
    <w:p w14:paraId="464C7711" w14:textId="77777777" w:rsidR="002D4B5B" w:rsidRDefault="002D4B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B4F48C" w14:textId="77777777" w:rsidR="006F0490" w:rsidRDefault="002D4B5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A5884E" w14:textId="77777777" w:rsidR="002D4B5B" w:rsidRDefault="002D4B5B">
      <w:pPr>
        <w:spacing w:after="0"/>
      </w:pPr>
      <w:r>
        <w:separator/>
      </w:r>
    </w:p>
  </w:footnote>
  <w:footnote w:type="continuationSeparator" w:id="0">
    <w:p w14:paraId="773EEF0A" w14:textId="77777777" w:rsidR="002D4B5B" w:rsidRDefault="002D4B5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5B3624" w14:textId="6DBF124B" w:rsidR="009A1C1A" w:rsidRPr="009A1C1A" w:rsidRDefault="009A1C1A" w:rsidP="009A1C1A">
    <w:pPr>
      <w:framePr w:wrap="auto" w:vAnchor="text" w:hAnchor="margin" w:xAlign="right" w:y="1"/>
      <w:overflowPunct/>
      <w:autoSpaceDE/>
      <w:autoSpaceDN/>
      <w:adjustRightInd/>
      <w:spacing w:after="0"/>
      <w:textAlignment w:val="auto"/>
      <w:rPr>
        <w:rFonts w:ascii="Arial" w:hAnsi="Arial"/>
        <w:b/>
        <w:sz w:val="18"/>
        <w:lang w:eastAsia="en-US"/>
      </w:rPr>
    </w:pPr>
    <w:r w:rsidRPr="009A1C1A">
      <w:rPr>
        <w:rFonts w:ascii="Arial" w:hAnsi="Arial"/>
        <w:b/>
        <w:sz w:val="18"/>
        <w:lang w:eastAsia="en-US"/>
      </w:rPr>
      <w:t>3GPP T</w:t>
    </w:r>
    <w:r>
      <w:rPr>
        <w:rFonts w:ascii="Arial" w:hAnsi="Arial"/>
        <w:b/>
        <w:sz w:val="18"/>
        <w:lang w:eastAsia="en-US"/>
      </w:rPr>
      <w:t>R</w:t>
    </w:r>
    <w:r w:rsidRPr="009A1C1A">
      <w:rPr>
        <w:rFonts w:ascii="Arial" w:hAnsi="Arial"/>
        <w:b/>
        <w:sz w:val="18"/>
        <w:lang w:eastAsia="en-US"/>
      </w:rPr>
      <w:t xml:space="preserve"> 3</w:t>
    </w:r>
    <w:r>
      <w:rPr>
        <w:rFonts w:ascii="Arial" w:hAnsi="Arial"/>
        <w:b/>
        <w:sz w:val="18"/>
        <w:lang w:eastAsia="en-US"/>
      </w:rPr>
      <w:t>8</w:t>
    </w:r>
    <w:r w:rsidRPr="009A1C1A">
      <w:rPr>
        <w:rFonts w:ascii="Arial" w:hAnsi="Arial"/>
        <w:b/>
        <w:sz w:val="18"/>
        <w:lang w:eastAsia="en-US"/>
      </w:rPr>
      <w:t>.</w:t>
    </w:r>
    <w:r>
      <w:rPr>
        <w:rFonts w:ascii="Arial" w:hAnsi="Arial"/>
        <w:b/>
        <w:sz w:val="18"/>
        <w:lang w:eastAsia="en-US"/>
      </w:rPr>
      <w:t>769</w:t>
    </w:r>
    <w:r w:rsidRPr="009A1C1A">
      <w:rPr>
        <w:rFonts w:ascii="Arial" w:hAnsi="Arial"/>
        <w:b/>
        <w:sz w:val="18"/>
        <w:lang w:eastAsia="en-US"/>
      </w:rPr>
      <w:t xml:space="preserve"> V1.</w:t>
    </w:r>
    <w:r>
      <w:rPr>
        <w:rFonts w:ascii="Arial" w:hAnsi="Arial"/>
        <w:b/>
        <w:sz w:val="18"/>
        <w:lang w:eastAsia="en-US"/>
      </w:rPr>
      <w:t>1</w:t>
    </w:r>
    <w:r w:rsidRPr="009A1C1A">
      <w:rPr>
        <w:rFonts w:ascii="Arial" w:hAnsi="Arial"/>
        <w:b/>
        <w:sz w:val="18"/>
        <w:lang w:eastAsia="en-US"/>
      </w:rPr>
      <w:t>.1 (2024-</w:t>
    </w:r>
    <w:r>
      <w:rPr>
        <w:rFonts w:ascii="Arial" w:hAnsi="Arial"/>
        <w:b/>
        <w:sz w:val="18"/>
        <w:lang w:eastAsia="en-US"/>
      </w:rPr>
      <w:t>11</w:t>
    </w:r>
    <w:r w:rsidRPr="009A1C1A">
      <w:rPr>
        <w:rFonts w:ascii="Arial" w:hAnsi="Arial"/>
        <w:b/>
        <w:sz w:val="18"/>
        <w:lang w:eastAsia="en-US"/>
      </w:rPr>
      <w:t>)</w:t>
    </w:r>
  </w:p>
  <w:p w14:paraId="5D38B9A0" w14:textId="77777777" w:rsidR="009A1C1A" w:rsidRPr="009A1C1A" w:rsidRDefault="009A1C1A" w:rsidP="009A1C1A">
    <w:pPr>
      <w:framePr w:wrap="auto" w:vAnchor="text" w:hAnchor="margin" w:xAlign="center" w:y="1"/>
      <w:overflowPunct/>
      <w:autoSpaceDE/>
      <w:autoSpaceDN/>
      <w:adjustRightInd/>
      <w:spacing w:after="0"/>
      <w:textAlignment w:val="auto"/>
      <w:rPr>
        <w:rFonts w:ascii="Arial" w:hAnsi="Arial"/>
        <w:b/>
        <w:sz w:val="18"/>
        <w:lang w:eastAsia="en-US"/>
      </w:rPr>
    </w:pPr>
    <w:r w:rsidRPr="009A1C1A">
      <w:rPr>
        <w:rFonts w:ascii="Arial" w:hAnsi="Arial"/>
        <w:b/>
        <w:sz w:val="18"/>
        <w:lang w:eastAsia="en-US"/>
      </w:rPr>
      <w:fldChar w:fldCharType="begin"/>
    </w:r>
    <w:r w:rsidRPr="009A1C1A">
      <w:rPr>
        <w:rFonts w:ascii="Arial" w:hAnsi="Arial"/>
        <w:b/>
        <w:sz w:val="18"/>
        <w:lang w:eastAsia="en-US"/>
      </w:rPr>
      <w:instrText xml:space="preserve"> PAGE </w:instrText>
    </w:r>
    <w:r w:rsidRPr="009A1C1A">
      <w:rPr>
        <w:rFonts w:ascii="Arial" w:hAnsi="Arial"/>
        <w:b/>
        <w:sz w:val="18"/>
        <w:lang w:eastAsia="en-US"/>
      </w:rPr>
      <w:fldChar w:fldCharType="separate"/>
    </w:r>
    <w:r w:rsidRPr="009A1C1A">
      <w:rPr>
        <w:rFonts w:ascii="Arial" w:hAnsi="Arial"/>
        <w:b/>
        <w:sz w:val="18"/>
        <w:lang w:eastAsia="en-US"/>
      </w:rPr>
      <w:t>9</w:t>
    </w:r>
    <w:r w:rsidRPr="009A1C1A">
      <w:rPr>
        <w:rFonts w:ascii="Arial" w:hAnsi="Arial"/>
        <w:b/>
        <w:sz w:val="18"/>
        <w:lang w:eastAsia="en-US"/>
      </w:rPr>
      <w:fldChar w:fldCharType="end"/>
    </w:r>
  </w:p>
  <w:p w14:paraId="643611F4" w14:textId="512440A1" w:rsidR="009A1C1A" w:rsidRPr="009A1C1A" w:rsidRDefault="009A1C1A" w:rsidP="009A1C1A">
    <w:pPr>
      <w:widowControl w:val="0"/>
      <w:overflowPunct/>
      <w:autoSpaceDE/>
      <w:autoSpaceDN/>
      <w:adjustRightInd/>
      <w:spacing w:after="0"/>
      <w:textAlignment w:val="auto"/>
      <w:rPr>
        <w:rFonts w:ascii="Arial" w:hAnsi="Arial"/>
        <w:b/>
        <w:sz w:val="18"/>
        <w:lang w:eastAsia="en-US"/>
      </w:rPr>
    </w:pPr>
    <w:r w:rsidRPr="009A1C1A">
      <w:rPr>
        <w:rFonts w:ascii="Arial" w:hAnsi="Arial"/>
        <w:b/>
        <w:sz w:val="18"/>
        <w:lang w:eastAsia="en-US"/>
      </w:rPr>
      <w:t>Release 1</w:t>
    </w:r>
    <w:r>
      <w:rPr>
        <w:rFonts w:ascii="Arial" w:hAnsi="Arial"/>
        <w:b/>
        <w:sz w:val="18"/>
        <w:lang w:eastAsia="en-US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num w:numId="1" w16cid:durableId="1027364405">
    <w:abstractNumId w:val="3"/>
  </w:num>
  <w:num w:numId="2" w16cid:durableId="157309288">
    <w:abstractNumId w:val="5"/>
  </w:num>
  <w:num w:numId="3" w16cid:durableId="1848010344">
    <w:abstractNumId w:val="8"/>
  </w:num>
  <w:num w:numId="4" w16cid:durableId="392001456">
    <w:abstractNumId w:val="9"/>
  </w:num>
  <w:num w:numId="5" w16cid:durableId="568270591">
    <w:abstractNumId w:val="6"/>
  </w:num>
  <w:num w:numId="6" w16cid:durableId="1508058811">
    <w:abstractNumId w:val="2"/>
  </w:num>
  <w:num w:numId="7" w16cid:durableId="1610310438">
    <w:abstractNumId w:val="7"/>
  </w:num>
  <w:num w:numId="8" w16cid:durableId="476730834">
    <w:abstractNumId w:val="4"/>
  </w:num>
  <w:num w:numId="9" w16cid:durableId="1446072715">
    <w:abstractNumId w:val="1"/>
  </w:num>
  <w:num w:numId="10" w16cid:durableId="6851382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4870"/>
    <w:rsid w:val="000050DB"/>
    <w:rsid w:val="00006EF9"/>
    <w:rsid w:val="00010B50"/>
    <w:rsid w:val="00017857"/>
    <w:rsid w:val="00017C67"/>
    <w:rsid w:val="0002293D"/>
    <w:rsid w:val="00022F02"/>
    <w:rsid w:val="00024AD4"/>
    <w:rsid w:val="000262FB"/>
    <w:rsid w:val="000270B9"/>
    <w:rsid w:val="000316CD"/>
    <w:rsid w:val="00031F1A"/>
    <w:rsid w:val="00033397"/>
    <w:rsid w:val="0003447C"/>
    <w:rsid w:val="00040095"/>
    <w:rsid w:val="00051834"/>
    <w:rsid w:val="00054A22"/>
    <w:rsid w:val="00062023"/>
    <w:rsid w:val="000655A6"/>
    <w:rsid w:val="000665C7"/>
    <w:rsid w:val="00075A58"/>
    <w:rsid w:val="0007639B"/>
    <w:rsid w:val="0007719A"/>
    <w:rsid w:val="00077480"/>
    <w:rsid w:val="00080512"/>
    <w:rsid w:val="000818CF"/>
    <w:rsid w:val="0008367D"/>
    <w:rsid w:val="000A4A33"/>
    <w:rsid w:val="000A5750"/>
    <w:rsid w:val="000B1CBE"/>
    <w:rsid w:val="000B5817"/>
    <w:rsid w:val="000C1C35"/>
    <w:rsid w:val="000C208B"/>
    <w:rsid w:val="000C47C3"/>
    <w:rsid w:val="000C5D12"/>
    <w:rsid w:val="000D58AB"/>
    <w:rsid w:val="000E0D83"/>
    <w:rsid w:val="00103A44"/>
    <w:rsid w:val="00105A7E"/>
    <w:rsid w:val="00124A07"/>
    <w:rsid w:val="00133525"/>
    <w:rsid w:val="0013465F"/>
    <w:rsid w:val="0014372B"/>
    <w:rsid w:val="0014387C"/>
    <w:rsid w:val="00146F90"/>
    <w:rsid w:val="00150281"/>
    <w:rsid w:val="00150982"/>
    <w:rsid w:val="001642E1"/>
    <w:rsid w:val="00170A5E"/>
    <w:rsid w:val="00172F29"/>
    <w:rsid w:val="00173E3B"/>
    <w:rsid w:val="00174E78"/>
    <w:rsid w:val="00181E25"/>
    <w:rsid w:val="00183C8D"/>
    <w:rsid w:val="001843F3"/>
    <w:rsid w:val="0018449C"/>
    <w:rsid w:val="001925EE"/>
    <w:rsid w:val="001938A9"/>
    <w:rsid w:val="00196C6D"/>
    <w:rsid w:val="001A0A65"/>
    <w:rsid w:val="001A1783"/>
    <w:rsid w:val="001A30D6"/>
    <w:rsid w:val="001A4C42"/>
    <w:rsid w:val="001A7420"/>
    <w:rsid w:val="001A792F"/>
    <w:rsid w:val="001B6637"/>
    <w:rsid w:val="001C21C3"/>
    <w:rsid w:val="001C26D0"/>
    <w:rsid w:val="001C5C98"/>
    <w:rsid w:val="001D02C2"/>
    <w:rsid w:val="001D0F9F"/>
    <w:rsid w:val="001D7098"/>
    <w:rsid w:val="001F0C1D"/>
    <w:rsid w:val="001F0D69"/>
    <w:rsid w:val="001F1132"/>
    <w:rsid w:val="001F168B"/>
    <w:rsid w:val="001F1C95"/>
    <w:rsid w:val="001F6CD6"/>
    <w:rsid w:val="001F71A7"/>
    <w:rsid w:val="00200C6E"/>
    <w:rsid w:val="00207574"/>
    <w:rsid w:val="00214E36"/>
    <w:rsid w:val="00226500"/>
    <w:rsid w:val="0022659E"/>
    <w:rsid w:val="002345F3"/>
    <w:rsid w:val="002347A2"/>
    <w:rsid w:val="00240D6C"/>
    <w:rsid w:val="00242B5D"/>
    <w:rsid w:val="002568F6"/>
    <w:rsid w:val="002675F0"/>
    <w:rsid w:val="002714EB"/>
    <w:rsid w:val="00272BD5"/>
    <w:rsid w:val="002749F2"/>
    <w:rsid w:val="002760EE"/>
    <w:rsid w:val="00276BF3"/>
    <w:rsid w:val="002852DA"/>
    <w:rsid w:val="0029231E"/>
    <w:rsid w:val="00296FE8"/>
    <w:rsid w:val="002978E1"/>
    <w:rsid w:val="00297E39"/>
    <w:rsid w:val="002A680B"/>
    <w:rsid w:val="002B5817"/>
    <w:rsid w:val="002B6339"/>
    <w:rsid w:val="002B6A18"/>
    <w:rsid w:val="002D4B5B"/>
    <w:rsid w:val="002D6D86"/>
    <w:rsid w:val="002E00EE"/>
    <w:rsid w:val="002E5CF3"/>
    <w:rsid w:val="0030012C"/>
    <w:rsid w:val="00300250"/>
    <w:rsid w:val="00305512"/>
    <w:rsid w:val="0030638D"/>
    <w:rsid w:val="00310DFC"/>
    <w:rsid w:val="00311C12"/>
    <w:rsid w:val="00312716"/>
    <w:rsid w:val="0031339A"/>
    <w:rsid w:val="00315B85"/>
    <w:rsid w:val="003172DC"/>
    <w:rsid w:val="00340A9F"/>
    <w:rsid w:val="00342AEE"/>
    <w:rsid w:val="00347057"/>
    <w:rsid w:val="00347E87"/>
    <w:rsid w:val="003535FF"/>
    <w:rsid w:val="00353C13"/>
    <w:rsid w:val="0035462D"/>
    <w:rsid w:val="00356555"/>
    <w:rsid w:val="00357B4B"/>
    <w:rsid w:val="00367830"/>
    <w:rsid w:val="00372977"/>
    <w:rsid w:val="0037654D"/>
    <w:rsid w:val="003765B8"/>
    <w:rsid w:val="003821C6"/>
    <w:rsid w:val="0038609A"/>
    <w:rsid w:val="0038610A"/>
    <w:rsid w:val="00394802"/>
    <w:rsid w:val="0039727D"/>
    <w:rsid w:val="003A76A6"/>
    <w:rsid w:val="003B4E6C"/>
    <w:rsid w:val="003B79B5"/>
    <w:rsid w:val="003C3971"/>
    <w:rsid w:val="003C5164"/>
    <w:rsid w:val="003D3B4E"/>
    <w:rsid w:val="003D3D20"/>
    <w:rsid w:val="003E01D1"/>
    <w:rsid w:val="003F05B1"/>
    <w:rsid w:val="003F08D1"/>
    <w:rsid w:val="003F5581"/>
    <w:rsid w:val="003F6F51"/>
    <w:rsid w:val="00423334"/>
    <w:rsid w:val="004252BF"/>
    <w:rsid w:val="004345EC"/>
    <w:rsid w:val="00434E6A"/>
    <w:rsid w:val="0044155B"/>
    <w:rsid w:val="00442C80"/>
    <w:rsid w:val="00443930"/>
    <w:rsid w:val="004473B6"/>
    <w:rsid w:val="00456513"/>
    <w:rsid w:val="0046475E"/>
    <w:rsid w:val="00465515"/>
    <w:rsid w:val="0047019C"/>
    <w:rsid w:val="0047148B"/>
    <w:rsid w:val="00472220"/>
    <w:rsid w:val="00475877"/>
    <w:rsid w:val="00487D31"/>
    <w:rsid w:val="0049041C"/>
    <w:rsid w:val="00492ECA"/>
    <w:rsid w:val="00494BE8"/>
    <w:rsid w:val="0049751D"/>
    <w:rsid w:val="004C30AC"/>
    <w:rsid w:val="004C41B6"/>
    <w:rsid w:val="004D3578"/>
    <w:rsid w:val="004E1E5F"/>
    <w:rsid w:val="004E207D"/>
    <w:rsid w:val="004E213A"/>
    <w:rsid w:val="004F0988"/>
    <w:rsid w:val="004F0E6B"/>
    <w:rsid w:val="004F3340"/>
    <w:rsid w:val="00502CA8"/>
    <w:rsid w:val="00507411"/>
    <w:rsid w:val="0053388B"/>
    <w:rsid w:val="00535773"/>
    <w:rsid w:val="005379AD"/>
    <w:rsid w:val="00543E6C"/>
    <w:rsid w:val="00550162"/>
    <w:rsid w:val="00551ECB"/>
    <w:rsid w:val="00565087"/>
    <w:rsid w:val="005827DF"/>
    <w:rsid w:val="005844D4"/>
    <w:rsid w:val="005845EF"/>
    <w:rsid w:val="00587F7D"/>
    <w:rsid w:val="0059047D"/>
    <w:rsid w:val="00597B11"/>
    <w:rsid w:val="005A0205"/>
    <w:rsid w:val="005A5AA1"/>
    <w:rsid w:val="005B4175"/>
    <w:rsid w:val="005C0BCB"/>
    <w:rsid w:val="005C3891"/>
    <w:rsid w:val="005D2E01"/>
    <w:rsid w:val="005D7526"/>
    <w:rsid w:val="005E3D68"/>
    <w:rsid w:val="005E4BB2"/>
    <w:rsid w:val="005E5172"/>
    <w:rsid w:val="005F0BED"/>
    <w:rsid w:val="005F2779"/>
    <w:rsid w:val="005F788A"/>
    <w:rsid w:val="006005EB"/>
    <w:rsid w:val="00602AEA"/>
    <w:rsid w:val="0060325E"/>
    <w:rsid w:val="00607C48"/>
    <w:rsid w:val="00614FDF"/>
    <w:rsid w:val="00625F30"/>
    <w:rsid w:val="006338A0"/>
    <w:rsid w:val="0063543D"/>
    <w:rsid w:val="00637DFE"/>
    <w:rsid w:val="00643C6A"/>
    <w:rsid w:val="00647114"/>
    <w:rsid w:val="006508DC"/>
    <w:rsid w:val="00650E35"/>
    <w:rsid w:val="006676B0"/>
    <w:rsid w:val="0067013A"/>
    <w:rsid w:val="00670CF4"/>
    <w:rsid w:val="00677A32"/>
    <w:rsid w:val="006833B4"/>
    <w:rsid w:val="006912E9"/>
    <w:rsid w:val="0069566A"/>
    <w:rsid w:val="006A2CC1"/>
    <w:rsid w:val="006A323F"/>
    <w:rsid w:val="006A3B60"/>
    <w:rsid w:val="006B0631"/>
    <w:rsid w:val="006B30D0"/>
    <w:rsid w:val="006B499C"/>
    <w:rsid w:val="006B4A23"/>
    <w:rsid w:val="006C3D95"/>
    <w:rsid w:val="006C50FC"/>
    <w:rsid w:val="006C658D"/>
    <w:rsid w:val="006D7A23"/>
    <w:rsid w:val="006E5C86"/>
    <w:rsid w:val="006E770F"/>
    <w:rsid w:val="006F0490"/>
    <w:rsid w:val="007000D6"/>
    <w:rsid w:val="00701116"/>
    <w:rsid w:val="00704CC0"/>
    <w:rsid w:val="00710A1E"/>
    <w:rsid w:val="0071174C"/>
    <w:rsid w:val="007121D7"/>
    <w:rsid w:val="00713C44"/>
    <w:rsid w:val="007151D6"/>
    <w:rsid w:val="007210BA"/>
    <w:rsid w:val="00722940"/>
    <w:rsid w:val="00730E95"/>
    <w:rsid w:val="007321CA"/>
    <w:rsid w:val="00733A5E"/>
    <w:rsid w:val="00734A5B"/>
    <w:rsid w:val="007353C9"/>
    <w:rsid w:val="00737429"/>
    <w:rsid w:val="0074026F"/>
    <w:rsid w:val="007429F6"/>
    <w:rsid w:val="00744E76"/>
    <w:rsid w:val="007462CD"/>
    <w:rsid w:val="007544FE"/>
    <w:rsid w:val="00765904"/>
    <w:rsid w:val="00765EA3"/>
    <w:rsid w:val="00774DA4"/>
    <w:rsid w:val="007802D6"/>
    <w:rsid w:val="00781F0F"/>
    <w:rsid w:val="00782381"/>
    <w:rsid w:val="00785A0E"/>
    <w:rsid w:val="007A1C1A"/>
    <w:rsid w:val="007A569A"/>
    <w:rsid w:val="007B10C0"/>
    <w:rsid w:val="007B600E"/>
    <w:rsid w:val="007B6689"/>
    <w:rsid w:val="007C4173"/>
    <w:rsid w:val="007D6E94"/>
    <w:rsid w:val="007E46CA"/>
    <w:rsid w:val="007F09D9"/>
    <w:rsid w:val="007F0F4A"/>
    <w:rsid w:val="0080145C"/>
    <w:rsid w:val="008028A4"/>
    <w:rsid w:val="00806C6B"/>
    <w:rsid w:val="00820A7F"/>
    <w:rsid w:val="00820B95"/>
    <w:rsid w:val="00821E87"/>
    <w:rsid w:val="008244AD"/>
    <w:rsid w:val="00830747"/>
    <w:rsid w:val="00830904"/>
    <w:rsid w:val="008329F4"/>
    <w:rsid w:val="00836401"/>
    <w:rsid w:val="00843701"/>
    <w:rsid w:val="0084447D"/>
    <w:rsid w:val="00851EF0"/>
    <w:rsid w:val="008572F1"/>
    <w:rsid w:val="00862997"/>
    <w:rsid w:val="008768CA"/>
    <w:rsid w:val="00880E15"/>
    <w:rsid w:val="00886A4D"/>
    <w:rsid w:val="00893DEF"/>
    <w:rsid w:val="008967D7"/>
    <w:rsid w:val="008A3287"/>
    <w:rsid w:val="008A3BD9"/>
    <w:rsid w:val="008A59AA"/>
    <w:rsid w:val="008C333A"/>
    <w:rsid w:val="008C384C"/>
    <w:rsid w:val="008C7487"/>
    <w:rsid w:val="008C7B64"/>
    <w:rsid w:val="008D0D35"/>
    <w:rsid w:val="008D15B3"/>
    <w:rsid w:val="008D64F1"/>
    <w:rsid w:val="008D69A4"/>
    <w:rsid w:val="008E1743"/>
    <w:rsid w:val="008E2740"/>
    <w:rsid w:val="008E2D68"/>
    <w:rsid w:val="008E3B4C"/>
    <w:rsid w:val="008E60D6"/>
    <w:rsid w:val="008E6756"/>
    <w:rsid w:val="008F4190"/>
    <w:rsid w:val="00900CA2"/>
    <w:rsid w:val="0090271F"/>
    <w:rsid w:val="00902E23"/>
    <w:rsid w:val="00906B5D"/>
    <w:rsid w:val="00906CCF"/>
    <w:rsid w:val="009114D7"/>
    <w:rsid w:val="0091348E"/>
    <w:rsid w:val="00917CCB"/>
    <w:rsid w:val="00923CE0"/>
    <w:rsid w:val="009329E6"/>
    <w:rsid w:val="00933FB0"/>
    <w:rsid w:val="00935963"/>
    <w:rsid w:val="00936A17"/>
    <w:rsid w:val="009405A0"/>
    <w:rsid w:val="009419E1"/>
    <w:rsid w:val="00942A74"/>
    <w:rsid w:val="00942EC2"/>
    <w:rsid w:val="0095258D"/>
    <w:rsid w:val="00964AB3"/>
    <w:rsid w:val="00965FF3"/>
    <w:rsid w:val="00971C9A"/>
    <w:rsid w:val="00975DAE"/>
    <w:rsid w:val="009763ED"/>
    <w:rsid w:val="009820A1"/>
    <w:rsid w:val="00984BE4"/>
    <w:rsid w:val="009A1C1A"/>
    <w:rsid w:val="009B3378"/>
    <w:rsid w:val="009B3979"/>
    <w:rsid w:val="009B3A89"/>
    <w:rsid w:val="009B3D27"/>
    <w:rsid w:val="009B539B"/>
    <w:rsid w:val="009B7844"/>
    <w:rsid w:val="009C7F91"/>
    <w:rsid w:val="009E085C"/>
    <w:rsid w:val="009E2532"/>
    <w:rsid w:val="009F37B7"/>
    <w:rsid w:val="00A0209D"/>
    <w:rsid w:val="00A03CB6"/>
    <w:rsid w:val="00A054D0"/>
    <w:rsid w:val="00A10D1F"/>
    <w:rsid w:val="00A10F02"/>
    <w:rsid w:val="00A164B4"/>
    <w:rsid w:val="00A17B11"/>
    <w:rsid w:val="00A216B4"/>
    <w:rsid w:val="00A26956"/>
    <w:rsid w:val="00A27486"/>
    <w:rsid w:val="00A27CCC"/>
    <w:rsid w:val="00A53724"/>
    <w:rsid w:val="00A56066"/>
    <w:rsid w:val="00A62994"/>
    <w:rsid w:val="00A72562"/>
    <w:rsid w:val="00A73129"/>
    <w:rsid w:val="00A7406D"/>
    <w:rsid w:val="00A77591"/>
    <w:rsid w:val="00A804DD"/>
    <w:rsid w:val="00A82346"/>
    <w:rsid w:val="00A9220A"/>
    <w:rsid w:val="00A92BA1"/>
    <w:rsid w:val="00A93B44"/>
    <w:rsid w:val="00A957F3"/>
    <w:rsid w:val="00A95A32"/>
    <w:rsid w:val="00AA2944"/>
    <w:rsid w:val="00AB4006"/>
    <w:rsid w:val="00AB4A5D"/>
    <w:rsid w:val="00AC4007"/>
    <w:rsid w:val="00AC6BC6"/>
    <w:rsid w:val="00AD0D9C"/>
    <w:rsid w:val="00AD45A1"/>
    <w:rsid w:val="00AD6D26"/>
    <w:rsid w:val="00AE1F31"/>
    <w:rsid w:val="00AE4984"/>
    <w:rsid w:val="00AE6164"/>
    <w:rsid w:val="00AE62BF"/>
    <w:rsid w:val="00AE65E2"/>
    <w:rsid w:val="00AE6AC1"/>
    <w:rsid w:val="00AF1460"/>
    <w:rsid w:val="00B07AD6"/>
    <w:rsid w:val="00B11544"/>
    <w:rsid w:val="00B1171E"/>
    <w:rsid w:val="00B15449"/>
    <w:rsid w:val="00B2134B"/>
    <w:rsid w:val="00B343F5"/>
    <w:rsid w:val="00B417B8"/>
    <w:rsid w:val="00B4512E"/>
    <w:rsid w:val="00B46CEF"/>
    <w:rsid w:val="00B60D44"/>
    <w:rsid w:val="00B64125"/>
    <w:rsid w:val="00B744FC"/>
    <w:rsid w:val="00B858F9"/>
    <w:rsid w:val="00B906CA"/>
    <w:rsid w:val="00B93086"/>
    <w:rsid w:val="00B9753B"/>
    <w:rsid w:val="00BA0789"/>
    <w:rsid w:val="00BA19ED"/>
    <w:rsid w:val="00BA4B8D"/>
    <w:rsid w:val="00BA7FE4"/>
    <w:rsid w:val="00BB5B30"/>
    <w:rsid w:val="00BC0858"/>
    <w:rsid w:val="00BC0F7D"/>
    <w:rsid w:val="00BC1C4B"/>
    <w:rsid w:val="00BC2251"/>
    <w:rsid w:val="00BD6865"/>
    <w:rsid w:val="00BD7D31"/>
    <w:rsid w:val="00BE3255"/>
    <w:rsid w:val="00BE537B"/>
    <w:rsid w:val="00BF128E"/>
    <w:rsid w:val="00BF4B42"/>
    <w:rsid w:val="00BF65EC"/>
    <w:rsid w:val="00C03DC4"/>
    <w:rsid w:val="00C074DD"/>
    <w:rsid w:val="00C1496A"/>
    <w:rsid w:val="00C25418"/>
    <w:rsid w:val="00C26175"/>
    <w:rsid w:val="00C33079"/>
    <w:rsid w:val="00C409BC"/>
    <w:rsid w:val="00C45231"/>
    <w:rsid w:val="00C4662D"/>
    <w:rsid w:val="00C469A6"/>
    <w:rsid w:val="00C54268"/>
    <w:rsid w:val="00C54BD8"/>
    <w:rsid w:val="00C551FF"/>
    <w:rsid w:val="00C563DD"/>
    <w:rsid w:val="00C61CB9"/>
    <w:rsid w:val="00C64917"/>
    <w:rsid w:val="00C6688B"/>
    <w:rsid w:val="00C72833"/>
    <w:rsid w:val="00C74276"/>
    <w:rsid w:val="00C80F1D"/>
    <w:rsid w:val="00C82873"/>
    <w:rsid w:val="00C85A19"/>
    <w:rsid w:val="00C87266"/>
    <w:rsid w:val="00C9039E"/>
    <w:rsid w:val="00C91962"/>
    <w:rsid w:val="00C9278B"/>
    <w:rsid w:val="00C93F40"/>
    <w:rsid w:val="00C93FAD"/>
    <w:rsid w:val="00CA3D0C"/>
    <w:rsid w:val="00CB18B5"/>
    <w:rsid w:val="00CB6B61"/>
    <w:rsid w:val="00CD4978"/>
    <w:rsid w:val="00CD7942"/>
    <w:rsid w:val="00CE186E"/>
    <w:rsid w:val="00CE2F9C"/>
    <w:rsid w:val="00CE6308"/>
    <w:rsid w:val="00D10D87"/>
    <w:rsid w:val="00D1354F"/>
    <w:rsid w:val="00D14223"/>
    <w:rsid w:val="00D143A6"/>
    <w:rsid w:val="00D1608F"/>
    <w:rsid w:val="00D175E3"/>
    <w:rsid w:val="00D22EB3"/>
    <w:rsid w:val="00D349AA"/>
    <w:rsid w:val="00D35956"/>
    <w:rsid w:val="00D41D6E"/>
    <w:rsid w:val="00D44363"/>
    <w:rsid w:val="00D56B9E"/>
    <w:rsid w:val="00D57972"/>
    <w:rsid w:val="00D60F7C"/>
    <w:rsid w:val="00D616D7"/>
    <w:rsid w:val="00D675A9"/>
    <w:rsid w:val="00D738D6"/>
    <w:rsid w:val="00D74243"/>
    <w:rsid w:val="00D755EB"/>
    <w:rsid w:val="00D76048"/>
    <w:rsid w:val="00D8298E"/>
    <w:rsid w:val="00D82E6F"/>
    <w:rsid w:val="00D834E3"/>
    <w:rsid w:val="00D85A71"/>
    <w:rsid w:val="00D87E00"/>
    <w:rsid w:val="00D9134D"/>
    <w:rsid w:val="00D95DB0"/>
    <w:rsid w:val="00DA7A03"/>
    <w:rsid w:val="00DB1818"/>
    <w:rsid w:val="00DB2BF8"/>
    <w:rsid w:val="00DB3C22"/>
    <w:rsid w:val="00DB62AD"/>
    <w:rsid w:val="00DB6625"/>
    <w:rsid w:val="00DC2A71"/>
    <w:rsid w:val="00DC309B"/>
    <w:rsid w:val="00DC4DA2"/>
    <w:rsid w:val="00DC598C"/>
    <w:rsid w:val="00DD4C17"/>
    <w:rsid w:val="00DD5B27"/>
    <w:rsid w:val="00DD74A5"/>
    <w:rsid w:val="00DF2B1F"/>
    <w:rsid w:val="00DF4B79"/>
    <w:rsid w:val="00DF62CD"/>
    <w:rsid w:val="00E027FF"/>
    <w:rsid w:val="00E029BE"/>
    <w:rsid w:val="00E02AF1"/>
    <w:rsid w:val="00E16509"/>
    <w:rsid w:val="00E23457"/>
    <w:rsid w:val="00E31034"/>
    <w:rsid w:val="00E31385"/>
    <w:rsid w:val="00E44582"/>
    <w:rsid w:val="00E44FFC"/>
    <w:rsid w:val="00E54372"/>
    <w:rsid w:val="00E57F78"/>
    <w:rsid w:val="00E64F3B"/>
    <w:rsid w:val="00E75EB3"/>
    <w:rsid w:val="00E77645"/>
    <w:rsid w:val="00E77B6D"/>
    <w:rsid w:val="00E87902"/>
    <w:rsid w:val="00E96F10"/>
    <w:rsid w:val="00EA15B0"/>
    <w:rsid w:val="00EA56F7"/>
    <w:rsid w:val="00EA5EA7"/>
    <w:rsid w:val="00EA66BD"/>
    <w:rsid w:val="00EA66D3"/>
    <w:rsid w:val="00EA68DB"/>
    <w:rsid w:val="00EB1149"/>
    <w:rsid w:val="00EB344E"/>
    <w:rsid w:val="00EB50C1"/>
    <w:rsid w:val="00EB547C"/>
    <w:rsid w:val="00EC06A1"/>
    <w:rsid w:val="00EC4A25"/>
    <w:rsid w:val="00ED185F"/>
    <w:rsid w:val="00ED4FF3"/>
    <w:rsid w:val="00ED51CE"/>
    <w:rsid w:val="00ED72EE"/>
    <w:rsid w:val="00EE2591"/>
    <w:rsid w:val="00EF608C"/>
    <w:rsid w:val="00F025A2"/>
    <w:rsid w:val="00F02794"/>
    <w:rsid w:val="00F04712"/>
    <w:rsid w:val="00F04950"/>
    <w:rsid w:val="00F13360"/>
    <w:rsid w:val="00F1749F"/>
    <w:rsid w:val="00F22EC7"/>
    <w:rsid w:val="00F26FE7"/>
    <w:rsid w:val="00F27B8F"/>
    <w:rsid w:val="00F31901"/>
    <w:rsid w:val="00F325C8"/>
    <w:rsid w:val="00F34834"/>
    <w:rsid w:val="00F56C90"/>
    <w:rsid w:val="00F653B8"/>
    <w:rsid w:val="00F655FE"/>
    <w:rsid w:val="00F72DCE"/>
    <w:rsid w:val="00F73CD8"/>
    <w:rsid w:val="00F84720"/>
    <w:rsid w:val="00F851F2"/>
    <w:rsid w:val="00F86F59"/>
    <w:rsid w:val="00F9008D"/>
    <w:rsid w:val="00FA1266"/>
    <w:rsid w:val="00FA219B"/>
    <w:rsid w:val="00FA6EF6"/>
    <w:rsid w:val="00FB4D73"/>
    <w:rsid w:val="00FC069C"/>
    <w:rsid w:val="00FC1192"/>
    <w:rsid w:val="00FC4D7A"/>
    <w:rsid w:val="00FC51D2"/>
    <w:rsid w:val="00FC67C2"/>
    <w:rsid w:val="00FD0F34"/>
    <w:rsid w:val="00FD56D4"/>
    <w:rsid w:val="00FE1271"/>
    <w:rsid w:val="0622650F"/>
    <w:rsid w:val="0F904B30"/>
    <w:rsid w:val="18487564"/>
    <w:rsid w:val="1C6C4B80"/>
    <w:rsid w:val="1C7E5FD6"/>
    <w:rsid w:val="20670BDD"/>
    <w:rsid w:val="22BB5089"/>
    <w:rsid w:val="3CC319E9"/>
    <w:rsid w:val="476F252F"/>
    <w:rsid w:val="48504B2A"/>
    <w:rsid w:val="48983B01"/>
    <w:rsid w:val="49D5203B"/>
    <w:rsid w:val="6BB71E33"/>
    <w:rsid w:val="7C212517"/>
    <w:rsid w:val="7D522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18DE8F6F"/>
  <w14:defaultImageDpi w14:val="32767"/>
  <w15:docId w15:val="{15BBBC71-6BEA-488A-9B1D-E2BD43968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qFormat="1"/>
    <w:lsdException w:name="toc 2" w:qFormat="1"/>
    <w:lsdException w:name="toc 3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ddress" w:qFormat="1"/>
    <w:lsdException w:name="HTML Keyboard" w:semiHidden="1" w:unhideWhenUsed="1"/>
    <w:lsdException w:name="HTML Preformatted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389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5C389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5C38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C389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C389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C389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C3891"/>
    <w:pPr>
      <w:outlineLvl w:val="5"/>
    </w:pPr>
  </w:style>
  <w:style w:type="paragraph" w:styleId="Heading7">
    <w:name w:val="heading 7"/>
    <w:basedOn w:val="H6"/>
    <w:next w:val="Normal"/>
    <w:qFormat/>
    <w:rsid w:val="005C3891"/>
    <w:pPr>
      <w:outlineLvl w:val="6"/>
    </w:pPr>
  </w:style>
  <w:style w:type="paragraph" w:styleId="Heading8">
    <w:name w:val="heading 8"/>
    <w:basedOn w:val="Heading1"/>
    <w:next w:val="Normal"/>
    <w:qFormat/>
    <w:rsid w:val="005C389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3891"/>
    <w:pPr>
      <w:outlineLvl w:val="8"/>
    </w:pPr>
  </w:style>
  <w:style w:type="character" w:default="1" w:styleId="DefaultParagraphFont">
    <w:name w:val="Default Paragraph Font"/>
    <w:semiHidden/>
    <w:rsid w:val="005C389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C3891"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eastAsia="en-US"/>
    </w:rPr>
  </w:style>
  <w:style w:type="paragraph" w:customStyle="1" w:styleId="H6">
    <w:name w:val="H6"/>
    <w:basedOn w:val="Heading5"/>
    <w:next w:val="Normal"/>
    <w:rsid w:val="005C3891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5C3891"/>
    <w:pPr>
      <w:ind w:left="1135"/>
    </w:pPr>
  </w:style>
  <w:style w:type="paragraph" w:styleId="TOC7">
    <w:name w:val="toc 7"/>
    <w:basedOn w:val="TOC6"/>
    <w:next w:val="Normal"/>
    <w:semiHidden/>
    <w:rsid w:val="005C3891"/>
    <w:pPr>
      <w:ind w:left="2268" w:hanging="2268"/>
    </w:pPr>
  </w:style>
  <w:style w:type="paragraph" w:styleId="TOC6">
    <w:name w:val="toc 6"/>
    <w:basedOn w:val="TOC5"/>
    <w:next w:val="Normal"/>
    <w:semiHidden/>
    <w:rsid w:val="005C3891"/>
    <w:pPr>
      <w:ind w:left="1985" w:hanging="1985"/>
    </w:pPr>
  </w:style>
  <w:style w:type="paragraph" w:styleId="TOC5">
    <w:name w:val="toc 5"/>
    <w:basedOn w:val="TOC4"/>
    <w:semiHidden/>
    <w:rsid w:val="005C3891"/>
    <w:pPr>
      <w:ind w:left="1701" w:hanging="1701"/>
    </w:pPr>
  </w:style>
  <w:style w:type="paragraph" w:styleId="TOC4">
    <w:name w:val="toc 4"/>
    <w:basedOn w:val="TOC3"/>
    <w:semiHidden/>
    <w:rsid w:val="005C3891"/>
    <w:pPr>
      <w:ind w:left="1418" w:hanging="1418"/>
    </w:pPr>
  </w:style>
  <w:style w:type="paragraph" w:styleId="TOC3">
    <w:name w:val="toc 3"/>
    <w:basedOn w:val="TOC2"/>
    <w:rsid w:val="005C3891"/>
    <w:pPr>
      <w:ind w:left="1134" w:hanging="1134"/>
    </w:pPr>
  </w:style>
  <w:style w:type="paragraph" w:styleId="TOC2">
    <w:name w:val="toc 2"/>
    <w:basedOn w:val="TOC1"/>
    <w:rsid w:val="005C3891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rsid w:val="005C389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ListNumber2">
    <w:name w:val="List Number 2"/>
    <w:basedOn w:val="ListNumber"/>
    <w:rsid w:val="005C3891"/>
    <w:pPr>
      <w:ind w:left="851"/>
    </w:pPr>
  </w:style>
  <w:style w:type="paragraph" w:styleId="TableofAuthorities">
    <w:name w:val="table of authorities"/>
    <w:basedOn w:val="Normal"/>
    <w:next w:val="Normal"/>
    <w:qFormat/>
    <w:pPr>
      <w:ind w:left="200" w:hanging="200"/>
    </w:pPr>
    <w:rPr>
      <w:rFonts w:eastAsiaTheme="minorEastAsia"/>
      <w:lang w:eastAsia="en-US"/>
    </w:rPr>
  </w:style>
  <w:style w:type="paragraph" w:styleId="NoteHeading">
    <w:name w:val="Note Heading"/>
    <w:basedOn w:val="Normal"/>
    <w:next w:val="Normal"/>
    <w:link w:val="NoteHeadingChar"/>
    <w:qFormat/>
    <w:rPr>
      <w:rFonts w:eastAsiaTheme="minorEastAsia"/>
      <w:lang w:eastAsia="en-US"/>
    </w:rPr>
  </w:style>
  <w:style w:type="paragraph" w:styleId="ListBullet4">
    <w:name w:val="List Bullet 4"/>
    <w:basedOn w:val="ListBullet3"/>
    <w:rsid w:val="005C3891"/>
    <w:pPr>
      <w:ind w:left="1418"/>
    </w:pPr>
  </w:style>
  <w:style w:type="paragraph" w:styleId="Index8">
    <w:name w:val="index 8"/>
    <w:basedOn w:val="Normal"/>
    <w:next w:val="Normal"/>
    <w:qFormat/>
    <w:pPr>
      <w:ind w:left="1600" w:hanging="200"/>
    </w:pPr>
    <w:rPr>
      <w:rFonts w:eastAsiaTheme="minorEastAsia"/>
      <w:lang w:eastAsia="en-US"/>
    </w:rPr>
  </w:style>
  <w:style w:type="paragraph" w:styleId="E-mailSignature">
    <w:name w:val="E-mail Signature"/>
    <w:basedOn w:val="Normal"/>
    <w:link w:val="E-mailSignatureChar"/>
    <w:qFormat/>
    <w:rPr>
      <w:rFonts w:eastAsiaTheme="minorEastAsia"/>
      <w:lang w:eastAsia="en-US"/>
    </w:rPr>
  </w:style>
  <w:style w:type="paragraph" w:styleId="ListNumber">
    <w:name w:val="List Number"/>
    <w:basedOn w:val="List"/>
    <w:rsid w:val="005C3891"/>
  </w:style>
  <w:style w:type="paragraph" w:styleId="NormalIndent">
    <w:name w:val="Normal Indent"/>
    <w:basedOn w:val="Normal"/>
    <w:qFormat/>
    <w:pPr>
      <w:ind w:left="720"/>
    </w:pPr>
    <w:rPr>
      <w:rFonts w:eastAsiaTheme="minorEastAsia"/>
      <w:lang w:eastAsia="en-US"/>
    </w:r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rFonts w:eastAsiaTheme="minorEastAsia"/>
      <w:i/>
      <w:iCs/>
      <w:color w:val="44546A" w:themeColor="text2"/>
      <w:sz w:val="18"/>
      <w:szCs w:val="18"/>
      <w:lang w:eastAsia="en-US"/>
    </w:rPr>
  </w:style>
  <w:style w:type="paragraph" w:styleId="Index5">
    <w:name w:val="index 5"/>
    <w:basedOn w:val="Normal"/>
    <w:next w:val="Normal"/>
    <w:qFormat/>
    <w:pPr>
      <w:ind w:left="1000" w:hanging="200"/>
    </w:pPr>
    <w:rPr>
      <w:rFonts w:eastAsiaTheme="minorEastAsia"/>
      <w:lang w:eastAsia="en-US"/>
    </w:rPr>
  </w:style>
  <w:style w:type="paragraph" w:styleId="ListBullet">
    <w:name w:val="List Bullet"/>
    <w:basedOn w:val="List"/>
    <w:rsid w:val="005C3891"/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lang w:eastAsia="en-US"/>
    </w:rPr>
  </w:style>
  <w:style w:type="paragraph" w:styleId="DocumentMap">
    <w:name w:val="Document Map"/>
    <w:basedOn w:val="Normal"/>
    <w:link w:val="DocumentMapChar"/>
    <w:qFormat/>
    <w:rPr>
      <w:rFonts w:ascii="Segoe UI" w:eastAsiaTheme="minorEastAsia" w:hAnsi="Segoe UI" w:cs="Segoe UI"/>
      <w:sz w:val="16"/>
      <w:szCs w:val="16"/>
      <w:lang w:eastAsia="en-US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Theme="majorHAnsi" w:eastAsiaTheme="majorEastAsia" w:hAnsiTheme="majorHAnsi" w:cstheme="majorBidi"/>
      <w:b/>
      <w:bCs/>
      <w:lang w:eastAsia="en-US"/>
    </w:rPr>
  </w:style>
  <w:style w:type="paragraph" w:styleId="CommentText">
    <w:name w:val="annotation text"/>
    <w:basedOn w:val="Normal"/>
    <w:link w:val="CommentTextChar"/>
    <w:qFormat/>
    <w:rPr>
      <w:rFonts w:eastAsiaTheme="minorEastAsia"/>
      <w:lang w:eastAsia="en-US"/>
    </w:rPr>
  </w:style>
  <w:style w:type="paragraph" w:styleId="Index6">
    <w:name w:val="index 6"/>
    <w:basedOn w:val="Normal"/>
    <w:next w:val="Normal"/>
    <w:qFormat/>
    <w:pPr>
      <w:ind w:left="1200" w:hanging="200"/>
    </w:pPr>
    <w:rPr>
      <w:rFonts w:eastAsiaTheme="minorEastAsia"/>
      <w:lang w:eastAsia="en-US"/>
    </w:rPr>
  </w:style>
  <w:style w:type="paragraph" w:styleId="Salutation">
    <w:name w:val="Salutation"/>
    <w:basedOn w:val="Normal"/>
    <w:next w:val="Normal"/>
    <w:link w:val="SalutationChar"/>
    <w:qFormat/>
    <w:rPr>
      <w:rFonts w:eastAsiaTheme="minorEastAsia"/>
      <w:lang w:eastAsia="en-US"/>
    </w:rPr>
  </w:style>
  <w:style w:type="paragraph" w:styleId="BodyText3">
    <w:name w:val="Body Text 3"/>
    <w:basedOn w:val="Normal"/>
    <w:link w:val="BodyText3Char"/>
    <w:qFormat/>
    <w:pPr>
      <w:spacing w:after="120"/>
    </w:pPr>
    <w:rPr>
      <w:rFonts w:eastAsiaTheme="minorEastAsia"/>
      <w:sz w:val="16"/>
      <w:szCs w:val="16"/>
      <w:lang w:eastAsia="en-US"/>
    </w:rPr>
  </w:style>
  <w:style w:type="paragraph" w:styleId="Closing">
    <w:name w:val="Closing"/>
    <w:basedOn w:val="Normal"/>
    <w:link w:val="ClosingChar"/>
    <w:qFormat/>
    <w:pPr>
      <w:ind w:left="4252"/>
    </w:pPr>
    <w:rPr>
      <w:rFonts w:eastAsiaTheme="minorEastAsia"/>
      <w:lang w:eastAsia="en-US"/>
    </w:rPr>
  </w:style>
  <w:style w:type="paragraph" w:styleId="ListBullet3">
    <w:name w:val="List Bullet 3"/>
    <w:basedOn w:val="ListBullet2"/>
    <w:rsid w:val="005C3891"/>
    <w:pPr>
      <w:ind w:left="1135"/>
    </w:pPr>
  </w:style>
  <w:style w:type="paragraph" w:styleId="BodyText">
    <w:name w:val="Body Text"/>
    <w:basedOn w:val="Normal"/>
    <w:link w:val="BodyTextChar"/>
    <w:qFormat/>
    <w:pPr>
      <w:spacing w:after="120"/>
    </w:pPr>
    <w:rPr>
      <w:rFonts w:eastAsiaTheme="minorEastAsia"/>
      <w:lang w:eastAsia="en-US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  <w:rPr>
      <w:rFonts w:eastAsiaTheme="minorEastAsia"/>
      <w:lang w:eastAsia="en-US"/>
    </w:rPr>
  </w:style>
  <w:style w:type="paragraph" w:styleId="ListNumber3">
    <w:name w:val="List Number 3"/>
    <w:basedOn w:val="Normal"/>
    <w:qFormat/>
    <w:pPr>
      <w:numPr>
        <w:numId w:val="6"/>
      </w:numPr>
      <w:contextualSpacing/>
    </w:pPr>
    <w:rPr>
      <w:rFonts w:eastAsiaTheme="minorEastAsia"/>
      <w:lang w:eastAsia="en-US"/>
    </w:rPr>
  </w:style>
  <w:style w:type="paragraph" w:styleId="List2">
    <w:name w:val="List 2"/>
    <w:basedOn w:val="List"/>
    <w:rsid w:val="005C3891"/>
    <w:pPr>
      <w:ind w:left="851"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  <w:rPr>
      <w:rFonts w:eastAsiaTheme="minorEastAsia"/>
      <w:lang w:eastAsia="en-US"/>
    </w:rPr>
  </w:style>
  <w:style w:type="paragraph" w:styleId="BlockText">
    <w:name w:val="Block Text"/>
    <w:basedOn w:val="Normal"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  <w:lang w:eastAsia="en-US"/>
    </w:rPr>
  </w:style>
  <w:style w:type="paragraph" w:styleId="ListBullet2">
    <w:name w:val="List Bullet 2"/>
    <w:basedOn w:val="ListBullet"/>
    <w:rsid w:val="005C3891"/>
    <w:pPr>
      <w:ind w:left="851"/>
    </w:pPr>
  </w:style>
  <w:style w:type="paragraph" w:styleId="HTMLAddress">
    <w:name w:val="HTML Address"/>
    <w:basedOn w:val="Normal"/>
    <w:link w:val="HTMLAddressChar"/>
    <w:qFormat/>
    <w:rPr>
      <w:rFonts w:eastAsiaTheme="minorEastAsia"/>
      <w:i/>
      <w:iCs/>
      <w:lang w:eastAsia="en-US"/>
    </w:rPr>
  </w:style>
  <w:style w:type="paragraph" w:styleId="Index4">
    <w:name w:val="index 4"/>
    <w:basedOn w:val="Normal"/>
    <w:next w:val="Normal"/>
    <w:qFormat/>
    <w:pPr>
      <w:ind w:left="800" w:hanging="200"/>
    </w:pPr>
    <w:rPr>
      <w:rFonts w:eastAsiaTheme="minorEastAsia"/>
      <w:lang w:eastAsia="en-US"/>
    </w:rPr>
  </w:style>
  <w:style w:type="paragraph" w:styleId="PlainText">
    <w:name w:val="Plain Text"/>
    <w:basedOn w:val="Normal"/>
    <w:link w:val="PlainTextChar"/>
    <w:qFormat/>
    <w:rPr>
      <w:rFonts w:ascii="Consolas" w:eastAsiaTheme="minorEastAsia" w:hAnsi="Consolas"/>
      <w:sz w:val="21"/>
      <w:szCs w:val="21"/>
      <w:lang w:eastAsia="en-US"/>
    </w:rPr>
  </w:style>
  <w:style w:type="paragraph" w:styleId="ListBullet5">
    <w:name w:val="List Bullet 5"/>
    <w:basedOn w:val="ListBullet4"/>
    <w:rsid w:val="005C3891"/>
    <w:pPr>
      <w:ind w:left="1702"/>
    </w:pPr>
  </w:style>
  <w:style w:type="paragraph" w:styleId="ListNumber4">
    <w:name w:val="List Number 4"/>
    <w:basedOn w:val="Normal"/>
    <w:qFormat/>
    <w:pPr>
      <w:numPr>
        <w:numId w:val="9"/>
      </w:numPr>
      <w:contextualSpacing/>
    </w:pPr>
    <w:rPr>
      <w:rFonts w:eastAsiaTheme="minorEastAsia"/>
      <w:lang w:eastAsia="en-US"/>
    </w:rPr>
  </w:style>
  <w:style w:type="paragraph" w:styleId="TOC8">
    <w:name w:val="toc 8"/>
    <w:basedOn w:val="TOC1"/>
    <w:rsid w:val="005C3891"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ind w:left="600" w:hanging="200"/>
    </w:pPr>
    <w:rPr>
      <w:rFonts w:eastAsiaTheme="minorEastAsia"/>
      <w:lang w:eastAsia="en-US"/>
    </w:rPr>
  </w:style>
  <w:style w:type="paragraph" w:styleId="Date">
    <w:name w:val="Date"/>
    <w:basedOn w:val="Normal"/>
    <w:next w:val="Normal"/>
    <w:link w:val="DateChar"/>
    <w:qFormat/>
    <w:rPr>
      <w:rFonts w:eastAsiaTheme="minorEastAsia"/>
      <w:lang w:eastAsia="en-US"/>
    </w:rPr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283"/>
    </w:pPr>
    <w:rPr>
      <w:rFonts w:eastAsiaTheme="minorEastAsia"/>
      <w:lang w:eastAsia="en-US"/>
    </w:rPr>
  </w:style>
  <w:style w:type="paragraph" w:styleId="EndnoteText">
    <w:name w:val="endnote text"/>
    <w:basedOn w:val="Normal"/>
    <w:link w:val="EndnoteTextChar"/>
    <w:qFormat/>
    <w:rPr>
      <w:rFonts w:eastAsiaTheme="minorEastAsia"/>
      <w:lang w:eastAsia="en-US"/>
    </w:rPr>
  </w:style>
  <w:style w:type="paragraph" w:styleId="ListContinue5">
    <w:name w:val="List Continue 5"/>
    <w:basedOn w:val="Normal"/>
    <w:qFormat/>
    <w:pPr>
      <w:spacing w:after="120"/>
      <w:ind w:left="1415"/>
      <w:contextualSpacing/>
    </w:pPr>
    <w:rPr>
      <w:rFonts w:eastAsiaTheme="minorEastAsia"/>
      <w:lang w:eastAsia="en-US"/>
    </w:rPr>
  </w:style>
  <w:style w:type="paragraph" w:styleId="BalloonText">
    <w:name w:val="Balloon Text"/>
    <w:basedOn w:val="Normal"/>
    <w:link w:val="BalloonTextChar"/>
    <w:semiHidden/>
    <w:unhideWhenUsed/>
    <w:qFormat/>
    <w:rPr>
      <w:rFonts w:ascii="Segoe UI" w:eastAsiaTheme="minorEastAsia" w:hAnsi="Segoe UI" w:cs="Segoe UI"/>
      <w:sz w:val="18"/>
      <w:szCs w:val="18"/>
      <w:lang w:eastAsia="en-US"/>
    </w:rPr>
  </w:style>
  <w:style w:type="paragraph" w:styleId="Footer">
    <w:name w:val="footer"/>
    <w:basedOn w:val="Header"/>
    <w:rsid w:val="005C3891"/>
    <w:pPr>
      <w:jc w:val="center"/>
    </w:pPr>
    <w:rPr>
      <w:i/>
    </w:rPr>
  </w:style>
  <w:style w:type="paragraph" w:styleId="Header">
    <w:name w:val="header"/>
    <w:rsid w:val="005C389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EnvelopeReturn">
    <w:name w:val="envelope return"/>
    <w:basedOn w:val="Normal"/>
    <w:qFormat/>
    <w:rPr>
      <w:rFonts w:asciiTheme="majorHAnsi" w:eastAsiaTheme="majorEastAsia" w:hAnsiTheme="majorHAnsi" w:cstheme="majorBidi"/>
      <w:lang w:eastAsia="en-US"/>
    </w:rPr>
  </w:style>
  <w:style w:type="paragraph" w:styleId="Signature">
    <w:name w:val="Signature"/>
    <w:basedOn w:val="Normal"/>
    <w:link w:val="SignatureChar"/>
    <w:qFormat/>
    <w:pPr>
      <w:ind w:left="4252"/>
    </w:pPr>
    <w:rPr>
      <w:rFonts w:eastAsiaTheme="minorEastAsia"/>
      <w:lang w:eastAsia="en-US"/>
    </w:rPr>
  </w:style>
  <w:style w:type="paragraph" w:styleId="ListContinue4">
    <w:name w:val="List Continue 4"/>
    <w:basedOn w:val="Normal"/>
    <w:qFormat/>
    <w:pPr>
      <w:spacing w:after="120"/>
      <w:ind w:left="1132"/>
      <w:contextualSpacing/>
    </w:pPr>
    <w:rPr>
      <w:rFonts w:eastAsiaTheme="minorEastAsia"/>
      <w:lang w:eastAsia="en-US"/>
    </w:rPr>
  </w:style>
  <w:style w:type="paragraph" w:styleId="IndexHeading">
    <w:name w:val="index heading"/>
    <w:basedOn w:val="Normal"/>
    <w:next w:val="Index1"/>
    <w:qFormat/>
    <w:rPr>
      <w:rFonts w:asciiTheme="majorHAnsi" w:eastAsiaTheme="majorEastAsia" w:hAnsiTheme="majorHAnsi" w:cstheme="majorBidi"/>
      <w:b/>
      <w:bCs/>
      <w:lang w:eastAsia="en-US"/>
    </w:rPr>
  </w:style>
  <w:style w:type="paragraph" w:styleId="Index1">
    <w:name w:val="index 1"/>
    <w:basedOn w:val="Normal"/>
    <w:rsid w:val="005C3891"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paragraph" w:styleId="ListNumber5">
    <w:name w:val="List Number 5"/>
    <w:basedOn w:val="Normal"/>
    <w:qFormat/>
    <w:pPr>
      <w:numPr>
        <w:numId w:val="10"/>
      </w:numPr>
      <w:contextualSpacing/>
    </w:pPr>
    <w:rPr>
      <w:rFonts w:eastAsiaTheme="minorEastAsia"/>
      <w:lang w:eastAsia="en-US"/>
    </w:rPr>
  </w:style>
  <w:style w:type="paragraph" w:styleId="List">
    <w:name w:val="List"/>
    <w:basedOn w:val="Normal"/>
    <w:rsid w:val="005C3891"/>
    <w:pPr>
      <w:ind w:left="568" w:hanging="284"/>
    </w:pPr>
  </w:style>
  <w:style w:type="paragraph" w:styleId="FootnoteText">
    <w:name w:val="footnote text"/>
    <w:basedOn w:val="Normal"/>
    <w:link w:val="FootnoteTextChar"/>
    <w:rsid w:val="005C3891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5C3891"/>
    <w:pPr>
      <w:ind w:left="1702"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rFonts w:eastAsiaTheme="minorEastAsia"/>
      <w:sz w:val="16"/>
      <w:szCs w:val="16"/>
      <w:lang w:eastAsia="en-US"/>
    </w:rPr>
  </w:style>
  <w:style w:type="paragraph" w:styleId="Index7">
    <w:name w:val="index 7"/>
    <w:basedOn w:val="Normal"/>
    <w:next w:val="Normal"/>
    <w:qFormat/>
    <w:pPr>
      <w:ind w:left="1400" w:hanging="200"/>
    </w:pPr>
    <w:rPr>
      <w:rFonts w:eastAsiaTheme="minorEastAsia"/>
      <w:lang w:eastAsia="en-US"/>
    </w:rPr>
  </w:style>
  <w:style w:type="paragraph" w:styleId="Index9">
    <w:name w:val="index 9"/>
    <w:basedOn w:val="Normal"/>
    <w:next w:val="Normal"/>
    <w:qFormat/>
    <w:pPr>
      <w:ind w:left="1800" w:hanging="200"/>
    </w:pPr>
    <w:rPr>
      <w:rFonts w:eastAsiaTheme="minorEastAsia"/>
      <w:lang w:eastAsia="en-US"/>
    </w:rPr>
  </w:style>
  <w:style w:type="paragraph" w:styleId="TableofFigures">
    <w:name w:val="table of figures"/>
    <w:basedOn w:val="Normal"/>
    <w:next w:val="Normal"/>
    <w:qFormat/>
    <w:rPr>
      <w:rFonts w:eastAsiaTheme="minorEastAsia"/>
      <w:lang w:eastAsia="en-US"/>
    </w:rPr>
  </w:style>
  <w:style w:type="paragraph" w:styleId="TOC9">
    <w:name w:val="toc 9"/>
    <w:basedOn w:val="TOC8"/>
    <w:rsid w:val="005C3891"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  <w:rPr>
      <w:rFonts w:eastAsiaTheme="minorEastAsia"/>
      <w:lang w:eastAsia="en-US"/>
    </w:rPr>
  </w:style>
  <w:style w:type="paragraph" w:styleId="List4">
    <w:name w:val="List 4"/>
    <w:basedOn w:val="List3"/>
    <w:rsid w:val="005C3891"/>
    <w:pPr>
      <w:ind w:left="1418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  <w:rPr>
      <w:rFonts w:eastAsiaTheme="minorEastAsia"/>
      <w:lang w:eastAsia="en-US"/>
    </w:r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lang w:eastAsia="en-US"/>
    </w:rPr>
  </w:style>
  <w:style w:type="paragraph" w:styleId="HTMLPreformatted">
    <w:name w:val="HTML Preformatted"/>
    <w:basedOn w:val="Normal"/>
    <w:link w:val="HTMLPreformattedChar"/>
    <w:qFormat/>
    <w:rPr>
      <w:rFonts w:ascii="Consolas" w:eastAsiaTheme="minorEastAsia" w:hAnsi="Consolas"/>
      <w:lang w:eastAsia="en-US"/>
    </w:rPr>
  </w:style>
  <w:style w:type="paragraph" w:styleId="NormalWeb">
    <w:name w:val="Normal (Web)"/>
    <w:basedOn w:val="Normal"/>
    <w:uiPriority w:val="99"/>
    <w:qFormat/>
    <w:rsid w:val="00367830"/>
    <w:rPr>
      <w:rFonts w:eastAsiaTheme="minorEastAsia"/>
      <w:lang w:eastAsia="en-US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  <w:rPr>
      <w:rFonts w:eastAsiaTheme="minorEastAsia"/>
      <w:lang w:eastAsia="en-US"/>
    </w:rPr>
  </w:style>
  <w:style w:type="paragraph" w:styleId="Index2">
    <w:name w:val="index 2"/>
    <w:basedOn w:val="Index1"/>
    <w:rsid w:val="005C3891"/>
    <w:pPr>
      <w:ind w:left="284"/>
    </w:pPr>
  </w:style>
  <w:style w:type="paragraph" w:styleId="Title">
    <w:name w:val="Title"/>
    <w:basedOn w:val="Normal"/>
    <w:next w:val="Normal"/>
    <w:link w:val="TitleChar"/>
    <w:qFormat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qFormat/>
    <w:pPr>
      <w:spacing w:after="180"/>
      <w:ind w:left="360" w:firstLine="360"/>
    </w:p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Hyperlink">
    <w:name w:val="Hyperlink"/>
    <w:uiPriority w:val="99"/>
    <w:qFormat/>
    <w:rPr>
      <w:color w:val="0563C1"/>
      <w:u w:val="single"/>
    </w:rPr>
  </w:style>
  <w:style w:type="character" w:styleId="CommentReference">
    <w:name w:val="annotation reference"/>
    <w:basedOn w:val="DefaultParagraphFont"/>
    <w:qFormat/>
    <w:rPr>
      <w:sz w:val="21"/>
      <w:szCs w:val="21"/>
    </w:rPr>
  </w:style>
  <w:style w:type="paragraph" w:customStyle="1" w:styleId="EQ">
    <w:name w:val="EQ"/>
    <w:basedOn w:val="Normal"/>
    <w:next w:val="Normal"/>
    <w:rsid w:val="005C389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C3891"/>
  </w:style>
  <w:style w:type="paragraph" w:customStyle="1" w:styleId="ZD">
    <w:name w:val="ZD"/>
    <w:rsid w:val="005C389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TT">
    <w:name w:val="TT"/>
    <w:basedOn w:val="Heading1"/>
    <w:next w:val="Normal"/>
    <w:rsid w:val="005C3891"/>
    <w:pPr>
      <w:outlineLvl w:val="9"/>
    </w:pPr>
  </w:style>
  <w:style w:type="paragraph" w:customStyle="1" w:styleId="NF">
    <w:name w:val="NF"/>
    <w:basedOn w:val="NO"/>
    <w:rsid w:val="005C389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5C3891"/>
    <w:pPr>
      <w:keepLines/>
      <w:ind w:left="1135" w:hanging="851"/>
    </w:pPr>
  </w:style>
  <w:style w:type="paragraph" w:customStyle="1" w:styleId="PL">
    <w:name w:val="PL"/>
    <w:rsid w:val="005C38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C3891"/>
    <w:pPr>
      <w:jc w:val="right"/>
    </w:pPr>
  </w:style>
  <w:style w:type="paragraph" w:customStyle="1" w:styleId="TAL">
    <w:name w:val="TAL"/>
    <w:basedOn w:val="Normal"/>
    <w:rsid w:val="005C389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5C3891"/>
    <w:rPr>
      <w:b/>
    </w:rPr>
  </w:style>
  <w:style w:type="paragraph" w:customStyle="1" w:styleId="TAC">
    <w:name w:val="TAC"/>
    <w:basedOn w:val="TAL"/>
    <w:rsid w:val="005C3891"/>
    <w:pPr>
      <w:jc w:val="center"/>
    </w:pPr>
  </w:style>
  <w:style w:type="paragraph" w:customStyle="1" w:styleId="LD">
    <w:name w:val="LD"/>
    <w:rsid w:val="005C389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rsid w:val="005C3891"/>
    <w:pPr>
      <w:keepLines/>
      <w:ind w:left="1702" w:hanging="1418"/>
    </w:pPr>
  </w:style>
  <w:style w:type="paragraph" w:customStyle="1" w:styleId="FP">
    <w:name w:val="FP"/>
    <w:basedOn w:val="Normal"/>
    <w:rsid w:val="005C3891"/>
    <w:pPr>
      <w:spacing w:after="0"/>
    </w:pPr>
  </w:style>
  <w:style w:type="paragraph" w:customStyle="1" w:styleId="NW">
    <w:name w:val="NW"/>
    <w:basedOn w:val="NO"/>
    <w:rsid w:val="005C3891"/>
    <w:pPr>
      <w:spacing w:after="0"/>
    </w:pPr>
  </w:style>
  <w:style w:type="paragraph" w:customStyle="1" w:styleId="EW">
    <w:name w:val="EW"/>
    <w:basedOn w:val="EX"/>
    <w:rsid w:val="005C3891"/>
    <w:pPr>
      <w:spacing w:after="0"/>
    </w:pPr>
  </w:style>
  <w:style w:type="paragraph" w:customStyle="1" w:styleId="B1">
    <w:name w:val="B1"/>
    <w:basedOn w:val="List"/>
    <w:rsid w:val="005C3891"/>
  </w:style>
  <w:style w:type="paragraph" w:customStyle="1" w:styleId="EditorsNote">
    <w:name w:val="Editor's Note"/>
    <w:basedOn w:val="NO"/>
    <w:rsid w:val="005C3891"/>
    <w:rPr>
      <w:color w:val="FF0000"/>
    </w:rPr>
  </w:style>
  <w:style w:type="paragraph" w:customStyle="1" w:styleId="TH">
    <w:name w:val="TH"/>
    <w:basedOn w:val="Normal"/>
    <w:link w:val="THChar"/>
    <w:rsid w:val="005C38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C38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C389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5C389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5C389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5C3891"/>
    <w:pPr>
      <w:ind w:left="851" w:hanging="851"/>
    </w:pPr>
  </w:style>
  <w:style w:type="paragraph" w:customStyle="1" w:styleId="ZH">
    <w:name w:val="ZH"/>
    <w:rsid w:val="005C389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rsid w:val="005C3891"/>
    <w:pPr>
      <w:keepNext w:val="0"/>
      <w:spacing w:before="0" w:after="240"/>
    </w:pPr>
  </w:style>
  <w:style w:type="paragraph" w:customStyle="1" w:styleId="ZG">
    <w:name w:val="ZG"/>
    <w:rsid w:val="005C389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rsid w:val="005C3891"/>
  </w:style>
  <w:style w:type="paragraph" w:customStyle="1" w:styleId="B3">
    <w:name w:val="B3"/>
    <w:basedOn w:val="List3"/>
    <w:rsid w:val="005C3891"/>
  </w:style>
  <w:style w:type="paragraph" w:customStyle="1" w:styleId="B4">
    <w:name w:val="B4"/>
    <w:basedOn w:val="List4"/>
    <w:rsid w:val="005C3891"/>
  </w:style>
  <w:style w:type="paragraph" w:customStyle="1" w:styleId="B5">
    <w:name w:val="B5"/>
    <w:basedOn w:val="List5"/>
    <w:rsid w:val="005C3891"/>
  </w:style>
  <w:style w:type="paragraph" w:customStyle="1" w:styleId="ZTD">
    <w:name w:val="ZTD"/>
    <w:basedOn w:val="ZB"/>
    <w:rsid w:val="005C389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C3891"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rFonts w:eastAsiaTheme="minorEastAsia"/>
      <w:i/>
      <w:color w:val="0000FF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rPr>
      <w:rFonts w:eastAsiaTheme="minorEastAsia"/>
      <w:lang w:eastAsia="en-US"/>
    </w:rPr>
  </w:style>
  <w:style w:type="character" w:customStyle="1" w:styleId="BodyTextChar">
    <w:name w:val="Body Text Char"/>
    <w:basedOn w:val="DefaultParagraphFont"/>
    <w:link w:val="BodyText"/>
    <w:qFormat/>
    <w:rPr>
      <w:lang w:eastAsia="en-US"/>
    </w:rPr>
  </w:style>
  <w:style w:type="character" w:customStyle="1" w:styleId="BodyText2Char">
    <w:name w:val="Body Text 2 Char"/>
    <w:basedOn w:val="DefaultParagraphFont"/>
    <w:link w:val="BodyText2"/>
    <w:qFormat/>
    <w:rPr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sz w:val="16"/>
      <w:szCs w:val="16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lang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qFormat/>
    <w:rPr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qFormat/>
    <w:rPr>
      <w:sz w:val="16"/>
      <w:szCs w:val="16"/>
      <w:lang w:eastAsia="en-US"/>
    </w:rPr>
  </w:style>
  <w:style w:type="character" w:customStyle="1" w:styleId="ClosingChar">
    <w:name w:val="Closing Char"/>
    <w:basedOn w:val="DefaultParagraphFont"/>
    <w:link w:val="Closing"/>
    <w:qFormat/>
    <w:rPr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eastAsia="en-US"/>
    </w:rPr>
  </w:style>
  <w:style w:type="character" w:customStyle="1" w:styleId="DateChar">
    <w:name w:val="Date Char"/>
    <w:basedOn w:val="DefaultParagraphFont"/>
    <w:link w:val="Date"/>
    <w:qFormat/>
    <w:rPr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egoe UI" w:hAnsi="Segoe UI" w:cs="Segoe UI"/>
      <w:sz w:val="16"/>
      <w:szCs w:val="16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qFormat/>
    <w:rPr>
      <w:lang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Times New Roman"/>
      <w:sz w:val="16"/>
    </w:rPr>
  </w:style>
  <w:style w:type="character" w:customStyle="1" w:styleId="HTMLAddressChar">
    <w:name w:val="HTML Address Char"/>
    <w:basedOn w:val="DefaultParagraphFont"/>
    <w:link w:val="HTMLAddress"/>
    <w:qFormat/>
    <w:rPr>
      <w:i/>
      <w:iCs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hAnsi="Consolas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472C4" w:themeColor="accent1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rFonts w:eastAsiaTheme="minorEastAsia"/>
      <w:lang w:eastAsia="en-US"/>
    </w:rPr>
  </w:style>
  <w:style w:type="character" w:customStyle="1" w:styleId="MacroTextChar">
    <w:name w:val="Macro Text Char"/>
    <w:basedOn w:val="DefaultParagraphFont"/>
    <w:link w:val="MacroText"/>
    <w:qFormat/>
    <w:rPr>
      <w:rFonts w:ascii="Consolas" w:hAnsi="Consolas"/>
      <w:lang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Pr>
      <w:rFonts w:eastAsiaTheme="minorEastAsia"/>
      <w:lang w:eastAsia="en-US"/>
    </w:rPr>
  </w:style>
  <w:style w:type="character" w:customStyle="1" w:styleId="NoteHeadingChar">
    <w:name w:val="Note Heading Char"/>
    <w:basedOn w:val="DefaultParagraphFont"/>
    <w:link w:val="NoteHeading"/>
    <w:qFormat/>
    <w:rPr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  <w:lang w:eastAsia="en-US"/>
    </w:rPr>
  </w:style>
  <w:style w:type="character" w:customStyle="1" w:styleId="SalutationChar">
    <w:name w:val="Salutation Char"/>
    <w:basedOn w:val="DefaultParagraphFont"/>
    <w:link w:val="Salutation"/>
    <w:qFormat/>
    <w:rPr>
      <w:lang w:eastAsia="en-US"/>
    </w:rPr>
  </w:style>
  <w:style w:type="character" w:customStyle="1" w:styleId="SignatureChar">
    <w:name w:val="Signature Char"/>
    <w:basedOn w:val="DefaultParagraphFont"/>
    <w:link w:val="Signature"/>
    <w:qFormat/>
    <w:rPr>
      <w:lang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Times New Roman" w:hAnsi="Arial"/>
      <w:sz w:val="32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Times New Roman" w:hAnsi="Arial"/>
      <w:sz w:val="24"/>
    </w:rPr>
  </w:style>
  <w:style w:type="paragraph" w:customStyle="1" w:styleId="msonormal0">
    <w:name w:val="msonormal"/>
    <w:basedOn w:val="Normal"/>
    <w:qFormat/>
    <w:pPr>
      <w:spacing w:before="100" w:beforeAutospacing="1" w:after="100" w:afterAutospacing="1"/>
    </w:p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font6">
    <w:name w:val="font6"/>
    <w:basedOn w:val="Normal"/>
    <w:qFormat/>
    <w:pPr>
      <w:spacing w:before="100" w:beforeAutospacing="1" w:after="100" w:afterAutospacing="1"/>
    </w:pPr>
    <w:rPr>
      <w:rFonts w:ascii="DengXian" w:eastAsia="DengXian" w:hAnsi="DengXian"/>
      <w:sz w:val="18"/>
      <w:szCs w:val="18"/>
    </w:rPr>
  </w:style>
  <w:style w:type="paragraph" w:customStyle="1" w:styleId="font7">
    <w:name w:val="font7"/>
    <w:basedOn w:val="Normal"/>
    <w:qFormat/>
    <w:pPr>
      <w:spacing w:before="100" w:beforeAutospacing="1" w:after="100" w:afterAutospacing="1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71">
    <w:name w:val="xl71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4">
    <w:name w:val="xl74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Normal"/>
    <w:qFormat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Normal"/>
    <w:qFormat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Normal"/>
    <w:qFormat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Normal"/>
    <w:qFormat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character" w:customStyle="1" w:styleId="FooterChar">
    <w:name w:val="Footer Char"/>
    <w:basedOn w:val="DefaultParagraphFont"/>
    <w:qFormat/>
    <w:rPr>
      <w:sz w:val="18"/>
      <w:szCs w:val="18"/>
    </w:rPr>
  </w:style>
  <w:style w:type="character" w:customStyle="1" w:styleId="Heading6Char">
    <w:name w:val="Heading 6 Char"/>
    <w:basedOn w:val="DefaultParagraphFont"/>
    <w:qFormat/>
    <w:rPr>
      <w:rFonts w:ascii="DengXian Light" w:eastAsia="DengXian Light" w:hAnsi="DengXian Light" w:cs="Times New Roman" w:hint="eastAsia"/>
      <w:b/>
      <w:bCs/>
      <w:sz w:val="24"/>
      <w:szCs w:val="24"/>
    </w:rPr>
  </w:style>
  <w:style w:type="character" w:customStyle="1" w:styleId="Heading5Char">
    <w:name w:val="Heading 5 Char"/>
    <w:basedOn w:val="DefaultParagraphFont"/>
    <w:qFormat/>
    <w:rPr>
      <w:rFonts w:ascii="Arial" w:hAnsi="Arial" w:cs="Times New Roman" w:hint="default"/>
      <w:kern w:val="0"/>
      <w:sz w:val="22"/>
      <w:szCs w:val="20"/>
      <w:lang w:val="en-US" w:eastAsia="en-US"/>
    </w:rPr>
  </w:style>
  <w:style w:type="character" w:customStyle="1" w:styleId="Heading3Char">
    <w:name w:val="Heading 3 Char"/>
    <w:basedOn w:val="DefaultParagraphFont"/>
    <w:qFormat/>
    <w:rPr>
      <w:b/>
      <w:bCs/>
      <w:sz w:val="32"/>
      <w:szCs w:val="32"/>
    </w:rPr>
  </w:style>
  <w:style w:type="character" w:customStyle="1" w:styleId="HeaderChar">
    <w:name w:val="Header Char"/>
    <w:basedOn w:val="DefaultParagraphFont"/>
    <w:qFormat/>
    <w:rPr>
      <w:sz w:val="18"/>
      <w:szCs w:val="18"/>
    </w:rPr>
  </w:style>
  <w:style w:type="table" w:customStyle="1" w:styleId="TableNormal1">
    <w:name w:val="Table Normal1"/>
    <w:basedOn w:val="TableNormal"/>
    <w:semiHidden/>
    <w:qFormat/>
    <w:rPr>
      <w:rFonts w:ascii="DengXian" w:eastAsia="DengXian" w:hAnsi="DengXian" w:cs="DengXian" w:hint="eastAsia"/>
      <w:kern w:val="2"/>
      <w:sz w:val="21"/>
      <w:szCs w:val="22"/>
    </w:rPr>
    <w:tblPr/>
  </w:style>
  <w:style w:type="character" w:customStyle="1" w:styleId="Heading7Char">
    <w:name w:val="Heading 7 Char"/>
    <w:basedOn w:val="DefaultParagraphFont"/>
    <w:qFormat/>
    <w:rPr>
      <w:b/>
      <w:bCs/>
      <w:sz w:val="24"/>
      <w:szCs w:val="24"/>
    </w:rPr>
  </w:style>
  <w:style w:type="table" w:customStyle="1" w:styleId="TableNormal2">
    <w:name w:val="Table Normal2"/>
    <w:basedOn w:val="TableNormal"/>
    <w:semiHidden/>
    <w:qFormat/>
    <w:rPr>
      <w:rFonts w:ascii="DengXian" w:eastAsia="DengXian" w:hAnsi="DengXian" w:cs="DengXian" w:hint="eastAsia"/>
      <w:kern w:val="2"/>
      <w:sz w:val="21"/>
      <w:szCs w:val="22"/>
    </w:rPr>
    <w:tblPr/>
  </w:style>
  <w:style w:type="table" w:customStyle="1" w:styleId="TableNormal3">
    <w:name w:val="Table Normal3"/>
    <w:basedOn w:val="TableNormal"/>
    <w:semiHidden/>
    <w:qFormat/>
    <w:rPr>
      <w:rFonts w:ascii="DengXian" w:eastAsia="DengXian" w:hAnsi="DengXian" w:cs="DengXian" w:hint="eastAsia"/>
      <w:kern w:val="2"/>
      <w:sz w:val="21"/>
      <w:szCs w:val="22"/>
    </w:rPr>
    <w:tblPr/>
  </w:style>
  <w:style w:type="paragraph" w:customStyle="1" w:styleId="xl82">
    <w:name w:val="xl82"/>
    <w:basedOn w:val="Normal"/>
    <w:qFormat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Normal"/>
    <w:qFormat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1">
    <w:name w:val="正文1"/>
    <w:qFormat/>
    <w:rPr>
      <w:rFonts w:ascii="SimSun" w:hAnsi="SimSun" w:cs="SimSun"/>
      <w:sz w:val="24"/>
      <w:szCs w:val="24"/>
      <w:lang w:val="en-US" w:eastAsia="zh-CN"/>
    </w:rPr>
  </w:style>
  <w:style w:type="table" w:customStyle="1" w:styleId="TableNormal4">
    <w:name w:val="Table Normal4"/>
    <w:basedOn w:val="TableNormal"/>
    <w:semiHidden/>
    <w:qFormat/>
    <w:tblPr/>
  </w:style>
  <w:style w:type="table" w:customStyle="1" w:styleId="TableGrid1">
    <w:name w:val="Table Grid1"/>
    <w:basedOn w:val="TableNormal"/>
    <w:qFormat/>
    <w:rPr>
      <w:rFonts w:ascii="DengXian" w:eastAsia="DengXian" w:hAnsi="DengXian" w:cs="DengXian" w:hint="eastAsia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table" w:customStyle="1" w:styleId="TableNormal5">
    <w:name w:val="Table Normal5"/>
    <w:basedOn w:val="TableNormal"/>
    <w:semiHidden/>
    <w:qFormat/>
    <w:rPr>
      <w:rFonts w:ascii="DengXian" w:eastAsia="DengXian" w:hAnsi="DengXian" w:cs="DengXian" w:hint="eastAsia"/>
      <w:kern w:val="2"/>
      <w:sz w:val="21"/>
      <w:szCs w:val="22"/>
    </w:rPr>
    <w:tblPr/>
  </w:style>
  <w:style w:type="paragraph" w:customStyle="1" w:styleId="2">
    <w:name w:val="正文2"/>
    <w:rPr>
      <w:rFonts w:ascii="SimSun" w:hAnsi="SimSun" w:cs="SimSun"/>
      <w:sz w:val="24"/>
      <w:szCs w:val="24"/>
      <w:lang w:val="en-US" w:eastAsia="zh-CN"/>
    </w:rPr>
  </w:style>
  <w:style w:type="character" w:styleId="FootnoteReference">
    <w:name w:val="footnote reference"/>
    <w:basedOn w:val="DefaultParagraphFont"/>
    <w:rsid w:val="005C3891"/>
    <w:rPr>
      <w:b/>
      <w:position w:val="6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26" Type="http://schemas.openxmlformats.org/officeDocument/2006/relationships/image" Target="media/image18.emf"/><Relationship Id="rId3" Type="http://schemas.openxmlformats.org/officeDocument/2006/relationships/numbering" Target="numbering.xml"/><Relationship Id="rId21" Type="http://schemas.openxmlformats.org/officeDocument/2006/relationships/image" Target="media/image13.emf"/><Relationship Id="rId34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5" Type="http://schemas.openxmlformats.org/officeDocument/2006/relationships/image" Target="media/image17.emf"/><Relationship Id="rId33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image" Target="media/image8.emf"/><Relationship Id="rId20" Type="http://schemas.openxmlformats.org/officeDocument/2006/relationships/image" Target="media/image12.emf"/><Relationship Id="rId29" Type="http://schemas.openxmlformats.org/officeDocument/2006/relationships/image" Target="media/image21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24" Type="http://schemas.openxmlformats.org/officeDocument/2006/relationships/image" Target="media/image16.emf"/><Relationship Id="rId32" Type="http://schemas.openxmlformats.org/officeDocument/2006/relationships/image" Target="media/image24.emf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23" Type="http://schemas.openxmlformats.org/officeDocument/2006/relationships/image" Target="media/image15.emf"/><Relationship Id="rId28" Type="http://schemas.openxmlformats.org/officeDocument/2006/relationships/image" Target="media/image20.emf"/><Relationship Id="rId36" Type="http://schemas.openxmlformats.org/officeDocument/2006/relationships/theme" Target="theme/theme1.xml"/><Relationship Id="rId10" Type="http://schemas.openxmlformats.org/officeDocument/2006/relationships/image" Target="media/image2.emf"/><Relationship Id="rId19" Type="http://schemas.openxmlformats.org/officeDocument/2006/relationships/image" Target="media/image11.emf"/><Relationship Id="rId31" Type="http://schemas.openxmlformats.org/officeDocument/2006/relationships/image" Target="media/image23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6.emf"/><Relationship Id="rId22" Type="http://schemas.openxmlformats.org/officeDocument/2006/relationships/image" Target="media/image14.emf"/><Relationship Id="rId27" Type="http://schemas.openxmlformats.org/officeDocument/2006/relationships/image" Target="media/image19.emf"/><Relationship Id="rId30" Type="http://schemas.openxmlformats.org/officeDocument/2006/relationships/image" Target="media/image22.emf"/><Relationship Id="rId35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7F3800-7556-490C-BF26-90EAA71A734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274</TotalTime>
  <Pages>75</Pages>
  <Words>15388</Words>
  <Characters>74787</Characters>
  <Application>Microsoft Office Word</Application>
  <DocSecurity>0</DocSecurity>
  <Lines>37393</Lines>
  <Paragraphs>10019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80156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Support</dc:creator>
  <cp:keywords/>
  <dc:description/>
  <cp:lastModifiedBy>Patrick Merias</cp:lastModifiedBy>
  <cp:revision>49</cp:revision>
  <cp:lastPrinted>2019-02-25T14:05:00Z</cp:lastPrinted>
  <dcterms:created xsi:type="dcterms:W3CDTF">2024-09-09T03:04:00Z</dcterms:created>
  <dcterms:modified xsi:type="dcterms:W3CDTF">2024-11-07T11:25:00Z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(3)geV+Uvla+WGsbdm+9odxXV9n+ao4BCMAneq64yPPzM3jkcZx8hzzuugx8HeejFZ4TKBcOb8L
zAAkbG+ibzEN0MyEFdZ0X2GlJ8EGBnA7DgnC+frUA4nGOvEftkHbm9XRCwLZgsguO65A3uok
Fz5qnuALiMA9J6DE9qqPvTfY8mW8wDmx9DEEcjN5hfs9mb8/oBIo/TAZ1bKtzBdCnUybcnFn
cU/rNp+TR1lvamkBdG</vt:lpwstr>
  </property>
  <property fmtid="{D5CDD505-2E9C-101B-9397-08002B2CF9AE}" pid="3" name="_2015_ms_pID_7253431">
    <vt:lpwstr>eHhq74j5NLMlkqyPcM1TqC6apcjz1S1nLo+0tJ2pFuQ39B3h4f+p5e
hObQBZCRYusPRkAB0OMsYYpptNCkylZhrhHtvvN3KDjrAfPzC5GxUdalS7i/K5UqMJtus5Zp
4xQWwA8adVjIZBJp2hh5mppsdgaH8MGbNNY2dR2NHAfygy5UhTWwDQjPZlGf7FFw9wnypwVt
XSt1sHnuFs6Pkw/zRYkuvJomBXxuXwEKBctL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1706683665</vt:lpwstr>
  </property>
  <property fmtid="{D5CDD505-2E9C-101B-9397-08002B2CF9AE}" pid="8" name="_2015_ms_pID_7253432">
    <vt:lpwstr>iw==</vt:lpwstr>
  </property>
  <property fmtid="{D5CDD505-2E9C-101B-9397-08002B2CF9AE}" pid="9" name="KSOProductBuildVer">
    <vt:lpwstr>2052-12.8.2.17838</vt:lpwstr>
  </property>
  <property fmtid="{D5CDD505-2E9C-101B-9397-08002B2CF9AE}" pid="10" name="ICV">
    <vt:lpwstr>FE2F3F6D92E04001A4A8A44FBAD95FBB</vt:lpwstr>
  </property>
</Properties>
</file>